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2F4F0" w14:textId="77777777" w:rsidR="00007544" w:rsidRPr="009C4740" w:rsidRDefault="00007544" w:rsidP="00134F9D">
      <w:pPr>
        <w:rPr>
          <w:rFonts w:cs="Arial"/>
          <w:szCs w:val="20"/>
        </w:rPr>
      </w:pPr>
    </w:p>
    <w:p w14:paraId="497B788C" w14:textId="77777777" w:rsidR="00134F9D" w:rsidRPr="009C4740" w:rsidRDefault="00134F9D" w:rsidP="00134F9D">
      <w:pPr>
        <w:rPr>
          <w:rFonts w:cs="Arial"/>
          <w:szCs w:val="20"/>
        </w:rPr>
      </w:pPr>
      <w:r w:rsidRPr="009C4740">
        <w:rPr>
          <w:rFonts w:cs="Arial"/>
          <w:szCs w:val="20"/>
        </w:rPr>
        <w:t xml:space="preserve">Številka: </w:t>
      </w:r>
      <w:r w:rsidR="00636CF0" w:rsidRPr="009C4740">
        <w:rPr>
          <w:rFonts w:cs="Arial"/>
          <w:szCs w:val="20"/>
        </w:rPr>
        <w:t>4300-3/2023</w:t>
      </w:r>
    </w:p>
    <w:p w14:paraId="20CC7924" w14:textId="77777777" w:rsidR="00134F9D" w:rsidRPr="009C4740" w:rsidRDefault="00134F9D" w:rsidP="00134F9D">
      <w:pPr>
        <w:rPr>
          <w:rFonts w:cs="Arial"/>
          <w:b/>
          <w:szCs w:val="20"/>
        </w:rPr>
      </w:pPr>
      <w:r w:rsidRPr="009C4740">
        <w:rPr>
          <w:rFonts w:cs="Arial"/>
          <w:szCs w:val="20"/>
        </w:rPr>
        <w:t>Datum:</w:t>
      </w:r>
      <w:bookmarkStart w:id="0" w:name="Besedilo27"/>
      <w:r w:rsidRPr="009C4740">
        <w:rPr>
          <w:rFonts w:cs="Arial"/>
          <w:szCs w:val="20"/>
        </w:rPr>
        <w:t xml:space="preserve"> </w:t>
      </w:r>
      <w:bookmarkEnd w:id="0"/>
      <w:r w:rsidR="00007544" w:rsidRPr="009C4740">
        <w:rPr>
          <w:rFonts w:cs="Arial"/>
          <w:szCs w:val="20"/>
        </w:rPr>
        <w:t>2</w:t>
      </w:r>
      <w:r w:rsidR="00E563BB" w:rsidRPr="009C4740">
        <w:rPr>
          <w:rFonts w:cs="Arial"/>
          <w:szCs w:val="20"/>
        </w:rPr>
        <w:t>7</w:t>
      </w:r>
      <w:r w:rsidR="00F821E7" w:rsidRPr="009C4740">
        <w:rPr>
          <w:rFonts w:cs="Arial"/>
          <w:szCs w:val="20"/>
        </w:rPr>
        <w:t>.</w:t>
      </w:r>
      <w:r w:rsidRPr="009C4740">
        <w:rPr>
          <w:rFonts w:cs="Arial"/>
          <w:szCs w:val="20"/>
        </w:rPr>
        <w:t xml:space="preserve"> </w:t>
      </w:r>
      <w:r w:rsidR="00007544" w:rsidRPr="009C4740">
        <w:rPr>
          <w:rFonts w:cs="Arial"/>
          <w:szCs w:val="20"/>
        </w:rPr>
        <w:t>3</w:t>
      </w:r>
      <w:r w:rsidRPr="009C4740">
        <w:rPr>
          <w:rFonts w:cs="Arial"/>
          <w:szCs w:val="20"/>
        </w:rPr>
        <w:t>. 20</w:t>
      </w:r>
      <w:r w:rsidR="00BF6E8B" w:rsidRPr="009C4740">
        <w:rPr>
          <w:rFonts w:cs="Arial"/>
          <w:szCs w:val="20"/>
        </w:rPr>
        <w:t>2</w:t>
      </w:r>
      <w:r w:rsidR="00DD3AD9" w:rsidRPr="009C4740">
        <w:rPr>
          <w:rFonts w:cs="Arial"/>
          <w:szCs w:val="20"/>
        </w:rPr>
        <w:t>3</w:t>
      </w:r>
    </w:p>
    <w:p w14:paraId="5F500B3B" w14:textId="77777777" w:rsidR="00134F9D" w:rsidRPr="009C4740" w:rsidRDefault="00134F9D" w:rsidP="00134F9D">
      <w:pPr>
        <w:rPr>
          <w:rFonts w:cs="Arial"/>
          <w:szCs w:val="20"/>
        </w:rPr>
      </w:pPr>
    </w:p>
    <w:p w14:paraId="1CCBB645" w14:textId="77777777" w:rsidR="00134F9D" w:rsidRPr="009C4740" w:rsidRDefault="00134F9D" w:rsidP="00134F9D">
      <w:pPr>
        <w:rPr>
          <w:rFonts w:cs="Arial"/>
          <w:szCs w:val="20"/>
        </w:rPr>
      </w:pPr>
    </w:p>
    <w:p w14:paraId="4E1C34C1" w14:textId="77777777" w:rsidR="00134F9D" w:rsidRPr="009C4740" w:rsidRDefault="00134F9D" w:rsidP="00134F9D">
      <w:pPr>
        <w:rPr>
          <w:rFonts w:cs="Arial"/>
          <w:szCs w:val="20"/>
        </w:rPr>
      </w:pPr>
    </w:p>
    <w:p w14:paraId="2B20B917" w14:textId="77777777" w:rsidR="00134F9D" w:rsidRPr="009C4740" w:rsidRDefault="00134F9D" w:rsidP="00134F9D">
      <w:pPr>
        <w:rPr>
          <w:rFonts w:cs="Arial"/>
          <w:szCs w:val="20"/>
        </w:rPr>
      </w:pPr>
    </w:p>
    <w:p w14:paraId="21696D31" w14:textId="77777777" w:rsidR="00134F9D" w:rsidRPr="009C4740" w:rsidRDefault="00134F9D" w:rsidP="00134F9D">
      <w:pPr>
        <w:rPr>
          <w:rFonts w:cs="Arial"/>
          <w:szCs w:val="20"/>
        </w:rPr>
      </w:pPr>
    </w:p>
    <w:p w14:paraId="648EAF5D" w14:textId="77777777" w:rsidR="00134F9D" w:rsidRPr="009C4740" w:rsidRDefault="00134F9D" w:rsidP="00134F9D">
      <w:pPr>
        <w:pStyle w:val="Naslov"/>
        <w:spacing w:before="0" w:line="280" w:lineRule="atLeast"/>
        <w:contextualSpacing/>
        <w:rPr>
          <w:rFonts w:ascii="Arial" w:hAnsi="Arial" w:cs="Arial"/>
          <w:noProof w:val="0"/>
          <w:sz w:val="28"/>
          <w:szCs w:val="28"/>
        </w:rPr>
      </w:pPr>
      <w:r w:rsidRPr="009C4740">
        <w:rPr>
          <w:rFonts w:ascii="Arial" w:hAnsi="Arial" w:cs="Arial"/>
          <w:noProof w:val="0"/>
          <w:sz w:val="28"/>
          <w:szCs w:val="28"/>
        </w:rPr>
        <w:t xml:space="preserve">DOKUMENTACIJA V ZVEZI Z ODDAJO JAVNEGA NAROČILA </w:t>
      </w:r>
    </w:p>
    <w:p w14:paraId="50EA7653" w14:textId="77777777" w:rsidR="00850592" w:rsidRPr="009C4740" w:rsidRDefault="00850592" w:rsidP="00134F9D">
      <w:pPr>
        <w:pStyle w:val="Naslov"/>
        <w:spacing w:before="0" w:line="280" w:lineRule="atLeast"/>
        <w:contextualSpacing/>
        <w:rPr>
          <w:rFonts w:ascii="Arial" w:hAnsi="Arial" w:cs="Arial"/>
          <w:noProof w:val="0"/>
          <w:sz w:val="28"/>
          <w:szCs w:val="28"/>
        </w:rPr>
      </w:pPr>
    </w:p>
    <w:p w14:paraId="4DCA2B70" w14:textId="77777777" w:rsidR="00134F9D" w:rsidRPr="009C4740" w:rsidRDefault="00134F9D" w:rsidP="00134F9D">
      <w:pPr>
        <w:pStyle w:val="Naslov"/>
        <w:spacing w:before="0" w:line="280" w:lineRule="atLeast"/>
        <w:contextualSpacing/>
        <w:rPr>
          <w:rFonts w:ascii="Arial" w:hAnsi="Arial" w:cs="Arial"/>
          <w:noProof w:val="0"/>
          <w:sz w:val="28"/>
          <w:szCs w:val="28"/>
        </w:rPr>
      </w:pPr>
    </w:p>
    <w:p w14:paraId="5FF146FF" w14:textId="77777777" w:rsidR="005D168A" w:rsidRPr="009C4740" w:rsidRDefault="00850592" w:rsidP="005D168A">
      <w:pPr>
        <w:pStyle w:val="Naslov"/>
        <w:spacing w:line="280" w:lineRule="atLeast"/>
        <w:contextualSpacing/>
        <w:rPr>
          <w:rFonts w:ascii="Arial" w:hAnsi="Arial" w:cs="Arial"/>
          <w:bCs/>
          <w:noProof w:val="0"/>
          <w:szCs w:val="32"/>
        </w:rPr>
      </w:pPr>
      <w:bookmarkStart w:id="1" w:name="_Hlk128714682"/>
      <w:r w:rsidRPr="009C4740">
        <w:rPr>
          <w:rFonts w:ascii="Arial" w:hAnsi="Arial" w:cs="Arial"/>
          <w:bCs/>
          <w:noProof w:val="0"/>
          <w:szCs w:val="32"/>
        </w:rPr>
        <w:t>VZPOSTAVITEV REGISTRA PRAVNIH AKTOV LOKALNIH SKUPNOSTI</w:t>
      </w:r>
      <w:bookmarkEnd w:id="1"/>
    </w:p>
    <w:p w14:paraId="463D8046" w14:textId="77777777" w:rsidR="00D44089" w:rsidRPr="009C4740" w:rsidRDefault="00D44089" w:rsidP="00134F9D">
      <w:pPr>
        <w:pStyle w:val="Naslov"/>
        <w:spacing w:before="0" w:line="280" w:lineRule="atLeast"/>
        <w:contextualSpacing/>
        <w:rPr>
          <w:rFonts w:ascii="Arial" w:hAnsi="Arial" w:cs="Arial"/>
          <w:bCs/>
          <w:noProof w:val="0"/>
          <w:szCs w:val="32"/>
        </w:rPr>
      </w:pPr>
    </w:p>
    <w:p w14:paraId="406EDCE3" w14:textId="77777777" w:rsidR="00007544" w:rsidRPr="009C4740" w:rsidRDefault="00007544" w:rsidP="00134F9D">
      <w:pPr>
        <w:pStyle w:val="Naslov"/>
        <w:spacing w:before="0" w:line="280" w:lineRule="atLeast"/>
        <w:contextualSpacing/>
        <w:rPr>
          <w:rFonts w:ascii="Arial" w:hAnsi="Arial" w:cs="Arial"/>
          <w:bCs/>
          <w:noProof w:val="0"/>
          <w:szCs w:val="32"/>
        </w:rPr>
      </w:pPr>
    </w:p>
    <w:p w14:paraId="781CDA09" w14:textId="77777777" w:rsidR="00850592" w:rsidRPr="009C4740" w:rsidRDefault="00007544" w:rsidP="00134F9D">
      <w:pPr>
        <w:pStyle w:val="Naslov"/>
        <w:spacing w:before="0" w:line="280" w:lineRule="atLeast"/>
        <w:contextualSpacing/>
        <w:rPr>
          <w:rFonts w:ascii="Arial" w:hAnsi="Arial" w:cs="Arial"/>
          <w:bCs/>
          <w:noProof w:val="0"/>
          <w:sz w:val="28"/>
          <w:szCs w:val="28"/>
        </w:rPr>
      </w:pPr>
      <w:r w:rsidRPr="009C4740">
        <w:rPr>
          <w:rFonts w:ascii="Arial" w:hAnsi="Arial" w:cs="Arial"/>
          <w:bCs/>
          <w:noProof w:val="0"/>
          <w:sz w:val="28"/>
          <w:szCs w:val="28"/>
        </w:rPr>
        <w:t>ODPRTI POSTOPEK</w:t>
      </w:r>
    </w:p>
    <w:p w14:paraId="05E588DA" w14:textId="77777777" w:rsidR="00F56ED8" w:rsidRPr="009C4740" w:rsidRDefault="00F56ED8" w:rsidP="00134F9D">
      <w:pPr>
        <w:pStyle w:val="Naslov"/>
        <w:spacing w:before="0" w:line="280" w:lineRule="atLeast"/>
        <w:contextualSpacing/>
        <w:rPr>
          <w:rFonts w:ascii="Arial" w:hAnsi="Arial" w:cs="Arial"/>
          <w:noProof w:val="0"/>
          <w:spacing w:val="60"/>
          <w:sz w:val="28"/>
          <w:szCs w:val="28"/>
        </w:rPr>
      </w:pPr>
    </w:p>
    <w:p w14:paraId="51BFD728" w14:textId="77777777" w:rsidR="00F56ED8" w:rsidRPr="009C4740" w:rsidRDefault="00F56ED8" w:rsidP="00134F9D">
      <w:pPr>
        <w:pStyle w:val="Naslov"/>
        <w:spacing w:before="0" w:line="280" w:lineRule="atLeast"/>
        <w:contextualSpacing/>
        <w:rPr>
          <w:rFonts w:ascii="Arial" w:hAnsi="Arial" w:cs="Arial"/>
          <w:noProof w:val="0"/>
          <w:spacing w:val="60"/>
          <w:sz w:val="20"/>
        </w:rPr>
      </w:pPr>
    </w:p>
    <w:p w14:paraId="47ADE9B4" w14:textId="77777777" w:rsidR="00F56ED8" w:rsidRPr="009C4740" w:rsidRDefault="00F56ED8" w:rsidP="00134F9D">
      <w:pPr>
        <w:pStyle w:val="Naslov"/>
        <w:spacing w:before="0" w:line="280" w:lineRule="atLeast"/>
        <w:contextualSpacing/>
        <w:rPr>
          <w:rFonts w:ascii="Arial" w:hAnsi="Arial" w:cs="Arial"/>
          <w:noProof w:val="0"/>
          <w:spacing w:val="60"/>
          <w:sz w:val="20"/>
        </w:rPr>
      </w:pPr>
    </w:p>
    <w:p w14:paraId="75EB85DD" w14:textId="77777777" w:rsidR="00F56ED8" w:rsidRPr="009C4740" w:rsidRDefault="00F56ED8" w:rsidP="00134F9D">
      <w:pPr>
        <w:pStyle w:val="Naslov"/>
        <w:spacing w:before="0" w:line="280" w:lineRule="atLeast"/>
        <w:contextualSpacing/>
        <w:rPr>
          <w:rFonts w:ascii="Arial" w:hAnsi="Arial" w:cs="Arial"/>
          <w:noProof w:val="0"/>
          <w:spacing w:val="60"/>
          <w:sz w:val="20"/>
        </w:rPr>
      </w:pPr>
    </w:p>
    <w:p w14:paraId="677B6991" w14:textId="77777777" w:rsidR="00F56ED8" w:rsidRPr="009C4740" w:rsidRDefault="00F56ED8" w:rsidP="00134F9D">
      <w:pPr>
        <w:pStyle w:val="Naslov"/>
        <w:spacing w:before="0" w:line="280" w:lineRule="atLeast"/>
        <w:contextualSpacing/>
        <w:rPr>
          <w:rFonts w:ascii="Arial" w:hAnsi="Arial" w:cs="Arial"/>
          <w:noProof w:val="0"/>
          <w:spacing w:val="60"/>
          <w:sz w:val="20"/>
        </w:rPr>
      </w:pPr>
    </w:p>
    <w:p w14:paraId="048DCA4D" w14:textId="77777777" w:rsidR="00F56ED8" w:rsidRPr="009C4740" w:rsidRDefault="00F56ED8" w:rsidP="00134F9D">
      <w:pPr>
        <w:pStyle w:val="Naslov"/>
        <w:spacing w:before="0" w:line="280" w:lineRule="atLeast"/>
        <w:contextualSpacing/>
        <w:rPr>
          <w:rFonts w:ascii="Arial" w:hAnsi="Arial" w:cs="Arial"/>
          <w:noProof w:val="0"/>
          <w:spacing w:val="60"/>
          <w:sz w:val="20"/>
        </w:rPr>
      </w:pPr>
    </w:p>
    <w:p w14:paraId="4E96B1A8" w14:textId="77777777" w:rsidR="00F56ED8" w:rsidRPr="009C4740" w:rsidRDefault="00F56ED8" w:rsidP="00134F9D">
      <w:pPr>
        <w:pStyle w:val="Naslov"/>
        <w:spacing w:before="0" w:line="280" w:lineRule="atLeast"/>
        <w:contextualSpacing/>
        <w:rPr>
          <w:rFonts w:ascii="Arial" w:hAnsi="Arial" w:cs="Arial"/>
          <w:noProof w:val="0"/>
          <w:spacing w:val="60"/>
          <w:sz w:val="20"/>
        </w:rPr>
      </w:pPr>
    </w:p>
    <w:p w14:paraId="062A5107" w14:textId="77777777" w:rsidR="00F56ED8" w:rsidRPr="009C4740" w:rsidRDefault="00F56ED8" w:rsidP="00134F9D">
      <w:pPr>
        <w:pStyle w:val="Naslov"/>
        <w:spacing w:before="0" w:line="280" w:lineRule="atLeast"/>
        <w:contextualSpacing/>
        <w:rPr>
          <w:rFonts w:ascii="Arial" w:hAnsi="Arial" w:cs="Arial"/>
          <w:bCs/>
          <w:noProof w:val="0"/>
          <w:sz w:val="20"/>
        </w:rPr>
      </w:pPr>
    </w:p>
    <w:p w14:paraId="2073289A" w14:textId="77777777" w:rsidR="00134F9D" w:rsidRPr="009C4740" w:rsidRDefault="00134F9D" w:rsidP="00F56ED8">
      <w:pPr>
        <w:pStyle w:val="Naslov"/>
        <w:spacing w:before="0" w:line="280" w:lineRule="atLeast"/>
        <w:contextualSpacing/>
        <w:jc w:val="both"/>
        <w:rPr>
          <w:rFonts w:ascii="Arial" w:hAnsi="Arial" w:cs="Arial"/>
          <w:noProof w:val="0"/>
          <w:spacing w:val="60"/>
          <w:sz w:val="20"/>
        </w:rPr>
      </w:pPr>
      <w:r w:rsidRPr="009C4740">
        <w:rPr>
          <w:rFonts w:ascii="Arial" w:hAnsi="Arial" w:cs="Arial"/>
          <w:noProof w:val="0"/>
          <w:spacing w:val="60"/>
          <w:sz w:val="20"/>
        </w:rPr>
        <w:t>VSEBINA</w:t>
      </w:r>
    </w:p>
    <w:p w14:paraId="7CE9521D" w14:textId="77777777" w:rsidR="00F56ED8" w:rsidRPr="009C4740" w:rsidRDefault="00F56ED8">
      <w:pPr>
        <w:pStyle w:val="Odstavekseznama"/>
        <w:numPr>
          <w:ilvl w:val="0"/>
          <w:numId w:val="66"/>
        </w:numPr>
        <w:rPr>
          <w:rFonts w:ascii="Arial" w:hAnsi="Arial" w:cs="Arial"/>
          <w:iCs/>
          <w:sz w:val="20"/>
        </w:rPr>
      </w:pPr>
      <w:r w:rsidRPr="009C4740">
        <w:rPr>
          <w:rFonts w:ascii="Arial" w:hAnsi="Arial" w:cs="Arial"/>
          <w:sz w:val="20"/>
        </w:rPr>
        <w:t xml:space="preserve">NAVODILA PONUDNIKOM </w:t>
      </w:r>
    </w:p>
    <w:p w14:paraId="1E002F41" w14:textId="77777777" w:rsidR="00134F9D" w:rsidRPr="009C4740" w:rsidRDefault="00CC3782">
      <w:pPr>
        <w:pStyle w:val="Odstavekseznama"/>
        <w:numPr>
          <w:ilvl w:val="0"/>
          <w:numId w:val="66"/>
        </w:numPr>
        <w:rPr>
          <w:rFonts w:ascii="Arial" w:hAnsi="Arial" w:cs="Arial"/>
          <w:sz w:val="20"/>
        </w:rPr>
      </w:pPr>
      <w:r w:rsidRPr="009C4740">
        <w:rPr>
          <w:rFonts w:ascii="Arial" w:hAnsi="Arial" w:cs="Arial"/>
          <w:sz w:val="20"/>
        </w:rPr>
        <w:t xml:space="preserve">FUNKCIONALNE IN </w:t>
      </w:r>
      <w:r w:rsidR="00D4178D" w:rsidRPr="009C4740">
        <w:rPr>
          <w:rFonts w:ascii="Arial" w:hAnsi="Arial" w:cs="Arial"/>
          <w:sz w:val="20"/>
        </w:rPr>
        <w:t>TEHNIČNE SPECIFIKACIJE</w:t>
      </w:r>
    </w:p>
    <w:p w14:paraId="082188E3" w14:textId="77777777" w:rsidR="00511B18" w:rsidRPr="009C4740" w:rsidRDefault="00511B18" w:rsidP="00511B18">
      <w:pPr>
        <w:spacing w:line="280" w:lineRule="atLeast"/>
        <w:contextualSpacing/>
        <w:rPr>
          <w:rFonts w:cs="Arial"/>
          <w:szCs w:val="20"/>
        </w:rPr>
      </w:pPr>
    </w:p>
    <w:p w14:paraId="098D2FC1" w14:textId="77777777" w:rsidR="00F56ED8" w:rsidRPr="009C4740" w:rsidRDefault="00F56ED8" w:rsidP="00F56ED8">
      <w:pPr>
        <w:jc w:val="left"/>
        <w:rPr>
          <w:rFonts w:cs="Arial"/>
          <w:szCs w:val="20"/>
        </w:rPr>
      </w:pPr>
      <w:r w:rsidRPr="009C4740">
        <w:rPr>
          <w:rFonts w:cs="Arial"/>
          <w:szCs w:val="20"/>
        </w:rPr>
        <w:br w:type="page"/>
      </w:r>
    </w:p>
    <w:p w14:paraId="086DB6F0" w14:textId="77777777" w:rsidR="00134F9D" w:rsidRPr="009C4740" w:rsidRDefault="00134F9D" w:rsidP="00134F9D">
      <w:pPr>
        <w:pStyle w:val="Naslov"/>
        <w:spacing w:before="0" w:line="280" w:lineRule="atLeast"/>
        <w:contextualSpacing/>
        <w:rPr>
          <w:rFonts w:ascii="Arial" w:hAnsi="Arial" w:cs="Arial"/>
          <w:noProof w:val="0"/>
          <w:sz w:val="20"/>
        </w:rPr>
      </w:pPr>
      <w:r w:rsidRPr="009C4740">
        <w:rPr>
          <w:rFonts w:ascii="Arial" w:hAnsi="Arial" w:cs="Arial"/>
          <w:noProof w:val="0"/>
          <w:sz w:val="20"/>
        </w:rPr>
        <w:lastRenderedPageBreak/>
        <w:t>NAVODILA PONUDNIKOM ZA IZDELAVO PONUDBE</w:t>
      </w:r>
    </w:p>
    <w:p w14:paraId="740FD506" w14:textId="77777777" w:rsidR="00134F9D" w:rsidRPr="009C4740" w:rsidRDefault="00134F9D" w:rsidP="00134F9D">
      <w:pPr>
        <w:spacing w:line="280" w:lineRule="atLeast"/>
        <w:contextualSpacing/>
        <w:rPr>
          <w:rFonts w:cs="Arial"/>
          <w:szCs w:val="20"/>
        </w:rPr>
      </w:pPr>
    </w:p>
    <w:p w14:paraId="1D7B9C9B" w14:textId="3CCD9583" w:rsidR="004268FB" w:rsidRDefault="008458E6">
      <w:pPr>
        <w:pStyle w:val="Kazalovsebine1"/>
        <w:rPr>
          <w:rFonts w:asciiTheme="minorHAnsi" w:eastAsiaTheme="minorEastAsia" w:hAnsiTheme="minorHAnsi" w:cstheme="minorBidi"/>
          <w:b w:val="0"/>
          <w:caps w:val="0"/>
          <w:szCs w:val="22"/>
          <w:lang w:eastAsia="sl-SI"/>
        </w:rPr>
      </w:pPr>
      <w:r w:rsidRPr="009C4740">
        <w:rPr>
          <w:rFonts w:cs="Arial"/>
          <w:noProof w:val="0"/>
          <w:sz w:val="20"/>
        </w:rPr>
        <w:fldChar w:fldCharType="begin"/>
      </w:r>
      <w:r w:rsidR="00561D0C" w:rsidRPr="009C4740">
        <w:rPr>
          <w:rFonts w:cs="Arial"/>
          <w:noProof w:val="0"/>
          <w:sz w:val="20"/>
        </w:rPr>
        <w:instrText xml:space="preserve"> TOC \o "1-4" \h \z \u </w:instrText>
      </w:r>
      <w:r w:rsidRPr="009C4740">
        <w:rPr>
          <w:rFonts w:cs="Arial"/>
          <w:noProof w:val="0"/>
          <w:sz w:val="20"/>
        </w:rPr>
        <w:fldChar w:fldCharType="separate"/>
      </w:r>
      <w:hyperlink w:anchor="_Toc131079141" w:history="1">
        <w:r w:rsidR="004268FB" w:rsidRPr="00A47819">
          <w:rPr>
            <w:rStyle w:val="Hiperpovezava"/>
          </w:rPr>
          <w:t>I.</w:t>
        </w:r>
        <w:r w:rsidR="004268FB">
          <w:rPr>
            <w:rFonts w:asciiTheme="minorHAnsi" w:eastAsiaTheme="minorEastAsia" w:hAnsiTheme="minorHAnsi" w:cstheme="minorBidi"/>
            <w:b w:val="0"/>
            <w:caps w:val="0"/>
            <w:szCs w:val="22"/>
            <w:lang w:eastAsia="sl-SI"/>
          </w:rPr>
          <w:tab/>
        </w:r>
        <w:r w:rsidR="004268FB" w:rsidRPr="00A47819">
          <w:rPr>
            <w:rStyle w:val="Hiperpovezava"/>
          </w:rPr>
          <w:t>SPLOŠNI DEL</w:t>
        </w:r>
        <w:r w:rsidR="004268FB">
          <w:rPr>
            <w:webHidden/>
          </w:rPr>
          <w:tab/>
        </w:r>
        <w:r w:rsidR="004268FB">
          <w:rPr>
            <w:webHidden/>
          </w:rPr>
          <w:fldChar w:fldCharType="begin"/>
        </w:r>
        <w:r w:rsidR="004268FB">
          <w:rPr>
            <w:webHidden/>
          </w:rPr>
          <w:instrText xml:space="preserve"> PAGEREF _Toc131079141 \h </w:instrText>
        </w:r>
        <w:r w:rsidR="004268FB">
          <w:rPr>
            <w:webHidden/>
          </w:rPr>
        </w:r>
        <w:r w:rsidR="004268FB">
          <w:rPr>
            <w:webHidden/>
          </w:rPr>
          <w:fldChar w:fldCharType="separate"/>
        </w:r>
        <w:r w:rsidR="004268FB">
          <w:rPr>
            <w:webHidden/>
          </w:rPr>
          <w:t>4</w:t>
        </w:r>
        <w:r w:rsidR="004268FB">
          <w:rPr>
            <w:webHidden/>
          </w:rPr>
          <w:fldChar w:fldCharType="end"/>
        </w:r>
      </w:hyperlink>
    </w:p>
    <w:p w14:paraId="2A33978A" w14:textId="6E38E7E0" w:rsidR="004268FB" w:rsidRDefault="00000000">
      <w:pPr>
        <w:pStyle w:val="Kazalovsebine3"/>
        <w:rPr>
          <w:rFonts w:asciiTheme="minorHAnsi" w:eastAsiaTheme="minorEastAsia" w:hAnsiTheme="minorHAnsi" w:cstheme="minorBidi"/>
          <w:i w:val="0"/>
          <w:szCs w:val="22"/>
          <w:lang w:eastAsia="sl-SI"/>
        </w:rPr>
      </w:pPr>
      <w:hyperlink w:anchor="_Toc131079142" w:history="1">
        <w:r w:rsidR="004268FB" w:rsidRPr="00A47819">
          <w:rPr>
            <w:rStyle w:val="Hiperpovezava"/>
            <w:rFonts w:cs="Arial"/>
          </w:rPr>
          <w:t>1.</w:t>
        </w:r>
        <w:r w:rsidR="004268FB">
          <w:rPr>
            <w:rFonts w:asciiTheme="minorHAnsi" w:eastAsiaTheme="minorEastAsia" w:hAnsiTheme="minorHAnsi" w:cstheme="minorBidi"/>
            <w:i w:val="0"/>
            <w:szCs w:val="22"/>
            <w:lang w:eastAsia="sl-SI"/>
          </w:rPr>
          <w:tab/>
        </w:r>
        <w:r w:rsidR="004268FB" w:rsidRPr="00A47819">
          <w:rPr>
            <w:rStyle w:val="Hiperpovezava"/>
            <w:rFonts w:cs="Arial"/>
          </w:rPr>
          <w:t>Podatki o naročniku</w:t>
        </w:r>
        <w:r w:rsidR="004268FB">
          <w:rPr>
            <w:webHidden/>
          </w:rPr>
          <w:tab/>
        </w:r>
        <w:r w:rsidR="004268FB">
          <w:rPr>
            <w:webHidden/>
          </w:rPr>
          <w:fldChar w:fldCharType="begin"/>
        </w:r>
        <w:r w:rsidR="004268FB">
          <w:rPr>
            <w:webHidden/>
          </w:rPr>
          <w:instrText xml:space="preserve"> PAGEREF _Toc131079142 \h </w:instrText>
        </w:r>
        <w:r w:rsidR="004268FB">
          <w:rPr>
            <w:webHidden/>
          </w:rPr>
        </w:r>
        <w:r w:rsidR="004268FB">
          <w:rPr>
            <w:webHidden/>
          </w:rPr>
          <w:fldChar w:fldCharType="separate"/>
        </w:r>
        <w:r w:rsidR="004268FB">
          <w:rPr>
            <w:webHidden/>
          </w:rPr>
          <w:t>4</w:t>
        </w:r>
        <w:r w:rsidR="004268FB">
          <w:rPr>
            <w:webHidden/>
          </w:rPr>
          <w:fldChar w:fldCharType="end"/>
        </w:r>
      </w:hyperlink>
    </w:p>
    <w:p w14:paraId="18494993" w14:textId="0EFB9CE3" w:rsidR="004268FB" w:rsidRDefault="00000000">
      <w:pPr>
        <w:pStyle w:val="Kazalovsebine3"/>
        <w:rPr>
          <w:rFonts w:asciiTheme="minorHAnsi" w:eastAsiaTheme="minorEastAsia" w:hAnsiTheme="minorHAnsi" w:cstheme="minorBidi"/>
          <w:i w:val="0"/>
          <w:szCs w:val="22"/>
          <w:lang w:eastAsia="sl-SI"/>
        </w:rPr>
      </w:pPr>
      <w:hyperlink w:anchor="_Toc131079143" w:history="1">
        <w:r w:rsidR="004268FB" w:rsidRPr="00A47819">
          <w:rPr>
            <w:rStyle w:val="Hiperpovezava"/>
            <w:rFonts w:cs="Arial"/>
          </w:rPr>
          <w:t>2.</w:t>
        </w:r>
        <w:r w:rsidR="004268FB">
          <w:rPr>
            <w:rFonts w:asciiTheme="minorHAnsi" w:eastAsiaTheme="minorEastAsia" w:hAnsiTheme="minorHAnsi" w:cstheme="minorBidi"/>
            <w:i w:val="0"/>
            <w:szCs w:val="22"/>
            <w:lang w:eastAsia="sl-SI"/>
          </w:rPr>
          <w:tab/>
        </w:r>
        <w:r w:rsidR="004268FB" w:rsidRPr="00A47819">
          <w:rPr>
            <w:rStyle w:val="Hiperpovezava"/>
            <w:rFonts w:cs="Arial"/>
          </w:rPr>
          <w:t>Vrsta postopka</w:t>
        </w:r>
        <w:r w:rsidR="004268FB">
          <w:rPr>
            <w:webHidden/>
          </w:rPr>
          <w:tab/>
        </w:r>
        <w:r w:rsidR="004268FB">
          <w:rPr>
            <w:webHidden/>
          </w:rPr>
          <w:fldChar w:fldCharType="begin"/>
        </w:r>
        <w:r w:rsidR="004268FB">
          <w:rPr>
            <w:webHidden/>
          </w:rPr>
          <w:instrText xml:space="preserve"> PAGEREF _Toc131079143 \h </w:instrText>
        </w:r>
        <w:r w:rsidR="004268FB">
          <w:rPr>
            <w:webHidden/>
          </w:rPr>
        </w:r>
        <w:r w:rsidR="004268FB">
          <w:rPr>
            <w:webHidden/>
          </w:rPr>
          <w:fldChar w:fldCharType="separate"/>
        </w:r>
        <w:r w:rsidR="004268FB">
          <w:rPr>
            <w:webHidden/>
          </w:rPr>
          <w:t>4</w:t>
        </w:r>
        <w:r w:rsidR="004268FB">
          <w:rPr>
            <w:webHidden/>
          </w:rPr>
          <w:fldChar w:fldCharType="end"/>
        </w:r>
      </w:hyperlink>
    </w:p>
    <w:p w14:paraId="4E9847F8" w14:textId="1B7768C3" w:rsidR="004268FB" w:rsidRDefault="00000000">
      <w:pPr>
        <w:pStyle w:val="Kazalovsebine3"/>
        <w:rPr>
          <w:rFonts w:asciiTheme="minorHAnsi" w:eastAsiaTheme="minorEastAsia" w:hAnsiTheme="minorHAnsi" w:cstheme="minorBidi"/>
          <w:i w:val="0"/>
          <w:szCs w:val="22"/>
          <w:lang w:eastAsia="sl-SI"/>
        </w:rPr>
      </w:pPr>
      <w:hyperlink w:anchor="_Toc131079144" w:history="1">
        <w:r w:rsidR="004268FB" w:rsidRPr="00A47819">
          <w:rPr>
            <w:rStyle w:val="Hiperpovezava"/>
            <w:rFonts w:cs="Arial"/>
          </w:rPr>
          <w:t>3.</w:t>
        </w:r>
        <w:r w:rsidR="004268FB">
          <w:rPr>
            <w:rFonts w:asciiTheme="minorHAnsi" w:eastAsiaTheme="minorEastAsia" w:hAnsiTheme="minorHAnsi" w:cstheme="minorBidi"/>
            <w:i w:val="0"/>
            <w:szCs w:val="22"/>
            <w:lang w:eastAsia="sl-SI"/>
          </w:rPr>
          <w:tab/>
        </w:r>
        <w:r w:rsidR="004268FB" w:rsidRPr="00A47819">
          <w:rPr>
            <w:rStyle w:val="Hiperpovezava"/>
            <w:rFonts w:cs="Arial"/>
          </w:rPr>
          <w:t>Predmet naročila</w:t>
        </w:r>
        <w:r w:rsidR="004268FB">
          <w:rPr>
            <w:webHidden/>
          </w:rPr>
          <w:tab/>
        </w:r>
        <w:r w:rsidR="004268FB">
          <w:rPr>
            <w:webHidden/>
          </w:rPr>
          <w:fldChar w:fldCharType="begin"/>
        </w:r>
        <w:r w:rsidR="004268FB">
          <w:rPr>
            <w:webHidden/>
          </w:rPr>
          <w:instrText xml:space="preserve"> PAGEREF _Toc131079144 \h </w:instrText>
        </w:r>
        <w:r w:rsidR="004268FB">
          <w:rPr>
            <w:webHidden/>
          </w:rPr>
        </w:r>
        <w:r w:rsidR="004268FB">
          <w:rPr>
            <w:webHidden/>
          </w:rPr>
          <w:fldChar w:fldCharType="separate"/>
        </w:r>
        <w:r w:rsidR="004268FB">
          <w:rPr>
            <w:webHidden/>
          </w:rPr>
          <w:t>4</w:t>
        </w:r>
        <w:r w:rsidR="004268FB">
          <w:rPr>
            <w:webHidden/>
          </w:rPr>
          <w:fldChar w:fldCharType="end"/>
        </w:r>
      </w:hyperlink>
    </w:p>
    <w:p w14:paraId="430DDE71" w14:textId="7F8D59B3" w:rsidR="004268FB" w:rsidRDefault="00000000">
      <w:pPr>
        <w:pStyle w:val="Kazalovsebine3"/>
        <w:rPr>
          <w:rFonts w:asciiTheme="minorHAnsi" w:eastAsiaTheme="minorEastAsia" w:hAnsiTheme="minorHAnsi" w:cstheme="minorBidi"/>
          <w:i w:val="0"/>
          <w:szCs w:val="22"/>
          <w:lang w:eastAsia="sl-SI"/>
        </w:rPr>
      </w:pPr>
      <w:hyperlink w:anchor="_Toc131079145" w:history="1">
        <w:r w:rsidR="004268FB" w:rsidRPr="00A47819">
          <w:rPr>
            <w:rStyle w:val="Hiperpovezava"/>
            <w:rFonts w:cs="Arial"/>
          </w:rPr>
          <w:t>4.</w:t>
        </w:r>
        <w:r w:rsidR="004268FB">
          <w:rPr>
            <w:rFonts w:asciiTheme="minorHAnsi" w:eastAsiaTheme="minorEastAsia" w:hAnsiTheme="minorHAnsi" w:cstheme="minorBidi"/>
            <w:i w:val="0"/>
            <w:szCs w:val="22"/>
            <w:lang w:eastAsia="sl-SI"/>
          </w:rPr>
          <w:tab/>
        </w:r>
        <w:r w:rsidR="004268FB" w:rsidRPr="00A47819">
          <w:rPr>
            <w:rStyle w:val="Hiperpovezava"/>
            <w:rFonts w:cs="Arial"/>
          </w:rPr>
          <w:t>Sodelovanje</w:t>
        </w:r>
        <w:r w:rsidR="004268FB">
          <w:rPr>
            <w:webHidden/>
          </w:rPr>
          <w:tab/>
        </w:r>
        <w:r w:rsidR="004268FB">
          <w:rPr>
            <w:webHidden/>
          </w:rPr>
          <w:fldChar w:fldCharType="begin"/>
        </w:r>
        <w:r w:rsidR="004268FB">
          <w:rPr>
            <w:webHidden/>
          </w:rPr>
          <w:instrText xml:space="preserve"> PAGEREF _Toc131079145 \h </w:instrText>
        </w:r>
        <w:r w:rsidR="004268FB">
          <w:rPr>
            <w:webHidden/>
          </w:rPr>
        </w:r>
        <w:r w:rsidR="004268FB">
          <w:rPr>
            <w:webHidden/>
          </w:rPr>
          <w:fldChar w:fldCharType="separate"/>
        </w:r>
        <w:r w:rsidR="004268FB">
          <w:rPr>
            <w:webHidden/>
          </w:rPr>
          <w:t>4</w:t>
        </w:r>
        <w:r w:rsidR="004268FB">
          <w:rPr>
            <w:webHidden/>
          </w:rPr>
          <w:fldChar w:fldCharType="end"/>
        </w:r>
      </w:hyperlink>
    </w:p>
    <w:p w14:paraId="061B7DBB" w14:textId="1C9BF2B3" w:rsidR="004268FB" w:rsidRDefault="00000000">
      <w:pPr>
        <w:pStyle w:val="Kazalovsebine4"/>
        <w:rPr>
          <w:rFonts w:asciiTheme="minorHAnsi" w:eastAsiaTheme="minorEastAsia" w:hAnsiTheme="minorHAnsi" w:cstheme="minorBidi"/>
          <w:sz w:val="22"/>
          <w:szCs w:val="22"/>
          <w:lang w:eastAsia="sl-SI"/>
        </w:rPr>
      </w:pPr>
      <w:hyperlink w:anchor="_Toc131079146" w:history="1">
        <w:r w:rsidR="004268FB" w:rsidRPr="00A47819">
          <w:rPr>
            <w:rStyle w:val="Hiperpovezava"/>
          </w:rPr>
          <w:t>4.1</w:t>
        </w:r>
        <w:r w:rsidR="004268FB">
          <w:rPr>
            <w:rFonts w:asciiTheme="minorHAnsi" w:eastAsiaTheme="minorEastAsia" w:hAnsiTheme="minorHAnsi" w:cstheme="minorBidi"/>
            <w:sz w:val="22"/>
            <w:szCs w:val="22"/>
            <w:lang w:eastAsia="sl-SI"/>
          </w:rPr>
          <w:tab/>
        </w:r>
        <w:r w:rsidR="004268FB" w:rsidRPr="00A47819">
          <w:rPr>
            <w:rStyle w:val="Hiperpovezava"/>
          </w:rPr>
          <w:t>Tuji ponudniki</w:t>
        </w:r>
        <w:r w:rsidR="004268FB">
          <w:rPr>
            <w:webHidden/>
          </w:rPr>
          <w:tab/>
        </w:r>
        <w:r w:rsidR="004268FB">
          <w:rPr>
            <w:webHidden/>
          </w:rPr>
          <w:fldChar w:fldCharType="begin"/>
        </w:r>
        <w:r w:rsidR="004268FB">
          <w:rPr>
            <w:webHidden/>
          </w:rPr>
          <w:instrText xml:space="preserve"> PAGEREF _Toc131079146 \h </w:instrText>
        </w:r>
        <w:r w:rsidR="004268FB">
          <w:rPr>
            <w:webHidden/>
          </w:rPr>
        </w:r>
        <w:r w:rsidR="004268FB">
          <w:rPr>
            <w:webHidden/>
          </w:rPr>
          <w:fldChar w:fldCharType="separate"/>
        </w:r>
        <w:r w:rsidR="004268FB">
          <w:rPr>
            <w:webHidden/>
          </w:rPr>
          <w:t>4</w:t>
        </w:r>
        <w:r w:rsidR="004268FB">
          <w:rPr>
            <w:webHidden/>
          </w:rPr>
          <w:fldChar w:fldCharType="end"/>
        </w:r>
      </w:hyperlink>
    </w:p>
    <w:p w14:paraId="67B318E4" w14:textId="2A82EF60" w:rsidR="004268FB" w:rsidRDefault="00000000">
      <w:pPr>
        <w:pStyle w:val="Kazalovsebine4"/>
        <w:rPr>
          <w:rFonts w:asciiTheme="minorHAnsi" w:eastAsiaTheme="minorEastAsia" w:hAnsiTheme="minorHAnsi" w:cstheme="minorBidi"/>
          <w:sz w:val="22"/>
          <w:szCs w:val="22"/>
          <w:lang w:eastAsia="sl-SI"/>
        </w:rPr>
      </w:pPr>
      <w:hyperlink w:anchor="_Toc131079147" w:history="1">
        <w:r w:rsidR="004268FB" w:rsidRPr="00A47819">
          <w:rPr>
            <w:rStyle w:val="Hiperpovezava"/>
          </w:rPr>
          <w:t>4.2</w:t>
        </w:r>
        <w:r w:rsidR="004268FB">
          <w:rPr>
            <w:rFonts w:asciiTheme="minorHAnsi" w:eastAsiaTheme="minorEastAsia" w:hAnsiTheme="minorHAnsi" w:cstheme="minorBidi"/>
            <w:sz w:val="22"/>
            <w:szCs w:val="22"/>
            <w:lang w:eastAsia="sl-SI"/>
          </w:rPr>
          <w:tab/>
        </w:r>
        <w:r w:rsidR="004268FB" w:rsidRPr="00A47819">
          <w:rPr>
            <w:rStyle w:val="Hiperpovezava"/>
          </w:rPr>
          <w:t>Podizvajalci</w:t>
        </w:r>
        <w:r w:rsidR="004268FB">
          <w:rPr>
            <w:webHidden/>
          </w:rPr>
          <w:tab/>
        </w:r>
        <w:r w:rsidR="004268FB">
          <w:rPr>
            <w:webHidden/>
          </w:rPr>
          <w:fldChar w:fldCharType="begin"/>
        </w:r>
        <w:r w:rsidR="004268FB">
          <w:rPr>
            <w:webHidden/>
          </w:rPr>
          <w:instrText xml:space="preserve"> PAGEREF _Toc131079147 \h </w:instrText>
        </w:r>
        <w:r w:rsidR="004268FB">
          <w:rPr>
            <w:webHidden/>
          </w:rPr>
        </w:r>
        <w:r w:rsidR="004268FB">
          <w:rPr>
            <w:webHidden/>
          </w:rPr>
          <w:fldChar w:fldCharType="separate"/>
        </w:r>
        <w:r w:rsidR="004268FB">
          <w:rPr>
            <w:webHidden/>
          </w:rPr>
          <w:t>5</w:t>
        </w:r>
        <w:r w:rsidR="004268FB">
          <w:rPr>
            <w:webHidden/>
          </w:rPr>
          <w:fldChar w:fldCharType="end"/>
        </w:r>
      </w:hyperlink>
    </w:p>
    <w:p w14:paraId="5CCED83D" w14:textId="2E3E6E74" w:rsidR="004268FB" w:rsidRDefault="00000000">
      <w:pPr>
        <w:pStyle w:val="Kazalovsebine4"/>
        <w:rPr>
          <w:rFonts w:asciiTheme="minorHAnsi" w:eastAsiaTheme="minorEastAsia" w:hAnsiTheme="minorHAnsi" w:cstheme="minorBidi"/>
          <w:sz w:val="22"/>
          <w:szCs w:val="22"/>
          <w:lang w:eastAsia="sl-SI"/>
        </w:rPr>
      </w:pPr>
      <w:hyperlink w:anchor="_Toc131079148" w:history="1">
        <w:r w:rsidR="004268FB" w:rsidRPr="00A47819">
          <w:rPr>
            <w:rStyle w:val="Hiperpovezava"/>
          </w:rPr>
          <w:t>4.3</w:t>
        </w:r>
        <w:r w:rsidR="004268FB">
          <w:rPr>
            <w:rFonts w:asciiTheme="minorHAnsi" w:eastAsiaTheme="minorEastAsia" w:hAnsiTheme="minorHAnsi" w:cstheme="minorBidi"/>
            <w:sz w:val="22"/>
            <w:szCs w:val="22"/>
            <w:lang w:eastAsia="sl-SI"/>
          </w:rPr>
          <w:tab/>
        </w:r>
        <w:r w:rsidR="004268FB" w:rsidRPr="00A47819">
          <w:rPr>
            <w:rStyle w:val="Hiperpovezava"/>
          </w:rPr>
          <w:t>Skupna ponudba</w:t>
        </w:r>
        <w:r w:rsidR="004268FB">
          <w:rPr>
            <w:webHidden/>
          </w:rPr>
          <w:tab/>
        </w:r>
        <w:r w:rsidR="004268FB">
          <w:rPr>
            <w:webHidden/>
          </w:rPr>
          <w:fldChar w:fldCharType="begin"/>
        </w:r>
        <w:r w:rsidR="004268FB">
          <w:rPr>
            <w:webHidden/>
          </w:rPr>
          <w:instrText xml:space="preserve"> PAGEREF _Toc131079148 \h </w:instrText>
        </w:r>
        <w:r w:rsidR="004268FB">
          <w:rPr>
            <w:webHidden/>
          </w:rPr>
        </w:r>
        <w:r w:rsidR="004268FB">
          <w:rPr>
            <w:webHidden/>
          </w:rPr>
          <w:fldChar w:fldCharType="separate"/>
        </w:r>
        <w:r w:rsidR="004268FB">
          <w:rPr>
            <w:webHidden/>
          </w:rPr>
          <w:t>6</w:t>
        </w:r>
        <w:r w:rsidR="004268FB">
          <w:rPr>
            <w:webHidden/>
          </w:rPr>
          <w:fldChar w:fldCharType="end"/>
        </w:r>
      </w:hyperlink>
    </w:p>
    <w:p w14:paraId="064A8E34" w14:textId="3297E34D" w:rsidR="004268FB" w:rsidRDefault="00000000">
      <w:pPr>
        <w:pStyle w:val="Kazalovsebine4"/>
        <w:rPr>
          <w:rFonts w:asciiTheme="minorHAnsi" w:eastAsiaTheme="minorEastAsia" w:hAnsiTheme="minorHAnsi" w:cstheme="minorBidi"/>
          <w:sz w:val="22"/>
          <w:szCs w:val="22"/>
          <w:lang w:eastAsia="sl-SI"/>
        </w:rPr>
      </w:pPr>
      <w:hyperlink w:anchor="_Toc131079149" w:history="1">
        <w:r w:rsidR="004268FB" w:rsidRPr="00A47819">
          <w:rPr>
            <w:rStyle w:val="Hiperpovezava"/>
          </w:rPr>
          <w:t>4.4</w:t>
        </w:r>
        <w:r w:rsidR="004268FB">
          <w:rPr>
            <w:rFonts w:asciiTheme="minorHAnsi" w:eastAsiaTheme="minorEastAsia" w:hAnsiTheme="minorHAnsi" w:cstheme="minorBidi"/>
            <w:sz w:val="22"/>
            <w:szCs w:val="22"/>
            <w:lang w:eastAsia="sl-SI"/>
          </w:rPr>
          <w:tab/>
        </w:r>
        <w:r w:rsidR="004268FB" w:rsidRPr="00A47819">
          <w:rPr>
            <w:rStyle w:val="Hiperpovezava"/>
          </w:rPr>
          <w:t>Uporaba zmogljivosti drugih subjektov</w:t>
        </w:r>
        <w:r w:rsidR="004268FB">
          <w:rPr>
            <w:webHidden/>
          </w:rPr>
          <w:tab/>
        </w:r>
        <w:r w:rsidR="004268FB">
          <w:rPr>
            <w:webHidden/>
          </w:rPr>
          <w:fldChar w:fldCharType="begin"/>
        </w:r>
        <w:r w:rsidR="004268FB">
          <w:rPr>
            <w:webHidden/>
          </w:rPr>
          <w:instrText xml:space="preserve"> PAGEREF _Toc131079149 \h </w:instrText>
        </w:r>
        <w:r w:rsidR="004268FB">
          <w:rPr>
            <w:webHidden/>
          </w:rPr>
        </w:r>
        <w:r w:rsidR="004268FB">
          <w:rPr>
            <w:webHidden/>
          </w:rPr>
          <w:fldChar w:fldCharType="separate"/>
        </w:r>
        <w:r w:rsidR="004268FB">
          <w:rPr>
            <w:webHidden/>
          </w:rPr>
          <w:t>6</w:t>
        </w:r>
        <w:r w:rsidR="004268FB">
          <w:rPr>
            <w:webHidden/>
          </w:rPr>
          <w:fldChar w:fldCharType="end"/>
        </w:r>
      </w:hyperlink>
    </w:p>
    <w:p w14:paraId="753E25E6" w14:textId="00C44BF1" w:rsidR="004268FB" w:rsidRDefault="00000000">
      <w:pPr>
        <w:pStyle w:val="Kazalovsebine3"/>
        <w:rPr>
          <w:rFonts w:asciiTheme="minorHAnsi" w:eastAsiaTheme="minorEastAsia" w:hAnsiTheme="minorHAnsi" w:cstheme="minorBidi"/>
          <w:i w:val="0"/>
          <w:szCs w:val="22"/>
          <w:lang w:eastAsia="sl-SI"/>
        </w:rPr>
      </w:pPr>
      <w:hyperlink w:anchor="_Toc131079150" w:history="1">
        <w:r w:rsidR="004268FB" w:rsidRPr="00A47819">
          <w:rPr>
            <w:rStyle w:val="Hiperpovezava"/>
            <w:rFonts w:cs="Arial"/>
          </w:rPr>
          <w:t>5.</w:t>
        </w:r>
        <w:r w:rsidR="004268FB">
          <w:rPr>
            <w:rFonts w:asciiTheme="minorHAnsi" w:eastAsiaTheme="minorEastAsia" w:hAnsiTheme="minorHAnsi" w:cstheme="minorBidi"/>
            <w:i w:val="0"/>
            <w:szCs w:val="22"/>
            <w:lang w:eastAsia="sl-SI"/>
          </w:rPr>
          <w:tab/>
        </w:r>
        <w:r w:rsidR="004268FB" w:rsidRPr="00A47819">
          <w:rPr>
            <w:rStyle w:val="Hiperpovezava"/>
            <w:rFonts w:cs="Arial"/>
          </w:rPr>
          <w:t>Pojasnila dokumentacije v zvezi z oddajo javnega naročila</w:t>
        </w:r>
        <w:r w:rsidR="004268FB">
          <w:rPr>
            <w:webHidden/>
          </w:rPr>
          <w:tab/>
        </w:r>
        <w:r w:rsidR="004268FB">
          <w:rPr>
            <w:webHidden/>
          </w:rPr>
          <w:fldChar w:fldCharType="begin"/>
        </w:r>
        <w:r w:rsidR="004268FB">
          <w:rPr>
            <w:webHidden/>
          </w:rPr>
          <w:instrText xml:space="preserve"> PAGEREF _Toc131079150 \h </w:instrText>
        </w:r>
        <w:r w:rsidR="004268FB">
          <w:rPr>
            <w:webHidden/>
          </w:rPr>
        </w:r>
        <w:r w:rsidR="004268FB">
          <w:rPr>
            <w:webHidden/>
          </w:rPr>
          <w:fldChar w:fldCharType="separate"/>
        </w:r>
        <w:r w:rsidR="004268FB">
          <w:rPr>
            <w:webHidden/>
          </w:rPr>
          <w:t>7</w:t>
        </w:r>
        <w:r w:rsidR="004268FB">
          <w:rPr>
            <w:webHidden/>
          </w:rPr>
          <w:fldChar w:fldCharType="end"/>
        </w:r>
      </w:hyperlink>
    </w:p>
    <w:p w14:paraId="6C40CD8E" w14:textId="457E2490" w:rsidR="004268FB" w:rsidRDefault="00000000">
      <w:pPr>
        <w:pStyle w:val="Kazalovsebine3"/>
        <w:rPr>
          <w:rFonts w:asciiTheme="minorHAnsi" w:eastAsiaTheme="minorEastAsia" w:hAnsiTheme="minorHAnsi" w:cstheme="minorBidi"/>
          <w:i w:val="0"/>
          <w:szCs w:val="22"/>
          <w:lang w:eastAsia="sl-SI"/>
        </w:rPr>
      </w:pPr>
      <w:hyperlink w:anchor="_Toc131079151" w:history="1">
        <w:r w:rsidR="004268FB" w:rsidRPr="00A47819">
          <w:rPr>
            <w:rStyle w:val="Hiperpovezava"/>
            <w:rFonts w:cs="Arial"/>
          </w:rPr>
          <w:t>6.</w:t>
        </w:r>
        <w:r w:rsidR="004268FB">
          <w:rPr>
            <w:rFonts w:asciiTheme="minorHAnsi" w:eastAsiaTheme="minorEastAsia" w:hAnsiTheme="minorHAnsi" w:cstheme="minorBidi"/>
            <w:i w:val="0"/>
            <w:szCs w:val="22"/>
            <w:lang w:eastAsia="sl-SI"/>
          </w:rPr>
          <w:tab/>
        </w:r>
        <w:r w:rsidR="004268FB" w:rsidRPr="00A47819">
          <w:rPr>
            <w:rStyle w:val="Hiperpovezava"/>
            <w:rFonts w:cs="Arial"/>
          </w:rPr>
          <w:t>Dopolnitev in spremembe dokumentacije v zvezi z oddajo javnega naročila</w:t>
        </w:r>
        <w:r w:rsidR="004268FB">
          <w:rPr>
            <w:webHidden/>
          </w:rPr>
          <w:tab/>
        </w:r>
        <w:r w:rsidR="004268FB">
          <w:rPr>
            <w:webHidden/>
          </w:rPr>
          <w:fldChar w:fldCharType="begin"/>
        </w:r>
        <w:r w:rsidR="004268FB">
          <w:rPr>
            <w:webHidden/>
          </w:rPr>
          <w:instrText xml:space="preserve"> PAGEREF _Toc131079151 \h </w:instrText>
        </w:r>
        <w:r w:rsidR="004268FB">
          <w:rPr>
            <w:webHidden/>
          </w:rPr>
        </w:r>
        <w:r w:rsidR="004268FB">
          <w:rPr>
            <w:webHidden/>
          </w:rPr>
          <w:fldChar w:fldCharType="separate"/>
        </w:r>
        <w:r w:rsidR="004268FB">
          <w:rPr>
            <w:webHidden/>
          </w:rPr>
          <w:t>7</w:t>
        </w:r>
        <w:r w:rsidR="004268FB">
          <w:rPr>
            <w:webHidden/>
          </w:rPr>
          <w:fldChar w:fldCharType="end"/>
        </w:r>
      </w:hyperlink>
    </w:p>
    <w:p w14:paraId="0D1ABB19" w14:textId="0B6E12AB" w:rsidR="004268FB" w:rsidRDefault="00000000">
      <w:pPr>
        <w:pStyle w:val="Kazalovsebine3"/>
        <w:rPr>
          <w:rFonts w:asciiTheme="minorHAnsi" w:eastAsiaTheme="minorEastAsia" w:hAnsiTheme="minorHAnsi" w:cstheme="minorBidi"/>
          <w:i w:val="0"/>
          <w:szCs w:val="22"/>
          <w:lang w:eastAsia="sl-SI"/>
        </w:rPr>
      </w:pPr>
      <w:hyperlink w:anchor="_Toc131079152" w:history="1">
        <w:r w:rsidR="004268FB" w:rsidRPr="00A47819">
          <w:rPr>
            <w:rStyle w:val="Hiperpovezava"/>
            <w:rFonts w:cs="Arial"/>
          </w:rPr>
          <w:t>7.</w:t>
        </w:r>
        <w:r w:rsidR="004268FB">
          <w:rPr>
            <w:rFonts w:asciiTheme="minorHAnsi" w:eastAsiaTheme="minorEastAsia" w:hAnsiTheme="minorHAnsi" w:cstheme="minorBidi"/>
            <w:i w:val="0"/>
            <w:szCs w:val="22"/>
            <w:lang w:eastAsia="sl-SI"/>
          </w:rPr>
          <w:tab/>
        </w:r>
        <w:r w:rsidR="004268FB" w:rsidRPr="00A47819">
          <w:rPr>
            <w:rStyle w:val="Hiperpovezava"/>
            <w:rFonts w:cs="Arial"/>
          </w:rPr>
          <w:t>Zaupnost podatkov in postopka</w:t>
        </w:r>
        <w:r w:rsidR="004268FB">
          <w:rPr>
            <w:webHidden/>
          </w:rPr>
          <w:tab/>
        </w:r>
        <w:r w:rsidR="004268FB">
          <w:rPr>
            <w:webHidden/>
          </w:rPr>
          <w:fldChar w:fldCharType="begin"/>
        </w:r>
        <w:r w:rsidR="004268FB">
          <w:rPr>
            <w:webHidden/>
          </w:rPr>
          <w:instrText xml:space="preserve"> PAGEREF _Toc131079152 \h </w:instrText>
        </w:r>
        <w:r w:rsidR="004268FB">
          <w:rPr>
            <w:webHidden/>
          </w:rPr>
        </w:r>
        <w:r w:rsidR="004268FB">
          <w:rPr>
            <w:webHidden/>
          </w:rPr>
          <w:fldChar w:fldCharType="separate"/>
        </w:r>
        <w:r w:rsidR="004268FB">
          <w:rPr>
            <w:webHidden/>
          </w:rPr>
          <w:t>7</w:t>
        </w:r>
        <w:r w:rsidR="004268FB">
          <w:rPr>
            <w:webHidden/>
          </w:rPr>
          <w:fldChar w:fldCharType="end"/>
        </w:r>
      </w:hyperlink>
    </w:p>
    <w:p w14:paraId="558860F5" w14:textId="6FA1F92C" w:rsidR="004268FB" w:rsidRDefault="00000000">
      <w:pPr>
        <w:pStyle w:val="Kazalovsebine1"/>
        <w:rPr>
          <w:rFonts w:asciiTheme="minorHAnsi" w:eastAsiaTheme="minorEastAsia" w:hAnsiTheme="minorHAnsi" w:cstheme="minorBidi"/>
          <w:b w:val="0"/>
          <w:caps w:val="0"/>
          <w:szCs w:val="22"/>
          <w:lang w:eastAsia="sl-SI"/>
        </w:rPr>
      </w:pPr>
      <w:hyperlink w:anchor="_Toc131079153" w:history="1">
        <w:r w:rsidR="004268FB" w:rsidRPr="00A47819">
          <w:rPr>
            <w:rStyle w:val="Hiperpovezava"/>
          </w:rPr>
          <w:t>II.</w:t>
        </w:r>
        <w:r w:rsidR="004268FB">
          <w:rPr>
            <w:rFonts w:asciiTheme="minorHAnsi" w:eastAsiaTheme="minorEastAsia" w:hAnsiTheme="minorHAnsi" w:cstheme="minorBidi"/>
            <w:b w:val="0"/>
            <w:caps w:val="0"/>
            <w:szCs w:val="22"/>
            <w:lang w:eastAsia="sl-SI"/>
          </w:rPr>
          <w:tab/>
        </w:r>
        <w:r w:rsidR="004268FB" w:rsidRPr="00A47819">
          <w:rPr>
            <w:rStyle w:val="Hiperpovezava"/>
          </w:rPr>
          <w:t>PONUDBENI DEL</w:t>
        </w:r>
        <w:r w:rsidR="004268FB">
          <w:rPr>
            <w:webHidden/>
          </w:rPr>
          <w:tab/>
        </w:r>
        <w:r w:rsidR="004268FB">
          <w:rPr>
            <w:webHidden/>
          </w:rPr>
          <w:fldChar w:fldCharType="begin"/>
        </w:r>
        <w:r w:rsidR="004268FB">
          <w:rPr>
            <w:webHidden/>
          </w:rPr>
          <w:instrText xml:space="preserve"> PAGEREF _Toc131079153 \h </w:instrText>
        </w:r>
        <w:r w:rsidR="004268FB">
          <w:rPr>
            <w:webHidden/>
          </w:rPr>
        </w:r>
        <w:r w:rsidR="004268FB">
          <w:rPr>
            <w:webHidden/>
          </w:rPr>
          <w:fldChar w:fldCharType="separate"/>
        </w:r>
        <w:r w:rsidR="004268FB">
          <w:rPr>
            <w:webHidden/>
          </w:rPr>
          <w:t>8</w:t>
        </w:r>
        <w:r w:rsidR="004268FB">
          <w:rPr>
            <w:webHidden/>
          </w:rPr>
          <w:fldChar w:fldCharType="end"/>
        </w:r>
      </w:hyperlink>
    </w:p>
    <w:p w14:paraId="6BFC7DA7" w14:textId="1C977D3F" w:rsidR="004268FB" w:rsidRDefault="00000000">
      <w:pPr>
        <w:pStyle w:val="Kazalovsebine3"/>
        <w:rPr>
          <w:rFonts w:asciiTheme="minorHAnsi" w:eastAsiaTheme="minorEastAsia" w:hAnsiTheme="minorHAnsi" w:cstheme="minorBidi"/>
          <w:i w:val="0"/>
          <w:szCs w:val="22"/>
          <w:lang w:eastAsia="sl-SI"/>
        </w:rPr>
      </w:pPr>
      <w:hyperlink w:anchor="_Toc131079154" w:history="1">
        <w:r w:rsidR="004268FB" w:rsidRPr="00A47819">
          <w:rPr>
            <w:rStyle w:val="Hiperpovezava"/>
            <w:rFonts w:cs="Arial"/>
          </w:rPr>
          <w:t>1.</w:t>
        </w:r>
        <w:r w:rsidR="004268FB">
          <w:rPr>
            <w:rFonts w:asciiTheme="minorHAnsi" w:eastAsiaTheme="minorEastAsia" w:hAnsiTheme="minorHAnsi" w:cstheme="minorBidi"/>
            <w:i w:val="0"/>
            <w:szCs w:val="22"/>
            <w:lang w:eastAsia="sl-SI"/>
          </w:rPr>
          <w:tab/>
        </w:r>
        <w:r w:rsidR="004268FB" w:rsidRPr="00A47819">
          <w:rPr>
            <w:rStyle w:val="Hiperpovezava"/>
            <w:rFonts w:cs="Arial"/>
          </w:rPr>
          <w:t>Jezik</w:t>
        </w:r>
        <w:r w:rsidR="004268FB">
          <w:rPr>
            <w:webHidden/>
          </w:rPr>
          <w:tab/>
        </w:r>
        <w:r w:rsidR="004268FB">
          <w:rPr>
            <w:webHidden/>
          </w:rPr>
          <w:fldChar w:fldCharType="begin"/>
        </w:r>
        <w:r w:rsidR="004268FB">
          <w:rPr>
            <w:webHidden/>
          </w:rPr>
          <w:instrText xml:space="preserve"> PAGEREF _Toc131079154 \h </w:instrText>
        </w:r>
        <w:r w:rsidR="004268FB">
          <w:rPr>
            <w:webHidden/>
          </w:rPr>
        </w:r>
        <w:r w:rsidR="004268FB">
          <w:rPr>
            <w:webHidden/>
          </w:rPr>
          <w:fldChar w:fldCharType="separate"/>
        </w:r>
        <w:r w:rsidR="004268FB">
          <w:rPr>
            <w:webHidden/>
          </w:rPr>
          <w:t>8</w:t>
        </w:r>
        <w:r w:rsidR="004268FB">
          <w:rPr>
            <w:webHidden/>
          </w:rPr>
          <w:fldChar w:fldCharType="end"/>
        </w:r>
      </w:hyperlink>
    </w:p>
    <w:p w14:paraId="506D6A06" w14:textId="7FA27BF0" w:rsidR="004268FB" w:rsidRDefault="00000000">
      <w:pPr>
        <w:pStyle w:val="Kazalovsebine3"/>
        <w:rPr>
          <w:rFonts w:asciiTheme="minorHAnsi" w:eastAsiaTheme="minorEastAsia" w:hAnsiTheme="minorHAnsi" w:cstheme="minorBidi"/>
          <w:i w:val="0"/>
          <w:szCs w:val="22"/>
          <w:lang w:eastAsia="sl-SI"/>
        </w:rPr>
      </w:pPr>
      <w:hyperlink w:anchor="_Toc131079155" w:history="1">
        <w:r w:rsidR="004268FB" w:rsidRPr="00A47819">
          <w:rPr>
            <w:rStyle w:val="Hiperpovezava"/>
            <w:rFonts w:cs="Arial"/>
          </w:rPr>
          <w:t>2.</w:t>
        </w:r>
        <w:r w:rsidR="004268FB">
          <w:rPr>
            <w:rFonts w:asciiTheme="minorHAnsi" w:eastAsiaTheme="minorEastAsia" w:hAnsiTheme="minorHAnsi" w:cstheme="minorBidi"/>
            <w:i w:val="0"/>
            <w:szCs w:val="22"/>
            <w:lang w:eastAsia="sl-SI"/>
          </w:rPr>
          <w:tab/>
        </w:r>
        <w:r w:rsidR="004268FB" w:rsidRPr="00A47819">
          <w:rPr>
            <w:rStyle w:val="Hiperpovezava"/>
            <w:rFonts w:cs="Arial"/>
          </w:rPr>
          <w:t>Dopustnost ponudbe</w:t>
        </w:r>
        <w:r w:rsidR="004268FB">
          <w:rPr>
            <w:webHidden/>
          </w:rPr>
          <w:tab/>
        </w:r>
        <w:r w:rsidR="004268FB">
          <w:rPr>
            <w:webHidden/>
          </w:rPr>
          <w:fldChar w:fldCharType="begin"/>
        </w:r>
        <w:r w:rsidR="004268FB">
          <w:rPr>
            <w:webHidden/>
          </w:rPr>
          <w:instrText xml:space="preserve"> PAGEREF _Toc131079155 \h </w:instrText>
        </w:r>
        <w:r w:rsidR="004268FB">
          <w:rPr>
            <w:webHidden/>
          </w:rPr>
        </w:r>
        <w:r w:rsidR="004268FB">
          <w:rPr>
            <w:webHidden/>
          </w:rPr>
          <w:fldChar w:fldCharType="separate"/>
        </w:r>
        <w:r w:rsidR="004268FB">
          <w:rPr>
            <w:webHidden/>
          </w:rPr>
          <w:t>8</w:t>
        </w:r>
        <w:r w:rsidR="004268FB">
          <w:rPr>
            <w:webHidden/>
          </w:rPr>
          <w:fldChar w:fldCharType="end"/>
        </w:r>
      </w:hyperlink>
    </w:p>
    <w:p w14:paraId="108959D9" w14:textId="09BBF03D" w:rsidR="004268FB" w:rsidRDefault="00000000">
      <w:pPr>
        <w:pStyle w:val="Kazalovsebine3"/>
        <w:rPr>
          <w:rFonts w:asciiTheme="minorHAnsi" w:eastAsiaTheme="minorEastAsia" w:hAnsiTheme="minorHAnsi" w:cstheme="minorBidi"/>
          <w:i w:val="0"/>
          <w:szCs w:val="22"/>
          <w:lang w:eastAsia="sl-SI"/>
        </w:rPr>
      </w:pPr>
      <w:hyperlink w:anchor="_Toc131079156" w:history="1">
        <w:r w:rsidR="004268FB" w:rsidRPr="00A47819">
          <w:rPr>
            <w:rStyle w:val="Hiperpovezava"/>
            <w:rFonts w:cs="Arial"/>
          </w:rPr>
          <w:t>3.</w:t>
        </w:r>
        <w:r w:rsidR="004268FB">
          <w:rPr>
            <w:rFonts w:asciiTheme="minorHAnsi" w:eastAsiaTheme="minorEastAsia" w:hAnsiTheme="minorHAnsi" w:cstheme="minorBidi"/>
            <w:i w:val="0"/>
            <w:szCs w:val="22"/>
            <w:lang w:eastAsia="sl-SI"/>
          </w:rPr>
          <w:tab/>
        </w:r>
        <w:r w:rsidR="004268FB" w:rsidRPr="00A47819">
          <w:rPr>
            <w:rStyle w:val="Hiperpovezava"/>
            <w:rFonts w:cs="Arial"/>
          </w:rPr>
          <w:t>Listine v ponudbi</w:t>
        </w:r>
        <w:r w:rsidR="004268FB">
          <w:rPr>
            <w:webHidden/>
          </w:rPr>
          <w:tab/>
        </w:r>
        <w:r w:rsidR="004268FB">
          <w:rPr>
            <w:webHidden/>
          </w:rPr>
          <w:fldChar w:fldCharType="begin"/>
        </w:r>
        <w:r w:rsidR="004268FB">
          <w:rPr>
            <w:webHidden/>
          </w:rPr>
          <w:instrText xml:space="preserve"> PAGEREF _Toc131079156 \h </w:instrText>
        </w:r>
        <w:r w:rsidR="004268FB">
          <w:rPr>
            <w:webHidden/>
          </w:rPr>
        </w:r>
        <w:r w:rsidR="004268FB">
          <w:rPr>
            <w:webHidden/>
          </w:rPr>
          <w:fldChar w:fldCharType="separate"/>
        </w:r>
        <w:r w:rsidR="004268FB">
          <w:rPr>
            <w:webHidden/>
          </w:rPr>
          <w:t>9</w:t>
        </w:r>
        <w:r w:rsidR="004268FB">
          <w:rPr>
            <w:webHidden/>
          </w:rPr>
          <w:fldChar w:fldCharType="end"/>
        </w:r>
      </w:hyperlink>
    </w:p>
    <w:p w14:paraId="0048A25E" w14:textId="634DAD60" w:rsidR="004268FB" w:rsidRDefault="00000000">
      <w:pPr>
        <w:pStyle w:val="Kazalovsebine3"/>
        <w:rPr>
          <w:rFonts w:asciiTheme="minorHAnsi" w:eastAsiaTheme="minorEastAsia" w:hAnsiTheme="minorHAnsi" w:cstheme="minorBidi"/>
          <w:i w:val="0"/>
          <w:szCs w:val="22"/>
          <w:lang w:eastAsia="sl-SI"/>
        </w:rPr>
      </w:pPr>
      <w:hyperlink w:anchor="_Toc131079157" w:history="1">
        <w:r w:rsidR="004268FB" w:rsidRPr="00A47819">
          <w:rPr>
            <w:rStyle w:val="Hiperpovezava"/>
            <w:rFonts w:cs="Arial"/>
          </w:rPr>
          <w:t>4.</w:t>
        </w:r>
        <w:r w:rsidR="004268FB">
          <w:rPr>
            <w:rFonts w:asciiTheme="minorHAnsi" w:eastAsiaTheme="minorEastAsia" w:hAnsiTheme="minorHAnsi" w:cstheme="minorBidi"/>
            <w:i w:val="0"/>
            <w:szCs w:val="22"/>
            <w:lang w:eastAsia="sl-SI"/>
          </w:rPr>
          <w:tab/>
        </w:r>
        <w:r w:rsidR="004268FB" w:rsidRPr="00A47819">
          <w:rPr>
            <w:rStyle w:val="Hiperpovezava"/>
            <w:rFonts w:cs="Arial"/>
          </w:rPr>
          <w:t>Rok in način predložitve ponudbe</w:t>
        </w:r>
        <w:r w:rsidR="004268FB">
          <w:rPr>
            <w:webHidden/>
          </w:rPr>
          <w:tab/>
        </w:r>
        <w:r w:rsidR="004268FB">
          <w:rPr>
            <w:webHidden/>
          </w:rPr>
          <w:fldChar w:fldCharType="begin"/>
        </w:r>
        <w:r w:rsidR="004268FB">
          <w:rPr>
            <w:webHidden/>
          </w:rPr>
          <w:instrText xml:space="preserve"> PAGEREF _Toc131079157 \h </w:instrText>
        </w:r>
        <w:r w:rsidR="004268FB">
          <w:rPr>
            <w:webHidden/>
          </w:rPr>
        </w:r>
        <w:r w:rsidR="004268FB">
          <w:rPr>
            <w:webHidden/>
          </w:rPr>
          <w:fldChar w:fldCharType="separate"/>
        </w:r>
        <w:r w:rsidR="004268FB">
          <w:rPr>
            <w:webHidden/>
          </w:rPr>
          <w:t>9</w:t>
        </w:r>
        <w:r w:rsidR="004268FB">
          <w:rPr>
            <w:webHidden/>
          </w:rPr>
          <w:fldChar w:fldCharType="end"/>
        </w:r>
      </w:hyperlink>
    </w:p>
    <w:p w14:paraId="7D899D07" w14:textId="02CAE42F" w:rsidR="004268FB" w:rsidRDefault="00000000">
      <w:pPr>
        <w:pStyle w:val="Kazalovsebine3"/>
        <w:rPr>
          <w:rFonts w:asciiTheme="minorHAnsi" w:eastAsiaTheme="minorEastAsia" w:hAnsiTheme="minorHAnsi" w:cstheme="minorBidi"/>
          <w:i w:val="0"/>
          <w:szCs w:val="22"/>
          <w:lang w:eastAsia="sl-SI"/>
        </w:rPr>
      </w:pPr>
      <w:hyperlink w:anchor="_Toc131079158" w:history="1">
        <w:r w:rsidR="004268FB" w:rsidRPr="00A47819">
          <w:rPr>
            <w:rStyle w:val="Hiperpovezava"/>
            <w:rFonts w:cs="Arial"/>
          </w:rPr>
          <w:t>5.</w:t>
        </w:r>
        <w:r w:rsidR="004268FB">
          <w:rPr>
            <w:rFonts w:asciiTheme="minorHAnsi" w:eastAsiaTheme="minorEastAsia" w:hAnsiTheme="minorHAnsi" w:cstheme="minorBidi"/>
            <w:i w:val="0"/>
            <w:szCs w:val="22"/>
            <w:lang w:eastAsia="sl-SI"/>
          </w:rPr>
          <w:tab/>
        </w:r>
        <w:r w:rsidR="004268FB" w:rsidRPr="00A47819">
          <w:rPr>
            <w:rStyle w:val="Hiperpovezava"/>
            <w:rFonts w:cs="Arial"/>
          </w:rPr>
          <w:t>Informacije v zvezi s predložitvijo in odpiranjem idejnih načrtov</w:t>
        </w:r>
        <w:r w:rsidR="004268FB">
          <w:rPr>
            <w:webHidden/>
          </w:rPr>
          <w:tab/>
        </w:r>
        <w:r w:rsidR="004268FB">
          <w:rPr>
            <w:webHidden/>
          </w:rPr>
          <w:fldChar w:fldCharType="begin"/>
        </w:r>
        <w:r w:rsidR="004268FB">
          <w:rPr>
            <w:webHidden/>
          </w:rPr>
          <w:instrText xml:space="preserve"> PAGEREF _Toc131079158 \h </w:instrText>
        </w:r>
        <w:r w:rsidR="004268FB">
          <w:rPr>
            <w:webHidden/>
          </w:rPr>
        </w:r>
        <w:r w:rsidR="004268FB">
          <w:rPr>
            <w:webHidden/>
          </w:rPr>
          <w:fldChar w:fldCharType="separate"/>
        </w:r>
        <w:r w:rsidR="004268FB">
          <w:rPr>
            <w:webHidden/>
          </w:rPr>
          <w:t>10</w:t>
        </w:r>
        <w:r w:rsidR="004268FB">
          <w:rPr>
            <w:webHidden/>
          </w:rPr>
          <w:fldChar w:fldCharType="end"/>
        </w:r>
      </w:hyperlink>
    </w:p>
    <w:p w14:paraId="235A0E2E" w14:textId="25E74697" w:rsidR="004268FB" w:rsidRDefault="00000000">
      <w:pPr>
        <w:pStyle w:val="Kazalovsebine3"/>
        <w:rPr>
          <w:rFonts w:asciiTheme="minorHAnsi" w:eastAsiaTheme="minorEastAsia" w:hAnsiTheme="minorHAnsi" w:cstheme="minorBidi"/>
          <w:i w:val="0"/>
          <w:szCs w:val="22"/>
          <w:lang w:eastAsia="sl-SI"/>
        </w:rPr>
      </w:pPr>
      <w:hyperlink w:anchor="_Toc131079159" w:history="1">
        <w:r w:rsidR="004268FB" w:rsidRPr="00A47819">
          <w:rPr>
            <w:rStyle w:val="Hiperpovezava"/>
            <w:rFonts w:cs="Arial"/>
          </w:rPr>
          <w:t>6.</w:t>
        </w:r>
        <w:r w:rsidR="004268FB">
          <w:rPr>
            <w:rFonts w:asciiTheme="minorHAnsi" w:eastAsiaTheme="minorEastAsia" w:hAnsiTheme="minorHAnsi" w:cstheme="minorBidi"/>
            <w:i w:val="0"/>
            <w:szCs w:val="22"/>
            <w:lang w:eastAsia="sl-SI"/>
          </w:rPr>
          <w:tab/>
        </w:r>
        <w:r w:rsidR="004268FB" w:rsidRPr="00A47819">
          <w:rPr>
            <w:rStyle w:val="Hiperpovezava"/>
            <w:rFonts w:cs="Arial"/>
          </w:rPr>
          <w:t>Dopustne dopolnitve ponudbe</w:t>
        </w:r>
        <w:r w:rsidR="004268FB">
          <w:rPr>
            <w:webHidden/>
          </w:rPr>
          <w:tab/>
        </w:r>
        <w:r w:rsidR="004268FB">
          <w:rPr>
            <w:webHidden/>
          </w:rPr>
          <w:fldChar w:fldCharType="begin"/>
        </w:r>
        <w:r w:rsidR="004268FB">
          <w:rPr>
            <w:webHidden/>
          </w:rPr>
          <w:instrText xml:space="preserve"> PAGEREF _Toc131079159 \h </w:instrText>
        </w:r>
        <w:r w:rsidR="004268FB">
          <w:rPr>
            <w:webHidden/>
          </w:rPr>
        </w:r>
        <w:r w:rsidR="004268FB">
          <w:rPr>
            <w:webHidden/>
          </w:rPr>
          <w:fldChar w:fldCharType="separate"/>
        </w:r>
        <w:r w:rsidR="004268FB">
          <w:rPr>
            <w:webHidden/>
          </w:rPr>
          <w:t>10</w:t>
        </w:r>
        <w:r w:rsidR="004268FB">
          <w:rPr>
            <w:webHidden/>
          </w:rPr>
          <w:fldChar w:fldCharType="end"/>
        </w:r>
      </w:hyperlink>
    </w:p>
    <w:p w14:paraId="50DECD82" w14:textId="608E15CD" w:rsidR="004268FB" w:rsidRDefault="00000000">
      <w:pPr>
        <w:pStyle w:val="Kazalovsebine3"/>
        <w:rPr>
          <w:rFonts w:asciiTheme="minorHAnsi" w:eastAsiaTheme="minorEastAsia" w:hAnsiTheme="minorHAnsi" w:cstheme="minorBidi"/>
          <w:i w:val="0"/>
          <w:szCs w:val="22"/>
          <w:lang w:eastAsia="sl-SI"/>
        </w:rPr>
      </w:pPr>
      <w:hyperlink w:anchor="_Toc131079160" w:history="1">
        <w:r w:rsidR="004268FB" w:rsidRPr="00A47819">
          <w:rPr>
            <w:rStyle w:val="Hiperpovezava"/>
            <w:rFonts w:cs="Arial"/>
          </w:rPr>
          <w:t>7.</w:t>
        </w:r>
        <w:r w:rsidR="004268FB">
          <w:rPr>
            <w:rFonts w:asciiTheme="minorHAnsi" w:eastAsiaTheme="minorEastAsia" w:hAnsiTheme="minorHAnsi" w:cstheme="minorBidi"/>
            <w:i w:val="0"/>
            <w:szCs w:val="22"/>
            <w:lang w:eastAsia="sl-SI"/>
          </w:rPr>
          <w:tab/>
        </w:r>
        <w:r w:rsidR="004268FB" w:rsidRPr="00A47819">
          <w:rPr>
            <w:rStyle w:val="Hiperpovezava"/>
            <w:rFonts w:cs="Arial"/>
          </w:rPr>
          <w:t>Navedba zavajajočih podatkov</w:t>
        </w:r>
        <w:r w:rsidR="004268FB">
          <w:rPr>
            <w:webHidden/>
          </w:rPr>
          <w:tab/>
        </w:r>
        <w:r w:rsidR="004268FB">
          <w:rPr>
            <w:webHidden/>
          </w:rPr>
          <w:fldChar w:fldCharType="begin"/>
        </w:r>
        <w:r w:rsidR="004268FB">
          <w:rPr>
            <w:webHidden/>
          </w:rPr>
          <w:instrText xml:space="preserve"> PAGEREF _Toc131079160 \h </w:instrText>
        </w:r>
        <w:r w:rsidR="004268FB">
          <w:rPr>
            <w:webHidden/>
          </w:rPr>
        </w:r>
        <w:r w:rsidR="004268FB">
          <w:rPr>
            <w:webHidden/>
          </w:rPr>
          <w:fldChar w:fldCharType="separate"/>
        </w:r>
        <w:r w:rsidR="004268FB">
          <w:rPr>
            <w:webHidden/>
          </w:rPr>
          <w:t>11</w:t>
        </w:r>
        <w:r w:rsidR="004268FB">
          <w:rPr>
            <w:webHidden/>
          </w:rPr>
          <w:fldChar w:fldCharType="end"/>
        </w:r>
      </w:hyperlink>
    </w:p>
    <w:p w14:paraId="0E7EC30E" w14:textId="30153379" w:rsidR="004268FB" w:rsidRDefault="00000000">
      <w:pPr>
        <w:pStyle w:val="Kazalovsebine3"/>
        <w:rPr>
          <w:rFonts w:asciiTheme="minorHAnsi" w:eastAsiaTheme="minorEastAsia" w:hAnsiTheme="minorHAnsi" w:cstheme="minorBidi"/>
          <w:i w:val="0"/>
          <w:szCs w:val="22"/>
          <w:lang w:eastAsia="sl-SI"/>
        </w:rPr>
      </w:pPr>
      <w:hyperlink w:anchor="_Toc131079161" w:history="1">
        <w:r w:rsidR="004268FB" w:rsidRPr="00A47819">
          <w:rPr>
            <w:rStyle w:val="Hiperpovezava"/>
            <w:rFonts w:cs="Arial"/>
          </w:rPr>
          <w:t>8.</w:t>
        </w:r>
        <w:r w:rsidR="004268FB">
          <w:rPr>
            <w:rFonts w:asciiTheme="minorHAnsi" w:eastAsiaTheme="minorEastAsia" w:hAnsiTheme="minorHAnsi" w:cstheme="minorBidi"/>
            <w:i w:val="0"/>
            <w:szCs w:val="22"/>
            <w:lang w:eastAsia="sl-SI"/>
          </w:rPr>
          <w:tab/>
        </w:r>
        <w:r w:rsidR="004268FB" w:rsidRPr="00A47819">
          <w:rPr>
            <w:rStyle w:val="Hiperpovezava"/>
            <w:rFonts w:cs="Arial"/>
          </w:rPr>
          <w:t>Stroški priprave ponudbe</w:t>
        </w:r>
        <w:r w:rsidR="004268FB">
          <w:rPr>
            <w:webHidden/>
          </w:rPr>
          <w:tab/>
        </w:r>
        <w:r w:rsidR="004268FB">
          <w:rPr>
            <w:webHidden/>
          </w:rPr>
          <w:fldChar w:fldCharType="begin"/>
        </w:r>
        <w:r w:rsidR="004268FB">
          <w:rPr>
            <w:webHidden/>
          </w:rPr>
          <w:instrText xml:space="preserve"> PAGEREF _Toc131079161 \h </w:instrText>
        </w:r>
        <w:r w:rsidR="004268FB">
          <w:rPr>
            <w:webHidden/>
          </w:rPr>
        </w:r>
        <w:r w:rsidR="004268FB">
          <w:rPr>
            <w:webHidden/>
          </w:rPr>
          <w:fldChar w:fldCharType="separate"/>
        </w:r>
        <w:r w:rsidR="004268FB">
          <w:rPr>
            <w:webHidden/>
          </w:rPr>
          <w:t>11</w:t>
        </w:r>
        <w:r w:rsidR="004268FB">
          <w:rPr>
            <w:webHidden/>
          </w:rPr>
          <w:fldChar w:fldCharType="end"/>
        </w:r>
      </w:hyperlink>
    </w:p>
    <w:p w14:paraId="300DA6DC" w14:textId="38D275E5" w:rsidR="004268FB" w:rsidRDefault="00000000">
      <w:pPr>
        <w:pStyle w:val="Kazalovsebine3"/>
        <w:rPr>
          <w:rFonts w:asciiTheme="minorHAnsi" w:eastAsiaTheme="minorEastAsia" w:hAnsiTheme="minorHAnsi" w:cstheme="minorBidi"/>
          <w:i w:val="0"/>
          <w:szCs w:val="22"/>
          <w:lang w:eastAsia="sl-SI"/>
        </w:rPr>
      </w:pPr>
      <w:hyperlink w:anchor="_Toc131079162" w:history="1">
        <w:r w:rsidR="004268FB" w:rsidRPr="00A47819">
          <w:rPr>
            <w:rStyle w:val="Hiperpovezava"/>
            <w:rFonts w:cs="Arial"/>
          </w:rPr>
          <w:t>9.</w:t>
        </w:r>
        <w:r w:rsidR="004268FB">
          <w:rPr>
            <w:rFonts w:asciiTheme="minorHAnsi" w:eastAsiaTheme="minorEastAsia" w:hAnsiTheme="minorHAnsi" w:cstheme="minorBidi"/>
            <w:i w:val="0"/>
            <w:szCs w:val="22"/>
            <w:lang w:eastAsia="sl-SI"/>
          </w:rPr>
          <w:tab/>
        </w:r>
        <w:r w:rsidR="004268FB" w:rsidRPr="00A47819">
          <w:rPr>
            <w:rStyle w:val="Hiperpovezava"/>
            <w:rFonts w:cs="Arial"/>
          </w:rPr>
          <w:t>Obvezni pogoji</w:t>
        </w:r>
        <w:r w:rsidR="004268FB">
          <w:rPr>
            <w:webHidden/>
          </w:rPr>
          <w:tab/>
        </w:r>
        <w:r w:rsidR="004268FB">
          <w:rPr>
            <w:webHidden/>
          </w:rPr>
          <w:fldChar w:fldCharType="begin"/>
        </w:r>
        <w:r w:rsidR="004268FB">
          <w:rPr>
            <w:webHidden/>
          </w:rPr>
          <w:instrText xml:space="preserve"> PAGEREF _Toc131079162 \h </w:instrText>
        </w:r>
        <w:r w:rsidR="004268FB">
          <w:rPr>
            <w:webHidden/>
          </w:rPr>
        </w:r>
        <w:r w:rsidR="004268FB">
          <w:rPr>
            <w:webHidden/>
          </w:rPr>
          <w:fldChar w:fldCharType="separate"/>
        </w:r>
        <w:r w:rsidR="004268FB">
          <w:rPr>
            <w:webHidden/>
          </w:rPr>
          <w:t>11</w:t>
        </w:r>
        <w:r w:rsidR="004268FB">
          <w:rPr>
            <w:webHidden/>
          </w:rPr>
          <w:fldChar w:fldCharType="end"/>
        </w:r>
      </w:hyperlink>
    </w:p>
    <w:p w14:paraId="16C7174C" w14:textId="4680C88B" w:rsidR="004268FB" w:rsidRDefault="00000000">
      <w:pPr>
        <w:pStyle w:val="Kazalovsebine4"/>
        <w:rPr>
          <w:rFonts w:asciiTheme="minorHAnsi" w:eastAsiaTheme="minorEastAsia" w:hAnsiTheme="minorHAnsi" w:cstheme="minorBidi"/>
          <w:sz w:val="22"/>
          <w:szCs w:val="22"/>
          <w:lang w:eastAsia="sl-SI"/>
        </w:rPr>
      </w:pPr>
      <w:hyperlink w:anchor="_Toc131079163" w:history="1">
        <w:r w:rsidR="004268FB" w:rsidRPr="00A47819">
          <w:rPr>
            <w:rStyle w:val="Hiperpovezava"/>
          </w:rPr>
          <w:t>8.1</w:t>
        </w:r>
        <w:r w:rsidR="004268FB">
          <w:rPr>
            <w:rFonts w:asciiTheme="minorHAnsi" w:eastAsiaTheme="minorEastAsia" w:hAnsiTheme="minorHAnsi" w:cstheme="minorBidi"/>
            <w:sz w:val="22"/>
            <w:szCs w:val="22"/>
            <w:lang w:eastAsia="sl-SI"/>
          </w:rPr>
          <w:tab/>
        </w:r>
        <w:r w:rsidR="004268FB" w:rsidRPr="00A47819">
          <w:rPr>
            <w:rStyle w:val="Hiperpovezava"/>
          </w:rPr>
          <w:t>Osnovna sposobnost ponudnika</w:t>
        </w:r>
        <w:r w:rsidR="004268FB">
          <w:rPr>
            <w:webHidden/>
          </w:rPr>
          <w:tab/>
        </w:r>
        <w:r w:rsidR="004268FB">
          <w:rPr>
            <w:webHidden/>
          </w:rPr>
          <w:fldChar w:fldCharType="begin"/>
        </w:r>
        <w:r w:rsidR="004268FB">
          <w:rPr>
            <w:webHidden/>
          </w:rPr>
          <w:instrText xml:space="preserve"> PAGEREF _Toc131079163 \h </w:instrText>
        </w:r>
        <w:r w:rsidR="004268FB">
          <w:rPr>
            <w:webHidden/>
          </w:rPr>
        </w:r>
        <w:r w:rsidR="004268FB">
          <w:rPr>
            <w:webHidden/>
          </w:rPr>
          <w:fldChar w:fldCharType="separate"/>
        </w:r>
        <w:r w:rsidR="004268FB">
          <w:rPr>
            <w:webHidden/>
          </w:rPr>
          <w:t>12</w:t>
        </w:r>
        <w:r w:rsidR="004268FB">
          <w:rPr>
            <w:webHidden/>
          </w:rPr>
          <w:fldChar w:fldCharType="end"/>
        </w:r>
      </w:hyperlink>
    </w:p>
    <w:p w14:paraId="6ED57C1F" w14:textId="54D74542" w:rsidR="004268FB" w:rsidRDefault="00000000">
      <w:pPr>
        <w:pStyle w:val="Kazalovsebine4"/>
        <w:rPr>
          <w:rFonts w:asciiTheme="minorHAnsi" w:eastAsiaTheme="minorEastAsia" w:hAnsiTheme="minorHAnsi" w:cstheme="minorBidi"/>
          <w:sz w:val="22"/>
          <w:szCs w:val="22"/>
          <w:lang w:eastAsia="sl-SI"/>
        </w:rPr>
      </w:pPr>
      <w:hyperlink w:anchor="_Toc131079164" w:history="1">
        <w:r w:rsidR="004268FB" w:rsidRPr="00A47819">
          <w:rPr>
            <w:rStyle w:val="Hiperpovezava"/>
          </w:rPr>
          <w:t>8.2</w:t>
        </w:r>
        <w:r w:rsidR="004268FB">
          <w:rPr>
            <w:rFonts w:asciiTheme="minorHAnsi" w:eastAsiaTheme="minorEastAsia" w:hAnsiTheme="minorHAnsi" w:cstheme="minorBidi"/>
            <w:sz w:val="22"/>
            <w:szCs w:val="22"/>
            <w:lang w:eastAsia="sl-SI"/>
          </w:rPr>
          <w:tab/>
        </w:r>
        <w:r w:rsidR="004268FB" w:rsidRPr="00A47819">
          <w:rPr>
            <w:rStyle w:val="Hiperpovezava"/>
          </w:rPr>
          <w:t>Sposobnost za opravljanje poklicne dejavnosti</w:t>
        </w:r>
        <w:r w:rsidR="004268FB">
          <w:rPr>
            <w:webHidden/>
          </w:rPr>
          <w:tab/>
        </w:r>
        <w:r w:rsidR="004268FB">
          <w:rPr>
            <w:webHidden/>
          </w:rPr>
          <w:fldChar w:fldCharType="begin"/>
        </w:r>
        <w:r w:rsidR="004268FB">
          <w:rPr>
            <w:webHidden/>
          </w:rPr>
          <w:instrText xml:space="preserve"> PAGEREF _Toc131079164 \h </w:instrText>
        </w:r>
        <w:r w:rsidR="004268FB">
          <w:rPr>
            <w:webHidden/>
          </w:rPr>
        </w:r>
        <w:r w:rsidR="004268FB">
          <w:rPr>
            <w:webHidden/>
          </w:rPr>
          <w:fldChar w:fldCharType="separate"/>
        </w:r>
        <w:r w:rsidR="004268FB">
          <w:rPr>
            <w:webHidden/>
          </w:rPr>
          <w:t>14</w:t>
        </w:r>
        <w:r w:rsidR="004268FB">
          <w:rPr>
            <w:webHidden/>
          </w:rPr>
          <w:fldChar w:fldCharType="end"/>
        </w:r>
      </w:hyperlink>
    </w:p>
    <w:p w14:paraId="0F07B656" w14:textId="43DF533A" w:rsidR="004268FB" w:rsidRDefault="00000000">
      <w:pPr>
        <w:pStyle w:val="Kazalovsebine4"/>
        <w:rPr>
          <w:rFonts w:asciiTheme="minorHAnsi" w:eastAsiaTheme="minorEastAsia" w:hAnsiTheme="minorHAnsi" w:cstheme="minorBidi"/>
          <w:sz w:val="22"/>
          <w:szCs w:val="22"/>
          <w:lang w:eastAsia="sl-SI"/>
        </w:rPr>
      </w:pPr>
      <w:hyperlink w:anchor="_Toc131079165" w:history="1">
        <w:r w:rsidR="004268FB" w:rsidRPr="00A47819">
          <w:rPr>
            <w:rStyle w:val="Hiperpovezava"/>
          </w:rPr>
          <w:t>8.3</w:t>
        </w:r>
        <w:r w:rsidR="004268FB">
          <w:rPr>
            <w:rFonts w:asciiTheme="minorHAnsi" w:eastAsiaTheme="minorEastAsia" w:hAnsiTheme="minorHAnsi" w:cstheme="minorBidi"/>
            <w:sz w:val="22"/>
            <w:szCs w:val="22"/>
            <w:lang w:eastAsia="sl-SI"/>
          </w:rPr>
          <w:tab/>
        </w:r>
        <w:r w:rsidR="004268FB" w:rsidRPr="00A47819">
          <w:rPr>
            <w:rStyle w:val="Hiperpovezava"/>
          </w:rPr>
          <w:t>Ekonomska in/ali finančna sposobnost</w:t>
        </w:r>
        <w:r w:rsidR="004268FB">
          <w:rPr>
            <w:webHidden/>
          </w:rPr>
          <w:tab/>
        </w:r>
        <w:r w:rsidR="004268FB">
          <w:rPr>
            <w:webHidden/>
          </w:rPr>
          <w:fldChar w:fldCharType="begin"/>
        </w:r>
        <w:r w:rsidR="004268FB">
          <w:rPr>
            <w:webHidden/>
          </w:rPr>
          <w:instrText xml:space="preserve"> PAGEREF _Toc131079165 \h </w:instrText>
        </w:r>
        <w:r w:rsidR="004268FB">
          <w:rPr>
            <w:webHidden/>
          </w:rPr>
        </w:r>
        <w:r w:rsidR="004268FB">
          <w:rPr>
            <w:webHidden/>
          </w:rPr>
          <w:fldChar w:fldCharType="separate"/>
        </w:r>
        <w:r w:rsidR="004268FB">
          <w:rPr>
            <w:webHidden/>
          </w:rPr>
          <w:t>14</w:t>
        </w:r>
        <w:r w:rsidR="004268FB">
          <w:rPr>
            <w:webHidden/>
          </w:rPr>
          <w:fldChar w:fldCharType="end"/>
        </w:r>
      </w:hyperlink>
    </w:p>
    <w:p w14:paraId="35EACB7F" w14:textId="63E7D102" w:rsidR="004268FB" w:rsidRDefault="00000000">
      <w:pPr>
        <w:pStyle w:val="Kazalovsebine4"/>
        <w:rPr>
          <w:rFonts w:asciiTheme="minorHAnsi" w:eastAsiaTheme="minorEastAsia" w:hAnsiTheme="minorHAnsi" w:cstheme="minorBidi"/>
          <w:sz w:val="22"/>
          <w:szCs w:val="22"/>
          <w:lang w:eastAsia="sl-SI"/>
        </w:rPr>
      </w:pPr>
      <w:hyperlink w:anchor="_Toc131079166" w:history="1">
        <w:r w:rsidR="004268FB" w:rsidRPr="00A47819">
          <w:rPr>
            <w:rStyle w:val="Hiperpovezava"/>
          </w:rPr>
          <w:t>8.4</w:t>
        </w:r>
        <w:r w:rsidR="004268FB">
          <w:rPr>
            <w:rFonts w:asciiTheme="minorHAnsi" w:eastAsiaTheme="minorEastAsia" w:hAnsiTheme="minorHAnsi" w:cstheme="minorBidi"/>
            <w:sz w:val="22"/>
            <w:szCs w:val="22"/>
            <w:lang w:eastAsia="sl-SI"/>
          </w:rPr>
          <w:tab/>
        </w:r>
        <w:r w:rsidR="004268FB" w:rsidRPr="00A47819">
          <w:rPr>
            <w:rStyle w:val="Hiperpovezava"/>
          </w:rPr>
          <w:t>Tehnična in kadrovska sposobnost</w:t>
        </w:r>
        <w:r w:rsidR="004268FB">
          <w:rPr>
            <w:webHidden/>
          </w:rPr>
          <w:tab/>
        </w:r>
        <w:r w:rsidR="004268FB">
          <w:rPr>
            <w:webHidden/>
          </w:rPr>
          <w:fldChar w:fldCharType="begin"/>
        </w:r>
        <w:r w:rsidR="004268FB">
          <w:rPr>
            <w:webHidden/>
          </w:rPr>
          <w:instrText xml:space="preserve"> PAGEREF _Toc131079166 \h </w:instrText>
        </w:r>
        <w:r w:rsidR="004268FB">
          <w:rPr>
            <w:webHidden/>
          </w:rPr>
        </w:r>
        <w:r w:rsidR="004268FB">
          <w:rPr>
            <w:webHidden/>
          </w:rPr>
          <w:fldChar w:fldCharType="separate"/>
        </w:r>
        <w:r w:rsidR="004268FB">
          <w:rPr>
            <w:webHidden/>
          </w:rPr>
          <w:t>14</w:t>
        </w:r>
        <w:r w:rsidR="004268FB">
          <w:rPr>
            <w:webHidden/>
          </w:rPr>
          <w:fldChar w:fldCharType="end"/>
        </w:r>
      </w:hyperlink>
    </w:p>
    <w:p w14:paraId="0B8DA134" w14:textId="0645FDB2" w:rsidR="004268FB" w:rsidRDefault="00000000">
      <w:pPr>
        <w:pStyle w:val="Kazalovsebine3"/>
        <w:rPr>
          <w:rFonts w:asciiTheme="minorHAnsi" w:eastAsiaTheme="minorEastAsia" w:hAnsiTheme="minorHAnsi" w:cstheme="minorBidi"/>
          <w:i w:val="0"/>
          <w:szCs w:val="22"/>
          <w:lang w:eastAsia="sl-SI"/>
        </w:rPr>
      </w:pPr>
      <w:hyperlink w:anchor="_Toc131079167" w:history="1">
        <w:r w:rsidR="004268FB" w:rsidRPr="00A47819">
          <w:rPr>
            <w:rStyle w:val="Hiperpovezava"/>
            <w:rFonts w:cs="Arial"/>
          </w:rPr>
          <w:t>10.</w:t>
        </w:r>
        <w:r w:rsidR="004268FB">
          <w:rPr>
            <w:rFonts w:asciiTheme="minorHAnsi" w:eastAsiaTheme="minorEastAsia" w:hAnsiTheme="minorHAnsi" w:cstheme="minorBidi"/>
            <w:i w:val="0"/>
            <w:szCs w:val="22"/>
            <w:lang w:eastAsia="sl-SI"/>
          </w:rPr>
          <w:tab/>
        </w:r>
        <w:r w:rsidR="004268FB" w:rsidRPr="00A47819">
          <w:rPr>
            <w:rStyle w:val="Hiperpovezava"/>
            <w:rFonts w:cs="Arial"/>
          </w:rPr>
          <w:t>Merila</w:t>
        </w:r>
        <w:r w:rsidR="004268FB">
          <w:rPr>
            <w:webHidden/>
          </w:rPr>
          <w:tab/>
        </w:r>
        <w:r w:rsidR="004268FB">
          <w:rPr>
            <w:webHidden/>
          </w:rPr>
          <w:fldChar w:fldCharType="begin"/>
        </w:r>
        <w:r w:rsidR="004268FB">
          <w:rPr>
            <w:webHidden/>
          </w:rPr>
          <w:instrText xml:space="preserve"> PAGEREF _Toc131079167 \h </w:instrText>
        </w:r>
        <w:r w:rsidR="004268FB">
          <w:rPr>
            <w:webHidden/>
          </w:rPr>
        </w:r>
        <w:r w:rsidR="004268FB">
          <w:rPr>
            <w:webHidden/>
          </w:rPr>
          <w:fldChar w:fldCharType="separate"/>
        </w:r>
        <w:r w:rsidR="004268FB">
          <w:rPr>
            <w:webHidden/>
          </w:rPr>
          <w:t>17</w:t>
        </w:r>
        <w:r w:rsidR="004268FB">
          <w:rPr>
            <w:webHidden/>
          </w:rPr>
          <w:fldChar w:fldCharType="end"/>
        </w:r>
      </w:hyperlink>
    </w:p>
    <w:p w14:paraId="536E081A" w14:textId="4B3C93F0" w:rsidR="004268FB" w:rsidRDefault="00000000">
      <w:pPr>
        <w:pStyle w:val="Kazalovsebine3"/>
        <w:rPr>
          <w:rFonts w:asciiTheme="minorHAnsi" w:eastAsiaTheme="minorEastAsia" w:hAnsiTheme="minorHAnsi" w:cstheme="minorBidi"/>
          <w:i w:val="0"/>
          <w:szCs w:val="22"/>
          <w:lang w:eastAsia="sl-SI"/>
        </w:rPr>
      </w:pPr>
      <w:hyperlink w:anchor="_Toc131079168" w:history="1">
        <w:r w:rsidR="004268FB" w:rsidRPr="00A47819">
          <w:rPr>
            <w:rStyle w:val="Hiperpovezava"/>
            <w:rFonts w:cs="Arial"/>
          </w:rPr>
          <w:t>11.</w:t>
        </w:r>
        <w:r w:rsidR="004268FB">
          <w:rPr>
            <w:rFonts w:asciiTheme="minorHAnsi" w:eastAsiaTheme="minorEastAsia" w:hAnsiTheme="minorHAnsi" w:cstheme="minorBidi"/>
            <w:i w:val="0"/>
            <w:szCs w:val="22"/>
            <w:lang w:eastAsia="sl-SI"/>
          </w:rPr>
          <w:tab/>
        </w:r>
        <w:r w:rsidR="004268FB" w:rsidRPr="00A47819">
          <w:rPr>
            <w:rStyle w:val="Hiperpovezava"/>
            <w:rFonts w:cs="Arial"/>
          </w:rPr>
          <w:t>Neobičajno nizka ponudba</w:t>
        </w:r>
        <w:r w:rsidR="004268FB">
          <w:rPr>
            <w:webHidden/>
          </w:rPr>
          <w:tab/>
        </w:r>
        <w:r w:rsidR="004268FB">
          <w:rPr>
            <w:webHidden/>
          </w:rPr>
          <w:fldChar w:fldCharType="begin"/>
        </w:r>
        <w:r w:rsidR="004268FB">
          <w:rPr>
            <w:webHidden/>
          </w:rPr>
          <w:instrText xml:space="preserve"> PAGEREF _Toc131079168 \h </w:instrText>
        </w:r>
        <w:r w:rsidR="004268FB">
          <w:rPr>
            <w:webHidden/>
          </w:rPr>
        </w:r>
        <w:r w:rsidR="004268FB">
          <w:rPr>
            <w:webHidden/>
          </w:rPr>
          <w:fldChar w:fldCharType="separate"/>
        </w:r>
        <w:r w:rsidR="004268FB">
          <w:rPr>
            <w:webHidden/>
          </w:rPr>
          <w:t>19</w:t>
        </w:r>
        <w:r w:rsidR="004268FB">
          <w:rPr>
            <w:webHidden/>
          </w:rPr>
          <w:fldChar w:fldCharType="end"/>
        </w:r>
      </w:hyperlink>
    </w:p>
    <w:p w14:paraId="3F39C0D6" w14:textId="093DB578" w:rsidR="004268FB" w:rsidRDefault="00000000">
      <w:pPr>
        <w:pStyle w:val="Kazalovsebine3"/>
        <w:rPr>
          <w:rFonts w:asciiTheme="minorHAnsi" w:eastAsiaTheme="minorEastAsia" w:hAnsiTheme="minorHAnsi" w:cstheme="minorBidi"/>
          <w:i w:val="0"/>
          <w:szCs w:val="22"/>
          <w:lang w:eastAsia="sl-SI"/>
        </w:rPr>
      </w:pPr>
      <w:hyperlink w:anchor="_Toc131079169" w:history="1">
        <w:r w:rsidR="004268FB" w:rsidRPr="00A47819">
          <w:rPr>
            <w:rStyle w:val="Hiperpovezava"/>
            <w:rFonts w:cs="Arial"/>
          </w:rPr>
          <w:t>12.</w:t>
        </w:r>
        <w:r w:rsidR="004268FB">
          <w:rPr>
            <w:rFonts w:asciiTheme="minorHAnsi" w:eastAsiaTheme="minorEastAsia" w:hAnsiTheme="minorHAnsi" w:cstheme="minorBidi"/>
            <w:i w:val="0"/>
            <w:szCs w:val="22"/>
            <w:lang w:eastAsia="sl-SI"/>
          </w:rPr>
          <w:tab/>
        </w:r>
        <w:r w:rsidR="004268FB" w:rsidRPr="00A47819">
          <w:rPr>
            <w:rStyle w:val="Hiperpovezava"/>
            <w:rFonts w:cs="Arial"/>
          </w:rPr>
          <w:t>Veljavnost ponudbe</w:t>
        </w:r>
        <w:r w:rsidR="004268FB">
          <w:rPr>
            <w:webHidden/>
          </w:rPr>
          <w:tab/>
        </w:r>
        <w:r w:rsidR="004268FB">
          <w:rPr>
            <w:webHidden/>
          </w:rPr>
          <w:fldChar w:fldCharType="begin"/>
        </w:r>
        <w:r w:rsidR="004268FB">
          <w:rPr>
            <w:webHidden/>
          </w:rPr>
          <w:instrText xml:space="preserve"> PAGEREF _Toc131079169 \h </w:instrText>
        </w:r>
        <w:r w:rsidR="004268FB">
          <w:rPr>
            <w:webHidden/>
          </w:rPr>
        </w:r>
        <w:r w:rsidR="004268FB">
          <w:rPr>
            <w:webHidden/>
          </w:rPr>
          <w:fldChar w:fldCharType="separate"/>
        </w:r>
        <w:r w:rsidR="004268FB">
          <w:rPr>
            <w:webHidden/>
          </w:rPr>
          <w:t>19</w:t>
        </w:r>
        <w:r w:rsidR="004268FB">
          <w:rPr>
            <w:webHidden/>
          </w:rPr>
          <w:fldChar w:fldCharType="end"/>
        </w:r>
      </w:hyperlink>
    </w:p>
    <w:p w14:paraId="25A7A118" w14:textId="6AA5174E" w:rsidR="004268FB" w:rsidRDefault="00000000">
      <w:pPr>
        <w:pStyle w:val="Kazalovsebine3"/>
        <w:rPr>
          <w:rFonts w:asciiTheme="minorHAnsi" w:eastAsiaTheme="minorEastAsia" w:hAnsiTheme="minorHAnsi" w:cstheme="minorBidi"/>
          <w:i w:val="0"/>
          <w:szCs w:val="22"/>
          <w:lang w:eastAsia="sl-SI"/>
        </w:rPr>
      </w:pPr>
      <w:hyperlink w:anchor="_Toc131079170" w:history="1">
        <w:r w:rsidR="004268FB" w:rsidRPr="00A47819">
          <w:rPr>
            <w:rStyle w:val="Hiperpovezava"/>
            <w:rFonts w:cs="Arial"/>
          </w:rPr>
          <w:t>13.</w:t>
        </w:r>
        <w:r w:rsidR="004268FB">
          <w:rPr>
            <w:rFonts w:asciiTheme="minorHAnsi" w:eastAsiaTheme="minorEastAsia" w:hAnsiTheme="minorHAnsi" w:cstheme="minorBidi"/>
            <w:i w:val="0"/>
            <w:szCs w:val="22"/>
            <w:lang w:eastAsia="sl-SI"/>
          </w:rPr>
          <w:tab/>
        </w:r>
        <w:r w:rsidR="004268FB" w:rsidRPr="00A47819">
          <w:rPr>
            <w:rStyle w:val="Hiperpovezava"/>
            <w:rFonts w:cs="Arial"/>
          </w:rPr>
          <w:t>Variantne ponudbe</w:t>
        </w:r>
        <w:r w:rsidR="004268FB">
          <w:rPr>
            <w:webHidden/>
          </w:rPr>
          <w:tab/>
        </w:r>
        <w:r w:rsidR="004268FB">
          <w:rPr>
            <w:webHidden/>
          </w:rPr>
          <w:fldChar w:fldCharType="begin"/>
        </w:r>
        <w:r w:rsidR="004268FB">
          <w:rPr>
            <w:webHidden/>
          </w:rPr>
          <w:instrText xml:space="preserve"> PAGEREF _Toc131079170 \h </w:instrText>
        </w:r>
        <w:r w:rsidR="004268FB">
          <w:rPr>
            <w:webHidden/>
          </w:rPr>
        </w:r>
        <w:r w:rsidR="004268FB">
          <w:rPr>
            <w:webHidden/>
          </w:rPr>
          <w:fldChar w:fldCharType="separate"/>
        </w:r>
        <w:r w:rsidR="004268FB">
          <w:rPr>
            <w:webHidden/>
          </w:rPr>
          <w:t>19</w:t>
        </w:r>
        <w:r w:rsidR="004268FB">
          <w:rPr>
            <w:webHidden/>
          </w:rPr>
          <w:fldChar w:fldCharType="end"/>
        </w:r>
      </w:hyperlink>
    </w:p>
    <w:p w14:paraId="2ADBD6E8" w14:textId="6765E4A8" w:rsidR="004268FB" w:rsidRDefault="00000000">
      <w:pPr>
        <w:pStyle w:val="Kazalovsebine1"/>
        <w:rPr>
          <w:rFonts w:asciiTheme="minorHAnsi" w:eastAsiaTheme="minorEastAsia" w:hAnsiTheme="minorHAnsi" w:cstheme="minorBidi"/>
          <w:b w:val="0"/>
          <w:caps w:val="0"/>
          <w:szCs w:val="22"/>
          <w:lang w:eastAsia="sl-SI"/>
        </w:rPr>
      </w:pPr>
      <w:hyperlink w:anchor="_Toc131079171" w:history="1">
        <w:r w:rsidR="004268FB" w:rsidRPr="00A47819">
          <w:rPr>
            <w:rStyle w:val="Hiperpovezava"/>
          </w:rPr>
          <w:t>III.</w:t>
        </w:r>
        <w:r w:rsidR="004268FB">
          <w:rPr>
            <w:rFonts w:asciiTheme="minorHAnsi" w:eastAsiaTheme="minorEastAsia" w:hAnsiTheme="minorHAnsi" w:cstheme="minorBidi"/>
            <w:b w:val="0"/>
            <w:caps w:val="0"/>
            <w:szCs w:val="22"/>
            <w:lang w:eastAsia="sl-SI"/>
          </w:rPr>
          <w:tab/>
        </w:r>
        <w:r w:rsidR="004268FB" w:rsidRPr="00A47819">
          <w:rPr>
            <w:rStyle w:val="Hiperpovezava"/>
          </w:rPr>
          <w:t>ODPIRANJE PONUDB</w:t>
        </w:r>
        <w:r w:rsidR="004268FB">
          <w:rPr>
            <w:webHidden/>
          </w:rPr>
          <w:tab/>
        </w:r>
        <w:r w:rsidR="004268FB">
          <w:rPr>
            <w:webHidden/>
          </w:rPr>
          <w:fldChar w:fldCharType="begin"/>
        </w:r>
        <w:r w:rsidR="004268FB">
          <w:rPr>
            <w:webHidden/>
          </w:rPr>
          <w:instrText xml:space="preserve"> PAGEREF _Toc131079171 \h </w:instrText>
        </w:r>
        <w:r w:rsidR="004268FB">
          <w:rPr>
            <w:webHidden/>
          </w:rPr>
        </w:r>
        <w:r w:rsidR="004268FB">
          <w:rPr>
            <w:webHidden/>
          </w:rPr>
          <w:fldChar w:fldCharType="separate"/>
        </w:r>
        <w:r w:rsidR="004268FB">
          <w:rPr>
            <w:webHidden/>
          </w:rPr>
          <w:t>19</w:t>
        </w:r>
        <w:r w:rsidR="004268FB">
          <w:rPr>
            <w:webHidden/>
          </w:rPr>
          <w:fldChar w:fldCharType="end"/>
        </w:r>
      </w:hyperlink>
    </w:p>
    <w:p w14:paraId="4ED05D2B" w14:textId="47BD7C1D" w:rsidR="004268FB" w:rsidRDefault="00000000">
      <w:pPr>
        <w:pStyle w:val="Kazalovsebine1"/>
        <w:rPr>
          <w:rFonts w:asciiTheme="minorHAnsi" w:eastAsiaTheme="minorEastAsia" w:hAnsiTheme="minorHAnsi" w:cstheme="minorBidi"/>
          <w:b w:val="0"/>
          <w:caps w:val="0"/>
          <w:szCs w:val="22"/>
          <w:lang w:eastAsia="sl-SI"/>
        </w:rPr>
      </w:pPr>
      <w:hyperlink w:anchor="_Toc131079172" w:history="1">
        <w:r w:rsidR="004268FB" w:rsidRPr="00A47819">
          <w:rPr>
            <w:rStyle w:val="Hiperpovezava"/>
          </w:rPr>
          <w:t>IV.</w:t>
        </w:r>
        <w:r w:rsidR="004268FB">
          <w:rPr>
            <w:rFonts w:asciiTheme="minorHAnsi" w:eastAsiaTheme="minorEastAsia" w:hAnsiTheme="minorHAnsi" w:cstheme="minorBidi"/>
            <w:b w:val="0"/>
            <w:caps w:val="0"/>
            <w:szCs w:val="22"/>
            <w:lang w:eastAsia="sl-SI"/>
          </w:rPr>
          <w:tab/>
        </w:r>
        <w:r w:rsidR="004268FB" w:rsidRPr="00A47819">
          <w:rPr>
            <w:rStyle w:val="Hiperpovezava"/>
          </w:rPr>
          <w:t>PREGLED PONUDB</w:t>
        </w:r>
        <w:r w:rsidR="004268FB">
          <w:rPr>
            <w:webHidden/>
          </w:rPr>
          <w:tab/>
        </w:r>
        <w:r w:rsidR="004268FB">
          <w:rPr>
            <w:webHidden/>
          </w:rPr>
          <w:fldChar w:fldCharType="begin"/>
        </w:r>
        <w:r w:rsidR="004268FB">
          <w:rPr>
            <w:webHidden/>
          </w:rPr>
          <w:instrText xml:space="preserve"> PAGEREF _Toc131079172 \h </w:instrText>
        </w:r>
        <w:r w:rsidR="004268FB">
          <w:rPr>
            <w:webHidden/>
          </w:rPr>
        </w:r>
        <w:r w:rsidR="004268FB">
          <w:rPr>
            <w:webHidden/>
          </w:rPr>
          <w:fldChar w:fldCharType="separate"/>
        </w:r>
        <w:r w:rsidR="004268FB">
          <w:rPr>
            <w:webHidden/>
          </w:rPr>
          <w:t>19</w:t>
        </w:r>
        <w:r w:rsidR="004268FB">
          <w:rPr>
            <w:webHidden/>
          </w:rPr>
          <w:fldChar w:fldCharType="end"/>
        </w:r>
      </w:hyperlink>
    </w:p>
    <w:p w14:paraId="2A932120" w14:textId="28DDF8E7" w:rsidR="004268FB" w:rsidRDefault="00000000">
      <w:pPr>
        <w:pStyle w:val="Kazalovsebine1"/>
        <w:rPr>
          <w:rFonts w:asciiTheme="minorHAnsi" w:eastAsiaTheme="minorEastAsia" w:hAnsiTheme="minorHAnsi" w:cstheme="minorBidi"/>
          <w:b w:val="0"/>
          <w:caps w:val="0"/>
          <w:szCs w:val="22"/>
          <w:lang w:eastAsia="sl-SI"/>
        </w:rPr>
      </w:pPr>
      <w:hyperlink w:anchor="_Toc131079173" w:history="1">
        <w:r w:rsidR="004268FB" w:rsidRPr="00A47819">
          <w:rPr>
            <w:rStyle w:val="Hiperpovezava"/>
          </w:rPr>
          <w:t>V.</w:t>
        </w:r>
        <w:r w:rsidR="004268FB">
          <w:rPr>
            <w:rFonts w:asciiTheme="minorHAnsi" w:eastAsiaTheme="minorEastAsia" w:hAnsiTheme="minorHAnsi" w:cstheme="minorBidi"/>
            <w:b w:val="0"/>
            <w:caps w:val="0"/>
            <w:szCs w:val="22"/>
            <w:lang w:eastAsia="sl-SI"/>
          </w:rPr>
          <w:tab/>
        </w:r>
        <w:r w:rsidR="004268FB" w:rsidRPr="00A47819">
          <w:rPr>
            <w:rStyle w:val="Hiperpovezava"/>
          </w:rPr>
          <w:t>POGODBA, IZJAVA O DEJANSKIH LASTNIKIH IN PODATKI PO 22. ČLENU UREDBE (EU) 2021/241</w:t>
        </w:r>
        <w:r w:rsidR="004268FB">
          <w:rPr>
            <w:webHidden/>
          </w:rPr>
          <w:tab/>
        </w:r>
        <w:r w:rsidR="004268FB">
          <w:rPr>
            <w:webHidden/>
          </w:rPr>
          <w:fldChar w:fldCharType="begin"/>
        </w:r>
        <w:r w:rsidR="004268FB">
          <w:rPr>
            <w:webHidden/>
          </w:rPr>
          <w:instrText xml:space="preserve"> PAGEREF _Toc131079173 \h </w:instrText>
        </w:r>
        <w:r w:rsidR="004268FB">
          <w:rPr>
            <w:webHidden/>
          </w:rPr>
        </w:r>
        <w:r w:rsidR="004268FB">
          <w:rPr>
            <w:webHidden/>
          </w:rPr>
          <w:fldChar w:fldCharType="separate"/>
        </w:r>
        <w:r w:rsidR="004268FB">
          <w:rPr>
            <w:webHidden/>
          </w:rPr>
          <w:t>20</w:t>
        </w:r>
        <w:r w:rsidR="004268FB">
          <w:rPr>
            <w:webHidden/>
          </w:rPr>
          <w:fldChar w:fldCharType="end"/>
        </w:r>
      </w:hyperlink>
    </w:p>
    <w:p w14:paraId="696A8EAE" w14:textId="27402E6B" w:rsidR="004268FB" w:rsidRDefault="00000000">
      <w:pPr>
        <w:pStyle w:val="Kazalovsebine1"/>
        <w:rPr>
          <w:rFonts w:asciiTheme="minorHAnsi" w:eastAsiaTheme="minorEastAsia" w:hAnsiTheme="minorHAnsi" w:cstheme="minorBidi"/>
          <w:b w:val="0"/>
          <w:caps w:val="0"/>
          <w:szCs w:val="22"/>
          <w:lang w:eastAsia="sl-SI"/>
        </w:rPr>
      </w:pPr>
      <w:hyperlink w:anchor="_Toc131079174" w:history="1">
        <w:r w:rsidR="004268FB" w:rsidRPr="00A47819">
          <w:rPr>
            <w:rStyle w:val="Hiperpovezava"/>
          </w:rPr>
          <w:t>VI.</w:t>
        </w:r>
        <w:r w:rsidR="004268FB">
          <w:rPr>
            <w:rFonts w:asciiTheme="minorHAnsi" w:eastAsiaTheme="minorEastAsia" w:hAnsiTheme="minorHAnsi" w:cstheme="minorBidi"/>
            <w:b w:val="0"/>
            <w:caps w:val="0"/>
            <w:szCs w:val="22"/>
            <w:lang w:eastAsia="sl-SI"/>
          </w:rPr>
          <w:tab/>
        </w:r>
        <w:r w:rsidR="004268FB" w:rsidRPr="00A47819">
          <w:rPr>
            <w:rStyle w:val="Hiperpovezava"/>
          </w:rPr>
          <w:t>PRAVNO VARSTVO</w:t>
        </w:r>
        <w:r w:rsidR="004268FB">
          <w:rPr>
            <w:webHidden/>
          </w:rPr>
          <w:tab/>
        </w:r>
        <w:r w:rsidR="004268FB">
          <w:rPr>
            <w:webHidden/>
          </w:rPr>
          <w:fldChar w:fldCharType="begin"/>
        </w:r>
        <w:r w:rsidR="004268FB">
          <w:rPr>
            <w:webHidden/>
          </w:rPr>
          <w:instrText xml:space="preserve"> PAGEREF _Toc131079174 \h </w:instrText>
        </w:r>
        <w:r w:rsidR="004268FB">
          <w:rPr>
            <w:webHidden/>
          </w:rPr>
        </w:r>
        <w:r w:rsidR="004268FB">
          <w:rPr>
            <w:webHidden/>
          </w:rPr>
          <w:fldChar w:fldCharType="separate"/>
        </w:r>
        <w:r w:rsidR="004268FB">
          <w:rPr>
            <w:webHidden/>
          </w:rPr>
          <w:t>20</w:t>
        </w:r>
        <w:r w:rsidR="004268FB">
          <w:rPr>
            <w:webHidden/>
          </w:rPr>
          <w:fldChar w:fldCharType="end"/>
        </w:r>
      </w:hyperlink>
    </w:p>
    <w:p w14:paraId="37F0A30C" w14:textId="39B42E30" w:rsidR="004268FB" w:rsidRDefault="00000000">
      <w:pPr>
        <w:pStyle w:val="Kazalovsebine1"/>
        <w:rPr>
          <w:rFonts w:asciiTheme="minorHAnsi" w:eastAsiaTheme="minorEastAsia" w:hAnsiTheme="minorHAnsi" w:cstheme="minorBidi"/>
          <w:b w:val="0"/>
          <w:caps w:val="0"/>
          <w:szCs w:val="22"/>
          <w:lang w:eastAsia="sl-SI"/>
        </w:rPr>
      </w:pPr>
      <w:hyperlink w:anchor="_Toc131079175" w:history="1">
        <w:r w:rsidR="004268FB" w:rsidRPr="00A47819">
          <w:rPr>
            <w:rStyle w:val="Hiperpovezava"/>
          </w:rPr>
          <w:t>VII.</w:t>
        </w:r>
        <w:r w:rsidR="004268FB">
          <w:rPr>
            <w:rFonts w:asciiTheme="minorHAnsi" w:eastAsiaTheme="minorEastAsia" w:hAnsiTheme="minorHAnsi" w:cstheme="minorBidi"/>
            <w:b w:val="0"/>
            <w:caps w:val="0"/>
            <w:szCs w:val="22"/>
            <w:lang w:eastAsia="sl-SI"/>
          </w:rPr>
          <w:tab/>
        </w:r>
        <w:r w:rsidR="004268FB" w:rsidRPr="00A47819">
          <w:rPr>
            <w:rStyle w:val="Hiperpovezava"/>
          </w:rPr>
          <w:t>OBRAZCI</w:t>
        </w:r>
        <w:r w:rsidR="004268FB">
          <w:rPr>
            <w:webHidden/>
          </w:rPr>
          <w:tab/>
        </w:r>
        <w:r w:rsidR="004268FB">
          <w:rPr>
            <w:webHidden/>
          </w:rPr>
          <w:fldChar w:fldCharType="begin"/>
        </w:r>
        <w:r w:rsidR="004268FB">
          <w:rPr>
            <w:webHidden/>
          </w:rPr>
          <w:instrText xml:space="preserve"> PAGEREF _Toc131079175 \h </w:instrText>
        </w:r>
        <w:r w:rsidR="004268FB">
          <w:rPr>
            <w:webHidden/>
          </w:rPr>
        </w:r>
        <w:r w:rsidR="004268FB">
          <w:rPr>
            <w:webHidden/>
          </w:rPr>
          <w:fldChar w:fldCharType="separate"/>
        </w:r>
        <w:r w:rsidR="004268FB">
          <w:rPr>
            <w:webHidden/>
          </w:rPr>
          <w:t>21</w:t>
        </w:r>
        <w:r w:rsidR="004268FB">
          <w:rPr>
            <w:webHidden/>
          </w:rPr>
          <w:fldChar w:fldCharType="end"/>
        </w:r>
      </w:hyperlink>
    </w:p>
    <w:p w14:paraId="25ABC42D" w14:textId="45522CFE" w:rsidR="004268FB" w:rsidRDefault="00000000">
      <w:pPr>
        <w:pStyle w:val="Kazalovsebine1"/>
        <w:rPr>
          <w:rFonts w:asciiTheme="minorHAnsi" w:eastAsiaTheme="minorEastAsia" w:hAnsiTheme="minorHAnsi" w:cstheme="minorBidi"/>
          <w:b w:val="0"/>
          <w:caps w:val="0"/>
          <w:szCs w:val="22"/>
          <w:lang w:eastAsia="sl-SI"/>
        </w:rPr>
      </w:pPr>
      <w:hyperlink w:anchor="_Toc131079176" w:history="1">
        <w:r w:rsidR="004268FB" w:rsidRPr="00A47819">
          <w:rPr>
            <w:rStyle w:val="Hiperpovezava"/>
          </w:rPr>
          <w:t>VIII.</w:t>
        </w:r>
        <w:r w:rsidR="004268FB">
          <w:rPr>
            <w:rFonts w:asciiTheme="minorHAnsi" w:eastAsiaTheme="minorEastAsia" w:hAnsiTheme="minorHAnsi" w:cstheme="minorBidi"/>
            <w:b w:val="0"/>
            <w:caps w:val="0"/>
            <w:szCs w:val="22"/>
            <w:lang w:eastAsia="sl-SI"/>
          </w:rPr>
          <w:tab/>
        </w:r>
        <w:r w:rsidR="004268FB" w:rsidRPr="00A47819">
          <w:rPr>
            <w:rStyle w:val="Hiperpovezava"/>
          </w:rPr>
          <w:t>OSNUTEK POGODBE</w:t>
        </w:r>
        <w:r w:rsidR="004268FB">
          <w:rPr>
            <w:webHidden/>
          </w:rPr>
          <w:tab/>
        </w:r>
        <w:r w:rsidR="004268FB">
          <w:rPr>
            <w:webHidden/>
          </w:rPr>
          <w:fldChar w:fldCharType="begin"/>
        </w:r>
        <w:r w:rsidR="004268FB">
          <w:rPr>
            <w:webHidden/>
          </w:rPr>
          <w:instrText xml:space="preserve"> PAGEREF _Toc131079176 \h </w:instrText>
        </w:r>
        <w:r w:rsidR="004268FB">
          <w:rPr>
            <w:webHidden/>
          </w:rPr>
        </w:r>
        <w:r w:rsidR="004268FB">
          <w:rPr>
            <w:webHidden/>
          </w:rPr>
          <w:fldChar w:fldCharType="separate"/>
        </w:r>
        <w:r w:rsidR="004268FB">
          <w:rPr>
            <w:webHidden/>
          </w:rPr>
          <w:t>45</w:t>
        </w:r>
        <w:r w:rsidR="004268FB">
          <w:rPr>
            <w:webHidden/>
          </w:rPr>
          <w:fldChar w:fldCharType="end"/>
        </w:r>
      </w:hyperlink>
    </w:p>
    <w:p w14:paraId="13BB3AF9" w14:textId="4991AA65" w:rsidR="00561D0C" w:rsidRPr="009C4740" w:rsidRDefault="008458E6" w:rsidP="00134F9D">
      <w:pPr>
        <w:spacing w:line="280" w:lineRule="atLeast"/>
        <w:contextualSpacing/>
        <w:rPr>
          <w:rFonts w:cs="Arial"/>
          <w:szCs w:val="20"/>
        </w:rPr>
      </w:pPr>
      <w:r w:rsidRPr="009C4740">
        <w:rPr>
          <w:rFonts w:cs="Arial"/>
          <w:szCs w:val="20"/>
        </w:rPr>
        <w:lastRenderedPageBreak/>
        <w:fldChar w:fldCharType="end"/>
      </w:r>
    </w:p>
    <w:p w14:paraId="10D227B2" w14:textId="77777777" w:rsidR="00561D0C" w:rsidRPr="009C4740" w:rsidRDefault="00561D0C">
      <w:pPr>
        <w:jc w:val="left"/>
        <w:rPr>
          <w:rFonts w:cs="Arial"/>
          <w:szCs w:val="20"/>
        </w:rPr>
      </w:pPr>
      <w:r w:rsidRPr="009C4740">
        <w:rPr>
          <w:rFonts w:cs="Arial"/>
          <w:szCs w:val="20"/>
        </w:rPr>
        <w:br w:type="page"/>
      </w:r>
    </w:p>
    <w:p w14:paraId="694984D8" w14:textId="77777777" w:rsidR="00F56ED8" w:rsidRPr="009C4740" w:rsidRDefault="00F56ED8" w:rsidP="00134F9D">
      <w:pPr>
        <w:spacing w:line="280" w:lineRule="atLeast"/>
        <w:contextualSpacing/>
        <w:rPr>
          <w:rFonts w:cs="Arial"/>
          <w:szCs w:val="20"/>
        </w:rPr>
      </w:pPr>
    </w:p>
    <w:p w14:paraId="447A409D" w14:textId="77777777" w:rsidR="00134F9D" w:rsidRPr="009C4740" w:rsidRDefault="00134F9D" w:rsidP="00F56ED8">
      <w:pPr>
        <w:pStyle w:val="Naslov1"/>
        <w:rPr>
          <w:noProof w:val="0"/>
        </w:rPr>
      </w:pPr>
      <w:bookmarkStart w:id="2" w:name="_Toc128662430"/>
      <w:bookmarkStart w:id="3" w:name="_Toc131079141"/>
      <w:r w:rsidRPr="009C4740">
        <w:rPr>
          <w:noProof w:val="0"/>
        </w:rPr>
        <w:t>SPLOŠN</w:t>
      </w:r>
      <w:r w:rsidR="00F56ED8" w:rsidRPr="009C4740">
        <w:rPr>
          <w:noProof w:val="0"/>
        </w:rPr>
        <w:t>I DEL</w:t>
      </w:r>
      <w:bookmarkEnd w:id="2"/>
      <w:bookmarkEnd w:id="3"/>
      <w:r w:rsidRPr="009C4740">
        <w:rPr>
          <w:noProof w:val="0"/>
        </w:rPr>
        <w:t xml:space="preserve"> </w:t>
      </w:r>
    </w:p>
    <w:p w14:paraId="210DA153" w14:textId="77777777" w:rsidR="00134F9D" w:rsidRPr="009C4740" w:rsidRDefault="00134F9D" w:rsidP="00134F9D">
      <w:pPr>
        <w:spacing w:line="280" w:lineRule="atLeast"/>
        <w:contextualSpacing/>
        <w:rPr>
          <w:rFonts w:cs="Arial"/>
          <w:szCs w:val="20"/>
        </w:rPr>
      </w:pPr>
    </w:p>
    <w:p w14:paraId="22F2C246" w14:textId="77777777" w:rsidR="00134F9D" w:rsidRPr="009C4740" w:rsidRDefault="00134F9D" w:rsidP="00F56ED8">
      <w:pPr>
        <w:pStyle w:val="Naslov3"/>
        <w:rPr>
          <w:rFonts w:ascii="Arial" w:hAnsi="Arial" w:cs="Arial"/>
          <w:noProof w:val="0"/>
        </w:rPr>
      </w:pPr>
      <w:bookmarkStart w:id="4" w:name="_Toc128662431"/>
      <w:bookmarkStart w:id="5" w:name="_Toc131079142"/>
      <w:r w:rsidRPr="009C4740">
        <w:rPr>
          <w:rFonts w:ascii="Arial" w:hAnsi="Arial" w:cs="Arial"/>
          <w:noProof w:val="0"/>
        </w:rPr>
        <w:t>Podatki o naročniku</w:t>
      </w:r>
      <w:bookmarkEnd w:id="4"/>
      <w:bookmarkEnd w:id="5"/>
    </w:p>
    <w:p w14:paraId="5613B817" w14:textId="77777777" w:rsidR="00134F9D" w:rsidRPr="009C4740" w:rsidRDefault="00134F9D" w:rsidP="00134F9D">
      <w:pPr>
        <w:spacing w:line="280" w:lineRule="atLeast"/>
        <w:contextualSpacing/>
        <w:rPr>
          <w:rFonts w:cs="Arial"/>
          <w:szCs w:val="20"/>
        </w:rPr>
      </w:pPr>
    </w:p>
    <w:p w14:paraId="4D8A4131" w14:textId="77777777" w:rsidR="00815F67" w:rsidRPr="009C4740" w:rsidRDefault="00007544" w:rsidP="00815F67">
      <w:pPr>
        <w:spacing w:line="280" w:lineRule="atLeast"/>
        <w:contextualSpacing/>
        <w:rPr>
          <w:rFonts w:cs="Arial"/>
          <w:bCs/>
          <w:szCs w:val="20"/>
        </w:rPr>
      </w:pPr>
      <w:r w:rsidRPr="009C4740">
        <w:rPr>
          <w:rFonts w:cs="Arial"/>
          <w:bCs/>
          <w:szCs w:val="20"/>
        </w:rPr>
        <w:t>Služba Vlade Republike Slovenije za zakonodajo, Mestni trg 4, 1000 Ljubljana.</w:t>
      </w:r>
    </w:p>
    <w:p w14:paraId="4BF3D1C9" w14:textId="77777777" w:rsidR="00134F9D" w:rsidRPr="009C4740" w:rsidRDefault="00134F9D" w:rsidP="00134F9D">
      <w:pPr>
        <w:pStyle w:val="BodyText21"/>
        <w:spacing w:line="280" w:lineRule="atLeast"/>
        <w:contextualSpacing/>
        <w:rPr>
          <w:rFonts w:ascii="Arial" w:hAnsi="Arial" w:cs="Arial"/>
          <w:noProof w:val="0"/>
          <w:sz w:val="20"/>
        </w:rPr>
      </w:pPr>
    </w:p>
    <w:p w14:paraId="63C3F5D1" w14:textId="77777777" w:rsidR="00134F9D" w:rsidRPr="009C4740" w:rsidRDefault="00134F9D" w:rsidP="00F56ED8">
      <w:pPr>
        <w:pStyle w:val="Naslov3"/>
        <w:rPr>
          <w:rFonts w:ascii="Arial" w:hAnsi="Arial" w:cs="Arial"/>
          <w:noProof w:val="0"/>
        </w:rPr>
      </w:pPr>
      <w:bookmarkStart w:id="6" w:name="_Toc128662432"/>
      <w:bookmarkStart w:id="7" w:name="_Toc131079143"/>
      <w:r w:rsidRPr="009C4740">
        <w:rPr>
          <w:rFonts w:ascii="Arial" w:hAnsi="Arial" w:cs="Arial"/>
          <w:noProof w:val="0"/>
        </w:rPr>
        <w:t>Vrsta postopka</w:t>
      </w:r>
      <w:bookmarkEnd w:id="6"/>
      <w:bookmarkEnd w:id="7"/>
    </w:p>
    <w:p w14:paraId="6FBA3F0B" w14:textId="77777777" w:rsidR="00134F9D" w:rsidRPr="009C4740" w:rsidRDefault="00134F9D" w:rsidP="00134F9D">
      <w:pPr>
        <w:spacing w:line="280" w:lineRule="atLeast"/>
        <w:rPr>
          <w:rFonts w:cs="Arial"/>
          <w:szCs w:val="20"/>
        </w:rPr>
      </w:pPr>
    </w:p>
    <w:p w14:paraId="57118D52" w14:textId="77777777" w:rsidR="00670C91" w:rsidRPr="009C4740" w:rsidRDefault="00511B18" w:rsidP="002D2781">
      <w:pPr>
        <w:spacing w:line="280" w:lineRule="atLeast"/>
        <w:contextualSpacing/>
        <w:rPr>
          <w:rFonts w:cs="Arial"/>
          <w:b/>
          <w:bCs/>
          <w:szCs w:val="20"/>
        </w:rPr>
      </w:pPr>
      <w:r w:rsidRPr="009C4740">
        <w:rPr>
          <w:rFonts w:cs="Arial"/>
          <w:szCs w:val="20"/>
        </w:rPr>
        <w:t>Naročnik bo v skladu s 40</w:t>
      </w:r>
      <w:r w:rsidR="00134F9D" w:rsidRPr="009C4740">
        <w:rPr>
          <w:rFonts w:cs="Arial"/>
          <w:szCs w:val="20"/>
        </w:rPr>
        <w:t xml:space="preserve">. členom Zakona o javnem naročanju </w:t>
      </w:r>
      <w:r w:rsidR="00003F1F" w:rsidRPr="009C4740">
        <w:rPr>
          <w:rFonts w:cs="Arial"/>
          <w:szCs w:val="20"/>
        </w:rPr>
        <w:t>(</w:t>
      </w:r>
      <w:r w:rsidR="00003F1F" w:rsidRPr="009C4740">
        <w:rPr>
          <w:rFonts w:cs="Arial"/>
          <w:bCs/>
          <w:szCs w:val="20"/>
        </w:rPr>
        <w:t xml:space="preserve">Uradni list RS, št. 91/15, 14/18, 121/21, 10/22, 74/22 – </w:t>
      </w:r>
      <w:proofErr w:type="spellStart"/>
      <w:r w:rsidR="00003F1F" w:rsidRPr="009C4740">
        <w:rPr>
          <w:rFonts w:cs="Arial"/>
          <w:bCs/>
          <w:szCs w:val="20"/>
        </w:rPr>
        <w:t>odl</w:t>
      </w:r>
      <w:proofErr w:type="spellEnd"/>
      <w:r w:rsidR="00003F1F" w:rsidRPr="009C4740">
        <w:rPr>
          <w:rFonts w:cs="Arial"/>
          <w:bCs/>
          <w:szCs w:val="20"/>
        </w:rPr>
        <w:t>. US in 100/22 – ZNUZSZS; v nadalj</w:t>
      </w:r>
      <w:r w:rsidR="00007544" w:rsidRPr="009C4740">
        <w:rPr>
          <w:rFonts w:cs="Arial"/>
          <w:bCs/>
          <w:szCs w:val="20"/>
        </w:rPr>
        <w:t>njem besedilu</w:t>
      </w:r>
      <w:r w:rsidR="00003F1F" w:rsidRPr="009C4740">
        <w:rPr>
          <w:rFonts w:cs="Arial"/>
          <w:bCs/>
          <w:szCs w:val="20"/>
        </w:rPr>
        <w:t xml:space="preserve">: ZJN-3) </w:t>
      </w:r>
      <w:r w:rsidR="00134F9D" w:rsidRPr="009C4740">
        <w:rPr>
          <w:rFonts w:cs="Arial"/>
          <w:szCs w:val="20"/>
        </w:rPr>
        <w:t xml:space="preserve">izvedel </w:t>
      </w:r>
      <w:r w:rsidRPr="009C4740">
        <w:rPr>
          <w:rFonts w:cs="Arial"/>
          <w:b/>
          <w:szCs w:val="20"/>
        </w:rPr>
        <w:t xml:space="preserve">odprti postopek. </w:t>
      </w:r>
    </w:p>
    <w:p w14:paraId="5767543C" w14:textId="77777777" w:rsidR="00134F9D" w:rsidRPr="009C4740" w:rsidRDefault="00134F9D" w:rsidP="00134F9D">
      <w:pPr>
        <w:spacing w:line="280" w:lineRule="atLeast"/>
        <w:contextualSpacing/>
        <w:rPr>
          <w:rFonts w:cs="Arial"/>
          <w:szCs w:val="20"/>
        </w:rPr>
      </w:pPr>
    </w:p>
    <w:p w14:paraId="32176CA5" w14:textId="77777777" w:rsidR="00134F9D" w:rsidRPr="009C4740" w:rsidRDefault="00134F9D" w:rsidP="00F56ED8">
      <w:pPr>
        <w:pStyle w:val="Naslov3"/>
        <w:rPr>
          <w:rFonts w:ascii="Arial" w:hAnsi="Arial" w:cs="Arial"/>
          <w:noProof w:val="0"/>
        </w:rPr>
      </w:pPr>
      <w:bookmarkStart w:id="8" w:name="_Toc128662433"/>
      <w:bookmarkStart w:id="9" w:name="_Toc131079144"/>
      <w:r w:rsidRPr="009C4740">
        <w:rPr>
          <w:rFonts w:ascii="Arial" w:hAnsi="Arial" w:cs="Arial"/>
          <w:noProof w:val="0"/>
        </w:rPr>
        <w:t>Predmet naročila</w:t>
      </w:r>
      <w:bookmarkEnd w:id="8"/>
      <w:bookmarkEnd w:id="9"/>
    </w:p>
    <w:p w14:paraId="47AFD088" w14:textId="77777777" w:rsidR="00134F9D" w:rsidRPr="009C4740" w:rsidRDefault="00134F9D" w:rsidP="00134F9D">
      <w:pPr>
        <w:spacing w:line="280" w:lineRule="atLeast"/>
        <w:contextualSpacing/>
        <w:rPr>
          <w:rFonts w:cs="Arial"/>
          <w:szCs w:val="20"/>
        </w:rPr>
      </w:pPr>
    </w:p>
    <w:p w14:paraId="3EDFBC09" w14:textId="77777777" w:rsidR="009501F0" w:rsidRPr="009C4740" w:rsidRDefault="00134F9D" w:rsidP="009501F0">
      <w:pPr>
        <w:spacing w:line="280" w:lineRule="atLeast"/>
        <w:contextualSpacing/>
        <w:rPr>
          <w:rFonts w:cs="Arial"/>
          <w:bCs/>
          <w:szCs w:val="20"/>
        </w:rPr>
      </w:pPr>
      <w:r w:rsidRPr="009C4740">
        <w:rPr>
          <w:rFonts w:cs="Arial"/>
          <w:szCs w:val="20"/>
        </w:rPr>
        <w:t xml:space="preserve">Predmet javnega naročila je </w:t>
      </w:r>
      <w:r w:rsidR="009501F0" w:rsidRPr="009C4740">
        <w:rPr>
          <w:rFonts w:cs="Arial"/>
          <w:bCs/>
          <w:szCs w:val="20"/>
        </w:rPr>
        <w:t xml:space="preserve">vzpostavitev Registra pravnih aktov lokalnih skupnosti. </w:t>
      </w:r>
    </w:p>
    <w:p w14:paraId="283D7BD0" w14:textId="77777777" w:rsidR="00A0693A" w:rsidRPr="009C4740" w:rsidRDefault="00A0693A" w:rsidP="009501F0">
      <w:pPr>
        <w:spacing w:line="280" w:lineRule="atLeast"/>
        <w:contextualSpacing/>
        <w:rPr>
          <w:rFonts w:cs="Arial"/>
          <w:bCs/>
          <w:szCs w:val="20"/>
        </w:rPr>
      </w:pPr>
    </w:p>
    <w:p w14:paraId="59C3AC88" w14:textId="77777777" w:rsidR="00A0693A" w:rsidRPr="009C4740" w:rsidRDefault="00A0693A" w:rsidP="00A0693A">
      <w:pPr>
        <w:spacing w:line="280" w:lineRule="atLeast"/>
        <w:contextualSpacing/>
        <w:rPr>
          <w:rFonts w:cs="Arial"/>
          <w:bCs/>
          <w:szCs w:val="20"/>
        </w:rPr>
      </w:pPr>
      <w:r w:rsidRPr="009C4740">
        <w:rPr>
          <w:rFonts w:cs="Arial"/>
          <w:bCs/>
          <w:szCs w:val="20"/>
        </w:rPr>
        <w:t>Javno naročilo se bo izvajalo v naslednjih fazah</w:t>
      </w:r>
      <w:r w:rsidR="00F90732" w:rsidRPr="009C4740">
        <w:rPr>
          <w:rFonts w:cs="Arial"/>
          <w:bCs/>
          <w:szCs w:val="20"/>
        </w:rPr>
        <w:t>:</w:t>
      </w:r>
    </w:p>
    <w:p w14:paraId="42BED2AB" w14:textId="77777777" w:rsidR="00A0693A" w:rsidRPr="009C4740" w:rsidRDefault="00A0693A">
      <w:pPr>
        <w:pStyle w:val="Odstavekseznama"/>
        <w:numPr>
          <w:ilvl w:val="0"/>
          <w:numId w:val="55"/>
        </w:numPr>
        <w:spacing w:line="280" w:lineRule="atLeast"/>
        <w:contextualSpacing/>
        <w:rPr>
          <w:rFonts w:ascii="Arial" w:hAnsi="Arial" w:cs="Arial"/>
          <w:bCs/>
          <w:sz w:val="20"/>
        </w:rPr>
      </w:pPr>
      <w:bookmarkStart w:id="10" w:name="_Hlk128715170"/>
      <w:r w:rsidRPr="009C4740">
        <w:rPr>
          <w:rFonts w:ascii="Arial" w:hAnsi="Arial" w:cs="Arial"/>
          <w:bCs/>
          <w:sz w:val="20"/>
        </w:rPr>
        <w:t>priprava projekta za izvedbo (PZI);</w:t>
      </w:r>
    </w:p>
    <w:p w14:paraId="2DA4CE3A" w14:textId="77777777" w:rsidR="00A0693A" w:rsidRPr="009C4740" w:rsidRDefault="00A0693A">
      <w:pPr>
        <w:pStyle w:val="Odstavekseznama"/>
        <w:numPr>
          <w:ilvl w:val="0"/>
          <w:numId w:val="55"/>
        </w:numPr>
        <w:spacing w:line="280" w:lineRule="atLeast"/>
        <w:contextualSpacing/>
        <w:rPr>
          <w:rFonts w:ascii="Arial" w:hAnsi="Arial" w:cs="Arial"/>
          <w:bCs/>
          <w:sz w:val="20"/>
        </w:rPr>
      </w:pPr>
      <w:r w:rsidRPr="009C4740">
        <w:rPr>
          <w:rFonts w:ascii="Arial" w:hAnsi="Arial" w:cs="Arial"/>
          <w:bCs/>
          <w:sz w:val="20"/>
        </w:rPr>
        <w:t>razvoj informacijske rešitve, kar zajema:</w:t>
      </w:r>
    </w:p>
    <w:p w14:paraId="26885453" w14:textId="77777777" w:rsidR="00A0693A" w:rsidRPr="009C4740" w:rsidRDefault="00A0693A">
      <w:pPr>
        <w:pStyle w:val="Odstavekseznama"/>
        <w:numPr>
          <w:ilvl w:val="0"/>
          <w:numId w:val="56"/>
        </w:numPr>
        <w:spacing w:line="280" w:lineRule="atLeast"/>
        <w:contextualSpacing/>
        <w:rPr>
          <w:rFonts w:ascii="Arial" w:hAnsi="Arial" w:cs="Arial"/>
          <w:bCs/>
          <w:sz w:val="20"/>
        </w:rPr>
      </w:pPr>
      <w:r w:rsidRPr="009C4740">
        <w:rPr>
          <w:rFonts w:ascii="Arial" w:hAnsi="Arial" w:cs="Arial"/>
          <w:bCs/>
          <w:sz w:val="20"/>
        </w:rPr>
        <w:t>razvoj informacijske rešitve in sprotna funkcionalna testiranja;</w:t>
      </w:r>
    </w:p>
    <w:p w14:paraId="5717B20B" w14:textId="77777777" w:rsidR="00A0693A" w:rsidRPr="009C4740" w:rsidRDefault="00F90732">
      <w:pPr>
        <w:pStyle w:val="Odstavekseznama"/>
        <w:numPr>
          <w:ilvl w:val="0"/>
          <w:numId w:val="56"/>
        </w:numPr>
        <w:spacing w:line="280" w:lineRule="atLeast"/>
        <w:contextualSpacing/>
        <w:rPr>
          <w:rFonts w:ascii="Arial" w:hAnsi="Arial" w:cs="Arial"/>
          <w:bCs/>
          <w:sz w:val="20"/>
        </w:rPr>
      </w:pPr>
      <w:r w:rsidRPr="009C4740">
        <w:rPr>
          <w:rFonts w:ascii="Arial" w:hAnsi="Arial" w:cs="Arial"/>
          <w:bCs/>
          <w:sz w:val="20"/>
        </w:rPr>
        <w:t xml:space="preserve">uporabniško in </w:t>
      </w:r>
      <w:proofErr w:type="spellStart"/>
      <w:r w:rsidRPr="009C4740">
        <w:rPr>
          <w:rFonts w:ascii="Arial" w:hAnsi="Arial" w:cs="Arial"/>
          <w:bCs/>
          <w:sz w:val="20"/>
        </w:rPr>
        <w:t>performančno</w:t>
      </w:r>
      <w:proofErr w:type="spellEnd"/>
      <w:r w:rsidRPr="009C4740">
        <w:rPr>
          <w:rFonts w:ascii="Arial" w:hAnsi="Arial" w:cs="Arial"/>
          <w:bCs/>
          <w:sz w:val="20"/>
        </w:rPr>
        <w:t xml:space="preserve"> </w:t>
      </w:r>
      <w:r w:rsidR="00A0693A" w:rsidRPr="009C4740">
        <w:rPr>
          <w:rFonts w:ascii="Arial" w:hAnsi="Arial" w:cs="Arial"/>
          <w:bCs/>
          <w:sz w:val="20"/>
        </w:rPr>
        <w:t>testiranje in odprav</w:t>
      </w:r>
      <w:r w:rsidR="00B06742" w:rsidRPr="009C4740">
        <w:rPr>
          <w:rFonts w:ascii="Arial" w:hAnsi="Arial" w:cs="Arial"/>
          <w:bCs/>
          <w:sz w:val="20"/>
        </w:rPr>
        <w:t>a</w:t>
      </w:r>
      <w:r w:rsidR="00A0693A" w:rsidRPr="009C4740">
        <w:rPr>
          <w:rFonts w:ascii="Arial" w:hAnsi="Arial" w:cs="Arial"/>
          <w:bCs/>
          <w:sz w:val="20"/>
        </w:rPr>
        <w:t xml:space="preserve"> napak v razvojnem okolju; </w:t>
      </w:r>
    </w:p>
    <w:p w14:paraId="43162B2F" w14:textId="77777777" w:rsidR="00A0693A" w:rsidRPr="009C4740" w:rsidRDefault="00F90732">
      <w:pPr>
        <w:pStyle w:val="Odstavekseznama"/>
        <w:numPr>
          <w:ilvl w:val="0"/>
          <w:numId w:val="56"/>
        </w:numPr>
        <w:spacing w:line="280" w:lineRule="atLeast"/>
        <w:contextualSpacing/>
        <w:rPr>
          <w:rFonts w:ascii="Arial" w:hAnsi="Arial" w:cs="Arial"/>
          <w:bCs/>
          <w:sz w:val="20"/>
        </w:rPr>
      </w:pPr>
      <w:r w:rsidRPr="009C4740">
        <w:rPr>
          <w:rFonts w:ascii="Arial" w:hAnsi="Arial" w:cs="Arial"/>
          <w:bCs/>
          <w:sz w:val="20"/>
        </w:rPr>
        <w:t>izvedba oziroma sodelovanje pri izvedbi varnostnih testiranj in namestitev v testno okolje</w:t>
      </w:r>
      <w:r w:rsidR="00A0693A" w:rsidRPr="009C4740">
        <w:rPr>
          <w:rFonts w:ascii="Arial" w:hAnsi="Arial" w:cs="Arial"/>
          <w:bCs/>
          <w:sz w:val="20"/>
        </w:rPr>
        <w:t>;</w:t>
      </w:r>
    </w:p>
    <w:p w14:paraId="44838616" w14:textId="77777777" w:rsidR="00A0693A" w:rsidRPr="009C4740" w:rsidRDefault="00A0693A">
      <w:pPr>
        <w:pStyle w:val="Odstavekseznama"/>
        <w:numPr>
          <w:ilvl w:val="0"/>
          <w:numId w:val="55"/>
        </w:numPr>
        <w:spacing w:line="280" w:lineRule="atLeast"/>
        <w:contextualSpacing/>
        <w:rPr>
          <w:rFonts w:ascii="Arial" w:hAnsi="Arial" w:cs="Arial"/>
          <w:bCs/>
          <w:sz w:val="20"/>
        </w:rPr>
      </w:pPr>
      <w:r w:rsidRPr="009C4740">
        <w:rPr>
          <w:rFonts w:ascii="Arial" w:hAnsi="Arial" w:cs="Arial"/>
          <w:bCs/>
          <w:sz w:val="20"/>
        </w:rPr>
        <w:t>usposabljanje administratorjev in priprava navodil za uporabo</w:t>
      </w:r>
      <w:r w:rsidR="00F90732" w:rsidRPr="009C4740">
        <w:rPr>
          <w:rFonts w:ascii="Arial" w:hAnsi="Arial" w:cs="Arial"/>
          <w:bCs/>
          <w:sz w:val="20"/>
        </w:rPr>
        <w:t>;</w:t>
      </w:r>
    </w:p>
    <w:p w14:paraId="04BBD5EF" w14:textId="77777777" w:rsidR="00A0693A" w:rsidRPr="009C4740" w:rsidRDefault="00F90732">
      <w:pPr>
        <w:pStyle w:val="Odstavekseznama"/>
        <w:numPr>
          <w:ilvl w:val="0"/>
          <w:numId w:val="55"/>
        </w:numPr>
        <w:spacing w:line="280" w:lineRule="atLeast"/>
        <w:contextualSpacing/>
        <w:rPr>
          <w:rFonts w:ascii="Arial" w:hAnsi="Arial" w:cs="Arial"/>
          <w:bCs/>
          <w:sz w:val="20"/>
        </w:rPr>
      </w:pPr>
      <w:r w:rsidRPr="009C4740">
        <w:rPr>
          <w:rFonts w:ascii="Arial" w:hAnsi="Arial" w:cs="Arial"/>
          <w:bCs/>
          <w:sz w:val="20"/>
        </w:rPr>
        <w:t xml:space="preserve">uporabniška, </w:t>
      </w:r>
      <w:proofErr w:type="spellStart"/>
      <w:r w:rsidRPr="009C4740">
        <w:rPr>
          <w:rFonts w:ascii="Arial" w:hAnsi="Arial" w:cs="Arial"/>
          <w:bCs/>
          <w:sz w:val="20"/>
        </w:rPr>
        <w:t>performančna</w:t>
      </w:r>
      <w:proofErr w:type="spellEnd"/>
      <w:r w:rsidRPr="009C4740">
        <w:rPr>
          <w:rFonts w:ascii="Arial" w:hAnsi="Arial" w:cs="Arial"/>
          <w:bCs/>
          <w:sz w:val="20"/>
        </w:rPr>
        <w:t xml:space="preserve"> in varnostna </w:t>
      </w:r>
      <w:r w:rsidR="002811E6" w:rsidRPr="009C4740">
        <w:rPr>
          <w:rFonts w:ascii="Arial" w:hAnsi="Arial" w:cs="Arial"/>
          <w:bCs/>
          <w:sz w:val="20"/>
        </w:rPr>
        <w:t xml:space="preserve">testiranja </w:t>
      </w:r>
      <w:r w:rsidRPr="009C4740">
        <w:rPr>
          <w:rFonts w:ascii="Arial" w:hAnsi="Arial" w:cs="Arial"/>
          <w:bCs/>
          <w:sz w:val="20"/>
        </w:rPr>
        <w:t>ter</w:t>
      </w:r>
      <w:r w:rsidR="002811E6" w:rsidRPr="009C4740">
        <w:rPr>
          <w:rFonts w:ascii="Arial" w:hAnsi="Arial" w:cs="Arial"/>
          <w:bCs/>
          <w:sz w:val="20"/>
        </w:rPr>
        <w:t xml:space="preserve"> odprava napak v testnem okolju</w:t>
      </w:r>
      <w:r w:rsidRPr="009C4740">
        <w:rPr>
          <w:rFonts w:ascii="Arial" w:hAnsi="Arial" w:cs="Arial"/>
          <w:bCs/>
          <w:sz w:val="20"/>
        </w:rPr>
        <w:t>;</w:t>
      </w:r>
    </w:p>
    <w:p w14:paraId="350AE06E" w14:textId="77777777" w:rsidR="00134F9D" w:rsidRPr="009C4740" w:rsidRDefault="001E2AC1" w:rsidP="00007544">
      <w:pPr>
        <w:pStyle w:val="Odstavekseznama"/>
        <w:numPr>
          <w:ilvl w:val="0"/>
          <w:numId w:val="55"/>
        </w:numPr>
        <w:spacing w:line="280" w:lineRule="atLeast"/>
        <w:contextualSpacing/>
        <w:rPr>
          <w:rFonts w:ascii="Arial" w:hAnsi="Arial" w:cs="Arial"/>
          <w:sz w:val="20"/>
        </w:rPr>
      </w:pPr>
      <w:r w:rsidRPr="009C4740">
        <w:rPr>
          <w:rFonts w:ascii="Arial" w:hAnsi="Arial" w:cs="Arial"/>
          <w:bCs/>
          <w:sz w:val="20"/>
        </w:rPr>
        <w:t xml:space="preserve">izvedba potrebnih korakov za prehod v produkcijsko delovanje. </w:t>
      </w:r>
    </w:p>
    <w:bookmarkEnd w:id="10"/>
    <w:p w14:paraId="7D50B50C" w14:textId="77777777" w:rsidR="009501F0" w:rsidRPr="009C4740" w:rsidRDefault="009501F0" w:rsidP="00134F9D">
      <w:pPr>
        <w:spacing w:line="280" w:lineRule="atLeast"/>
        <w:contextualSpacing/>
        <w:rPr>
          <w:rFonts w:cs="Arial"/>
          <w:szCs w:val="20"/>
        </w:rPr>
      </w:pPr>
    </w:p>
    <w:p w14:paraId="1C3E8C71" w14:textId="77777777" w:rsidR="00134F9D" w:rsidRPr="009C4740" w:rsidRDefault="00134F9D" w:rsidP="00134F9D">
      <w:pPr>
        <w:rPr>
          <w:rFonts w:cs="Arial"/>
          <w:szCs w:val="20"/>
        </w:rPr>
      </w:pPr>
      <w:r w:rsidRPr="009C4740">
        <w:rPr>
          <w:rFonts w:cs="Arial"/>
          <w:szCs w:val="20"/>
        </w:rPr>
        <w:t>Zahteve naročnika v zve</w:t>
      </w:r>
      <w:r w:rsidR="00C75BAC" w:rsidRPr="009C4740">
        <w:rPr>
          <w:rFonts w:cs="Arial"/>
          <w:szCs w:val="20"/>
        </w:rPr>
        <w:t>z</w:t>
      </w:r>
      <w:r w:rsidRPr="009C4740">
        <w:rPr>
          <w:rFonts w:cs="Arial"/>
          <w:szCs w:val="20"/>
        </w:rPr>
        <w:t>i s predmetom naročila so</w:t>
      </w:r>
      <w:r w:rsidR="00D4178D" w:rsidRPr="009C4740">
        <w:rPr>
          <w:rFonts w:cs="Arial"/>
          <w:szCs w:val="20"/>
        </w:rPr>
        <w:t xml:space="preserve"> razvidne iz </w:t>
      </w:r>
      <w:r w:rsidR="00006CA6" w:rsidRPr="009C4740">
        <w:rPr>
          <w:rFonts w:cs="Arial"/>
          <w:b/>
          <w:bCs/>
          <w:szCs w:val="20"/>
        </w:rPr>
        <w:t>Funkcionalnih in t</w:t>
      </w:r>
      <w:r w:rsidR="00D4178D" w:rsidRPr="009C4740">
        <w:rPr>
          <w:rFonts w:cs="Arial"/>
          <w:b/>
          <w:bCs/>
          <w:szCs w:val="20"/>
        </w:rPr>
        <w:t>ehničnih specifikacij</w:t>
      </w:r>
      <w:r w:rsidR="00D4178D" w:rsidRPr="009C4740">
        <w:rPr>
          <w:rFonts w:cs="Arial"/>
          <w:szCs w:val="20"/>
        </w:rPr>
        <w:t xml:space="preserve">. </w:t>
      </w:r>
    </w:p>
    <w:p w14:paraId="269E80ED" w14:textId="77777777" w:rsidR="00134F9D" w:rsidRPr="009C4740" w:rsidDel="00A14789" w:rsidRDefault="00134F9D" w:rsidP="00134F9D">
      <w:pPr>
        <w:rPr>
          <w:rFonts w:cs="Arial"/>
          <w:szCs w:val="20"/>
        </w:rPr>
      </w:pPr>
    </w:p>
    <w:p w14:paraId="29C4CE94" w14:textId="77777777" w:rsidR="00134F9D" w:rsidRPr="009C4740" w:rsidRDefault="00134F9D" w:rsidP="00F56ED8">
      <w:pPr>
        <w:pStyle w:val="Naslov3"/>
        <w:rPr>
          <w:rFonts w:ascii="Arial" w:hAnsi="Arial" w:cs="Arial"/>
          <w:noProof w:val="0"/>
        </w:rPr>
      </w:pPr>
      <w:bookmarkStart w:id="11" w:name="_Toc128662434"/>
      <w:bookmarkStart w:id="12" w:name="_Toc131079145"/>
      <w:r w:rsidRPr="009C4740">
        <w:rPr>
          <w:rFonts w:ascii="Arial" w:hAnsi="Arial" w:cs="Arial"/>
          <w:noProof w:val="0"/>
        </w:rPr>
        <w:t>Sodelovanje</w:t>
      </w:r>
      <w:bookmarkEnd w:id="11"/>
      <w:bookmarkEnd w:id="12"/>
    </w:p>
    <w:p w14:paraId="7E35CC5E" w14:textId="77777777" w:rsidR="00134F9D" w:rsidRPr="009C4740" w:rsidRDefault="00134F9D" w:rsidP="00134F9D">
      <w:pPr>
        <w:pStyle w:val="Telobesedila"/>
        <w:spacing w:line="280" w:lineRule="atLeast"/>
        <w:ind w:left="0"/>
        <w:contextualSpacing/>
        <w:rPr>
          <w:rFonts w:cs="Arial"/>
          <w:noProof w:val="0"/>
          <w:sz w:val="20"/>
          <w:szCs w:val="20"/>
        </w:rPr>
      </w:pPr>
    </w:p>
    <w:p w14:paraId="70EE32B9" w14:textId="77777777" w:rsidR="00134F9D" w:rsidRPr="009C4740" w:rsidRDefault="00134F9D" w:rsidP="0080604A">
      <w:pPr>
        <w:pStyle w:val="Telobesedila"/>
        <w:spacing w:line="280" w:lineRule="atLeast"/>
        <w:ind w:left="0"/>
        <w:contextualSpacing/>
        <w:rPr>
          <w:rFonts w:cs="Arial"/>
          <w:noProof w:val="0"/>
          <w:sz w:val="20"/>
          <w:szCs w:val="20"/>
        </w:rPr>
      </w:pPr>
      <w:r w:rsidRPr="009C4740">
        <w:rPr>
          <w:rFonts w:cs="Arial"/>
          <w:noProof w:val="0"/>
          <w:sz w:val="20"/>
          <w:szCs w:val="20"/>
        </w:rPr>
        <w:t xml:space="preserve">Kot ponudnik lahko v tem postopku javnega naročanja konkurira </w:t>
      </w:r>
      <w:r w:rsidR="00932362" w:rsidRPr="009C4740">
        <w:rPr>
          <w:rFonts w:cs="Arial"/>
          <w:noProof w:val="0"/>
          <w:sz w:val="20"/>
          <w:szCs w:val="20"/>
        </w:rPr>
        <w:t>p</w:t>
      </w:r>
      <w:r w:rsidR="006B54F7" w:rsidRPr="009C4740">
        <w:rPr>
          <w:rFonts w:cs="Arial"/>
          <w:noProof w:val="0"/>
          <w:sz w:val="20"/>
          <w:szCs w:val="20"/>
        </w:rPr>
        <w:t>onudnik</w:t>
      </w:r>
      <w:r w:rsidR="00932362" w:rsidRPr="009C4740">
        <w:rPr>
          <w:rFonts w:cs="Arial"/>
          <w:noProof w:val="0"/>
          <w:sz w:val="20"/>
          <w:szCs w:val="20"/>
        </w:rPr>
        <w:t xml:space="preserve">, ki je </w:t>
      </w:r>
      <w:r w:rsidRPr="009C4740">
        <w:rPr>
          <w:rFonts w:cs="Arial"/>
          <w:noProof w:val="0"/>
          <w:sz w:val="20"/>
          <w:szCs w:val="20"/>
        </w:rPr>
        <w:t>registri</w:t>
      </w:r>
      <w:r w:rsidR="006B54F7" w:rsidRPr="009C4740">
        <w:rPr>
          <w:rFonts w:cs="Arial"/>
          <w:noProof w:val="0"/>
          <w:sz w:val="20"/>
          <w:szCs w:val="20"/>
        </w:rPr>
        <w:t>ran</w:t>
      </w:r>
      <w:r w:rsidRPr="009C4740">
        <w:rPr>
          <w:rFonts w:cs="Arial"/>
          <w:noProof w:val="0"/>
          <w:sz w:val="20"/>
          <w:szCs w:val="20"/>
        </w:rPr>
        <w:t xml:space="preserve"> za dejavnost, ki je predmet tega javnega naročila</w:t>
      </w:r>
      <w:r w:rsidR="003035B9" w:rsidRPr="009C4740">
        <w:rPr>
          <w:rFonts w:cs="Arial"/>
          <w:noProof w:val="0"/>
          <w:sz w:val="20"/>
          <w:szCs w:val="20"/>
        </w:rPr>
        <w:t>,</w:t>
      </w:r>
      <w:r w:rsidRPr="009C4740">
        <w:rPr>
          <w:rFonts w:cs="Arial"/>
          <w:noProof w:val="0"/>
          <w:sz w:val="20"/>
          <w:szCs w:val="20"/>
        </w:rPr>
        <w:t xml:space="preserve"> ter ima za opravljanje te dejavnosti vsa predpisana dovoljenja za izvedbo tega javnega naročila.</w:t>
      </w:r>
    </w:p>
    <w:p w14:paraId="7D1CD7B8" w14:textId="77777777" w:rsidR="00134F9D" w:rsidRPr="009C4740" w:rsidRDefault="00134F9D" w:rsidP="00134F9D">
      <w:pPr>
        <w:pStyle w:val="Telobesedila"/>
        <w:spacing w:line="280" w:lineRule="atLeast"/>
        <w:ind w:left="0"/>
        <w:rPr>
          <w:rFonts w:cs="Arial"/>
          <w:i/>
          <w:iCs/>
          <w:noProof w:val="0"/>
          <w:sz w:val="20"/>
          <w:szCs w:val="20"/>
        </w:rPr>
      </w:pPr>
    </w:p>
    <w:p w14:paraId="568C9911" w14:textId="77777777" w:rsidR="00134F9D" w:rsidRPr="009C4740" w:rsidRDefault="00134F9D" w:rsidP="00134F9D">
      <w:pPr>
        <w:pStyle w:val="Telobesedila"/>
        <w:spacing w:line="280" w:lineRule="atLeast"/>
        <w:ind w:left="0"/>
        <w:rPr>
          <w:rFonts w:cs="Arial"/>
          <w:iCs/>
          <w:noProof w:val="0"/>
          <w:sz w:val="20"/>
          <w:szCs w:val="20"/>
        </w:rPr>
      </w:pPr>
      <w:r w:rsidRPr="009C4740">
        <w:rPr>
          <w:rFonts w:cs="Arial"/>
          <w:bCs/>
          <w:iCs/>
          <w:noProof w:val="0"/>
          <w:sz w:val="20"/>
          <w:szCs w:val="20"/>
        </w:rPr>
        <w:t xml:space="preserve">Vsak ponudnik lahko predloži le eno ponudbo. </w:t>
      </w:r>
      <w:r w:rsidRPr="009C4740">
        <w:rPr>
          <w:rFonts w:cs="Arial"/>
          <w:iCs/>
          <w:noProof w:val="0"/>
          <w:sz w:val="20"/>
          <w:szCs w:val="20"/>
        </w:rPr>
        <w:t>Ponudnik, ki nastopa v več kot eni ponudbi, ne glede na to, ali nastopa samostojno ali kot partner v skupni ponudbi, diskvalificira vse ponudbe, v katerih nastopa. Take ponudbe bodo izločene.</w:t>
      </w:r>
    </w:p>
    <w:p w14:paraId="6AD8F851" w14:textId="77777777" w:rsidR="00134F9D" w:rsidRPr="009C4740" w:rsidRDefault="00134F9D" w:rsidP="00134F9D">
      <w:pPr>
        <w:pStyle w:val="Telobesedila"/>
        <w:spacing w:line="280" w:lineRule="atLeast"/>
        <w:ind w:left="0"/>
        <w:contextualSpacing/>
        <w:rPr>
          <w:rFonts w:cs="Arial"/>
          <w:noProof w:val="0"/>
          <w:sz w:val="20"/>
          <w:szCs w:val="20"/>
        </w:rPr>
      </w:pPr>
    </w:p>
    <w:p w14:paraId="20BB1EC8" w14:textId="77777777" w:rsidR="00134F9D" w:rsidRPr="009C4740" w:rsidRDefault="00134F9D" w:rsidP="00561D0C">
      <w:pPr>
        <w:pStyle w:val="Naslov4"/>
        <w:rPr>
          <w:noProof w:val="0"/>
        </w:rPr>
      </w:pPr>
      <w:bookmarkStart w:id="13" w:name="_Toc128662435"/>
      <w:bookmarkStart w:id="14" w:name="_Toc131079146"/>
      <w:r w:rsidRPr="009C4740">
        <w:rPr>
          <w:noProof w:val="0"/>
        </w:rPr>
        <w:t>4.1</w:t>
      </w:r>
      <w:r w:rsidR="00561D0C" w:rsidRPr="009C4740">
        <w:rPr>
          <w:noProof w:val="0"/>
        </w:rPr>
        <w:tab/>
      </w:r>
      <w:r w:rsidRPr="009C4740">
        <w:rPr>
          <w:noProof w:val="0"/>
        </w:rPr>
        <w:t>Tuji ponudniki</w:t>
      </w:r>
      <w:bookmarkEnd w:id="13"/>
      <w:bookmarkEnd w:id="14"/>
    </w:p>
    <w:p w14:paraId="4598B31A" w14:textId="77777777" w:rsidR="00134F9D" w:rsidRPr="009C4740" w:rsidRDefault="00134F9D" w:rsidP="00134F9D">
      <w:pPr>
        <w:spacing w:line="280" w:lineRule="atLeast"/>
        <w:contextualSpacing/>
        <w:rPr>
          <w:rFonts w:cs="Arial"/>
          <w:szCs w:val="20"/>
        </w:rPr>
      </w:pPr>
    </w:p>
    <w:p w14:paraId="0E1BBB20" w14:textId="77777777" w:rsidR="0080604A" w:rsidRPr="009C4740" w:rsidRDefault="0080604A" w:rsidP="0080604A">
      <w:pPr>
        <w:spacing w:line="280" w:lineRule="atLeast"/>
        <w:rPr>
          <w:rFonts w:cs="Arial"/>
          <w:szCs w:val="20"/>
        </w:rPr>
      </w:pPr>
      <w:r w:rsidRPr="009C4740">
        <w:rPr>
          <w:rFonts w:cs="Arial"/>
          <w:szCs w:val="20"/>
        </w:rPr>
        <w:t xml:space="preserve">Ponudniki s sedežem v tuji državi morajo izpolnjevati enake pogoje kot ponudniki s sedežem v Republiki Sloveniji. </w:t>
      </w:r>
    </w:p>
    <w:p w14:paraId="58E66376" w14:textId="77777777" w:rsidR="0080604A" w:rsidRPr="009C4740" w:rsidRDefault="0080604A" w:rsidP="0080604A">
      <w:pPr>
        <w:spacing w:line="280" w:lineRule="atLeast"/>
        <w:rPr>
          <w:rFonts w:cs="Arial"/>
          <w:szCs w:val="20"/>
        </w:rPr>
      </w:pPr>
    </w:p>
    <w:p w14:paraId="19827F7C" w14:textId="5AABD5AD" w:rsidR="0080604A" w:rsidRPr="009C4740" w:rsidRDefault="0080604A" w:rsidP="0080604A">
      <w:pPr>
        <w:spacing w:line="280" w:lineRule="atLeast"/>
        <w:rPr>
          <w:rFonts w:cs="Arial"/>
          <w:szCs w:val="20"/>
        </w:rPr>
      </w:pPr>
      <w:r w:rsidRPr="009C4740">
        <w:rPr>
          <w:rFonts w:cs="Arial"/>
          <w:szCs w:val="20"/>
        </w:rPr>
        <w:t>Ponudniki, ki nimajo sedeža v Republiki Sloveniji, morajo predložiti dokazila o izpolnjevanju pogojev iz točke 8. II. poglavja te</w:t>
      </w:r>
      <w:r w:rsidR="00B4070F">
        <w:rPr>
          <w:rFonts w:cs="Arial"/>
          <w:szCs w:val="20"/>
        </w:rPr>
        <w:t>h</w:t>
      </w:r>
      <w:r w:rsidRPr="009C4740">
        <w:rPr>
          <w:rFonts w:cs="Arial"/>
          <w:szCs w:val="20"/>
        </w:rPr>
        <w:t xml:space="preserve"> </w:t>
      </w:r>
      <w:r w:rsidR="00B4070F">
        <w:rPr>
          <w:rFonts w:cs="Arial"/>
          <w:szCs w:val="20"/>
        </w:rPr>
        <w:t>navodil</w:t>
      </w:r>
      <w:r w:rsidRPr="009C4740">
        <w:rPr>
          <w:rFonts w:cs="Arial"/>
          <w:szCs w:val="20"/>
        </w:rPr>
        <w:t xml:space="preserve">. </w:t>
      </w:r>
    </w:p>
    <w:p w14:paraId="3E6174D0" w14:textId="77777777" w:rsidR="0080604A" w:rsidRPr="009C4740" w:rsidRDefault="0080604A" w:rsidP="0080604A">
      <w:pPr>
        <w:spacing w:line="280" w:lineRule="atLeast"/>
        <w:rPr>
          <w:rFonts w:cs="Arial"/>
          <w:szCs w:val="20"/>
        </w:rPr>
      </w:pPr>
    </w:p>
    <w:p w14:paraId="3BCB3551" w14:textId="66852B70" w:rsidR="0080604A" w:rsidRPr="009C4740" w:rsidRDefault="0080604A" w:rsidP="0080604A">
      <w:pPr>
        <w:spacing w:line="280" w:lineRule="atLeast"/>
        <w:rPr>
          <w:rFonts w:cs="Arial"/>
          <w:szCs w:val="20"/>
        </w:rPr>
      </w:pPr>
      <w:r w:rsidRPr="009C4740">
        <w:rPr>
          <w:rFonts w:cs="Arial"/>
          <w:szCs w:val="20"/>
        </w:rPr>
        <w:lastRenderedPageBreak/>
        <w:t xml:space="preserve">Če država, v kateri ima ponudnik svoj sedež, ne izdaja zahtevanih dokazil iz točk 8.1.1. in 8.1.2. in 8.1.4. II. poglavja </w:t>
      </w:r>
      <w:r w:rsidR="00B4070F">
        <w:rPr>
          <w:rFonts w:cs="Arial"/>
          <w:szCs w:val="20"/>
        </w:rPr>
        <w:t>teh navodil</w:t>
      </w:r>
      <w:r w:rsidRPr="009C4740">
        <w:rPr>
          <w:rFonts w:cs="Arial"/>
          <w:szCs w:val="20"/>
        </w:rPr>
        <w:t xml:space="preserve"> ali </w:t>
      </w:r>
      <w:proofErr w:type="spellStart"/>
      <w:r w:rsidRPr="009C4740">
        <w:rPr>
          <w:rFonts w:cs="Arial"/>
          <w:szCs w:val="20"/>
        </w:rPr>
        <w:t>če</w:t>
      </w:r>
      <w:proofErr w:type="spellEnd"/>
      <w:r w:rsidRPr="009C4740">
        <w:rPr>
          <w:rFonts w:cs="Arial"/>
          <w:szCs w:val="20"/>
        </w:rPr>
        <w:t xml:space="preserve"> ti ne zajemajo vseh primerov iz točk 8.1.1., 8.1.2. in 8.1.4. II. </w:t>
      </w:r>
      <w:r w:rsidR="00B4070F">
        <w:rPr>
          <w:rFonts w:cs="Arial"/>
          <w:szCs w:val="20"/>
        </w:rPr>
        <w:t>poglavja teh navodil</w:t>
      </w:r>
      <w:r w:rsidRPr="009C4740">
        <w:rPr>
          <w:rFonts w:cs="Arial"/>
          <w:szCs w:val="20"/>
        </w:rPr>
        <w:t xml:space="preserve">, lahko ponudnik da zapriseženo izjavo. Če ta v državi, v kateri ima ponudnik svoj sedež, ni predvidena, pa lahko ponudnik da izjavo </w:t>
      </w:r>
      <w:proofErr w:type="spellStart"/>
      <w:r w:rsidRPr="009C4740">
        <w:rPr>
          <w:rFonts w:cs="Arial"/>
          <w:szCs w:val="20"/>
        </w:rPr>
        <w:t>določene</w:t>
      </w:r>
      <w:proofErr w:type="spellEnd"/>
      <w:r w:rsidRPr="009C4740">
        <w:rPr>
          <w:rFonts w:cs="Arial"/>
          <w:szCs w:val="20"/>
        </w:rPr>
        <w:t xml:space="preserve"> osebe, dano pred pristojnim sodnim ali upravnim organom, notarjem ali pred pristojno poklicno ali trgovinsko organizacijo v </w:t>
      </w:r>
      <w:proofErr w:type="spellStart"/>
      <w:r w:rsidRPr="009C4740">
        <w:rPr>
          <w:rFonts w:cs="Arial"/>
          <w:szCs w:val="20"/>
        </w:rPr>
        <w:t>matični</w:t>
      </w:r>
      <w:proofErr w:type="spellEnd"/>
      <w:r w:rsidRPr="009C4740">
        <w:rPr>
          <w:rFonts w:cs="Arial"/>
          <w:szCs w:val="20"/>
        </w:rPr>
        <w:t xml:space="preserve"> državi te osebe ali v državi, v kateri ima ponudnik sedež. </w:t>
      </w:r>
    </w:p>
    <w:p w14:paraId="7DC93186" w14:textId="77777777" w:rsidR="00134F9D" w:rsidRPr="009C4740" w:rsidRDefault="00134F9D" w:rsidP="00134F9D">
      <w:pPr>
        <w:rPr>
          <w:rFonts w:cs="Arial"/>
          <w:szCs w:val="20"/>
        </w:rPr>
      </w:pPr>
    </w:p>
    <w:p w14:paraId="2A7DDE5D" w14:textId="77777777" w:rsidR="00134F9D" w:rsidRPr="009C4740" w:rsidRDefault="00134F9D" w:rsidP="00561D0C">
      <w:pPr>
        <w:pStyle w:val="Naslov4"/>
        <w:rPr>
          <w:noProof w:val="0"/>
        </w:rPr>
      </w:pPr>
      <w:bookmarkStart w:id="15" w:name="_Toc128662436"/>
      <w:bookmarkStart w:id="16" w:name="_Toc131079147"/>
      <w:r w:rsidRPr="009C4740">
        <w:rPr>
          <w:noProof w:val="0"/>
        </w:rPr>
        <w:t>4.2</w:t>
      </w:r>
      <w:r w:rsidR="00561D0C" w:rsidRPr="009C4740">
        <w:rPr>
          <w:noProof w:val="0"/>
        </w:rPr>
        <w:tab/>
      </w:r>
      <w:r w:rsidRPr="009C4740">
        <w:rPr>
          <w:noProof w:val="0"/>
        </w:rPr>
        <w:t>Podizvajalci</w:t>
      </w:r>
      <w:bookmarkEnd w:id="15"/>
      <w:bookmarkEnd w:id="16"/>
    </w:p>
    <w:p w14:paraId="39C852DA" w14:textId="77777777" w:rsidR="005C7329" w:rsidRPr="009C4740" w:rsidRDefault="005C7329" w:rsidP="005C7329">
      <w:pPr>
        <w:spacing w:line="280" w:lineRule="atLeast"/>
        <w:contextualSpacing/>
        <w:rPr>
          <w:rFonts w:cs="Arial"/>
          <w:szCs w:val="20"/>
        </w:rPr>
      </w:pPr>
    </w:p>
    <w:p w14:paraId="551F5075" w14:textId="71917F3E" w:rsidR="005C7329" w:rsidRPr="009C4740" w:rsidRDefault="005C7329" w:rsidP="005C7329">
      <w:pPr>
        <w:spacing w:line="280" w:lineRule="atLeast"/>
        <w:contextualSpacing/>
        <w:rPr>
          <w:rFonts w:cs="Arial"/>
          <w:szCs w:val="20"/>
        </w:rPr>
      </w:pPr>
      <w:r w:rsidRPr="009C4740">
        <w:rPr>
          <w:rFonts w:cs="Arial"/>
          <w:szCs w:val="20"/>
        </w:rPr>
        <w:t xml:space="preserve">Ponudnik lahko v celoti sam izvede predmetno javno naročilo ali pa ga izvede s podizvajalci. V primeru izvedbe javnega naročila s podizvajalci, je </w:t>
      </w:r>
      <w:r w:rsidR="003035B9" w:rsidRPr="009C4740">
        <w:rPr>
          <w:rFonts w:cs="Arial"/>
          <w:szCs w:val="20"/>
        </w:rPr>
        <w:t xml:space="preserve">treba </w:t>
      </w:r>
      <w:r w:rsidRPr="009C4740">
        <w:rPr>
          <w:rFonts w:cs="Arial"/>
          <w:szCs w:val="20"/>
        </w:rPr>
        <w:t>v</w:t>
      </w:r>
      <w:r w:rsidR="009C4740" w:rsidRPr="009C4740">
        <w:t xml:space="preserve"> </w:t>
      </w:r>
      <w:r w:rsidR="009C4740" w:rsidRPr="009C4740">
        <w:rPr>
          <w:rFonts w:cs="Arial"/>
          <w:szCs w:val="20"/>
        </w:rPr>
        <w:t xml:space="preserve">enotnem evropskem dokumentu v zvezi z oddajo javnega naročila – ESPD (v nadaljnjem besedilu: ESPD) </w:t>
      </w:r>
      <w:r w:rsidRPr="009C4740">
        <w:rPr>
          <w:rFonts w:cs="Arial"/>
          <w:szCs w:val="20"/>
        </w:rPr>
        <w:t xml:space="preserve">navesti vse podizvajalce (kontaktne podatke in zakonite zastopnike). </w:t>
      </w:r>
    </w:p>
    <w:p w14:paraId="2D5E7B7C" w14:textId="77777777" w:rsidR="005C7329" w:rsidRPr="009C4740" w:rsidRDefault="005C7329" w:rsidP="005C7329">
      <w:pPr>
        <w:spacing w:line="280" w:lineRule="atLeast"/>
        <w:contextualSpacing/>
        <w:rPr>
          <w:rFonts w:cs="Arial"/>
          <w:b/>
          <w:szCs w:val="20"/>
        </w:rPr>
      </w:pPr>
    </w:p>
    <w:p w14:paraId="1CB41BDE" w14:textId="77777777" w:rsidR="005C7329" w:rsidRPr="009C4740" w:rsidRDefault="005C7329" w:rsidP="005C7329">
      <w:pPr>
        <w:spacing w:line="280" w:lineRule="atLeast"/>
        <w:contextualSpacing/>
        <w:rPr>
          <w:rFonts w:cs="Arial"/>
          <w:szCs w:val="20"/>
        </w:rPr>
      </w:pPr>
      <w:r w:rsidRPr="009C4740">
        <w:rPr>
          <w:rFonts w:cs="Arial"/>
          <w:szCs w:val="20"/>
        </w:rPr>
        <w:t xml:space="preserve">Ponudnik mora v ponudbi: </w:t>
      </w:r>
    </w:p>
    <w:p w14:paraId="449DC2A1" w14:textId="77777777" w:rsidR="005C7329" w:rsidRPr="009C4740" w:rsidRDefault="005C7329" w:rsidP="005C7329">
      <w:pPr>
        <w:numPr>
          <w:ilvl w:val="0"/>
          <w:numId w:val="10"/>
        </w:numPr>
        <w:spacing w:line="280" w:lineRule="atLeast"/>
        <w:contextualSpacing/>
        <w:rPr>
          <w:rFonts w:cs="Arial"/>
          <w:szCs w:val="20"/>
        </w:rPr>
      </w:pPr>
      <w:r w:rsidRPr="009C4740">
        <w:rPr>
          <w:rFonts w:cs="Arial"/>
          <w:szCs w:val="20"/>
        </w:rPr>
        <w:t xml:space="preserve">navesti izpolnjene ESPD teh podizvajalcev v skladu z 79. členom ZJN-3 ter </w:t>
      </w:r>
    </w:p>
    <w:p w14:paraId="7340700E" w14:textId="77777777" w:rsidR="005C7329" w:rsidRPr="009C4740" w:rsidRDefault="005C7329" w:rsidP="005C7329">
      <w:pPr>
        <w:numPr>
          <w:ilvl w:val="0"/>
          <w:numId w:val="10"/>
        </w:numPr>
        <w:spacing w:line="280" w:lineRule="atLeast"/>
        <w:contextualSpacing/>
        <w:rPr>
          <w:rFonts w:cs="Arial"/>
          <w:szCs w:val="20"/>
        </w:rPr>
      </w:pPr>
      <w:r w:rsidRPr="009C4740">
        <w:rPr>
          <w:rFonts w:cs="Arial"/>
          <w:szCs w:val="20"/>
        </w:rPr>
        <w:t xml:space="preserve">priložiti zahtevo podizvajalca za neposredno plačilo, če podizvajalec to zahteva. </w:t>
      </w:r>
    </w:p>
    <w:p w14:paraId="0A17B390" w14:textId="77777777" w:rsidR="005C7329" w:rsidRPr="009C4740" w:rsidRDefault="005C7329" w:rsidP="005C7329">
      <w:pPr>
        <w:spacing w:line="280" w:lineRule="atLeast"/>
        <w:contextualSpacing/>
        <w:rPr>
          <w:rFonts w:cs="Arial"/>
          <w:szCs w:val="20"/>
        </w:rPr>
      </w:pPr>
    </w:p>
    <w:p w14:paraId="4A505322" w14:textId="77777777" w:rsidR="005C7329" w:rsidRPr="009C4740" w:rsidRDefault="003035B9" w:rsidP="005C7329">
      <w:pPr>
        <w:spacing w:line="280" w:lineRule="atLeast"/>
        <w:contextualSpacing/>
        <w:rPr>
          <w:rFonts w:cs="Arial"/>
          <w:szCs w:val="20"/>
        </w:rPr>
      </w:pPr>
      <w:r w:rsidRPr="009C4740">
        <w:rPr>
          <w:rFonts w:cs="Arial"/>
          <w:szCs w:val="20"/>
        </w:rPr>
        <w:t>Če</w:t>
      </w:r>
      <w:r w:rsidR="005C7329" w:rsidRPr="009C4740">
        <w:rPr>
          <w:rFonts w:cs="Arial"/>
          <w:szCs w:val="20"/>
        </w:rPr>
        <w:t xml:space="preserve"> podizvajalec zahteva neposredno plačilo, se šteje, da je neposredno plačilo podizvajalcu obvezno in obveznost zavezuje naročnika in glavnega izvajalca. Kadar namerava ponudnik izvesti javno naročilo s podizvajalcem, ki zahteva neposredno plačilo, mora: </w:t>
      </w:r>
    </w:p>
    <w:p w14:paraId="0692258F" w14:textId="77777777" w:rsidR="005C7329" w:rsidRPr="009C4740" w:rsidRDefault="005C7329" w:rsidP="005C7329">
      <w:pPr>
        <w:numPr>
          <w:ilvl w:val="0"/>
          <w:numId w:val="14"/>
        </w:numPr>
        <w:spacing w:line="280" w:lineRule="atLeast"/>
        <w:contextualSpacing/>
        <w:rPr>
          <w:rFonts w:cs="Arial"/>
          <w:szCs w:val="20"/>
        </w:rPr>
      </w:pPr>
      <w:r w:rsidRPr="009C4740">
        <w:rPr>
          <w:rFonts w:cs="Arial"/>
          <w:szCs w:val="20"/>
        </w:rPr>
        <w:t xml:space="preserve">glavni izvajalec v pogodbi pooblastiti naročnika, da na podlagi potrjenega računa oziroma situacije s strani glavnega izvajalca neposredno plačuje podizvajalcu, </w:t>
      </w:r>
    </w:p>
    <w:p w14:paraId="2FB78923" w14:textId="77777777" w:rsidR="005C7329" w:rsidRPr="009C4740" w:rsidRDefault="005C7329" w:rsidP="005C7329">
      <w:pPr>
        <w:numPr>
          <w:ilvl w:val="0"/>
          <w:numId w:val="14"/>
        </w:numPr>
        <w:spacing w:line="280" w:lineRule="atLeast"/>
        <w:contextualSpacing/>
        <w:rPr>
          <w:rFonts w:cs="Arial"/>
          <w:szCs w:val="20"/>
        </w:rPr>
      </w:pPr>
      <w:r w:rsidRPr="009C4740">
        <w:rPr>
          <w:rFonts w:cs="Arial"/>
          <w:szCs w:val="20"/>
        </w:rPr>
        <w:t xml:space="preserve">podizvajalec predložiti soglasje, na podlagi katerega naročnik namesto ponudnika poravna podizvajalčevo terjatev do ponudnika, </w:t>
      </w:r>
    </w:p>
    <w:p w14:paraId="2F14C14F" w14:textId="77777777" w:rsidR="005C7329" w:rsidRPr="009C4740" w:rsidRDefault="005C7329" w:rsidP="005C7329">
      <w:pPr>
        <w:numPr>
          <w:ilvl w:val="0"/>
          <w:numId w:val="14"/>
        </w:numPr>
        <w:spacing w:line="280" w:lineRule="atLeast"/>
        <w:contextualSpacing/>
        <w:rPr>
          <w:rFonts w:cs="Arial"/>
          <w:szCs w:val="20"/>
        </w:rPr>
      </w:pPr>
      <w:r w:rsidRPr="009C4740">
        <w:rPr>
          <w:rFonts w:cs="Arial"/>
          <w:szCs w:val="20"/>
        </w:rPr>
        <w:t xml:space="preserve">glavni izvajalec svojemu računu ali situaciji priložiti račun ali situacijo podizvajalca, ki ga je predhodno potrdil. </w:t>
      </w:r>
    </w:p>
    <w:p w14:paraId="4A48B303" w14:textId="77777777" w:rsidR="005C7329" w:rsidRPr="009C4740" w:rsidRDefault="005C7329" w:rsidP="005C7329">
      <w:pPr>
        <w:spacing w:line="280" w:lineRule="atLeast"/>
        <w:contextualSpacing/>
        <w:rPr>
          <w:rFonts w:cs="Arial"/>
          <w:szCs w:val="20"/>
        </w:rPr>
      </w:pPr>
    </w:p>
    <w:p w14:paraId="62086696" w14:textId="77777777" w:rsidR="005C7329" w:rsidRPr="009C4740" w:rsidRDefault="005C7329" w:rsidP="005C7329">
      <w:pPr>
        <w:spacing w:line="280" w:lineRule="atLeast"/>
        <w:contextualSpacing/>
        <w:rPr>
          <w:rFonts w:cs="Arial"/>
          <w:szCs w:val="20"/>
        </w:rPr>
      </w:pPr>
      <w:bookmarkStart w:id="17" w:name="_Hlk129603134"/>
      <w:r w:rsidRPr="009C4740">
        <w:rPr>
          <w:rFonts w:cs="Arial"/>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75462ED" w14:textId="77777777" w:rsidR="005C7329" w:rsidRPr="009C4740" w:rsidRDefault="005C7329" w:rsidP="005C7329">
      <w:pPr>
        <w:spacing w:line="280" w:lineRule="atLeast"/>
        <w:contextualSpacing/>
        <w:rPr>
          <w:rFonts w:cs="Arial"/>
          <w:szCs w:val="20"/>
        </w:rPr>
      </w:pPr>
    </w:p>
    <w:p w14:paraId="7B642783" w14:textId="77777777" w:rsidR="005C7329" w:rsidRPr="009C4740" w:rsidRDefault="005C7329" w:rsidP="005C7329">
      <w:pPr>
        <w:spacing w:line="280" w:lineRule="atLeast"/>
        <w:contextualSpacing/>
        <w:rPr>
          <w:rFonts w:cs="Arial"/>
          <w:szCs w:val="20"/>
        </w:rPr>
      </w:pPr>
      <w:r w:rsidRPr="009C4740">
        <w:rPr>
          <w:rFonts w:cs="Arial"/>
          <w:szCs w:val="20"/>
        </w:rPr>
        <w:t xml:space="preserve">Glavni izvajalec mora med izvajanjem javnega naročila naročnika obvestiti o morebitnih spremembah informacij iz prvega in drugega odstavka te točke in poslati informacije o novih podizvajalcih, ki jih namerava naknadno vključiti v izvajanje takšnega javnega naročila, in sicer najkasneje v petih dneh po spremembi. V primeru vključitve novih podizvajalcev mora glavni izvajalec skupaj z obvestilom posredovati tudi podatke in dokumente iz prvega in drugega odstavka te točke. </w:t>
      </w:r>
    </w:p>
    <w:bookmarkEnd w:id="17"/>
    <w:p w14:paraId="4C4CD1E3" w14:textId="77777777" w:rsidR="005C7329" w:rsidRPr="009C4740" w:rsidRDefault="005C7329" w:rsidP="005C7329">
      <w:pPr>
        <w:spacing w:line="280" w:lineRule="atLeast"/>
        <w:contextualSpacing/>
        <w:rPr>
          <w:rFonts w:cs="Arial"/>
          <w:szCs w:val="20"/>
        </w:rPr>
      </w:pPr>
    </w:p>
    <w:p w14:paraId="3A1CD0B3" w14:textId="04825B92" w:rsidR="005C7329" w:rsidRPr="009C4740" w:rsidRDefault="005C7329" w:rsidP="005C7329">
      <w:pPr>
        <w:spacing w:line="280" w:lineRule="atLeast"/>
        <w:contextualSpacing/>
        <w:rPr>
          <w:rFonts w:cs="Arial"/>
          <w:b/>
          <w:szCs w:val="20"/>
        </w:rPr>
      </w:pPr>
      <w:r w:rsidRPr="009C4740">
        <w:rPr>
          <w:rFonts w:cs="Arial"/>
          <w:szCs w:val="20"/>
        </w:rPr>
        <w:t>Kadar namerava ponudnik izvesti javno naročilo s podizvajalcem, mora pogoje iz točke 8.1.</w:t>
      </w:r>
      <w:r w:rsidR="00561D0C" w:rsidRPr="009C4740">
        <w:rPr>
          <w:rFonts w:cs="Arial"/>
          <w:szCs w:val="20"/>
        </w:rPr>
        <w:t xml:space="preserve"> in</w:t>
      </w:r>
      <w:r w:rsidRPr="009C4740">
        <w:rPr>
          <w:rFonts w:cs="Arial"/>
          <w:szCs w:val="20"/>
        </w:rPr>
        <w:t xml:space="preserve"> 8.2.</w:t>
      </w:r>
      <w:r w:rsidR="00561D0C" w:rsidRPr="009C4740">
        <w:rPr>
          <w:rFonts w:cs="Arial"/>
          <w:szCs w:val="20"/>
        </w:rPr>
        <w:t xml:space="preserve"> in</w:t>
      </w:r>
      <w:r w:rsidRPr="009C4740">
        <w:rPr>
          <w:rFonts w:cs="Arial"/>
          <w:szCs w:val="20"/>
        </w:rPr>
        <w:t xml:space="preserve"> 8.3. II. poglavja </w:t>
      </w:r>
      <w:r w:rsidR="00B4070F">
        <w:rPr>
          <w:rFonts w:cs="Arial"/>
          <w:szCs w:val="20"/>
        </w:rPr>
        <w:t>teh navodil</w:t>
      </w:r>
      <w:r w:rsidRPr="009C4740">
        <w:rPr>
          <w:rFonts w:cs="Arial"/>
          <w:szCs w:val="20"/>
        </w:rPr>
        <w:t xml:space="preserve"> izpolnjevati tudi podizvajalec, ki sodeluje pri izvedbi javnega naročila.</w:t>
      </w:r>
      <w:r w:rsidRPr="009C4740">
        <w:rPr>
          <w:rFonts w:cs="Arial"/>
          <w:b/>
          <w:szCs w:val="20"/>
        </w:rPr>
        <w:t xml:space="preserve"> </w:t>
      </w:r>
    </w:p>
    <w:p w14:paraId="7E7F37B1" w14:textId="77777777" w:rsidR="005C7329" w:rsidRPr="009C4740" w:rsidRDefault="005C7329" w:rsidP="005C7329">
      <w:pPr>
        <w:spacing w:line="280" w:lineRule="atLeast"/>
        <w:contextualSpacing/>
        <w:rPr>
          <w:rFonts w:cs="Arial"/>
          <w:b/>
          <w:szCs w:val="20"/>
        </w:rPr>
      </w:pPr>
    </w:p>
    <w:p w14:paraId="71888B3E" w14:textId="77777777" w:rsidR="005C7329" w:rsidRPr="009C4740" w:rsidRDefault="005C7329" w:rsidP="005C7329">
      <w:pPr>
        <w:spacing w:line="280" w:lineRule="atLeast"/>
        <w:contextualSpacing/>
        <w:rPr>
          <w:rFonts w:cs="Arial"/>
          <w:szCs w:val="20"/>
        </w:rPr>
      </w:pPr>
      <w:r w:rsidRPr="009C4740">
        <w:rPr>
          <w:rFonts w:cs="Arial"/>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1E52B2CD" w14:textId="77777777" w:rsidR="005C7329" w:rsidRPr="009C4740" w:rsidRDefault="005C7329" w:rsidP="005C7329">
      <w:pPr>
        <w:spacing w:line="280" w:lineRule="atLeast"/>
        <w:contextualSpacing/>
        <w:rPr>
          <w:rFonts w:cs="Arial"/>
          <w:szCs w:val="20"/>
        </w:rPr>
      </w:pPr>
    </w:p>
    <w:p w14:paraId="65A21DE4" w14:textId="77777777" w:rsidR="00E40AA5" w:rsidRPr="009C4740" w:rsidRDefault="005C7329" w:rsidP="00AE42B4">
      <w:pPr>
        <w:spacing w:line="280" w:lineRule="atLeast"/>
        <w:contextualSpacing/>
        <w:rPr>
          <w:rFonts w:cs="Arial"/>
          <w:szCs w:val="20"/>
        </w:rPr>
      </w:pPr>
      <w:r w:rsidRPr="009C4740">
        <w:rPr>
          <w:rFonts w:cs="Arial"/>
          <w:szCs w:val="20"/>
        </w:rPr>
        <w:lastRenderedPageBreak/>
        <w:t xml:space="preserve">Obveznosti iz te točke veljajo tudi za podizvajalce podizvajalcev glavnega izvajalca ali nadaljnje podizvajalce v </w:t>
      </w:r>
      <w:proofErr w:type="spellStart"/>
      <w:r w:rsidRPr="009C4740">
        <w:rPr>
          <w:rFonts w:cs="Arial"/>
          <w:szCs w:val="20"/>
        </w:rPr>
        <w:t>podizvajalski</w:t>
      </w:r>
      <w:proofErr w:type="spellEnd"/>
      <w:r w:rsidRPr="009C4740">
        <w:rPr>
          <w:rFonts w:cs="Arial"/>
          <w:szCs w:val="20"/>
        </w:rPr>
        <w:t xml:space="preserve"> verigi. </w:t>
      </w:r>
    </w:p>
    <w:p w14:paraId="17618F3E" w14:textId="77777777" w:rsidR="0064052A" w:rsidRPr="009C4740" w:rsidRDefault="0064052A" w:rsidP="0064052A">
      <w:pPr>
        <w:rPr>
          <w:rFonts w:cs="Arial"/>
          <w:szCs w:val="20"/>
        </w:rPr>
      </w:pPr>
    </w:p>
    <w:p w14:paraId="14C10814" w14:textId="77777777" w:rsidR="00134F9D" w:rsidRPr="009C4740" w:rsidRDefault="00134F9D" w:rsidP="00561D0C">
      <w:pPr>
        <w:pStyle w:val="Naslov4"/>
        <w:rPr>
          <w:noProof w:val="0"/>
        </w:rPr>
      </w:pPr>
      <w:bookmarkStart w:id="18" w:name="_Toc128662437"/>
      <w:bookmarkStart w:id="19" w:name="_Toc131079148"/>
      <w:r w:rsidRPr="009C4740">
        <w:rPr>
          <w:noProof w:val="0"/>
        </w:rPr>
        <w:t>4.3</w:t>
      </w:r>
      <w:r w:rsidR="00561D0C" w:rsidRPr="009C4740">
        <w:rPr>
          <w:noProof w:val="0"/>
        </w:rPr>
        <w:tab/>
      </w:r>
      <w:r w:rsidRPr="009C4740">
        <w:rPr>
          <w:noProof w:val="0"/>
        </w:rPr>
        <w:t>Skupna ponudba</w:t>
      </w:r>
      <w:bookmarkEnd w:id="18"/>
      <w:bookmarkEnd w:id="19"/>
    </w:p>
    <w:p w14:paraId="4C5FB6D7" w14:textId="77777777" w:rsidR="00134F9D" w:rsidRPr="009C4740" w:rsidRDefault="00134F9D" w:rsidP="00134F9D">
      <w:pPr>
        <w:spacing w:line="280" w:lineRule="atLeast"/>
        <w:rPr>
          <w:rFonts w:cs="Arial"/>
          <w:szCs w:val="20"/>
        </w:rPr>
      </w:pPr>
    </w:p>
    <w:p w14:paraId="0EF62C34" w14:textId="77777777" w:rsidR="00D61538" w:rsidRPr="009C4740" w:rsidRDefault="00D61538" w:rsidP="00D61538">
      <w:pPr>
        <w:spacing w:line="280" w:lineRule="atLeast"/>
        <w:contextualSpacing/>
        <w:rPr>
          <w:rFonts w:cs="Arial"/>
          <w:szCs w:val="20"/>
        </w:rPr>
      </w:pPr>
      <w:r w:rsidRPr="009C4740">
        <w:rPr>
          <w:rFonts w:cs="Arial"/>
          <w:szCs w:val="20"/>
        </w:rPr>
        <w:t>Skupine gospodarskih subjektov lahko predložijo skupno ponudbo. V primeru skupne ponudbe bo naročnik od izbrane skupine zahteval predložitev ustreznega akta o skupni izvedbi naročila, ki mora vsebovati vsaj:</w:t>
      </w:r>
    </w:p>
    <w:p w14:paraId="150A6F0E" w14:textId="77777777" w:rsidR="00D61538" w:rsidRPr="009C4740" w:rsidRDefault="00D61538" w:rsidP="00D61538">
      <w:pPr>
        <w:numPr>
          <w:ilvl w:val="0"/>
          <w:numId w:val="11"/>
        </w:numPr>
        <w:spacing w:line="280" w:lineRule="atLeast"/>
        <w:contextualSpacing/>
        <w:rPr>
          <w:rFonts w:cs="Arial"/>
          <w:szCs w:val="20"/>
        </w:rPr>
      </w:pPr>
      <w:r w:rsidRPr="009C4740">
        <w:rPr>
          <w:rFonts w:cs="Arial"/>
          <w:szCs w:val="20"/>
        </w:rPr>
        <w:t>navedbo vseh partnerjev v skupini (naziv in naslov partnerja, zakonitega zastopnika, matična številka, davčna številka, številka transakcijskega računa),</w:t>
      </w:r>
    </w:p>
    <w:p w14:paraId="4C532D59" w14:textId="77777777" w:rsidR="00D61538" w:rsidRPr="009C4740" w:rsidRDefault="00D61538" w:rsidP="00D61538">
      <w:pPr>
        <w:numPr>
          <w:ilvl w:val="0"/>
          <w:numId w:val="11"/>
        </w:numPr>
        <w:spacing w:line="280" w:lineRule="atLeast"/>
        <w:contextualSpacing/>
        <w:rPr>
          <w:rFonts w:cs="Arial"/>
          <w:szCs w:val="20"/>
        </w:rPr>
      </w:pPr>
      <w:r w:rsidRPr="009C4740">
        <w:rPr>
          <w:rFonts w:cs="Arial"/>
          <w:szCs w:val="20"/>
        </w:rPr>
        <w:t>pooblastilo vodilnemu partnerju v skupini,</w:t>
      </w:r>
    </w:p>
    <w:p w14:paraId="2DFF9131" w14:textId="77777777" w:rsidR="00D61538" w:rsidRPr="009C4740" w:rsidRDefault="00D61538" w:rsidP="00D61538">
      <w:pPr>
        <w:numPr>
          <w:ilvl w:val="0"/>
          <w:numId w:val="11"/>
        </w:numPr>
        <w:spacing w:line="280" w:lineRule="atLeast"/>
        <w:contextualSpacing/>
        <w:rPr>
          <w:rFonts w:cs="Arial"/>
          <w:szCs w:val="20"/>
        </w:rPr>
      </w:pPr>
      <w:r w:rsidRPr="009C4740">
        <w:rPr>
          <w:rFonts w:cs="Arial"/>
          <w:szCs w:val="20"/>
        </w:rPr>
        <w:t>neomejeno solidarno odgovornost vseh partnerjev v skupini do naročnika,</w:t>
      </w:r>
    </w:p>
    <w:p w14:paraId="4071C0D2" w14:textId="77777777" w:rsidR="00D61538" w:rsidRPr="009C4740" w:rsidRDefault="00D61538" w:rsidP="00D61538">
      <w:pPr>
        <w:numPr>
          <w:ilvl w:val="0"/>
          <w:numId w:val="11"/>
        </w:numPr>
        <w:spacing w:line="280" w:lineRule="atLeast"/>
        <w:contextualSpacing/>
        <w:rPr>
          <w:rFonts w:cs="Arial"/>
          <w:szCs w:val="20"/>
        </w:rPr>
      </w:pPr>
      <w:r w:rsidRPr="009C4740">
        <w:rPr>
          <w:rFonts w:cs="Arial"/>
          <w:szCs w:val="20"/>
        </w:rPr>
        <w:t>področje dela, ki ga bo prevzel in izvedel vsak partner v skupini in delež vsakega partnerja v skupini v % in vrednost del, ki jih prevzema posamezni partner v skupini,</w:t>
      </w:r>
    </w:p>
    <w:p w14:paraId="66FEFEB8" w14:textId="77777777" w:rsidR="00D61538" w:rsidRPr="009C4740" w:rsidRDefault="00D61538" w:rsidP="00D61538">
      <w:pPr>
        <w:numPr>
          <w:ilvl w:val="0"/>
          <w:numId w:val="11"/>
        </w:numPr>
        <w:spacing w:line="280" w:lineRule="atLeast"/>
        <w:contextualSpacing/>
        <w:rPr>
          <w:rFonts w:cs="Arial"/>
          <w:szCs w:val="20"/>
        </w:rPr>
      </w:pPr>
      <w:r w:rsidRPr="009C4740">
        <w:rPr>
          <w:rFonts w:cs="Arial"/>
          <w:szCs w:val="20"/>
        </w:rPr>
        <w:t>način plačila preko vodilnega partnerja v skupini ali vsakemu od partnerjev v skupini,</w:t>
      </w:r>
    </w:p>
    <w:p w14:paraId="5F7ECF27" w14:textId="77777777" w:rsidR="00D61538" w:rsidRPr="009C4740" w:rsidRDefault="00D61538" w:rsidP="00D61538">
      <w:pPr>
        <w:numPr>
          <w:ilvl w:val="0"/>
          <w:numId w:val="11"/>
        </w:numPr>
        <w:spacing w:line="280" w:lineRule="atLeast"/>
        <w:contextualSpacing/>
        <w:rPr>
          <w:rFonts w:cs="Arial"/>
          <w:szCs w:val="20"/>
        </w:rPr>
      </w:pPr>
      <w:r w:rsidRPr="009C4740">
        <w:rPr>
          <w:rFonts w:cs="Arial"/>
          <w:szCs w:val="20"/>
        </w:rPr>
        <w:t>določbe v primeru izstopa kateregakoli od partnerjev v skupini,</w:t>
      </w:r>
    </w:p>
    <w:p w14:paraId="1EDE041B" w14:textId="77777777" w:rsidR="00D61538" w:rsidRPr="009C4740" w:rsidRDefault="00D61538" w:rsidP="00D61538">
      <w:pPr>
        <w:numPr>
          <w:ilvl w:val="0"/>
          <w:numId w:val="11"/>
        </w:numPr>
        <w:spacing w:line="280" w:lineRule="atLeast"/>
        <w:contextualSpacing/>
        <w:rPr>
          <w:rFonts w:cs="Arial"/>
          <w:szCs w:val="20"/>
        </w:rPr>
      </w:pPr>
      <w:r w:rsidRPr="009C4740">
        <w:rPr>
          <w:rFonts w:cs="Arial"/>
          <w:szCs w:val="20"/>
        </w:rPr>
        <w:t>reševanje sporov med partnerji v skupini,</w:t>
      </w:r>
    </w:p>
    <w:p w14:paraId="465039BA" w14:textId="77777777" w:rsidR="00D61538" w:rsidRPr="009C4740" w:rsidRDefault="00D61538" w:rsidP="00D61538">
      <w:pPr>
        <w:numPr>
          <w:ilvl w:val="0"/>
          <w:numId w:val="11"/>
        </w:numPr>
        <w:spacing w:line="280" w:lineRule="atLeast"/>
        <w:contextualSpacing/>
        <w:rPr>
          <w:rFonts w:cs="Arial"/>
          <w:szCs w:val="20"/>
        </w:rPr>
      </w:pPr>
      <w:r w:rsidRPr="009C4740">
        <w:rPr>
          <w:rFonts w:cs="Arial"/>
          <w:szCs w:val="20"/>
        </w:rPr>
        <w:t>druge morebitne pravice in obveznosti med partnerji v skupini,</w:t>
      </w:r>
    </w:p>
    <w:p w14:paraId="0EC37E13" w14:textId="77777777" w:rsidR="00D61538" w:rsidRPr="009C4740" w:rsidRDefault="00D61538" w:rsidP="00D61538">
      <w:pPr>
        <w:numPr>
          <w:ilvl w:val="0"/>
          <w:numId w:val="10"/>
        </w:numPr>
        <w:spacing w:line="280" w:lineRule="atLeast"/>
        <w:contextualSpacing/>
        <w:rPr>
          <w:rFonts w:cs="Arial"/>
          <w:szCs w:val="20"/>
        </w:rPr>
      </w:pPr>
      <w:r w:rsidRPr="009C4740">
        <w:rPr>
          <w:rFonts w:cs="Arial"/>
          <w:szCs w:val="20"/>
        </w:rPr>
        <w:t>rok veljavnosti pravnega akta.</w:t>
      </w:r>
    </w:p>
    <w:p w14:paraId="7CC848C9" w14:textId="77777777" w:rsidR="00D61538" w:rsidRPr="009C4740" w:rsidRDefault="00D61538" w:rsidP="00D61538">
      <w:pPr>
        <w:spacing w:line="280" w:lineRule="atLeast"/>
        <w:contextualSpacing/>
        <w:rPr>
          <w:rFonts w:cs="Arial"/>
          <w:szCs w:val="20"/>
        </w:rPr>
      </w:pPr>
    </w:p>
    <w:p w14:paraId="2A9D3577" w14:textId="1BBB41CB" w:rsidR="00D61538" w:rsidRPr="009C4740" w:rsidRDefault="00B06742" w:rsidP="00D61538">
      <w:pPr>
        <w:spacing w:line="280" w:lineRule="atLeast"/>
        <w:contextualSpacing/>
        <w:rPr>
          <w:rFonts w:cs="Arial"/>
          <w:b/>
          <w:szCs w:val="20"/>
        </w:rPr>
      </w:pPr>
      <w:r w:rsidRPr="009C4740">
        <w:rPr>
          <w:rFonts w:cs="Arial"/>
          <w:b/>
          <w:szCs w:val="20"/>
        </w:rPr>
        <w:t>Če</w:t>
      </w:r>
      <w:r w:rsidR="00D61538" w:rsidRPr="009C4740">
        <w:rPr>
          <w:rFonts w:cs="Arial"/>
          <w:b/>
          <w:szCs w:val="20"/>
        </w:rPr>
        <w:t xml:space="preserve"> skupina ponudnikov predloži skupno ponudbo, mora </w:t>
      </w:r>
      <w:r w:rsidRPr="009C4740">
        <w:rPr>
          <w:rFonts w:cs="Arial"/>
          <w:b/>
          <w:szCs w:val="20"/>
        </w:rPr>
        <w:t>v</w:t>
      </w:r>
      <w:r w:rsidR="00D61538" w:rsidRPr="009C4740">
        <w:rPr>
          <w:rFonts w:cs="Arial"/>
          <w:b/>
          <w:szCs w:val="20"/>
        </w:rPr>
        <w:t>sak ponudnik iz skupine ponudnikov posamično izpolnjevati pogoje iz točk 8.1., 8.2.</w:t>
      </w:r>
      <w:r w:rsidR="00907F14" w:rsidRPr="009C4740">
        <w:rPr>
          <w:rFonts w:cs="Arial"/>
          <w:b/>
          <w:szCs w:val="20"/>
        </w:rPr>
        <w:t xml:space="preserve"> in</w:t>
      </w:r>
      <w:r w:rsidR="00D61538" w:rsidRPr="009C4740">
        <w:rPr>
          <w:rFonts w:cs="Arial"/>
          <w:b/>
          <w:szCs w:val="20"/>
        </w:rPr>
        <w:t xml:space="preserve"> 8.3. II. poglavja teh navodil. </w:t>
      </w:r>
    </w:p>
    <w:p w14:paraId="6C18E62D" w14:textId="77777777" w:rsidR="00D61538" w:rsidRPr="009C4740" w:rsidRDefault="00D61538" w:rsidP="00D61538">
      <w:pPr>
        <w:spacing w:line="280" w:lineRule="atLeast"/>
        <w:contextualSpacing/>
        <w:rPr>
          <w:rFonts w:cs="Arial"/>
          <w:szCs w:val="20"/>
        </w:rPr>
      </w:pPr>
    </w:p>
    <w:p w14:paraId="12434549" w14:textId="77777777" w:rsidR="00D61538" w:rsidRPr="009C4740" w:rsidRDefault="00D61538" w:rsidP="00D61538">
      <w:pPr>
        <w:spacing w:line="280" w:lineRule="atLeast"/>
        <w:contextualSpacing/>
        <w:rPr>
          <w:rFonts w:cs="Arial"/>
          <w:szCs w:val="20"/>
        </w:rPr>
      </w:pPr>
      <w:r w:rsidRPr="009C4740">
        <w:rPr>
          <w:rFonts w:cs="Arial"/>
          <w:b/>
          <w:szCs w:val="20"/>
        </w:rPr>
        <w:t>V primeru skupne ponudbe naj pravne osebe v obrazcu »ESPD« navedejo vse, ki bodo sodelovali v tej skupni ponudbi.</w:t>
      </w:r>
      <w:r w:rsidRPr="009C4740">
        <w:rPr>
          <w:rFonts w:cs="Arial"/>
          <w:szCs w:val="20"/>
        </w:rP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9C5BB97" w14:textId="77777777" w:rsidR="00D61538" w:rsidRPr="009C4740" w:rsidRDefault="00D61538" w:rsidP="00D61538">
      <w:pPr>
        <w:spacing w:line="280" w:lineRule="atLeast"/>
        <w:contextualSpacing/>
        <w:rPr>
          <w:rFonts w:cs="Arial"/>
          <w:szCs w:val="20"/>
        </w:rPr>
      </w:pPr>
    </w:p>
    <w:p w14:paraId="71BA60ED" w14:textId="77777777" w:rsidR="00D61538" w:rsidRPr="009C4740" w:rsidRDefault="00B25061" w:rsidP="00D61538">
      <w:pPr>
        <w:spacing w:line="280" w:lineRule="atLeast"/>
        <w:contextualSpacing/>
        <w:rPr>
          <w:rFonts w:cs="Arial"/>
          <w:szCs w:val="20"/>
        </w:rPr>
      </w:pPr>
      <w:r w:rsidRPr="009C4740">
        <w:rPr>
          <w:rFonts w:cs="Arial"/>
          <w:szCs w:val="20"/>
        </w:rPr>
        <w:t>Če</w:t>
      </w:r>
      <w:r w:rsidR="00D61538" w:rsidRPr="009C4740">
        <w:rPr>
          <w:rFonts w:cs="Arial"/>
          <w:szCs w:val="20"/>
        </w:rPr>
        <w:t xml:space="preserve"> je javno naročilo v izvajanje oddano ponudnikom, ki so oddali skupno ponudbo, je menjava članov skupine tekom izvajanja pogodbe mogoča, vendar mora v tem primeru tudi novi član skupine izpolnjevati vse pogoje iz točk 8.1., 8.2.</w:t>
      </w:r>
      <w:r w:rsidR="00907F14" w:rsidRPr="009C4740">
        <w:rPr>
          <w:rFonts w:cs="Arial"/>
          <w:szCs w:val="20"/>
        </w:rPr>
        <w:t xml:space="preserve"> in</w:t>
      </w:r>
      <w:r w:rsidR="00D61538" w:rsidRPr="009C4740">
        <w:rPr>
          <w:rFonts w:cs="Arial"/>
          <w:szCs w:val="20"/>
        </w:rPr>
        <w:t xml:space="preserve"> 8.3. II. poglavja teh navodil. Če je zoper katerega od članov skupine uveden postopek, namen katerega je prenehanje poslovanja, izključitev tega člana pa bi za skupino pomenila neizpolnjevanje pogojev tega javnega naročila, bo naročnik v primeru, če ne bo v skupino vključen nov ponudnik, ki bi izpolnjeval manjkajoče pogoje, odpovedal pogodbo.</w:t>
      </w:r>
    </w:p>
    <w:p w14:paraId="16255278" w14:textId="77777777" w:rsidR="00134F9D" w:rsidRPr="009C4740" w:rsidRDefault="00134F9D" w:rsidP="00134F9D">
      <w:pPr>
        <w:spacing w:line="280" w:lineRule="atLeast"/>
        <w:contextualSpacing/>
        <w:rPr>
          <w:rFonts w:cs="Arial"/>
          <w:szCs w:val="20"/>
        </w:rPr>
      </w:pPr>
    </w:p>
    <w:p w14:paraId="30D98E80" w14:textId="77777777" w:rsidR="00134F9D" w:rsidRPr="009C4740" w:rsidRDefault="00134F9D" w:rsidP="00561D0C">
      <w:pPr>
        <w:pStyle w:val="Naslov4"/>
        <w:rPr>
          <w:noProof w:val="0"/>
        </w:rPr>
      </w:pPr>
      <w:bookmarkStart w:id="20" w:name="_Toc128662438"/>
      <w:bookmarkStart w:id="21" w:name="_Toc131079149"/>
      <w:r w:rsidRPr="009C4740">
        <w:rPr>
          <w:noProof w:val="0"/>
        </w:rPr>
        <w:t>4.4</w:t>
      </w:r>
      <w:r w:rsidR="00561D0C" w:rsidRPr="009C4740">
        <w:rPr>
          <w:noProof w:val="0"/>
        </w:rPr>
        <w:tab/>
      </w:r>
      <w:r w:rsidRPr="009C4740">
        <w:rPr>
          <w:noProof w:val="0"/>
        </w:rPr>
        <w:t>Uporaba zmogljivosti drugih subjektov</w:t>
      </w:r>
      <w:bookmarkEnd w:id="20"/>
      <w:bookmarkEnd w:id="21"/>
      <w:r w:rsidRPr="009C4740">
        <w:rPr>
          <w:noProof w:val="0"/>
        </w:rPr>
        <w:t xml:space="preserve"> </w:t>
      </w:r>
    </w:p>
    <w:p w14:paraId="253C943A" w14:textId="77777777" w:rsidR="00134F9D" w:rsidRPr="009C4740" w:rsidRDefault="00134F9D" w:rsidP="00134F9D">
      <w:pPr>
        <w:spacing w:line="280" w:lineRule="atLeast"/>
        <w:contextualSpacing/>
        <w:rPr>
          <w:rFonts w:cs="Arial"/>
          <w:b/>
          <w:iCs/>
          <w:color w:val="272727"/>
          <w:szCs w:val="20"/>
        </w:rPr>
      </w:pPr>
    </w:p>
    <w:p w14:paraId="200F32BD" w14:textId="00C8AB17" w:rsidR="00134F9D" w:rsidRPr="009C4740" w:rsidRDefault="00134F9D" w:rsidP="00134F9D">
      <w:pPr>
        <w:spacing w:line="280" w:lineRule="atLeast"/>
        <w:contextualSpacing/>
        <w:rPr>
          <w:rFonts w:cs="Arial"/>
          <w:iCs/>
          <w:color w:val="272727"/>
          <w:szCs w:val="20"/>
        </w:rPr>
      </w:pPr>
      <w:r w:rsidRPr="009C4740">
        <w:rPr>
          <w:rFonts w:cs="Arial"/>
          <w:iCs/>
          <w:color w:val="272727"/>
          <w:szCs w:val="20"/>
        </w:rPr>
        <w:t xml:space="preserve">Ponudnik lahko glede pogojev v zvezi z ekonomskim in </w:t>
      </w:r>
      <w:proofErr w:type="spellStart"/>
      <w:r w:rsidRPr="009C4740">
        <w:rPr>
          <w:rFonts w:cs="Arial"/>
          <w:iCs/>
          <w:color w:val="272727"/>
          <w:szCs w:val="20"/>
        </w:rPr>
        <w:t>finančnim</w:t>
      </w:r>
      <w:proofErr w:type="spellEnd"/>
      <w:r w:rsidRPr="009C4740">
        <w:rPr>
          <w:rFonts w:cs="Arial"/>
          <w:iCs/>
          <w:color w:val="272727"/>
          <w:szCs w:val="20"/>
        </w:rPr>
        <w:t xml:space="preserve"> položajem ter </w:t>
      </w:r>
      <w:proofErr w:type="spellStart"/>
      <w:r w:rsidRPr="009C4740">
        <w:rPr>
          <w:rFonts w:cs="Arial"/>
          <w:iCs/>
          <w:color w:val="272727"/>
          <w:szCs w:val="20"/>
        </w:rPr>
        <w:t>tehnično</w:t>
      </w:r>
      <w:proofErr w:type="spellEnd"/>
      <w:r w:rsidRPr="009C4740">
        <w:rPr>
          <w:rFonts w:cs="Arial"/>
          <w:iCs/>
          <w:color w:val="272727"/>
          <w:szCs w:val="20"/>
        </w:rPr>
        <w:t xml:space="preserve"> in strokovno sposobnostjo po potrebi za posamezno javno </w:t>
      </w:r>
      <w:proofErr w:type="spellStart"/>
      <w:r w:rsidRPr="009C4740">
        <w:rPr>
          <w:rFonts w:cs="Arial"/>
          <w:iCs/>
          <w:color w:val="272727"/>
          <w:szCs w:val="20"/>
        </w:rPr>
        <w:t>naročilo</w:t>
      </w:r>
      <w:proofErr w:type="spellEnd"/>
      <w:r w:rsidRPr="009C4740">
        <w:rPr>
          <w:rFonts w:cs="Arial"/>
          <w:iCs/>
          <w:color w:val="272727"/>
          <w:szCs w:val="20"/>
        </w:rPr>
        <w:t xml:space="preserve">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w:t>
      </w:r>
      <w:proofErr w:type="spellStart"/>
      <w:r w:rsidRPr="009C4740">
        <w:rPr>
          <w:rFonts w:cs="Arial"/>
          <w:iCs/>
          <w:color w:val="272727"/>
          <w:szCs w:val="20"/>
        </w:rPr>
        <w:t>če</w:t>
      </w:r>
      <w:proofErr w:type="spellEnd"/>
      <w:r w:rsidRPr="009C4740">
        <w:rPr>
          <w:rFonts w:cs="Arial"/>
          <w:iCs/>
          <w:color w:val="272727"/>
          <w:szCs w:val="20"/>
        </w:rPr>
        <w:t xml:space="preserve"> bodo slednji izvajali storitve, za katere se zahtevajo te zmogljivosti. </w:t>
      </w:r>
      <w:r w:rsidR="00DA2062" w:rsidRPr="009C4740">
        <w:rPr>
          <w:rFonts w:cs="Arial"/>
          <w:iCs/>
          <w:color w:val="272727"/>
          <w:szCs w:val="20"/>
        </w:rPr>
        <w:t>Č</w:t>
      </w:r>
      <w:r w:rsidRPr="009C4740">
        <w:rPr>
          <w:rFonts w:cs="Arial"/>
          <w:iCs/>
          <w:color w:val="272727"/>
          <w:szCs w:val="20"/>
        </w:rPr>
        <w:t xml:space="preserve">e želi ponudnik uporabiti zmogljivosti drugih subjektov, mora </w:t>
      </w:r>
      <w:proofErr w:type="spellStart"/>
      <w:r w:rsidRPr="009C4740">
        <w:rPr>
          <w:rFonts w:cs="Arial"/>
          <w:iCs/>
          <w:color w:val="272727"/>
          <w:szCs w:val="20"/>
        </w:rPr>
        <w:t>naročniku</w:t>
      </w:r>
      <w:proofErr w:type="spellEnd"/>
      <w:r w:rsidRPr="009C4740">
        <w:rPr>
          <w:rFonts w:cs="Arial"/>
          <w:iCs/>
          <w:color w:val="272727"/>
          <w:szCs w:val="20"/>
        </w:rPr>
        <w:t xml:space="preserve"> dokazati, da bo imel na voljo potrebna sredstva, na primer s predložitvijo zagotovil teh subjektov v ta namen. V primeru, da subjekti, katerih zmogljivosti namerava uporabiti ponudnik, ne izpolnjujejo ustreznih pogojev za sodelovanje iz </w:t>
      </w:r>
      <w:r w:rsidR="00B4070F">
        <w:rPr>
          <w:rFonts w:cs="Arial"/>
          <w:iCs/>
          <w:color w:val="272727"/>
          <w:szCs w:val="20"/>
        </w:rPr>
        <w:t>teh navodil</w:t>
      </w:r>
      <w:r w:rsidRPr="009C4740">
        <w:rPr>
          <w:rFonts w:cs="Arial"/>
          <w:iCs/>
          <w:color w:val="272727"/>
          <w:szCs w:val="20"/>
        </w:rPr>
        <w:t xml:space="preserve"> in zanje obstajajo razlogi za izključitev, bo naročnik zahteval zamenjavo subjekta, ki ne izpolnjuje pogojev. </w:t>
      </w:r>
    </w:p>
    <w:p w14:paraId="021A42F2" w14:textId="77777777" w:rsidR="00134F9D" w:rsidRPr="009C4740" w:rsidRDefault="00134F9D" w:rsidP="00134F9D">
      <w:pPr>
        <w:spacing w:line="280" w:lineRule="atLeast"/>
        <w:contextualSpacing/>
        <w:rPr>
          <w:rFonts w:cs="Arial"/>
          <w:iCs/>
          <w:color w:val="272727"/>
          <w:szCs w:val="20"/>
        </w:rPr>
      </w:pPr>
    </w:p>
    <w:p w14:paraId="4486FFED" w14:textId="77777777" w:rsidR="00212E80" w:rsidRPr="009C4740" w:rsidRDefault="00134F9D" w:rsidP="00134F9D">
      <w:pPr>
        <w:spacing w:line="280" w:lineRule="atLeast"/>
        <w:contextualSpacing/>
        <w:rPr>
          <w:rFonts w:cs="Arial"/>
          <w:iCs/>
          <w:color w:val="272727"/>
          <w:szCs w:val="20"/>
        </w:rPr>
      </w:pPr>
      <w:r w:rsidRPr="009C4740">
        <w:rPr>
          <w:rFonts w:cs="Arial"/>
          <w:iCs/>
          <w:color w:val="272727"/>
          <w:szCs w:val="20"/>
        </w:rPr>
        <w:lastRenderedPageBreak/>
        <w:t xml:space="preserve">Če ponudnik uporabi zmogljivosti drugih subjektov glede pogojev v zvezi z ekonomskim in </w:t>
      </w:r>
      <w:proofErr w:type="spellStart"/>
      <w:r w:rsidRPr="009C4740">
        <w:rPr>
          <w:rFonts w:cs="Arial"/>
          <w:iCs/>
          <w:color w:val="272727"/>
          <w:szCs w:val="20"/>
        </w:rPr>
        <w:t>finančnim</w:t>
      </w:r>
      <w:proofErr w:type="spellEnd"/>
      <w:r w:rsidRPr="009C4740">
        <w:rPr>
          <w:rFonts w:cs="Arial"/>
          <w:iCs/>
          <w:color w:val="272727"/>
          <w:szCs w:val="20"/>
        </w:rPr>
        <w:t xml:space="preserve"> položajem, bo </w:t>
      </w:r>
      <w:proofErr w:type="spellStart"/>
      <w:r w:rsidRPr="009C4740">
        <w:rPr>
          <w:rFonts w:cs="Arial"/>
          <w:iCs/>
          <w:color w:val="272727"/>
          <w:szCs w:val="20"/>
        </w:rPr>
        <w:t>naročnik</w:t>
      </w:r>
      <w:proofErr w:type="spellEnd"/>
      <w:r w:rsidRPr="009C4740">
        <w:rPr>
          <w:rFonts w:cs="Arial"/>
          <w:iCs/>
          <w:color w:val="272727"/>
          <w:szCs w:val="20"/>
        </w:rPr>
        <w:t xml:space="preserve"> zahteval, da so ponudnik in navedeni subjekti skupaj odgovorni za izvedbo javnega </w:t>
      </w:r>
      <w:proofErr w:type="spellStart"/>
      <w:r w:rsidRPr="009C4740">
        <w:rPr>
          <w:rFonts w:cs="Arial"/>
          <w:iCs/>
          <w:color w:val="272727"/>
          <w:szCs w:val="20"/>
        </w:rPr>
        <w:t>naročila</w:t>
      </w:r>
      <w:proofErr w:type="spellEnd"/>
      <w:r w:rsidRPr="009C4740">
        <w:rPr>
          <w:rFonts w:cs="Arial"/>
          <w:iCs/>
          <w:color w:val="272727"/>
          <w:szCs w:val="20"/>
        </w:rPr>
        <w:t xml:space="preserve">. Pod enakimi pogoji lahko skupina gospodarskih subjektov uporabi zmogljivosti </w:t>
      </w:r>
      <w:proofErr w:type="spellStart"/>
      <w:r w:rsidRPr="009C4740">
        <w:rPr>
          <w:rFonts w:cs="Arial"/>
          <w:iCs/>
          <w:color w:val="272727"/>
          <w:szCs w:val="20"/>
        </w:rPr>
        <w:t>sodelujočih</w:t>
      </w:r>
      <w:proofErr w:type="spellEnd"/>
      <w:r w:rsidRPr="009C4740">
        <w:rPr>
          <w:rFonts w:cs="Arial"/>
          <w:iCs/>
          <w:color w:val="272727"/>
          <w:szCs w:val="20"/>
        </w:rPr>
        <w:t xml:space="preserve"> v tej skupini ali drugih subjektov.</w:t>
      </w:r>
    </w:p>
    <w:p w14:paraId="0A1501EB" w14:textId="77777777" w:rsidR="00FB7A36" w:rsidRPr="009C4740" w:rsidRDefault="00FB7A36" w:rsidP="00134F9D">
      <w:pPr>
        <w:spacing w:line="280" w:lineRule="atLeast"/>
        <w:contextualSpacing/>
        <w:rPr>
          <w:rFonts w:cs="Arial"/>
          <w:iCs/>
          <w:color w:val="272727"/>
          <w:szCs w:val="20"/>
        </w:rPr>
      </w:pPr>
    </w:p>
    <w:p w14:paraId="62F73E2E" w14:textId="77777777" w:rsidR="00134F9D" w:rsidRPr="009C4740" w:rsidRDefault="00134F9D" w:rsidP="00F56ED8">
      <w:pPr>
        <w:pStyle w:val="Naslov3"/>
        <w:rPr>
          <w:rFonts w:ascii="Arial" w:hAnsi="Arial" w:cs="Arial"/>
          <w:noProof w:val="0"/>
        </w:rPr>
      </w:pPr>
      <w:bookmarkStart w:id="22" w:name="_Toc128662439"/>
      <w:bookmarkStart w:id="23" w:name="_Toc131079150"/>
      <w:r w:rsidRPr="009C4740">
        <w:rPr>
          <w:rFonts w:ascii="Arial" w:hAnsi="Arial" w:cs="Arial"/>
          <w:noProof w:val="0"/>
        </w:rPr>
        <w:t>Pojasnila dokumentacije v zvezi z oddajo javnega naročila</w:t>
      </w:r>
      <w:bookmarkEnd w:id="22"/>
      <w:bookmarkEnd w:id="23"/>
    </w:p>
    <w:p w14:paraId="42195230" w14:textId="77777777" w:rsidR="00134F9D" w:rsidRPr="009C4740" w:rsidRDefault="00134F9D" w:rsidP="00134F9D">
      <w:pPr>
        <w:spacing w:line="280" w:lineRule="atLeast"/>
        <w:contextualSpacing/>
        <w:rPr>
          <w:rFonts w:cs="Arial"/>
          <w:szCs w:val="20"/>
        </w:rPr>
      </w:pPr>
    </w:p>
    <w:p w14:paraId="6072CF5B" w14:textId="77777777" w:rsidR="00AB5D9D" w:rsidRPr="009C4740" w:rsidRDefault="00AB5D9D" w:rsidP="00AB5D9D">
      <w:pPr>
        <w:spacing w:line="280" w:lineRule="atLeast"/>
        <w:contextualSpacing/>
        <w:rPr>
          <w:rFonts w:cs="Arial"/>
          <w:szCs w:val="20"/>
        </w:rPr>
      </w:pPr>
      <w:r w:rsidRPr="009C4740">
        <w:rPr>
          <w:rFonts w:cs="Arial"/>
          <w:szCs w:val="20"/>
        </w:rPr>
        <w:t>Pojasnila o vsebini dokumentacije v zvezi z oddajo javnega naročila se lahko zahtevajo le v pisni obliki preko Portala javnih naročil. Pojasnila bodo posredovana na Portal javnih naročil.</w:t>
      </w:r>
    </w:p>
    <w:p w14:paraId="2F89C0AF" w14:textId="77777777" w:rsidR="00AB5D9D" w:rsidRPr="009C4740" w:rsidRDefault="00AB5D9D" w:rsidP="00AB5D9D">
      <w:pPr>
        <w:spacing w:line="280" w:lineRule="atLeast"/>
        <w:contextualSpacing/>
        <w:rPr>
          <w:rFonts w:cs="Arial"/>
          <w:szCs w:val="20"/>
        </w:rPr>
      </w:pPr>
    </w:p>
    <w:p w14:paraId="52B1BF42" w14:textId="77777777" w:rsidR="00AB5D9D" w:rsidRPr="009C4740" w:rsidRDefault="00AB5D9D" w:rsidP="00AB5D9D">
      <w:pPr>
        <w:spacing w:line="280" w:lineRule="atLeast"/>
        <w:contextualSpacing/>
        <w:rPr>
          <w:rFonts w:cs="Arial"/>
          <w:szCs w:val="20"/>
        </w:rPr>
      </w:pPr>
      <w:r w:rsidRPr="009C4740">
        <w:rPr>
          <w:rFonts w:cs="Arial"/>
          <w:szCs w:val="20"/>
        </w:rPr>
        <w:t xml:space="preserve">Če ponudnik zahteva v zvezi z dokumentacijo v zvezi z oddajo javnega naročila oziroma v zvezi s pripravo ponudbe kakršno koli dodatno pojasnilo, mora zanj zaprositi do vključno </w:t>
      </w:r>
      <w:r w:rsidR="00E216F0" w:rsidRPr="009C4740">
        <w:rPr>
          <w:rFonts w:cs="Arial"/>
          <w:b/>
          <w:szCs w:val="20"/>
        </w:rPr>
        <w:t>17</w:t>
      </w:r>
      <w:r w:rsidR="00877095" w:rsidRPr="009C4740">
        <w:rPr>
          <w:rFonts w:cs="Arial"/>
          <w:b/>
          <w:szCs w:val="20"/>
        </w:rPr>
        <w:t xml:space="preserve">. </w:t>
      </w:r>
      <w:r w:rsidR="009E45C3" w:rsidRPr="009C4740">
        <w:rPr>
          <w:rFonts w:cs="Arial"/>
          <w:b/>
          <w:szCs w:val="20"/>
        </w:rPr>
        <w:t>4</w:t>
      </w:r>
      <w:r w:rsidR="00877095" w:rsidRPr="009C4740">
        <w:rPr>
          <w:rFonts w:cs="Arial"/>
          <w:b/>
          <w:szCs w:val="20"/>
        </w:rPr>
        <w:t>. 2023</w:t>
      </w:r>
      <w:r w:rsidRPr="009C4740">
        <w:rPr>
          <w:rFonts w:cs="Arial"/>
          <w:b/>
          <w:szCs w:val="20"/>
        </w:rPr>
        <w:t xml:space="preserve"> do 12. ure</w:t>
      </w:r>
      <w:r w:rsidRPr="009C4740">
        <w:rPr>
          <w:rFonts w:cs="Arial"/>
          <w:szCs w:val="20"/>
        </w:rPr>
        <w:t>. Na zahteve za pojasnila oziroma druga vprašanja v zvezi z naročilom, zastavljena po tem roku, naročnik ne bo odgovarjal.</w:t>
      </w:r>
    </w:p>
    <w:p w14:paraId="08031DF9" w14:textId="77777777" w:rsidR="00AB5D9D" w:rsidRPr="009C4740" w:rsidRDefault="00AB5D9D" w:rsidP="00AB5D9D">
      <w:pPr>
        <w:spacing w:line="280" w:lineRule="atLeast"/>
        <w:contextualSpacing/>
        <w:rPr>
          <w:rFonts w:cs="Arial"/>
          <w:szCs w:val="20"/>
        </w:rPr>
      </w:pPr>
    </w:p>
    <w:p w14:paraId="7AA18882" w14:textId="77777777" w:rsidR="00AB5D9D" w:rsidRPr="009C4740" w:rsidRDefault="00AB5D9D" w:rsidP="00AB5D9D">
      <w:pPr>
        <w:spacing w:line="280" w:lineRule="atLeast"/>
        <w:contextualSpacing/>
        <w:rPr>
          <w:rFonts w:cs="Arial"/>
          <w:szCs w:val="20"/>
        </w:rPr>
      </w:pPr>
      <w:r w:rsidRPr="009C4740">
        <w:rPr>
          <w:rFonts w:cs="Arial"/>
          <w:szCs w:val="20"/>
        </w:rPr>
        <w:t xml:space="preserve">Naročnik bo dodatna pojasnila v zvezi z dokumentacijo objavil na Portalu javnih naročil najpozneje šest dni pred iztekom roka za oddajo ponudb, pod pogojem, da je bila zahteva posredovana pravočasno. </w:t>
      </w:r>
    </w:p>
    <w:p w14:paraId="21FEE621" w14:textId="77777777" w:rsidR="00134F9D" w:rsidRPr="009C4740" w:rsidRDefault="00134F9D" w:rsidP="00134F9D">
      <w:pPr>
        <w:spacing w:line="280" w:lineRule="atLeast"/>
        <w:contextualSpacing/>
        <w:rPr>
          <w:rFonts w:cs="Arial"/>
          <w:szCs w:val="20"/>
        </w:rPr>
      </w:pPr>
    </w:p>
    <w:p w14:paraId="4ACF400D" w14:textId="77777777" w:rsidR="00134F9D" w:rsidRPr="009C4740" w:rsidRDefault="00134F9D" w:rsidP="00F56ED8">
      <w:pPr>
        <w:pStyle w:val="Naslov3"/>
        <w:rPr>
          <w:rFonts w:ascii="Arial" w:hAnsi="Arial" w:cs="Arial"/>
          <w:noProof w:val="0"/>
        </w:rPr>
      </w:pPr>
      <w:bookmarkStart w:id="24" w:name="_Toc128662440"/>
      <w:bookmarkStart w:id="25" w:name="_Toc131079151"/>
      <w:r w:rsidRPr="009C4740">
        <w:rPr>
          <w:rFonts w:ascii="Arial" w:hAnsi="Arial" w:cs="Arial"/>
          <w:noProof w:val="0"/>
        </w:rPr>
        <w:t>Dopolnitev in spremembe dokumentacije v zvezi z oddajo javnega naročila</w:t>
      </w:r>
      <w:bookmarkEnd w:id="24"/>
      <w:bookmarkEnd w:id="25"/>
    </w:p>
    <w:p w14:paraId="0BD9182E" w14:textId="77777777" w:rsidR="00134F9D" w:rsidRPr="009C4740" w:rsidRDefault="00134F9D" w:rsidP="00134F9D">
      <w:pPr>
        <w:spacing w:line="280" w:lineRule="atLeast"/>
        <w:contextualSpacing/>
        <w:rPr>
          <w:rFonts w:cs="Arial"/>
          <w:b/>
          <w:iCs/>
          <w:color w:val="272727"/>
          <w:szCs w:val="20"/>
        </w:rPr>
      </w:pPr>
    </w:p>
    <w:p w14:paraId="22814DF1" w14:textId="77777777" w:rsidR="006273FA" w:rsidRPr="009C4740" w:rsidRDefault="006273FA" w:rsidP="006273FA">
      <w:pPr>
        <w:spacing w:line="280" w:lineRule="atLeast"/>
        <w:contextualSpacing/>
        <w:rPr>
          <w:rFonts w:cs="Arial"/>
          <w:iCs/>
          <w:color w:val="272727"/>
          <w:szCs w:val="20"/>
        </w:rPr>
      </w:pPr>
      <w:r w:rsidRPr="009C4740">
        <w:rPr>
          <w:rFonts w:cs="Arial"/>
          <w:iCs/>
          <w:color w:val="272727"/>
          <w:szCs w:val="20"/>
        </w:rPr>
        <w:t xml:space="preserve">Naročnik si pridržuje pravico spremeniti ali dopolniti dokumentacijo v zvezi z oddajo javnega naročila. </w:t>
      </w:r>
      <w:r w:rsidR="003035B9" w:rsidRPr="009C4740">
        <w:rPr>
          <w:rFonts w:cs="Arial"/>
          <w:iCs/>
          <w:color w:val="272727"/>
          <w:szCs w:val="20"/>
        </w:rPr>
        <w:t>Če</w:t>
      </w:r>
      <w:r w:rsidRPr="009C4740">
        <w:rPr>
          <w:rFonts w:cs="Arial"/>
          <w:iCs/>
          <w:color w:val="272727"/>
          <w:szCs w:val="20"/>
        </w:rPr>
        <w:t xml:space="preserve"> bo naročnik v roku za predložitev ponudb spremenil ali dopolnil dokumentacijo, bo to objavil na Portalu javnih naročil.</w:t>
      </w:r>
    </w:p>
    <w:p w14:paraId="5597D6FD" w14:textId="77777777" w:rsidR="006273FA" w:rsidRPr="009C4740" w:rsidRDefault="006273FA" w:rsidP="006273FA">
      <w:pPr>
        <w:spacing w:line="280" w:lineRule="atLeast"/>
        <w:contextualSpacing/>
        <w:rPr>
          <w:rFonts w:cs="Arial"/>
          <w:iCs/>
          <w:color w:val="272727"/>
          <w:szCs w:val="20"/>
        </w:rPr>
      </w:pPr>
    </w:p>
    <w:p w14:paraId="3D1F89D8" w14:textId="77777777" w:rsidR="006273FA" w:rsidRPr="009C4740" w:rsidRDefault="006273FA" w:rsidP="006273FA">
      <w:pPr>
        <w:spacing w:line="280" w:lineRule="atLeast"/>
        <w:contextualSpacing/>
        <w:rPr>
          <w:rFonts w:cs="Arial"/>
          <w:iCs/>
          <w:color w:val="272727"/>
          <w:szCs w:val="20"/>
        </w:rPr>
      </w:pPr>
      <w:r w:rsidRPr="009C4740">
        <w:rPr>
          <w:rFonts w:cs="Arial"/>
          <w:iCs/>
          <w:color w:val="272727"/>
          <w:szCs w:val="20"/>
        </w:rPr>
        <w:t>Po poteku roka za prejem ponudb naročnik ne bo spreminjal ali dopolnjeval dokumentacije v zvezi z oddajo javnega naročila.</w:t>
      </w:r>
    </w:p>
    <w:p w14:paraId="7DF7E674" w14:textId="77777777" w:rsidR="006273FA" w:rsidRPr="009C4740" w:rsidRDefault="006273FA" w:rsidP="006273FA">
      <w:pPr>
        <w:spacing w:line="280" w:lineRule="atLeast"/>
        <w:contextualSpacing/>
        <w:rPr>
          <w:rFonts w:cs="Arial"/>
          <w:iCs/>
          <w:color w:val="272727"/>
          <w:szCs w:val="20"/>
        </w:rPr>
      </w:pPr>
    </w:p>
    <w:p w14:paraId="2A50D8D1" w14:textId="77777777" w:rsidR="006273FA" w:rsidRPr="009C4740" w:rsidRDefault="003035B9" w:rsidP="006273FA">
      <w:pPr>
        <w:spacing w:line="280" w:lineRule="atLeast"/>
        <w:contextualSpacing/>
        <w:rPr>
          <w:rFonts w:cs="Arial"/>
          <w:iCs/>
          <w:color w:val="272727"/>
          <w:szCs w:val="20"/>
        </w:rPr>
      </w:pPr>
      <w:r w:rsidRPr="009C4740">
        <w:rPr>
          <w:rFonts w:cs="Arial"/>
          <w:iCs/>
          <w:color w:val="272727"/>
          <w:szCs w:val="20"/>
        </w:rPr>
        <w:t>Če</w:t>
      </w:r>
      <w:r w:rsidR="006273FA" w:rsidRPr="009C4740">
        <w:rPr>
          <w:rFonts w:cs="Arial"/>
          <w:iCs/>
          <w:color w:val="272727"/>
          <w:szCs w:val="20"/>
        </w:rPr>
        <w:t xml:space="preserve"> bo naročnik spremenil ali dopolnil dokumentacijo v zvezi z oddajo javnega naročila šest ali manj dni pred rokom, določenim za predložitev ponudb, bo, glede na obseg in vsebino sprememb, ustrezno podaljšal rok za predložitev ponudb.</w:t>
      </w:r>
    </w:p>
    <w:p w14:paraId="7A9A9A52" w14:textId="77777777" w:rsidR="006273FA" w:rsidRPr="009C4740" w:rsidRDefault="006273FA" w:rsidP="006273FA">
      <w:pPr>
        <w:spacing w:line="280" w:lineRule="atLeast"/>
        <w:contextualSpacing/>
        <w:rPr>
          <w:rFonts w:cs="Arial"/>
          <w:iCs/>
          <w:color w:val="272727"/>
          <w:szCs w:val="20"/>
        </w:rPr>
      </w:pPr>
    </w:p>
    <w:p w14:paraId="181F382C" w14:textId="77777777" w:rsidR="006273FA" w:rsidRPr="009C4740" w:rsidRDefault="006273FA" w:rsidP="006273FA">
      <w:pPr>
        <w:spacing w:line="280" w:lineRule="atLeast"/>
        <w:contextualSpacing/>
        <w:rPr>
          <w:rFonts w:cs="Arial"/>
          <w:iCs/>
          <w:color w:val="272727"/>
          <w:szCs w:val="20"/>
        </w:rPr>
      </w:pPr>
      <w:r w:rsidRPr="009C4740">
        <w:rPr>
          <w:rFonts w:cs="Arial"/>
          <w:iCs/>
          <w:color w:val="272727"/>
          <w:szCs w:val="20"/>
        </w:rPr>
        <w:t xml:space="preserve">Rok za predložitev ponudb bo naročnik podaljšal tudi v primeru: </w:t>
      </w:r>
    </w:p>
    <w:p w14:paraId="00BAB78C" w14:textId="77777777" w:rsidR="006273FA" w:rsidRPr="009C4740" w:rsidRDefault="006273FA" w:rsidP="006273FA">
      <w:pPr>
        <w:numPr>
          <w:ilvl w:val="0"/>
          <w:numId w:val="15"/>
        </w:numPr>
        <w:spacing w:line="280" w:lineRule="atLeast"/>
        <w:contextualSpacing/>
        <w:rPr>
          <w:rFonts w:cs="Arial"/>
          <w:iCs/>
          <w:color w:val="272727"/>
          <w:szCs w:val="20"/>
        </w:rPr>
      </w:pPr>
      <w:r w:rsidRPr="009C4740">
        <w:rPr>
          <w:rFonts w:cs="Arial"/>
          <w:iCs/>
          <w:color w:val="272727"/>
          <w:szCs w:val="20"/>
        </w:rPr>
        <w:t xml:space="preserve">če iz kakršnega koli razloga dodatne informacije, </w:t>
      </w:r>
      <w:proofErr w:type="spellStart"/>
      <w:r w:rsidRPr="009C4740">
        <w:rPr>
          <w:rFonts w:cs="Arial"/>
          <w:iCs/>
          <w:color w:val="272727"/>
          <w:szCs w:val="20"/>
        </w:rPr>
        <w:t>čeprav</w:t>
      </w:r>
      <w:proofErr w:type="spellEnd"/>
      <w:r w:rsidRPr="009C4740">
        <w:rPr>
          <w:rFonts w:cs="Arial"/>
          <w:iCs/>
          <w:color w:val="272727"/>
          <w:szCs w:val="20"/>
        </w:rPr>
        <w:t xml:space="preserve"> jih je ponudnik </w:t>
      </w:r>
      <w:proofErr w:type="spellStart"/>
      <w:r w:rsidRPr="009C4740">
        <w:rPr>
          <w:rFonts w:cs="Arial"/>
          <w:iCs/>
          <w:color w:val="272727"/>
          <w:szCs w:val="20"/>
        </w:rPr>
        <w:t>pravočasno</w:t>
      </w:r>
      <w:proofErr w:type="spellEnd"/>
      <w:r w:rsidRPr="009C4740">
        <w:rPr>
          <w:rFonts w:cs="Arial"/>
          <w:iCs/>
          <w:color w:val="272727"/>
          <w:szCs w:val="20"/>
        </w:rPr>
        <w:t xml:space="preserve"> zahteval, niso bile predložene najpozneje šest dni pred iztekom roka za prejem ponudb;</w:t>
      </w:r>
    </w:p>
    <w:p w14:paraId="162014E2" w14:textId="77777777" w:rsidR="006273FA" w:rsidRPr="009C4740" w:rsidRDefault="006273FA" w:rsidP="006273FA">
      <w:pPr>
        <w:numPr>
          <w:ilvl w:val="0"/>
          <w:numId w:val="15"/>
        </w:numPr>
        <w:spacing w:line="280" w:lineRule="atLeast"/>
        <w:contextualSpacing/>
        <w:rPr>
          <w:rFonts w:cs="Arial"/>
          <w:iCs/>
          <w:color w:val="272727"/>
          <w:szCs w:val="20"/>
        </w:rPr>
      </w:pPr>
      <w:proofErr w:type="spellStart"/>
      <w:r w:rsidRPr="009C4740">
        <w:rPr>
          <w:rFonts w:cs="Arial"/>
          <w:iCs/>
          <w:color w:val="272727"/>
          <w:szCs w:val="20"/>
        </w:rPr>
        <w:t>če</w:t>
      </w:r>
      <w:proofErr w:type="spellEnd"/>
      <w:r w:rsidRPr="009C4740">
        <w:rPr>
          <w:rFonts w:cs="Arial"/>
          <w:iCs/>
          <w:color w:val="272727"/>
          <w:szCs w:val="20"/>
        </w:rPr>
        <w:t xml:space="preserve"> je bila dokumentacija v zvezi z oddajo javnega </w:t>
      </w:r>
      <w:proofErr w:type="spellStart"/>
      <w:r w:rsidRPr="009C4740">
        <w:rPr>
          <w:rFonts w:cs="Arial"/>
          <w:iCs/>
          <w:color w:val="272727"/>
          <w:szCs w:val="20"/>
        </w:rPr>
        <w:t>naročila</w:t>
      </w:r>
      <w:proofErr w:type="spellEnd"/>
      <w:r w:rsidRPr="009C4740">
        <w:rPr>
          <w:rFonts w:cs="Arial"/>
          <w:iCs/>
          <w:color w:val="272727"/>
          <w:szCs w:val="20"/>
        </w:rPr>
        <w:t xml:space="preserve"> bistveno spremenjena pozneje kot šest dni pred iztekom roka za prejem ponudb. </w:t>
      </w:r>
    </w:p>
    <w:p w14:paraId="67CDDD38" w14:textId="77777777" w:rsidR="006273FA" w:rsidRPr="009C4740" w:rsidRDefault="006273FA" w:rsidP="006273FA">
      <w:pPr>
        <w:spacing w:line="280" w:lineRule="atLeast"/>
        <w:contextualSpacing/>
        <w:rPr>
          <w:rFonts w:cs="Arial"/>
          <w:iCs/>
          <w:color w:val="272727"/>
          <w:szCs w:val="20"/>
        </w:rPr>
      </w:pPr>
    </w:p>
    <w:p w14:paraId="5FAC9EBF" w14:textId="77777777" w:rsidR="006273FA" w:rsidRPr="009C4740" w:rsidRDefault="006273FA" w:rsidP="006273FA">
      <w:pPr>
        <w:spacing w:line="280" w:lineRule="atLeast"/>
        <w:contextualSpacing/>
        <w:rPr>
          <w:rFonts w:cs="Arial"/>
          <w:iCs/>
          <w:color w:val="272727"/>
          <w:szCs w:val="20"/>
        </w:rPr>
      </w:pPr>
      <w:r w:rsidRPr="009C4740">
        <w:rPr>
          <w:rFonts w:cs="Arial"/>
          <w:iCs/>
          <w:color w:val="272727"/>
          <w:szCs w:val="20"/>
        </w:rPr>
        <w:t xml:space="preserve">Informacije, ki jih posreduje </w:t>
      </w:r>
      <w:proofErr w:type="spellStart"/>
      <w:r w:rsidRPr="009C4740">
        <w:rPr>
          <w:rFonts w:cs="Arial"/>
          <w:iCs/>
          <w:color w:val="272727"/>
          <w:szCs w:val="20"/>
        </w:rPr>
        <w:t>naročnik</w:t>
      </w:r>
      <w:proofErr w:type="spellEnd"/>
      <w:r w:rsidRPr="009C4740">
        <w:rPr>
          <w:rFonts w:cs="Arial"/>
          <w:iCs/>
          <w:color w:val="272727"/>
          <w:szCs w:val="20"/>
        </w:rPr>
        <w:t xml:space="preserve"> ponudnikom na Portalu javnih </w:t>
      </w:r>
      <w:proofErr w:type="spellStart"/>
      <w:r w:rsidRPr="009C4740">
        <w:rPr>
          <w:rFonts w:cs="Arial"/>
          <w:iCs/>
          <w:color w:val="272727"/>
          <w:szCs w:val="20"/>
        </w:rPr>
        <w:t>naročil</w:t>
      </w:r>
      <w:proofErr w:type="spellEnd"/>
      <w:r w:rsidRPr="009C4740">
        <w:rPr>
          <w:rFonts w:cs="Arial"/>
          <w:iCs/>
          <w:color w:val="272727"/>
          <w:szCs w:val="20"/>
        </w:rPr>
        <w:t xml:space="preserve"> ali prek njega, se štejejo za spremembo, dopolnitev ali pojasnilo dokumentacije v zvezi z oddajo javnega </w:t>
      </w:r>
      <w:proofErr w:type="spellStart"/>
      <w:r w:rsidRPr="009C4740">
        <w:rPr>
          <w:rFonts w:cs="Arial"/>
          <w:iCs/>
          <w:color w:val="272727"/>
          <w:szCs w:val="20"/>
        </w:rPr>
        <w:t>naročila</w:t>
      </w:r>
      <w:proofErr w:type="spellEnd"/>
      <w:r w:rsidRPr="009C4740">
        <w:rPr>
          <w:rFonts w:cs="Arial"/>
          <w:iCs/>
          <w:color w:val="272727"/>
          <w:szCs w:val="20"/>
        </w:rPr>
        <w:t xml:space="preserve">, </w:t>
      </w:r>
      <w:proofErr w:type="spellStart"/>
      <w:r w:rsidRPr="009C4740">
        <w:rPr>
          <w:rFonts w:cs="Arial"/>
          <w:iCs/>
          <w:color w:val="272727"/>
          <w:szCs w:val="20"/>
        </w:rPr>
        <w:t>če</w:t>
      </w:r>
      <w:proofErr w:type="spellEnd"/>
      <w:r w:rsidRPr="009C4740">
        <w:rPr>
          <w:rFonts w:cs="Arial"/>
          <w:iCs/>
          <w:color w:val="272727"/>
          <w:szCs w:val="20"/>
        </w:rPr>
        <w:t xml:space="preserve"> iz vsebine informacij izhaja, da se z njimi spreminja ali dopolnjuje ta dokumentacija ali </w:t>
      </w:r>
      <w:proofErr w:type="spellStart"/>
      <w:r w:rsidRPr="009C4740">
        <w:rPr>
          <w:rFonts w:cs="Arial"/>
          <w:iCs/>
          <w:color w:val="272727"/>
          <w:szCs w:val="20"/>
        </w:rPr>
        <w:t>če</w:t>
      </w:r>
      <w:proofErr w:type="spellEnd"/>
      <w:r w:rsidRPr="009C4740">
        <w:rPr>
          <w:rFonts w:cs="Arial"/>
          <w:iCs/>
          <w:color w:val="272727"/>
          <w:szCs w:val="20"/>
        </w:rPr>
        <w:t xml:space="preserve"> se s pojasnilom odpravlja dvoumnost navedbe v tej dokumentaciji. </w:t>
      </w:r>
    </w:p>
    <w:p w14:paraId="7C52EF08" w14:textId="77777777" w:rsidR="006273FA" w:rsidRPr="009C4740" w:rsidRDefault="006273FA" w:rsidP="006273FA">
      <w:pPr>
        <w:spacing w:line="280" w:lineRule="atLeast"/>
        <w:contextualSpacing/>
        <w:rPr>
          <w:rFonts w:cs="Arial"/>
          <w:iCs/>
          <w:color w:val="272727"/>
          <w:szCs w:val="20"/>
        </w:rPr>
      </w:pPr>
    </w:p>
    <w:p w14:paraId="14A90A75" w14:textId="77777777" w:rsidR="006273FA" w:rsidRPr="009C4740" w:rsidRDefault="006273FA" w:rsidP="006273FA">
      <w:pPr>
        <w:spacing w:line="280" w:lineRule="atLeast"/>
        <w:contextualSpacing/>
        <w:rPr>
          <w:rFonts w:cs="Arial"/>
          <w:iCs/>
          <w:color w:val="272727"/>
          <w:szCs w:val="20"/>
        </w:rPr>
      </w:pPr>
      <w:r w:rsidRPr="009C4740">
        <w:rPr>
          <w:rFonts w:cs="Arial"/>
          <w:iCs/>
          <w:color w:val="272727"/>
          <w:szCs w:val="20"/>
        </w:rPr>
        <w:t xml:space="preserve">Če dodatne informacije niso bile </w:t>
      </w:r>
      <w:proofErr w:type="spellStart"/>
      <w:r w:rsidRPr="009C4740">
        <w:rPr>
          <w:rFonts w:cs="Arial"/>
          <w:iCs/>
          <w:color w:val="272727"/>
          <w:szCs w:val="20"/>
        </w:rPr>
        <w:t>pravočasno</w:t>
      </w:r>
      <w:proofErr w:type="spellEnd"/>
      <w:r w:rsidRPr="009C4740">
        <w:rPr>
          <w:rFonts w:cs="Arial"/>
          <w:iCs/>
          <w:color w:val="272727"/>
          <w:szCs w:val="20"/>
        </w:rPr>
        <w:t xml:space="preserve"> zahtevane ali je njihov pomen pri pripravi ponudb zanemarljiv, podaljšanje roka ni potrebno. </w:t>
      </w:r>
    </w:p>
    <w:p w14:paraId="3402EA6B" w14:textId="77777777" w:rsidR="006273FA" w:rsidRPr="009C4740" w:rsidRDefault="006273FA" w:rsidP="006273FA">
      <w:pPr>
        <w:spacing w:line="280" w:lineRule="atLeast"/>
        <w:contextualSpacing/>
        <w:rPr>
          <w:rFonts w:cs="Arial"/>
          <w:iCs/>
          <w:color w:val="272727"/>
          <w:szCs w:val="20"/>
        </w:rPr>
      </w:pPr>
    </w:p>
    <w:p w14:paraId="6EE7E263" w14:textId="77777777" w:rsidR="00240B89" w:rsidRPr="009C4740" w:rsidRDefault="006273FA" w:rsidP="00134F9D">
      <w:pPr>
        <w:spacing w:line="280" w:lineRule="atLeast"/>
        <w:contextualSpacing/>
        <w:rPr>
          <w:rFonts w:cs="Arial"/>
          <w:iCs/>
          <w:color w:val="272727"/>
          <w:szCs w:val="20"/>
        </w:rPr>
      </w:pPr>
      <w:r w:rsidRPr="009C4740">
        <w:rPr>
          <w:rFonts w:cs="Arial"/>
          <w:iCs/>
          <w:color w:val="272727"/>
          <w:szCs w:val="20"/>
        </w:rPr>
        <w:t>S premaknitvijo roka za prejem ponudb se pravice in obveznosti naročnika in ponudnika vežejo na nove roke, ki posledično izhajajo iz podaljšanega roka za oddajo ponudb.</w:t>
      </w:r>
    </w:p>
    <w:p w14:paraId="50E4CFCC" w14:textId="77777777" w:rsidR="00877095" w:rsidRPr="009C4740" w:rsidRDefault="00877095" w:rsidP="00134F9D">
      <w:pPr>
        <w:spacing w:line="280" w:lineRule="atLeast"/>
        <w:contextualSpacing/>
        <w:rPr>
          <w:rFonts w:cs="Arial"/>
          <w:iCs/>
          <w:color w:val="272727"/>
          <w:szCs w:val="20"/>
        </w:rPr>
      </w:pPr>
    </w:p>
    <w:p w14:paraId="7504AB3C" w14:textId="77777777" w:rsidR="00134F9D" w:rsidRPr="009C4740" w:rsidRDefault="00134F9D" w:rsidP="00F56ED8">
      <w:pPr>
        <w:pStyle w:val="Naslov3"/>
        <w:rPr>
          <w:rFonts w:ascii="Arial" w:hAnsi="Arial" w:cs="Arial"/>
          <w:noProof w:val="0"/>
        </w:rPr>
      </w:pPr>
      <w:bookmarkStart w:id="26" w:name="_Toc128662441"/>
      <w:bookmarkStart w:id="27" w:name="_Toc131079152"/>
      <w:r w:rsidRPr="009C4740">
        <w:rPr>
          <w:rFonts w:ascii="Arial" w:hAnsi="Arial" w:cs="Arial"/>
          <w:noProof w:val="0"/>
        </w:rPr>
        <w:t>Zaupnost podatkov in postopka</w:t>
      </w:r>
      <w:bookmarkEnd w:id="26"/>
      <w:bookmarkEnd w:id="27"/>
      <w:r w:rsidRPr="009C4740">
        <w:rPr>
          <w:rFonts w:ascii="Arial" w:hAnsi="Arial" w:cs="Arial"/>
          <w:noProof w:val="0"/>
        </w:rPr>
        <w:t xml:space="preserve"> </w:t>
      </w:r>
    </w:p>
    <w:p w14:paraId="4F2A0CBD" w14:textId="77777777" w:rsidR="00134F9D" w:rsidRPr="009C4740" w:rsidRDefault="00134F9D" w:rsidP="0026799E">
      <w:pPr>
        <w:spacing w:line="280" w:lineRule="atLeast"/>
        <w:contextualSpacing/>
        <w:rPr>
          <w:rFonts w:cs="Arial"/>
          <w:iCs/>
          <w:szCs w:val="20"/>
        </w:rPr>
      </w:pPr>
    </w:p>
    <w:p w14:paraId="1B3796E3" w14:textId="0A2BE859" w:rsidR="0026799E" w:rsidRPr="009C4740" w:rsidRDefault="0026799E" w:rsidP="0026799E">
      <w:pPr>
        <w:pStyle w:val="Naslov8"/>
        <w:spacing w:before="0" w:after="0" w:line="280" w:lineRule="atLeast"/>
        <w:rPr>
          <w:rFonts w:ascii="Arial" w:hAnsi="Arial" w:cs="Arial"/>
          <w:i w:val="0"/>
          <w:noProof w:val="0"/>
          <w:sz w:val="20"/>
          <w:szCs w:val="20"/>
        </w:rPr>
      </w:pPr>
      <w:r w:rsidRPr="009C4740">
        <w:rPr>
          <w:rFonts w:ascii="Arial" w:hAnsi="Arial" w:cs="Arial"/>
          <w:i w:val="0"/>
          <w:noProof w:val="0"/>
          <w:sz w:val="20"/>
          <w:szCs w:val="20"/>
        </w:rPr>
        <w:t>Podatki, ki jih je ponudnik upravičeno označil za zaupne, bodo uporabljeni samo za namen javnega naročila in ne bodo dostopni nikomur izven pooblaščenih oseb naročnika, ki so zadolžene za izvedbo predmetnega javnega naročila (komisija za izvedbo in nadzor postopka oddaje javnega naročila; v nadaljevanju: komisija). Kot zaupne podatke lahko ponudnik označi dokumente, ki vsebujejo osebne podatke, pa ti niso vsebovani v nobenem javnem registru ali drugače javno dostopni ter druge poslovne podatke v skladu z zakonom, ki ureja poslovn</w:t>
      </w:r>
      <w:r w:rsidR="00A4623A" w:rsidRPr="009C4740">
        <w:rPr>
          <w:rFonts w:ascii="Arial" w:hAnsi="Arial" w:cs="Arial"/>
          <w:i w:val="0"/>
          <w:noProof w:val="0"/>
          <w:sz w:val="20"/>
          <w:szCs w:val="20"/>
        </w:rPr>
        <w:t>o</w:t>
      </w:r>
      <w:r w:rsidRPr="009C4740">
        <w:rPr>
          <w:rFonts w:ascii="Arial" w:hAnsi="Arial" w:cs="Arial"/>
          <w:i w:val="0"/>
          <w:noProof w:val="0"/>
          <w:sz w:val="20"/>
          <w:szCs w:val="20"/>
        </w:rPr>
        <w:t xml:space="preserve"> skrivnost. </w:t>
      </w:r>
    </w:p>
    <w:p w14:paraId="3EA44F57" w14:textId="77777777" w:rsidR="0026799E" w:rsidRPr="009C4740" w:rsidRDefault="0026799E" w:rsidP="0026799E">
      <w:pPr>
        <w:rPr>
          <w:rFonts w:cs="Arial"/>
          <w:szCs w:val="20"/>
        </w:rPr>
      </w:pPr>
    </w:p>
    <w:p w14:paraId="4084A462" w14:textId="77777777" w:rsidR="0026799E" w:rsidRPr="009C4740" w:rsidRDefault="0026799E" w:rsidP="0026799E">
      <w:pPr>
        <w:pStyle w:val="Naslov8"/>
        <w:spacing w:before="0" w:after="0" w:line="280" w:lineRule="atLeast"/>
        <w:rPr>
          <w:rFonts w:ascii="Arial" w:hAnsi="Arial" w:cs="Arial"/>
          <w:i w:val="0"/>
          <w:noProof w:val="0"/>
          <w:sz w:val="20"/>
          <w:szCs w:val="20"/>
        </w:rPr>
      </w:pPr>
      <w:r w:rsidRPr="009C4740">
        <w:rPr>
          <w:rFonts w:ascii="Arial" w:hAnsi="Arial" w:cs="Arial"/>
          <w:i w:val="0"/>
          <w:noProof w:val="0"/>
          <w:sz w:val="20"/>
          <w:szCs w:val="20"/>
        </w:rPr>
        <w:t xml:space="preserve">Kljub navedenemu naročnik opozarja, da so javni podatki specifikacije ponujene storitve in </w:t>
      </w:r>
      <w:proofErr w:type="spellStart"/>
      <w:r w:rsidRPr="009C4740">
        <w:rPr>
          <w:rFonts w:ascii="Arial" w:hAnsi="Arial" w:cs="Arial"/>
          <w:i w:val="0"/>
          <w:noProof w:val="0"/>
          <w:sz w:val="20"/>
          <w:szCs w:val="20"/>
        </w:rPr>
        <w:t>količina</w:t>
      </w:r>
      <w:proofErr w:type="spellEnd"/>
      <w:r w:rsidRPr="009C4740">
        <w:rPr>
          <w:rFonts w:ascii="Arial" w:hAnsi="Arial" w:cs="Arial"/>
          <w:i w:val="0"/>
          <w:noProof w:val="0"/>
          <w:sz w:val="20"/>
          <w:szCs w:val="20"/>
        </w:rPr>
        <w:t xml:space="preserve"> iz te specifikacije, cena na enoto, vrednost posamezne postavke in skupna vrednost iz ponudbe ter vsi tisti podatki, ki bodo vplivali na razvrstitev ponudbe v okviru drugih meril. 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»POSLOVNA SKRIVNOST« ali »ZAUPNO«. Naročnik ne odgovarja za zaupnost podatkov, ki ne bodo označeni, kot je zgoraj navedeno. Naročnik bo zagotovil varovanje podatkov, ki se glede na določbe zakona, ki ureja varstvo osebnih podatkov, tajne podatke</w:t>
      </w:r>
      <w:r w:rsidR="002F5340" w:rsidRPr="009C4740">
        <w:rPr>
          <w:rFonts w:ascii="Arial" w:hAnsi="Arial" w:cs="Arial"/>
          <w:i w:val="0"/>
          <w:noProof w:val="0"/>
          <w:sz w:val="20"/>
          <w:szCs w:val="20"/>
        </w:rPr>
        <w:t>, poslovno skrivnost</w:t>
      </w:r>
      <w:r w:rsidRPr="009C4740">
        <w:rPr>
          <w:rFonts w:ascii="Arial" w:hAnsi="Arial" w:cs="Arial"/>
          <w:i w:val="0"/>
          <w:noProof w:val="0"/>
          <w:sz w:val="20"/>
          <w:szCs w:val="20"/>
        </w:rPr>
        <w:t xml:space="preserve"> ali gospodarske družbe, štejejo za osebne ali tajne podatke ali poslovno skrivnost. </w:t>
      </w:r>
    </w:p>
    <w:p w14:paraId="3BA30D08" w14:textId="77777777" w:rsidR="00134F9D" w:rsidRPr="009C4740" w:rsidRDefault="00134F9D" w:rsidP="0026799E">
      <w:pPr>
        <w:pStyle w:val="Naslov8"/>
        <w:tabs>
          <w:tab w:val="left" w:pos="2802"/>
        </w:tabs>
        <w:spacing w:before="0" w:after="0" w:line="280" w:lineRule="atLeast"/>
        <w:rPr>
          <w:rFonts w:ascii="Arial" w:hAnsi="Arial" w:cs="Arial"/>
          <w:i w:val="0"/>
          <w:noProof w:val="0"/>
          <w:sz w:val="20"/>
          <w:szCs w:val="20"/>
        </w:rPr>
      </w:pPr>
    </w:p>
    <w:p w14:paraId="7937C60B" w14:textId="77777777" w:rsidR="00134F9D" w:rsidRPr="009C4740" w:rsidRDefault="00134F9D" w:rsidP="00134F9D">
      <w:pPr>
        <w:spacing w:line="280" w:lineRule="atLeast"/>
        <w:rPr>
          <w:rFonts w:cs="Arial"/>
          <w:color w:val="272727"/>
          <w:szCs w:val="20"/>
        </w:rPr>
      </w:pPr>
    </w:p>
    <w:p w14:paraId="6BB5818A" w14:textId="77777777" w:rsidR="00134F9D" w:rsidRPr="009C4740" w:rsidRDefault="00134F9D" w:rsidP="005A559A">
      <w:pPr>
        <w:pStyle w:val="Naslov1"/>
        <w:rPr>
          <w:noProof w:val="0"/>
        </w:rPr>
      </w:pPr>
      <w:bookmarkStart w:id="28" w:name="_Toc128998984"/>
      <w:bookmarkStart w:id="29" w:name="_Toc128998985"/>
      <w:bookmarkStart w:id="30" w:name="_Toc128662442"/>
      <w:bookmarkStart w:id="31" w:name="_Toc131079153"/>
      <w:bookmarkEnd w:id="28"/>
      <w:bookmarkEnd w:id="29"/>
      <w:r w:rsidRPr="009C4740">
        <w:rPr>
          <w:noProof w:val="0"/>
        </w:rPr>
        <w:t>PONUDB</w:t>
      </w:r>
      <w:r w:rsidR="00F56ED8" w:rsidRPr="009C4740">
        <w:rPr>
          <w:noProof w:val="0"/>
        </w:rPr>
        <w:t>ENI DEL</w:t>
      </w:r>
      <w:bookmarkEnd w:id="30"/>
      <w:bookmarkEnd w:id="31"/>
      <w:r w:rsidRPr="009C4740">
        <w:rPr>
          <w:noProof w:val="0"/>
        </w:rPr>
        <w:t xml:space="preserve"> </w:t>
      </w:r>
    </w:p>
    <w:p w14:paraId="2D377A8D" w14:textId="77777777" w:rsidR="00134F9D" w:rsidRPr="009C4740" w:rsidRDefault="00134F9D" w:rsidP="00134F9D">
      <w:pPr>
        <w:pStyle w:val="Telobesedila-zamik"/>
        <w:spacing w:after="0" w:line="280" w:lineRule="atLeast"/>
        <w:ind w:left="0"/>
        <w:contextualSpacing/>
        <w:rPr>
          <w:rFonts w:cs="Arial"/>
          <w:noProof w:val="0"/>
          <w:sz w:val="20"/>
          <w:szCs w:val="20"/>
        </w:rPr>
      </w:pPr>
    </w:p>
    <w:p w14:paraId="446550F5" w14:textId="77777777" w:rsidR="00134F9D" w:rsidRPr="009C4740" w:rsidRDefault="00134F9D">
      <w:pPr>
        <w:pStyle w:val="Naslov3"/>
        <w:numPr>
          <w:ilvl w:val="0"/>
          <w:numId w:val="59"/>
        </w:numPr>
        <w:rPr>
          <w:rFonts w:ascii="Arial" w:hAnsi="Arial" w:cs="Arial"/>
          <w:noProof w:val="0"/>
        </w:rPr>
      </w:pPr>
      <w:bookmarkStart w:id="32" w:name="_Toc128662443"/>
      <w:bookmarkStart w:id="33" w:name="_Toc131079154"/>
      <w:r w:rsidRPr="009C4740">
        <w:rPr>
          <w:rFonts w:ascii="Arial" w:hAnsi="Arial" w:cs="Arial"/>
          <w:noProof w:val="0"/>
        </w:rPr>
        <w:t>Jezik</w:t>
      </w:r>
      <w:bookmarkEnd w:id="32"/>
      <w:bookmarkEnd w:id="33"/>
      <w:r w:rsidRPr="009C4740">
        <w:rPr>
          <w:rFonts w:ascii="Arial" w:hAnsi="Arial" w:cs="Arial"/>
          <w:noProof w:val="0"/>
        </w:rPr>
        <w:t xml:space="preserve"> </w:t>
      </w:r>
    </w:p>
    <w:p w14:paraId="7DDFA9C2" w14:textId="77777777" w:rsidR="00134F9D" w:rsidRPr="009C4740" w:rsidRDefault="00134F9D" w:rsidP="00134F9D">
      <w:pPr>
        <w:spacing w:line="280" w:lineRule="atLeast"/>
        <w:contextualSpacing/>
        <w:rPr>
          <w:rFonts w:cs="Arial"/>
          <w:szCs w:val="20"/>
        </w:rPr>
      </w:pPr>
    </w:p>
    <w:p w14:paraId="088060C1" w14:textId="77777777" w:rsidR="00134F9D" w:rsidRPr="009C4740" w:rsidRDefault="00134F9D" w:rsidP="00134F9D">
      <w:pPr>
        <w:spacing w:line="280" w:lineRule="atLeast"/>
        <w:contextualSpacing/>
        <w:rPr>
          <w:rFonts w:cs="Arial"/>
          <w:szCs w:val="20"/>
        </w:rPr>
      </w:pPr>
      <w:r w:rsidRPr="009C4740">
        <w:rPr>
          <w:rFonts w:cs="Arial"/>
          <w:szCs w:val="20"/>
        </w:rPr>
        <w:t xml:space="preserve">Postopek javnega naročanja poteka v slovenskem jeziku. </w:t>
      </w:r>
    </w:p>
    <w:p w14:paraId="400C8788" w14:textId="77777777" w:rsidR="00134F9D" w:rsidRPr="009C4740" w:rsidRDefault="00134F9D" w:rsidP="00134F9D">
      <w:pPr>
        <w:spacing w:line="280" w:lineRule="atLeast"/>
        <w:contextualSpacing/>
        <w:rPr>
          <w:rFonts w:cs="Arial"/>
          <w:szCs w:val="20"/>
        </w:rPr>
      </w:pPr>
    </w:p>
    <w:p w14:paraId="3BB847D2" w14:textId="77777777" w:rsidR="00134F9D" w:rsidRPr="009C4740" w:rsidRDefault="00134F9D" w:rsidP="00134F9D">
      <w:pPr>
        <w:spacing w:line="280" w:lineRule="atLeast"/>
        <w:contextualSpacing/>
        <w:rPr>
          <w:rFonts w:cs="Arial"/>
          <w:szCs w:val="20"/>
        </w:rPr>
      </w:pPr>
      <w:r w:rsidRPr="009C4740">
        <w:rPr>
          <w:rFonts w:cs="Arial"/>
          <w:szCs w:val="20"/>
        </w:rPr>
        <w:t xml:space="preserve">Ponudnik mora izdelati ponudbo v slovenskem jeziku. </w:t>
      </w:r>
    </w:p>
    <w:p w14:paraId="27A80DD8" w14:textId="77777777" w:rsidR="00134F9D" w:rsidRPr="009C4740" w:rsidRDefault="00134F9D" w:rsidP="00134F9D">
      <w:pPr>
        <w:spacing w:line="280" w:lineRule="atLeast"/>
        <w:contextualSpacing/>
        <w:rPr>
          <w:rFonts w:cs="Arial"/>
          <w:szCs w:val="20"/>
        </w:rPr>
      </w:pPr>
    </w:p>
    <w:p w14:paraId="7527E70A" w14:textId="77777777" w:rsidR="00134F9D" w:rsidRPr="009C4740" w:rsidRDefault="00134F9D" w:rsidP="00134F9D">
      <w:pPr>
        <w:spacing w:line="280" w:lineRule="atLeast"/>
        <w:contextualSpacing/>
        <w:rPr>
          <w:rFonts w:cs="Arial"/>
          <w:iCs/>
          <w:szCs w:val="20"/>
        </w:rPr>
      </w:pPr>
      <w:r w:rsidRPr="009C4740">
        <w:rPr>
          <w:rFonts w:cs="Arial"/>
          <w:szCs w:val="20"/>
        </w:rPr>
        <w:t>Ponudnik priloži v ponudbeni dokumentaciji originalna dokazila v jeziku, v katerem so bila izdana in ustrezni slovenski prevod.</w:t>
      </w:r>
    </w:p>
    <w:p w14:paraId="16D76717" w14:textId="77777777" w:rsidR="00134F9D" w:rsidRPr="009C4740" w:rsidRDefault="00134F9D" w:rsidP="00134F9D">
      <w:pPr>
        <w:spacing w:line="280" w:lineRule="atLeast"/>
        <w:contextualSpacing/>
        <w:rPr>
          <w:rFonts w:cs="Arial"/>
          <w:szCs w:val="20"/>
        </w:rPr>
      </w:pPr>
    </w:p>
    <w:p w14:paraId="609AABF4" w14:textId="77777777" w:rsidR="00134F9D" w:rsidRPr="009C4740" w:rsidRDefault="00134F9D">
      <w:pPr>
        <w:pStyle w:val="Naslov3"/>
        <w:numPr>
          <w:ilvl w:val="0"/>
          <w:numId w:val="59"/>
        </w:numPr>
        <w:rPr>
          <w:rFonts w:ascii="Arial" w:hAnsi="Arial" w:cs="Arial"/>
          <w:noProof w:val="0"/>
        </w:rPr>
      </w:pPr>
      <w:bookmarkStart w:id="34" w:name="_Toc128662444"/>
      <w:bookmarkStart w:id="35" w:name="_Toc131079155"/>
      <w:r w:rsidRPr="009C4740">
        <w:rPr>
          <w:rFonts w:ascii="Arial" w:hAnsi="Arial" w:cs="Arial"/>
          <w:noProof w:val="0"/>
        </w:rPr>
        <w:t>Dopustnost ponudbe</w:t>
      </w:r>
      <w:bookmarkEnd w:id="34"/>
      <w:bookmarkEnd w:id="35"/>
    </w:p>
    <w:p w14:paraId="28C39E3D" w14:textId="77777777" w:rsidR="00134F9D" w:rsidRPr="009C4740" w:rsidRDefault="00134F9D" w:rsidP="00134F9D">
      <w:pPr>
        <w:spacing w:line="280" w:lineRule="atLeast"/>
        <w:contextualSpacing/>
        <w:rPr>
          <w:rFonts w:cs="Arial"/>
          <w:b/>
          <w:iCs/>
          <w:color w:val="272727"/>
          <w:szCs w:val="20"/>
        </w:rPr>
      </w:pPr>
    </w:p>
    <w:p w14:paraId="739A4188" w14:textId="77777777" w:rsidR="00F17CC2" w:rsidRPr="009C4740" w:rsidRDefault="00F17CC2" w:rsidP="00F17CC2">
      <w:pPr>
        <w:spacing w:line="280" w:lineRule="atLeast"/>
        <w:contextualSpacing/>
        <w:rPr>
          <w:rFonts w:cs="Arial"/>
          <w:iCs/>
          <w:color w:val="272727"/>
          <w:szCs w:val="20"/>
        </w:rPr>
      </w:pPr>
      <w:r w:rsidRPr="009C4740">
        <w:rPr>
          <w:rFonts w:cs="Arial"/>
          <w:iCs/>
          <w:color w:val="272727"/>
          <w:szCs w:val="20"/>
        </w:rPr>
        <w:t xml:space="preserve">Dopustna bo tista ponudba, ki jo bo predložil ponudnik, za katerega ne obstajajo razlogi za </w:t>
      </w:r>
      <w:proofErr w:type="spellStart"/>
      <w:r w:rsidRPr="009C4740">
        <w:rPr>
          <w:rFonts w:cs="Arial"/>
          <w:iCs/>
          <w:color w:val="272727"/>
          <w:szCs w:val="20"/>
        </w:rPr>
        <w:t>izključitev</w:t>
      </w:r>
      <w:proofErr w:type="spellEnd"/>
      <w:r w:rsidRPr="009C4740">
        <w:rPr>
          <w:rFonts w:cs="Arial"/>
          <w:iCs/>
          <w:color w:val="272727"/>
          <w:szCs w:val="20"/>
        </w:rPr>
        <w:t xml:space="preserve"> in ki izpolnjuje pogoje za sodelovanje, njegova ponudba ustreza potrebam in zahtevam </w:t>
      </w:r>
      <w:proofErr w:type="spellStart"/>
      <w:r w:rsidRPr="009C4740">
        <w:rPr>
          <w:rFonts w:cs="Arial"/>
          <w:iCs/>
          <w:color w:val="272727"/>
          <w:szCs w:val="20"/>
        </w:rPr>
        <w:t>naročnika</w:t>
      </w:r>
      <w:proofErr w:type="spellEnd"/>
      <w:r w:rsidRPr="009C4740">
        <w:rPr>
          <w:rFonts w:cs="Arial"/>
          <w:iCs/>
          <w:color w:val="272727"/>
          <w:szCs w:val="20"/>
        </w:rPr>
        <w:t xml:space="preserve">, </w:t>
      </w:r>
      <w:proofErr w:type="spellStart"/>
      <w:r w:rsidRPr="009C4740">
        <w:rPr>
          <w:rFonts w:cs="Arial"/>
          <w:iCs/>
          <w:color w:val="272727"/>
          <w:szCs w:val="20"/>
        </w:rPr>
        <w:t>določenim</w:t>
      </w:r>
      <w:proofErr w:type="spellEnd"/>
      <w:r w:rsidRPr="009C4740">
        <w:rPr>
          <w:rFonts w:cs="Arial"/>
          <w:iCs/>
          <w:color w:val="272727"/>
          <w:szCs w:val="20"/>
        </w:rPr>
        <w:t xml:space="preserve"> v </w:t>
      </w:r>
      <w:proofErr w:type="spellStart"/>
      <w:r w:rsidRPr="009C4740">
        <w:rPr>
          <w:rFonts w:cs="Arial"/>
          <w:iCs/>
          <w:color w:val="272727"/>
          <w:szCs w:val="20"/>
        </w:rPr>
        <w:t>tehničnih</w:t>
      </w:r>
      <w:proofErr w:type="spellEnd"/>
      <w:r w:rsidRPr="009C4740">
        <w:rPr>
          <w:rFonts w:cs="Arial"/>
          <w:iCs/>
          <w:color w:val="272727"/>
          <w:szCs w:val="20"/>
        </w:rPr>
        <w:t xml:space="preserve"> specifikacijah in v dokumentaciji v zvezi z oddajo javnega </w:t>
      </w:r>
      <w:proofErr w:type="spellStart"/>
      <w:r w:rsidRPr="009C4740">
        <w:rPr>
          <w:rFonts w:cs="Arial"/>
          <w:iCs/>
          <w:color w:val="272727"/>
          <w:szCs w:val="20"/>
        </w:rPr>
        <w:t>naročila</w:t>
      </w:r>
      <w:proofErr w:type="spellEnd"/>
      <w:r w:rsidRPr="009C4740">
        <w:rPr>
          <w:rFonts w:cs="Arial"/>
          <w:iCs/>
          <w:color w:val="272727"/>
          <w:szCs w:val="20"/>
        </w:rPr>
        <w:t xml:space="preserve">, ki je prispela </w:t>
      </w:r>
      <w:proofErr w:type="spellStart"/>
      <w:r w:rsidRPr="009C4740">
        <w:rPr>
          <w:rFonts w:cs="Arial"/>
          <w:iCs/>
          <w:color w:val="272727"/>
          <w:szCs w:val="20"/>
        </w:rPr>
        <w:t>pravočasno</w:t>
      </w:r>
      <w:proofErr w:type="spellEnd"/>
      <w:r w:rsidRPr="009C4740">
        <w:rPr>
          <w:rFonts w:cs="Arial"/>
          <w:iCs/>
          <w:color w:val="272727"/>
          <w:szCs w:val="20"/>
        </w:rPr>
        <w:t xml:space="preserve">, pri njej ni dokazano nedovoljeno dogovarjanje ali korupcija, </w:t>
      </w:r>
      <w:proofErr w:type="spellStart"/>
      <w:r w:rsidRPr="009C4740">
        <w:rPr>
          <w:rFonts w:cs="Arial"/>
          <w:iCs/>
          <w:color w:val="272727"/>
          <w:szCs w:val="20"/>
        </w:rPr>
        <w:t>naročnik</w:t>
      </w:r>
      <w:proofErr w:type="spellEnd"/>
      <w:r w:rsidRPr="009C4740">
        <w:rPr>
          <w:rFonts w:cs="Arial"/>
          <w:iCs/>
          <w:color w:val="272727"/>
          <w:szCs w:val="20"/>
        </w:rPr>
        <w:t xml:space="preserve"> je ni ocenil za </w:t>
      </w:r>
      <w:proofErr w:type="spellStart"/>
      <w:r w:rsidRPr="009C4740">
        <w:rPr>
          <w:rFonts w:cs="Arial"/>
          <w:iCs/>
          <w:color w:val="272727"/>
          <w:szCs w:val="20"/>
        </w:rPr>
        <w:t>neobičajno</w:t>
      </w:r>
      <w:proofErr w:type="spellEnd"/>
      <w:r w:rsidRPr="009C4740">
        <w:rPr>
          <w:rFonts w:cs="Arial"/>
          <w:iCs/>
          <w:color w:val="272727"/>
          <w:szCs w:val="20"/>
        </w:rPr>
        <w:t xml:space="preserve"> nizko in cena ne presega zagotovljenih sredstev </w:t>
      </w:r>
      <w:proofErr w:type="spellStart"/>
      <w:r w:rsidRPr="009C4740">
        <w:rPr>
          <w:rFonts w:cs="Arial"/>
          <w:iCs/>
          <w:color w:val="272727"/>
          <w:szCs w:val="20"/>
        </w:rPr>
        <w:t>naročnika</w:t>
      </w:r>
      <w:proofErr w:type="spellEnd"/>
      <w:r w:rsidRPr="009C4740">
        <w:rPr>
          <w:rFonts w:cs="Arial"/>
          <w:iCs/>
          <w:color w:val="272727"/>
          <w:szCs w:val="20"/>
        </w:rPr>
        <w:t xml:space="preserve">. </w:t>
      </w:r>
    </w:p>
    <w:p w14:paraId="7FD0E128" w14:textId="77777777" w:rsidR="00F17CC2" w:rsidRPr="009C4740" w:rsidRDefault="00F17CC2" w:rsidP="00F17CC2">
      <w:pPr>
        <w:spacing w:line="280" w:lineRule="atLeast"/>
        <w:contextualSpacing/>
        <w:rPr>
          <w:rFonts w:cs="Arial"/>
          <w:iCs/>
          <w:color w:val="272727"/>
          <w:szCs w:val="20"/>
        </w:rPr>
      </w:pPr>
    </w:p>
    <w:p w14:paraId="0B5ACB52" w14:textId="77777777" w:rsidR="00F17CC2" w:rsidRPr="009C4740" w:rsidRDefault="00F17CC2" w:rsidP="00F17CC2">
      <w:pPr>
        <w:spacing w:line="280" w:lineRule="atLeast"/>
        <w:contextualSpacing/>
        <w:rPr>
          <w:rFonts w:cs="Arial"/>
          <w:iCs/>
          <w:color w:val="272727"/>
          <w:szCs w:val="20"/>
        </w:rPr>
      </w:pPr>
      <w:r w:rsidRPr="009C4740">
        <w:rPr>
          <w:rFonts w:cs="Arial"/>
          <w:iCs/>
          <w:color w:val="272727"/>
          <w:szCs w:val="20"/>
        </w:rPr>
        <w:t>Ponudnik mora pri pripravi ponudbe in izpolnjevanju obrazcev upoštevati navodila, ki so navedena na posameznem obrazcu.</w:t>
      </w:r>
    </w:p>
    <w:p w14:paraId="3536D225" w14:textId="77777777" w:rsidR="00886FA5" w:rsidRPr="009C4740" w:rsidRDefault="00886FA5" w:rsidP="00134F9D">
      <w:pPr>
        <w:spacing w:line="280" w:lineRule="atLeast"/>
        <w:contextualSpacing/>
        <w:rPr>
          <w:rFonts w:cs="Arial"/>
          <w:iCs/>
          <w:color w:val="272727"/>
          <w:szCs w:val="20"/>
        </w:rPr>
      </w:pPr>
    </w:p>
    <w:p w14:paraId="1328A89D" w14:textId="77777777" w:rsidR="00134F9D" w:rsidRPr="009C4740" w:rsidRDefault="00134F9D" w:rsidP="00134F9D">
      <w:pPr>
        <w:spacing w:line="280" w:lineRule="atLeast"/>
        <w:contextualSpacing/>
        <w:rPr>
          <w:rFonts w:cs="Arial"/>
          <w:iCs/>
          <w:color w:val="272727"/>
          <w:szCs w:val="20"/>
        </w:rPr>
      </w:pPr>
      <w:r w:rsidRPr="009C4740">
        <w:rPr>
          <w:rFonts w:cs="Arial"/>
          <w:iCs/>
          <w:color w:val="272727"/>
          <w:szCs w:val="20"/>
        </w:rPr>
        <w:t>Ponudnik mora v ponudbi predložiti izpolnjene</w:t>
      </w:r>
      <w:r w:rsidR="003035B9" w:rsidRPr="009C4740">
        <w:rPr>
          <w:rFonts w:cs="Arial"/>
          <w:iCs/>
          <w:color w:val="272727"/>
          <w:szCs w:val="20"/>
        </w:rPr>
        <w:t xml:space="preserve"> in</w:t>
      </w:r>
      <w:r w:rsidRPr="009C4740">
        <w:rPr>
          <w:rFonts w:cs="Arial"/>
          <w:iCs/>
          <w:color w:val="272727"/>
          <w:szCs w:val="20"/>
        </w:rPr>
        <w:t xml:space="preserve"> podpisane naslednje dokumente:</w:t>
      </w:r>
    </w:p>
    <w:p w14:paraId="19D95A57" w14:textId="77777777" w:rsidR="00134F9D" w:rsidRPr="009C4740" w:rsidRDefault="00B06742" w:rsidP="003E28D8">
      <w:pPr>
        <w:numPr>
          <w:ilvl w:val="0"/>
          <w:numId w:val="10"/>
        </w:numPr>
        <w:spacing w:line="280" w:lineRule="atLeast"/>
        <w:contextualSpacing/>
        <w:rPr>
          <w:rFonts w:cs="Arial"/>
          <w:iCs/>
          <w:color w:val="272727"/>
          <w:szCs w:val="20"/>
        </w:rPr>
      </w:pPr>
      <w:r w:rsidRPr="009C4740">
        <w:rPr>
          <w:rFonts w:cs="Arial"/>
          <w:iCs/>
          <w:color w:val="272727"/>
          <w:szCs w:val="20"/>
        </w:rPr>
        <w:t>ESP</w:t>
      </w:r>
      <w:r w:rsidR="002D2781" w:rsidRPr="009C4740">
        <w:rPr>
          <w:rFonts w:cs="Arial"/>
          <w:iCs/>
          <w:color w:val="272727"/>
          <w:szCs w:val="20"/>
        </w:rPr>
        <w:t>D</w:t>
      </w:r>
      <w:r w:rsidRPr="009C4740">
        <w:rPr>
          <w:rFonts w:cs="Arial"/>
          <w:iCs/>
          <w:color w:val="272727"/>
          <w:szCs w:val="20"/>
        </w:rPr>
        <w:t xml:space="preserve"> </w:t>
      </w:r>
      <w:r w:rsidR="00134F9D" w:rsidRPr="009C4740">
        <w:rPr>
          <w:rFonts w:cs="Arial"/>
          <w:iCs/>
          <w:color w:val="272727"/>
          <w:szCs w:val="20"/>
        </w:rPr>
        <w:t>(OBR-1),</w:t>
      </w:r>
    </w:p>
    <w:p w14:paraId="426B8423" w14:textId="77777777" w:rsidR="00134F9D" w:rsidRPr="009C4740" w:rsidRDefault="00C113DA" w:rsidP="00C91D12">
      <w:pPr>
        <w:numPr>
          <w:ilvl w:val="0"/>
          <w:numId w:val="10"/>
        </w:numPr>
        <w:spacing w:line="280" w:lineRule="atLeast"/>
        <w:contextualSpacing/>
        <w:rPr>
          <w:rFonts w:cs="Arial"/>
          <w:iCs/>
          <w:color w:val="272727"/>
          <w:szCs w:val="20"/>
        </w:rPr>
      </w:pPr>
      <w:r w:rsidRPr="009C4740">
        <w:rPr>
          <w:rFonts w:cs="Arial"/>
          <w:iCs/>
          <w:color w:val="272727"/>
          <w:szCs w:val="20"/>
        </w:rPr>
        <w:t>Predračun (OBR-2)</w:t>
      </w:r>
      <w:r w:rsidR="00C91D12" w:rsidRPr="009C4740">
        <w:rPr>
          <w:rFonts w:cs="Arial"/>
          <w:iCs/>
          <w:color w:val="272727"/>
          <w:szCs w:val="20"/>
        </w:rPr>
        <w:t xml:space="preserve">, </w:t>
      </w:r>
    </w:p>
    <w:p w14:paraId="31B905F6" w14:textId="77777777" w:rsidR="00134F9D" w:rsidRPr="009C4740" w:rsidRDefault="00B06742" w:rsidP="003E28D8">
      <w:pPr>
        <w:numPr>
          <w:ilvl w:val="0"/>
          <w:numId w:val="10"/>
        </w:numPr>
        <w:spacing w:line="280" w:lineRule="atLeast"/>
        <w:contextualSpacing/>
        <w:rPr>
          <w:rFonts w:cs="Arial"/>
          <w:iCs/>
          <w:color w:val="272727"/>
          <w:szCs w:val="20"/>
        </w:rPr>
      </w:pPr>
      <w:r w:rsidRPr="009C4740">
        <w:rPr>
          <w:rFonts w:cs="Arial"/>
          <w:iCs/>
          <w:color w:val="272727"/>
          <w:szCs w:val="20"/>
        </w:rPr>
        <w:t>Reference</w:t>
      </w:r>
      <w:r w:rsidR="00134F9D" w:rsidRPr="009C4740">
        <w:rPr>
          <w:rFonts w:cs="Arial"/>
          <w:iCs/>
          <w:color w:val="272727"/>
          <w:szCs w:val="20"/>
        </w:rPr>
        <w:t xml:space="preserve"> (OBR-3),</w:t>
      </w:r>
    </w:p>
    <w:p w14:paraId="222680A4" w14:textId="77777777" w:rsidR="00550733" w:rsidRPr="009C4740" w:rsidRDefault="00B06742" w:rsidP="003E28D8">
      <w:pPr>
        <w:numPr>
          <w:ilvl w:val="0"/>
          <w:numId w:val="10"/>
        </w:numPr>
        <w:spacing w:line="280" w:lineRule="atLeast"/>
        <w:contextualSpacing/>
        <w:rPr>
          <w:rFonts w:cs="Arial"/>
          <w:iCs/>
          <w:color w:val="272727"/>
          <w:szCs w:val="20"/>
        </w:rPr>
      </w:pPr>
      <w:r w:rsidRPr="009C4740">
        <w:rPr>
          <w:rFonts w:cs="Arial"/>
          <w:iCs/>
          <w:color w:val="272727"/>
          <w:szCs w:val="20"/>
        </w:rPr>
        <w:t>Kader</w:t>
      </w:r>
      <w:r w:rsidR="00550733" w:rsidRPr="009C4740">
        <w:rPr>
          <w:rFonts w:cs="Arial"/>
          <w:iCs/>
          <w:color w:val="272727"/>
          <w:szCs w:val="20"/>
        </w:rPr>
        <w:t xml:space="preserve"> (OBR-</w:t>
      </w:r>
      <w:r w:rsidRPr="009C4740">
        <w:rPr>
          <w:rFonts w:cs="Arial"/>
          <w:iCs/>
          <w:color w:val="272727"/>
          <w:szCs w:val="20"/>
        </w:rPr>
        <w:t>4</w:t>
      </w:r>
      <w:r w:rsidR="00550733" w:rsidRPr="009C4740">
        <w:rPr>
          <w:rFonts w:cs="Arial"/>
          <w:iCs/>
          <w:color w:val="272727"/>
          <w:szCs w:val="20"/>
        </w:rPr>
        <w:t>),</w:t>
      </w:r>
    </w:p>
    <w:p w14:paraId="3A21D7FD" w14:textId="77777777" w:rsidR="00674B6B" w:rsidRPr="009C4740" w:rsidRDefault="00B06742" w:rsidP="003E28D8">
      <w:pPr>
        <w:numPr>
          <w:ilvl w:val="0"/>
          <w:numId w:val="10"/>
        </w:numPr>
        <w:spacing w:line="280" w:lineRule="atLeast"/>
        <w:contextualSpacing/>
        <w:rPr>
          <w:rFonts w:cs="Arial"/>
          <w:iCs/>
          <w:color w:val="272727"/>
          <w:szCs w:val="20"/>
        </w:rPr>
      </w:pPr>
      <w:r w:rsidRPr="009C4740">
        <w:rPr>
          <w:rFonts w:cs="Arial"/>
          <w:iCs/>
          <w:color w:val="272727"/>
          <w:szCs w:val="20"/>
        </w:rPr>
        <w:t xml:space="preserve">Pooblastilo </w:t>
      </w:r>
      <w:r w:rsidR="00674B6B" w:rsidRPr="009C4740">
        <w:rPr>
          <w:rFonts w:cs="Arial"/>
          <w:iCs/>
          <w:color w:val="272727"/>
          <w:szCs w:val="20"/>
        </w:rPr>
        <w:t>za pridobitev podatkov iz kazenske evidence (OBR-</w:t>
      </w:r>
      <w:r w:rsidRPr="009C4740">
        <w:rPr>
          <w:rFonts w:cs="Arial"/>
          <w:iCs/>
          <w:color w:val="272727"/>
          <w:szCs w:val="20"/>
        </w:rPr>
        <w:t>5</w:t>
      </w:r>
      <w:r w:rsidR="00674B6B" w:rsidRPr="009C4740">
        <w:rPr>
          <w:rFonts w:cs="Arial"/>
          <w:iCs/>
          <w:color w:val="272727"/>
          <w:szCs w:val="20"/>
        </w:rPr>
        <w:t>),</w:t>
      </w:r>
    </w:p>
    <w:p w14:paraId="3F67D888" w14:textId="77777777" w:rsidR="009E45C3" w:rsidRPr="009C4740" w:rsidRDefault="009E45C3" w:rsidP="003E28D8">
      <w:pPr>
        <w:numPr>
          <w:ilvl w:val="0"/>
          <w:numId w:val="10"/>
        </w:numPr>
        <w:spacing w:line="280" w:lineRule="atLeast"/>
        <w:contextualSpacing/>
        <w:rPr>
          <w:rFonts w:cs="Arial"/>
          <w:iCs/>
          <w:color w:val="272727"/>
          <w:szCs w:val="20"/>
        </w:rPr>
      </w:pPr>
      <w:proofErr w:type="spellStart"/>
      <w:r w:rsidRPr="009C4740">
        <w:rPr>
          <w:rFonts w:cs="Arial"/>
          <w:iCs/>
          <w:color w:val="272727"/>
          <w:szCs w:val="20"/>
        </w:rPr>
        <w:t>Uparitvena</w:t>
      </w:r>
      <w:proofErr w:type="spellEnd"/>
      <w:r w:rsidRPr="009C4740">
        <w:rPr>
          <w:rFonts w:cs="Arial"/>
          <w:iCs/>
          <w:color w:val="272727"/>
          <w:szCs w:val="20"/>
        </w:rPr>
        <w:t xml:space="preserve"> koda za idejni načrt (OBR-8)</w:t>
      </w:r>
      <w:r w:rsidR="00A4623A" w:rsidRPr="009C4740">
        <w:rPr>
          <w:rFonts w:cs="Arial"/>
          <w:iCs/>
          <w:color w:val="272727"/>
          <w:szCs w:val="20"/>
        </w:rPr>
        <w:t>,</w:t>
      </w:r>
    </w:p>
    <w:p w14:paraId="0DEAA829" w14:textId="77777777" w:rsidR="00B06742" w:rsidRPr="009C4740" w:rsidRDefault="00B06742" w:rsidP="00F56ED8">
      <w:pPr>
        <w:numPr>
          <w:ilvl w:val="0"/>
          <w:numId w:val="10"/>
        </w:numPr>
        <w:spacing w:line="280" w:lineRule="atLeast"/>
        <w:contextualSpacing/>
        <w:rPr>
          <w:rFonts w:cs="Arial"/>
          <w:iCs/>
          <w:color w:val="272727"/>
          <w:szCs w:val="20"/>
        </w:rPr>
      </w:pPr>
      <w:r w:rsidRPr="009C4740">
        <w:rPr>
          <w:rFonts w:cs="Arial"/>
          <w:iCs/>
          <w:color w:val="272727"/>
          <w:szCs w:val="20"/>
        </w:rPr>
        <w:lastRenderedPageBreak/>
        <w:t xml:space="preserve">Dokazila o uporabi zmogljivosti kadra, ki ni zaposlen pri ponudniku (npr. pisni dogovor med ponudnikom in kadrom, avtorska pogodba, </w:t>
      </w:r>
      <w:proofErr w:type="spellStart"/>
      <w:r w:rsidRPr="009C4740">
        <w:rPr>
          <w:rFonts w:cs="Arial"/>
          <w:iCs/>
          <w:color w:val="272727"/>
          <w:szCs w:val="20"/>
        </w:rPr>
        <w:t>podjemna</w:t>
      </w:r>
      <w:proofErr w:type="spellEnd"/>
      <w:r w:rsidRPr="009C4740">
        <w:rPr>
          <w:rFonts w:cs="Arial"/>
          <w:iCs/>
          <w:color w:val="272727"/>
          <w:szCs w:val="20"/>
        </w:rPr>
        <w:t xml:space="preserve"> pogodba ipd.) (če je potrebno)</w:t>
      </w:r>
      <w:r w:rsidR="00A4623A" w:rsidRPr="009C4740">
        <w:rPr>
          <w:rFonts w:cs="Arial"/>
          <w:iCs/>
          <w:color w:val="272727"/>
          <w:szCs w:val="20"/>
        </w:rPr>
        <w:t>.</w:t>
      </w:r>
    </w:p>
    <w:p w14:paraId="7E41DCB2" w14:textId="77777777" w:rsidR="00B06742" w:rsidRPr="009C4740" w:rsidRDefault="00B06742" w:rsidP="00C113DA">
      <w:pPr>
        <w:spacing w:line="280" w:lineRule="atLeast"/>
        <w:ind w:left="1080"/>
        <w:contextualSpacing/>
        <w:rPr>
          <w:rFonts w:cs="Arial"/>
          <w:iCs/>
          <w:color w:val="272727"/>
          <w:szCs w:val="20"/>
        </w:rPr>
      </w:pPr>
    </w:p>
    <w:p w14:paraId="3FBC9485" w14:textId="77777777" w:rsidR="00134F9D" w:rsidRPr="009C4740" w:rsidRDefault="003035B9" w:rsidP="00134F9D">
      <w:pPr>
        <w:spacing w:line="280" w:lineRule="atLeast"/>
        <w:contextualSpacing/>
        <w:rPr>
          <w:rFonts w:cs="Arial"/>
          <w:iCs/>
          <w:color w:val="272727"/>
          <w:szCs w:val="20"/>
        </w:rPr>
      </w:pPr>
      <w:r w:rsidRPr="009C4740">
        <w:rPr>
          <w:rFonts w:cs="Arial"/>
          <w:iCs/>
          <w:color w:val="272727"/>
          <w:szCs w:val="20"/>
        </w:rPr>
        <w:t>Če</w:t>
      </w:r>
      <w:r w:rsidR="00134F9D" w:rsidRPr="009C4740">
        <w:rPr>
          <w:rFonts w:cs="Arial"/>
          <w:iCs/>
          <w:color w:val="272727"/>
          <w:szCs w:val="20"/>
        </w:rPr>
        <w:t xml:space="preserve"> bo ponudnik pri izvedbi naročila sodeloval s podizvajalci, mora za vsakega podizvajalca predložiti še naslednje dokumente: </w:t>
      </w:r>
    </w:p>
    <w:p w14:paraId="409A95E5" w14:textId="77777777" w:rsidR="00F17CC2" w:rsidRPr="009C4740" w:rsidRDefault="00F17CC2" w:rsidP="00F17CC2">
      <w:pPr>
        <w:numPr>
          <w:ilvl w:val="0"/>
          <w:numId w:val="17"/>
        </w:numPr>
        <w:spacing w:line="280" w:lineRule="atLeast"/>
        <w:contextualSpacing/>
        <w:rPr>
          <w:rFonts w:cs="Arial"/>
          <w:iCs/>
          <w:color w:val="272727"/>
          <w:szCs w:val="20"/>
        </w:rPr>
      </w:pPr>
      <w:r w:rsidRPr="009C4740">
        <w:rPr>
          <w:rFonts w:cs="Arial"/>
          <w:iCs/>
          <w:color w:val="272727"/>
          <w:szCs w:val="20"/>
        </w:rPr>
        <w:t>ESPD (OBR-</w:t>
      </w:r>
      <w:r w:rsidR="00B06742" w:rsidRPr="009C4740">
        <w:rPr>
          <w:rFonts w:cs="Arial"/>
          <w:iCs/>
          <w:color w:val="272727"/>
          <w:szCs w:val="20"/>
        </w:rPr>
        <w:t>1</w:t>
      </w:r>
      <w:r w:rsidRPr="009C4740">
        <w:rPr>
          <w:rFonts w:cs="Arial"/>
          <w:iCs/>
          <w:color w:val="272727"/>
          <w:szCs w:val="20"/>
        </w:rPr>
        <w:t xml:space="preserve">), </w:t>
      </w:r>
    </w:p>
    <w:p w14:paraId="05755B65" w14:textId="77777777" w:rsidR="00674B6B" w:rsidRPr="009C4740" w:rsidRDefault="00B06742" w:rsidP="00674B6B">
      <w:pPr>
        <w:numPr>
          <w:ilvl w:val="0"/>
          <w:numId w:val="17"/>
        </w:numPr>
        <w:spacing w:line="280" w:lineRule="atLeast"/>
        <w:contextualSpacing/>
        <w:rPr>
          <w:rFonts w:cs="Arial"/>
          <w:iCs/>
          <w:color w:val="272727"/>
          <w:szCs w:val="20"/>
        </w:rPr>
      </w:pPr>
      <w:r w:rsidRPr="009C4740">
        <w:rPr>
          <w:rFonts w:cs="Arial"/>
          <w:iCs/>
          <w:color w:val="272727"/>
          <w:szCs w:val="20"/>
        </w:rPr>
        <w:t xml:space="preserve">Pooblastilo </w:t>
      </w:r>
      <w:r w:rsidR="00674B6B" w:rsidRPr="009C4740">
        <w:rPr>
          <w:rFonts w:cs="Arial"/>
          <w:iCs/>
          <w:color w:val="272727"/>
          <w:szCs w:val="20"/>
        </w:rPr>
        <w:t>za pridobitev podatkov iz kazenske evidence (OBR-</w:t>
      </w:r>
      <w:r w:rsidRPr="009C4740">
        <w:rPr>
          <w:rFonts w:cs="Arial"/>
          <w:iCs/>
          <w:color w:val="272727"/>
          <w:szCs w:val="20"/>
        </w:rPr>
        <w:t>5</w:t>
      </w:r>
      <w:r w:rsidR="00674B6B" w:rsidRPr="009C4740">
        <w:rPr>
          <w:rFonts w:cs="Arial"/>
          <w:iCs/>
          <w:color w:val="272727"/>
          <w:szCs w:val="20"/>
        </w:rPr>
        <w:t>),</w:t>
      </w:r>
    </w:p>
    <w:p w14:paraId="023FE612" w14:textId="4312774D" w:rsidR="00134F9D" w:rsidRPr="009C4740" w:rsidRDefault="00134F9D" w:rsidP="003E28D8">
      <w:pPr>
        <w:numPr>
          <w:ilvl w:val="0"/>
          <w:numId w:val="17"/>
        </w:numPr>
        <w:spacing w:line="280" w:lineRule="atLeast"/>
        <w:contextualSpacing/>
        <w:rPr>
          <w:rFonts w:cs="Arial"/>
          <w:iCs/>
          <w:color w:val="272727"/>
          <w:szCs w:val="20"/>
        </w:rPr>
      </w:pPr>
      <w:r w:rsidRPr="009C4740">
        <w:rPr>
          <w:rFonts w:cs="Arial"/>
          <w:iCs/>
          <w:color w:val="272727"/>
          <w:szCs w:val="20"/>
        </w:rPr>
        <w:t>Zahtev</w:t>
      </w:r>
      <w:r w:rsidR="00B06742" w:rsidRPr="009C4740">
        <w:rPr>
          <w:rFonts w:cs="Arial"/>
          <w:iCs/>
          <w:color w:val="272727"/>
          <w:szCs w:val="20"/>
        </w:rPr>
        <w:t>a</w:t>
      </w:r>
      <w:r w:rsidRPr="009C4740">
        <w:rPr>
          <w:rFonts w:cs="Arial"/>
          <w:iCs/>
          <w:color w:val="272727"/>
          <w:szCs w:val="20"/>
        </w:rPr>
        <w:t xml:space="preserve"> podizvajalca za neposredno </w:t>
      </w:r>
      <w:proofErr w:type="spellStart"/>
      <w:r w:rsidRPr="009C4740">
        <w:rPr>
          <w:rFonts w:cs="Arial"/>
          <w:iCs/>
          <w:color w:val="272727"/>
          <w:szCs w:val="20"/>
        </w:rPr>
        <w:t>plačilo</w:t>
      </w:r>
      <w:proofErr w:type="spellEnd"/>
      <w:r w:rsidRPr="009C4740">
        <w:rPr>
          <w:rFonts w:cs="Arial"/>
          <w:iCs/>
          <w:color w:val="272727"/>
          <w:szCs w:val="20"/>
        </w:rPr>
        <w:t xml:space="preserve">, </w:t>
      </w:r>
      <w:proofErr w:type="spellStart"/>
      <w:r w:rsidRPr="009C4740">
        <w:rPr>
          <w:rFonts w:cs="Arial"/>
          <w:iCs/>
          <w:color w:val="272727"/>
          <w:szCs w:val="20"/>
        </w:rPr>
        <w:t>če</w:t>
      </w:r>
      <w:proofErr w:type="spellEnd"/>
      <w:r w:rsidRPr="009C4740">
        <w:rPr>
          <w:rFonts w:cs="Arial"/>
          <w:iCs/>
          <w:color w:val="272727"/>
          <w:szCs w:val="20"/>
        </w:rPr>
        <w:t xml:space="preserve"> podizvajalec to zahteva </w:t>
      </w:r>
      <w:r w:rsidR="00AE0A87" w:rsidRPr="009C4740">
        <w:rPr>
          <w:rFonts w:cs="Arial"/>
          <w:iCs/>
          <w:color w:val="272727"/>
          <w:szCs w:val="20"/>
        </w:rPr>
        <w:t>(</w:t>
      </w:r>
      <w:r w:rsidRPr="009C4740">
        <w:rPr>
          <w:rFonts w:cs="Arial"/>
          <w:iCs/>
          <w:color w:val="272727"/>
          <w:szCs w:val="20"/>
        </w:rPr>
        <w:t xml:space="preserve">glej točko 4.2 I. poglavja </w:t>
      </w:r>
      <w:r w:rsidR="00B4070F">
        <w:rPr>
          <w:rFonts w:cs="Arial"/>
          <w:iCs/>
          <w:color w:val="272727"/>
          <w:szCs w:val="20"/>
        </w:rPr>
        <w:t>teh navodil</w:t>
      </w:r>
      <w:r w:rsidRPr="009C4740">
        <w:rPr>
          <w:rFonts w:cs="Arial"/>
          <w:iCs/>
          <w:color w:val="272727"/>
          <w:szCs w:val="20"/>
        </w:rPr>
        <w:t>),</w:t>
      </w:r>
      <w:bookmarkStart w:id="36" w:name="_Hlk129613873"/>
      <w:r w:rsidRPr="009C4740">
        <w:rPr>
          <w:rFonts w:cs="Arial"/>
          <w:iCs/>
          <w:color w:val="272727"/>
          <w:szCs w:val="20"/>
        </w:rPr>
        <w:t xml:space="preserve">Soglasje podizvajalca, na podlagi katerega naročnik namesto glavnega izvajalca poravna podizvajalčevo terjatev do glavnega izvajalca, če podizvajalec zahteva neposredno plačilo (glej točko 4.2 I. poglavja </w:t>
      </w:r>
      <w:r w:rsidR="00B4070F">
        <w:rPr>
          <w:rFonts w:cs="Arial"/>
          <w:iCs/>
          <w:color w:val="272727"/>
          <w:szCs w:val="20"/>
        </w:rPr>
        <w:t>teh navodil</w:t>
      </w:r>
      <w:r w:rsidRPr="009C4740">
        <w:rPr>
          <w:rFonts w:cs="Arial"/>
          <w:iCs/>
          <w:color w:val="272727"/>
          <w:szCs w:val="20"/>
        </w:rPr>
        <w:t>).</w:t>
      </w:r>
    </w:p>
    <w:p w14:paraId="6869F2BD" w14:textId="77777777" w:rsidR="00134F9D" w:rsidRPr="009C4740" w:rsidRDefault="00134F9D" w:rsidP="00134F9D">
      <w:pPr>
        <w:spacing w:line="280" w:lineRule="atLeast"/>
        <w:contextualSpacing/>
        <w:rPr>
          <w:rFonts w:cs="Arial"/>
          <w:iCs/>
          <w:color w:val="272727"/>
          <w:szCs w:val="20"/>
        </w:rPr>
      </w:pPr>
    </w:p>
    <w:bookmarkEnd w:id="36"/>
    <w:p w14:paraId="43923153" w14:textId="77777777" w:rsidR="00134F9D" w:rsidRPr="009C4740" w:rsidRDefault="003035B9" w:rsidP="00134F9D">
      <w:pPr>
        <w:spacing w:line="280" w:lineRule="atLeast"/>
        <w:contextualSpacing/>
        <w:rPr>
          <w:rFonts w:cs="Arial"/>
          <w:iCs/>
          <w:color w:val="272727"/>
          <w:szCs w:val="20"/>
        </w:rPr>
      </w:pPr>
      <w:r w:rsidRPr="009C4740">
        <w:rPr>
          <w:rFonts w:cs="Arial"/>
          <w:iCs/>
          <w:color w:val="272727"/>
          <w:szCs w:val="20"/>
        </w:rPr>
        <w:t>Če</w:t>
      </w:r>
      <w:r w:rsidR="00134F9D" w:rsidRPr="009C4740">
        <w:rPr>
          <w:rFonts w:cs="Arial"/>
          <w:iCs/>
          <w:color w:val="272727"/>
          <w:szCs w:val="20"/>
        </w:rPr>
        <w:t xml:space="preserve"> bo ponudnik pri izvedbi naročila nastopal s skupno ponudbo mora za vsakega partnerja v skupni ponudbi predložiti še naslednje dokumente: </w:t>
      </w:r>
    </w:p>
    <w:p w14:paraId="5A7B26E0" w14:textId="77777777" w:rsidR="00134F9D" w:rsidRPr="009C4740" w:rsidRDefault="00B06742" w:rsidP="003E28D8">
      <w:pPr>
        <w:numPr>
          <w:ilvl w:val="0"/>
          <w:numId w:val="16"/>
        </w:numPr>
        <w:spacing w:line="280" w:lineRule="atLeast"/>
        <w:contextualSpacing/>
        <w:rPr>
          <w:rFonts w:cs="Arial"/>
          <w:iCs/>
          <w:color w:val="272727"/>
          <w:szCs w:val="20"/>
        </w:rPr>
      </w:pPr>
      <w:r w:rsidRPr="009C4740">
        <w:rPr>
          <w:rFonts w:cs="Arial"/>
          <w:iCs/>
          <w:color w:val="272727"/>
          <w:szCs w:val="20"/>
        </w:rPr>
        <w:t>ES</w:t>
      </w:r>
      <w:r w:rsidR="002D2781" w:rsidRPr="009C4740">
        <w:rPr>
          <w:rFonts w:cs="Arial"/>
          <w:iCs/>
          <w:color w:val="272727"/>
          <w:szCs w:val="20"/>
        </w:rPr>
        <w:t>PD</w:t>
      </w:r>
      <w:r w:rsidRPr="009C4740">
        <w:rPr>
          <w:rFonts w:cs="Arial"/>
          <w:iCs/>
          <w:color w:val="272727"/>
          <w:szCs w:val="20"/>
        </w:rPr>
        <w:t xml:space="preserve"> </w:t>
      </w:r>
      <w:r w:rsidR="00134F9D" w:rsidRPr="009C4740">
        <w:rPr>
          <w:rFonts w:cs="Arial"/>
          <w:iCs/>
          <w:color w:val="272727"/>
          <w:szCs w:val="20"/>
        </w:rPr>
        <w:t>(OBR-1),</w:t>
      </w:r>
    </w:p>
    <w:p w14:paraId="418F4487" w14:textId="77777777" w:rsidR="00674B6B" w:rsidRPr="009C4740" w:rsidRDefault="00B06742" w:rsidP="00674B6B">
      <w:pPr>
        <w:numPr>
          <w:ilvl w:val="0"/>
          <w:numId w:val="16"/>
        </w:numPr>
        <w:spacing w:line="280" w:lineRule="atLeast"/>
        <w:contextualSpacing/>
        <w:rPr>
          <w:rFonts w:cs="Arial"/>
          <w:iCs/>
          <w:color w:val="272727"/>
          <w:szCs w:val="20"/>
        </w:rPr>
      </w:pPr>
      <w:r w:rsidRPr="009C4740">
        <w:rPr>
          <w:rFonts w:cs="Arial"/>
          <w:iCs/>
          <w:color w:val="272727"/>
          <w:szCs w:val="20"/>
        </w:rPr>
        <w:t>Pooblastilo</w:t>
      </w:r>
      <w:r w:rsidR="00674B6B" w:rsidRPr="009C4740">
        <w:rPr>
          <w:rFonts w:cs="Arial"/>
          <w:iCs/>
          <w:color w:val="272727"/>
          <w:szCs w:val="20"/>
        </w:rPr>
        <w:t xml:space="preserve"> za pridobitev podatkov iz kazenske evidence (OBR-</w:t>
      </w:r>
      <w:r w:rsidRPr="009C4740">
        <w:rPr>
          <w:rFonts w:cs="Arial"/>
          <w:iCs/>
          <w:color w:val="272727"/>
          <w:szCs w:val="20"/>
        </w:rPr>
        <w:t>5</w:t>
      </w:r>
      <w:r w:rsidR="00674B6B" w:rsidRPr="009C4740">
        <w:rPr>
          <w:rFonts w:cs="Arial"/>
          <w:iCs/>
          <w:color w:val="272727"/>
          <w:szCs w:val="20"/>
        </w:rPr>
        <w:t>),</w:t>
      </w:r>
    </w:p>
    <w:p w14:paraId="3044D120" w14:textId="77777777" w:rsidR="00134F9D" w:rsidRPr="009C4740" w:rsidRDefault="00134F9D" w:rsidP="003E28D8">
      <w:pPr>
        <w:numPr>
          <w:ilvl w:val="0"/>
          <w:numId w:val="16"/>
        </w:numPr>
        <w:spacing w:line="280" w:lineRule="atLeast"/>
        <w:contextualSpacing/>
        <w:rPr>
          <w:rFonts w:cs="Arial"/>
          <w:iCs/>
          <w:color w:val="272727"/>
          <w:szCs w:val="20"/>
        </w:rPr>
      </w:pPr>
      <w:r w:rsidRPr="009C4740">
        <w:rPr>
          <w:rFonts w:cs="Arial"/>
          <w:iCs/>
          <w:color w:val="272727"/>
          <w:szCs w:val="20"/>
        </w:rPr>
        <w:t>Pooblastilo za podpis skupne ponudbe.</w:t>
      </w:r>
    </w:p>
    <w:p w14:paraId="5B17898C" w14:textId="77777777" w:rsidR="00134F9D" w:rsidRPr="009C4740" w:rsidRDefault="00134F9D" w:rsidP="00134F9D">
      <w:pPr>
        <w:spacing w:line="280" w:lineRule="atLeast"/>
        <w:contextualSpacing/>
        <w:rPr>
          <w:rFonts w:cs="Arial"/>
          <w:iCs/>
          <w:color w:val="272727"/>
          <w:szCs w:val="20"/>
        </w:rPr>
      </w:pPr>
    </w:p>
    <w:p w14:paraId="3104A04B" w14:textId="77777777" w:rsidR="00134F9D" w:rsidRPr="009C4740" w:rsidRDefault="00134F9D" w:rsidP="00134F9D">
      <w:pPr>
        <w:spacing w:line="280" w:lineRule="atLeast"/>
        <w:contextualSpacing/>
        <w:rPr>
          <w:rFonts w:cs="Arial"/>
          <w:iCs/>
          <w:color w:val="272727"/>
          <w:szCs w:val="20"/>
        </w:rPr>
      </w:pPr>
      <w:r w:rsidRPr="009C4740">
        <w:rPr>
          <w:rFonts w:cs="Arial"/>
          <w:iCs/>
          <w:color w:val="272727"/>
          <w:szCs w:val="20"/>
        </w:rPr>
        <w:t>Ponudnik naj pri pripravi ponudbe upošteva navedeni vrstni red.</w:t>
      </w:r>
    </w:p>
    <w:p w14:paraId="19862E52" w14:textId="77777777" w:rsidR="00134F9D" w:rsidRPr="009C4740" w:rsidRDefault="00134F9D" w:rsidP="00134F9D">
      <w:pPr>
        <w:spacing w:line="280" w:lineRule="atLeast"/>
        <w:contextualSpacing/>
        <w:rPr>
          <w:rFonts w:cs="Arial"/>
          <w:iCs/>
          <w:color w:val="272727"/>
          <w:szCs w:val="20"/>
        </w:rPr>
      </w:pPr>
    </w:p>
    <w:p w14:paraId="4BABC7CB" w14:textId="77777777" w:rsidR="00941925" w:rsidRPr="009C4740" w:rsidRDefault="003035B9" w:rsidP="00941925">
      <w:pPr>
        <w:spacing w:line="280" w:lineRule="atLeast"/>
        <w:contextualSpacing/>
        <w:rPr>
          <w:rFonts w:cs="Arial"/>
          <w:iCs/>
          <w:color w:val="272727"/>
          <w:szCs w:val="20"/>
        </w:rPr>
      </w:pPr>
      <w:r w:rsidRPr="009C4740">
        <w:rPr>
          <w:rFonts w:cs="Arial"/>
          <w:iCs/>
          <w:color w:val="272727"/>
          <w:szCs w:val="20"/>
        </w:rPr>
        <w:t>Če</w:t>
      </w:r>
      <w:r w:rsidR="00941925" w:rsidRPr="009C4740">
        <w:rPr>
          <w:rFonts w:cs="Arial"/>
          <w:iCs/>
          <w:color w:val="272727"/>
          <w:szCs w:val="20"/>
        </w:rPr>
        <w:t xml:space="preserve"> bo naročnik od ponudnika zahteval predložitev </w:t>
      </w:r>
      <w:proofErr w:type="spellStart"/>
      <w:r w:rsidR="00941925" w:rsidRPr="009C4740">
        <w:rPr>
          <w:rFonts w:cs="Arial"/>
          <w:iCs/>
          <w:color w:val="272727"/>
          <w:szCs w:val="20"/>
        </w:rPr>
        <w:t>prospektnega</w:t>
      </w:r>
      <w:proofErr w:type="spellEnd"/>
      <w:r w:rsidR="00941925" w:rsidRPr="009C4740">
        <w:rPr>
          <w:rFonts w:cs="Arial"/>
          <w:iCs/>
          <w:color w:val="272727"/>
          <w:szCs w:val="20"/>
        </w:rPr>
        <w:t xml:space="preserve"> materiala, katalogov ali/in vzorce, je treba le-te dostaviti v roku, ki ga bo določil naročnik, sicer bo takšen ponudnik izločen iz nadaljnjega postopka oddaje javnega naročila. </w:t>
      </w:r>
    </w:p>
    <w:p w14:paraId="181CA5F1" w14:textId="77777777" w:rsidR="00941925" w:rsidRPr="009C4740" w:rsidRDefault="00941925" w:rsidP="00941925">
      <w:pPr>
        <w:spacing w:line="280" w:lineRule="atLeast"/>
        <w:contextualSpacing/>
        <w:rPr>
          <w:rFonts w:cs="Arial"/>
          <w:iCs/>
          <w:color w:val="272727"/>
          <w:szCs w:val="20"/>
        </w:rPr>
      </w:pPr>
    </w:p>
    <w:p w14:paraId="1E16D74F" w14:textId="77777777" w:rsidR="00941925" w:rsidRPr="009C4740" w:rsidRDefault="00941925" w:rsidP="00941925">
      <w:pPr>
        <w:spacing w:line="280" w:lineRule="atLeast"/>
        <w:contextualSpacing/>
        <w:rPr>
          <w:rFonts w:cs="Arial"/>
          <w:iCs/>
          <w:color w:val="272727"/>
          <w:szCs w:val="20"/>
        </w:rPr>
      </w:pPr>
      <w:r w:rsidRPr="009C4740">
        <w:rPr>
          <w:rFonts w:cs="Arial"/>
          <w:iCs/>
          <w:color w:val="272727"/>
          <w:szCs w:val="20"/>
        </w:rPr>
        <w:t>Naročnik si pridržuje pravico preveriti resničnost vseh podatkov. Če naročnik podatkov ne bo mogel preveriti, jih ne bo upošteval.</w:t>
      </w:r>
    </w:p>
    <w:p w14:paraId="6D4EB37C" w14:textId="77777777" w:rsidR="00941925" w:rsidRPr="009C4740" w:rsidRDefault="00941925" w:rsidP="00941925">
      <w:pPr>
        <w:spacing w:line="280" w:lineRule="atLeast"/>
        <w:contextualSpacing/>
        <w:rPr>
          <w:rFonts w:cs="Arial"/>
          <w:iCs/>
          <w:color w:val="272727"/>
          <w:szCs w:val="20"/>
        </w:rPr>
      </w:pPr>
    </w:p>
    <w:p w14:paraId="7F488851" w14:textId="77777777" w:rsidR="00941925" w:rsidRPr="009C4740" w:rsidRDefault="00941925" w:rsidP="00941925">
      <w:pPr>
        <w:spacing w:line="280" w:lineRule="atLeast"/>
        <w:contextualSpacing/>
        <w:rPr>
          <w:rFonts w:cs="Arial"/>
          <w:iCs/>
          <w:color w:val="272727"/>
          <w:szCs w:val="20"/>
        </w:rPr>
      </w:pPr>
      <w:r w:rsidRPr="009C4740">
        <w:rPr>
          <w:rFonts w:cs="Arial"/>
          <w:iCs/>
          <w:color w:val="272727"/>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CA27766" w14:textId="77777777" w:rsidR="00134F9D" w:rsidRPr="009C4740" w:rsidRDefault="00134F9D" w:rsidP="00134F9D">
      <w:pPr>
        <w:spacing w:line="280" w:lineRule="atLeast"/>
        <w:contextualSpacing/>
        <w:rPr>
          <w:rFonts w:cs="Arial"/>
          <w:szCs w:val="20"/>
        </w:rPr>
      </w:pPr>
    </w:p>
    <w:p w14:paraId="1FCB5428" w14:textId="77777777" w:rsidR="00134F9D" w:rsidRPr="009C4740" w:rsidRDefault="00134F9D">
      <w:pPr>
        <w:pStyle w:val="Naslov3"/>
        <w:numPr>
          <w:ilvl w:val="0"/>
          <w:numId w:val="59"/>
        </w:numPr>
        <w:rPr>
          <w:rFonts w:ascii="Arial" w:hAnsi="Arial" w:cs="Arial"/>
          <w:noProof w:val="0"/>
        </w:rPr>
      </w:pPr>
      <w:bookmarkStart w:id="37" w:name="_Toc128662445"/>
      <w:bookmarkStart w:id="38" w:name="_Toc131079156"/>
      <w:r w:rsidRPr="009C4740">
        <w:rPr>
          <w:rFonts w:ascii="Arial" w:hAnsi="Arial" w:cs="Arial"/>
          <w:noProof w:val="0"/>
        </w:rPr>
        <w:t>Listine v ponudbi</w:t>
      </w:r>
      <w:bookmarkEnd w:id="37"/>
      <w:bookmarkEnd w:id="38"/>
    </w:p>
    <w:p w14:paraId="56683CAD" w14:textId="77777777" w:rsidR="00134F9D" w:rsidRPr="009C4740" w:rsidRDefault="00134F9D" w:rsidP="00134F9D">
      <w:pPr>
        <w:spacing w:line="280" w:lineRule="atLeast"/>
        <w:contextualSpacing/>
        <w:rPr>
          <w:rFonts w:cs="Arial"/>
          <w:szCs w:val="20"/>
        </w:rPr>
      </w:pPr>
    </w:p>
    <w:p w14:paraId="77EC90E3" w14:textId="600CCBED" w:rsidR="00134F9D" w:rsidRPr="009C4740" w:rsidRDefault="00134F9D" w:rsidP="00134F9D">
      <w:pPr>
        <w:pStyle w:val="Telobesedila"/>
        <w:spacing w:line="280" w:lineRule="atLeast"/>
        <w:ind w:left="0"/>
        <w:rPr>
          <w:rFonts w:cs="Arial"/>
          <w:noProof w:val="0"/>
          <w:sz w:val="20"/>
          <w:szCs w:val="20"/>
        </w:rPr>
      </w:pPr>
      <w:r w:rsidRPr="009C4740">
        <w:rPr>
          <w:rFonts w:cs="Arial"/>
          <w:noProof w:val="0"/>
          <w:sz w:val="20"/>
          <w:szCs w:val="20"/>
        </w:rPr>
        <w:t xml:space="preserve">Starost dokumentov ne sme presegati roka, kot ga določajo posamezne določbe </w:t>
      </w:r>
      <w:r w:rsidR="00B4070F">
        <w:rPr>
          <w:rFonts w:cs="Arial"/>
          <w:noProof w:val="0"/>
          <w:sz w:val="20"/>
          <w:szCs w:val="20"/>
        </w:rPr>
        <w:t>teh navodil</w:t>
      </w:r>
      <w:r w:rsidRPr="009C4740">
        <w:rPr>
          <w:rFonts w:cs="Arial"/>
          <w:noProof w:val="0"/>
          <w:sz w:val="20"/>
          <w:szCs w:val="20"/>
        </w:rPr>
        <w:t>. V tistih primerih, kjer starost dokumentov ni določena, morajo le-ti izkazovati pravno relevantno stanje ponudnika na dan, določen za predložitev ponudb.</w:t>
      </w:r>
    </w:p>
    <w:p w14:paraId="497F3EB7" w14:textId="77777777" w:rsidR="00550733" w:rsidRPr="009C4740" w:rsidRDefault="00550733" w:rsidP="00134F9D">
      <w:pPr>
        <w:pStyle w:val="Telobesedila"/>
        <w:spacing w:line="280" w:lineRule="atLeast"/>
        <w:ind w:left="0"/>
        <w:contextualSpacing/>
        <w:rPr>
          <w:rFonts w:cs="Arial"/>
          <w:noProof w:val="0"/>
          <w:sz w:val="20"/>
          <w:szCs w:val="20"/>
        </w:rPr>
      </w:pPr>
    </w:p>
    <w:p w14:paraId="3195BBD6" w14:textId="77777777" w:rsidR="00AB35F2" w:rsidRPr="009C4740" w:rsidRDefault="00AB35F2">
      <w:pPr>
        <w:pStyle w:val="Naslov3"/>
        <w:numPr>
          <w:ilvl w:val="0"/>
          <w:numId w:val="59"/>
        </w:numPr>
        <w:rPr>
          <w:rFonts w:ascii="Arial" w:hAnsi="Arial" w:cs="Arial"/>
          <w:noProof w:val="0"/>
        </w:rPr>
      </w:pPr>
      <w:bookmarkStart w:id="39" w:name="_Toc128998990"/>
      <w:bookmarkStart w:id="40" w:name="_Toc128998991"/>
      <w:bookmarkStart w:id="41" w:name="_Toc128998992"/>
      <w:bookmarkStart w:id="42" w:name="_Toc128662446"/>
      <w:bookmarkStart w:id="43" w:name="_Toc131079157"/>
      <w:bookmarkEnd w:id="39"/>
      <w:bookmarkEnd w:id="40"/>
      <w:bookmarkEnd w:id="41"/>
      <w:r w:rsidRPr="009C4740">
        <w:rPr>
          <w:rFonts w:ascii="Arial" w:hAnsi="Arial" w:cs="Arial"/>
          <w:noProof w:val="0"/>
        </w:rPr>
        <w:t>Rok in način predložitve ponudbe</w:t>
      </w:r>
      <w:bookmarkEnd w:id="42"/>
      <w:bookmarkEnd w:id="43"/>
    </w:p>
    <w:p w14:paraId="5853D3E9" w14:textId="77777777" w:rsidR="00AB35F2" w:rsidRPr="009C4740" w:rsidRDefault="00AB35F2" w:rsidP="00AB35F2">
      <w:pPr>
        <w:spacing w:line="280" w:lineRule="atLeast"/>
        <w:rPr>
          <w:rFonts w:cs="Arial"/>
          <w:szCs w:val="20"/>
        </w:rPr>
      </w:pPr>
    </w:p>
    <w:p w14:paraId="22F58350" w14:textId="77777777" w:rsidR="00576CA2" w:rsidRPr="009C4740" w:rsidRDefault="00576CA2" w:rsidP="00576CA2">
      <w:pPr>
        <w:spacing w:line="280" w:lineRule="atLeast"/>
        <w:rPr>
          <w:rFonts w:cs="Arial"/>
          <w:szCs w:val="20"/>
        </w:rPr>
      </w:pPr>
      <w:r w:rsidRPr="009C4740">
        <w:rPr>
          <w:rFonts w:cs="Arial"/>
          <w:szCs w:val="20"/>
        </w:rPr>
        <w:t xml:space="preserve">Ponudniki morajo ponudbe predložiti v informacijski sistem e-JN (v nadaljevanju: sistem e-JN) na spletnem naslovu </w:t>
      </w:r>
      <w:hyperlink r:id="rId8" w:history="1">
        <w:r w:rsidRPr="009C4740">
          <w:rPr>
            <w:rStyle w:val="Hiperpovezava"/>
            <w:rFonts w:cs="Arial"/>
            <w:szCs w:val="20"/>
          </w:rPr>
          <w:t>https://ejn.gov.si</w:t>
        </w:r>
      </w:hyperlink>
      <w:r w:rsidRPr="009C4740">
        <w:rPr>
          <w:rFonts w:cs="Arial"/>
          <w:szCs w:val="20"/>
        </w:rPr>
        <w:t xml:space="preserve">, v skladu s točko 3 dokumenta Navodila za uporabo informacijskega sistema e-JN: PONUDNIKI, ki je del te razpisne dokumentacije in objavljen na spletnem naslovu </w:t>
      </w:r>
      <w:hyperlink r:id="rId9" w:history="1">
        <w:r w:rsidRPr="009C4740">
          <w:rPr>
            <w:rStyle w:val="Hiperpovezava"/>
            <w:rFonts w:cs="Arial"/>
            <w:szCs w:val="20"/>
          </w:rPr>
          <w:t>https://ejn.gov.si</w:t>
        </w:r>
      </w:hyperlink>
      <w:r w:rsidRPr="009C4740">
        <w:rPr>
          <w:rFonts w:cs="Arial"/>
          <w:szCs w:val="20"/>
        </w:rPr>
        <w:t>.</w:t>
      </w:r>
    </w:p>
    <w:p w14:paraId="3FBB5C98" w14:textId="77777777" w:rsidR="00576CA2" w:rsidRPr="009C4740" w:rsidRDefault="00576CA2" w:rsidP="00576CA2">
      <w:pPr>
        <w:spacing w:line="280" w:lineRule="atLeast"/>
        <w:rPr>
          <w:rFonts w:cs="Arial"/>
          <w:szCs w:val="20"/>
        </w:rPr>
      </w:pPr>
    </w:p>
    <w:p w14:paraId="11DC0678" w14:textId="77777777" w:rsidR="00576CA2" w:rsidRPr="009C4740" w:rsidRDefault="00576CA2" w:rsidP="00576CA2">
      <w:pPr>
        <w:spacing w:line="280" w:lineRule="atLeast"/>
        <w:rPr>
          <w:rFonts w:cs="Arial"/>
          <w:szCs w:val="20"/>
        </w:rPr>
      </w:pPr>
      <w:r w:rsidRPr="009C4740">
        <w:rPr>
          <w:rFonts w:cs="Arial"/>
          <w:szCs w:val="20"/>
        </w:rPr>
        <w:t xml:space="preserve">Ponudnik se mora pred oddajo ponudbe registrirati na spletnem naslovu </w:t>
      </w:r>
      <w:hyperlink r:id="rId10" w:history="1">
        <w:r w:rsidRPr="009C4740">
          <w:rPr>
            <w:rStyle w:val="Hiperpovezava"/>
            <w:rFonts w:cs="Arial"/>
            <w:szCs w:val="20"/>
          </w:rPr>
          <w:t>https://ejn.gov.si</w:t>
        </w:r>
      </w:hyperlink>
      <w:r w:rsidRPr="009C4740">
        <w:rPr>
          <w:rFonts w:cs="Arial"/>
          <w:szCs w:val="20"/>
        </w:rPr>
        <w:t>, v skladu z Navodili za uporabo informacijskega sistema e-JN. Če je ponudnik že registriran v sistem e-JN, se v aplikacijo prijavi na istem naslovu.</w:t>
      </w:r>
    </w:p>
    <w:p w14:paraId="40F0D581" w14:textId="77777777" w:rsidR="00576CA2" w:rsidRPr="009C4740" w:rsidRDefault="00576CA2" w:rsidP="00576CA2">
      <w:pPr>
        <w:spacing w:line="280" w:lineRule="atLeast"/>
        <w:rPr>
          <w:rFonts w:cs="Arial"/>
          <w:szCs w:val="20"/>
        </w:rPr>
      </w:pPr>
    </w:p>
    <w:p w14:paraId="723B7A45" w14:textId="77777777" w:rsidR="00576CA2" w:rsidRPr="009C4740" w:rsidRDefault="00576CA2" w:rsidP="00576CA2">
      <w:pPr>
        <w:spacing w:line="280" w:lineRule="atLeast"/>
        <w:rPr>
          <w:rFonts w:cs="Arial"/>
          <w:szCs w:val="20"/>
        </w:rPr>
      </w:pPr>
      <w:r w:rsidRPr="009C4740">
        <w:rPr>
          <w:rFonts w:cs="Arial"/>
          <w:szCs w:val="20"/>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C4740">
        <w:rPr>
          <w:rFonts w:cs="Arial"/>
          <w:i/>
          <w:szCs w:val="20"/>
          <w:vertAlign w:val="superscript"/>
        </w:rPr>
        <w:footnoteReference w:id="1"/>
      </w:r>
      <w:r w:rsidRPr="009C4740">
        <w:rPr>
          <w:rFonts w:cs="Arial"/>
          <w:szCs w:val="20"/>
        </w:rPr>
        <w:t>). Z oddajo ponudbe je le-ta zavezujoča za čas, naveden v ponudbi, razen če jo uporabnik ponudnika umakne ali spremeni pred potekom roka za oddajo ponudb.</w:t>
      </w:r>
    </w:p>
    <w:p w14:paraId="6ECEA30C" w14:textId="77777777" w:rsidR="00576CA2" w:rsidRPr="009C4740" w:rsidRDefault="00576CA2" w:rsidP="00576CA2">
      <w:pPr>
        <w:spacing w:line="280" w:lineRule="atLeast"/>
        <w:rPr>
          <w:rFonts w:cs="Arial"/>
          <w:szCs w:val="20"/>
        </w:rPr>
      </w:pPr>
    </w:p>
    <w:p w14:paraId="0851F87A" w14:textId="77777777" w:rsidR="00576CA2" w:rsidRPr="009C4740" w:rsidRDefault="00576CA2" w:rsidP="00576CA2">
      <w:pPr>
        <w:spacing w:line="280" w:lineRule="atLeast"/>
        <w:rPr>
          <w:rFonts w:cs="Arial"/>
          <w:szCs w:val="20"/>
        </w:rPr>
      </w:pPr>
      <w:r w:rsidRPr="009C4740">
        <w:rPr>
          <w:rFonts w:cs="Arial"/>
          <w:szCs w:val="20"/>
        </w:rPr>
        <w:t xml:space="preserve">Ponudba se šteje za pravočasno oddano, če jo naročnik prejme preko sistema e-JN </w:t>
      </w:r>
      <w:hyperlink r:id="rId11" w:history="1">
        <w:r w:rsidRPr="009C4740">
          <w:rPr>
            <w:rStyle w:val="Hiperpovezava"/>
            <w:rFonts w:cs="Arial"/>
            <w:szCs w:val="20"/>
          </w:rPr>
          <w:t>https://ejn.gov.si</w:t>
        </w:r>
      </w:hyperlink>
      <w:r w:rsidRPr="009C4740">
        <w:rPr>
          <w:rFonts w:cs="Arial"/>
          <w:szCs w:val="20"/>
        </w:rPr>
        <w:t xml:space="preserve"> </w:t>
      </w:r>
      <w:r w:rsidRPr="009C4740">
        <w:rPr>
          <w:rFonts w:cs="Arial"/>
          <w:b/>
          <w:szCs w:val="20"/>
        </w:rPr>
        <w:t>naj</w:t>
      </w:r>
      <w:r w:rsidR="00B06742" w:rsidRPr="009C4740">
        <w:rPr>
          <w:rFonts w:cs="Arial"/>
          <w:b/>
          <w:szCs w:val="20"/>
        </w:rPr>
        <w:t>poz</w:t>
      </w:r>
      <w:r w:rsidRPr="009C4740">
        <w:rPr>
          <w:rFonts w:cs="Arial"/>
          <w:b/>
          <w:szCs w:val="20"/>
        </w:rPr>
        <w:t>neje</w:t>
      </w:r>
      <w:r w:rsidR="00C678E9" w:rsidRPr="009C4740">
        <w:rPr>
          <w:rFonts w:cs="Arial"/>
          <w:b/>
          <w:szCs w:val="20"/>
        </w:rPr>
        <w:t xml:space="preserve"> do</w:t>
      </w:r>
      <w:r w:rsidRPr="009C4740">
        <w:rPr>
          <w:rFonts w:cs="Arial"/>
          <w:b/>
          <w:szCs w:val="20"/>
        </w:rPr>
        <w:t xml:space="preserve"> </w:t>
      </w:r>
      <w:r w:rsidR="00E216F0" w:rsidRPr="009C4740">
        <w:rPr>
          <w:rFonts w:cs="Arial"/>
          <w:b/>
          <w:szCs w:val="20"/>
        </w:rPr>
        <w:t>2</w:t>
      </w:r>
      <w:r w:rsidR="00EE2565" w:rsidRPr="009C4740">
        <w:rPr>
          <w:rFonts w:cs="Arial"/>
          <w:b/>
          <w:szCs w:val="20"/>
        </w:rPr>
        <w:t>5</w:t>
      </w:r>
      <w:r w:rsidR="00940495" w:rsidRPr="009C4740">
        <w:rPr>
          <w:rFonts w:cs="Arial"/>
          <w:b/>
          <w:szCs w:val="20"/>
        </w:rPr>
        <w:t xml:space="preserve">. </w:t>
      </w:r>
      <w:r w:rsidR="00E216F0" w:rsidRPr="009C4740">
        <w:rPr>
          <w:rFonts w:cs="Arial"/>
          <w:b/>
          <w:szCs w:val="20"/>
        </w:rPr>
        <w:t>4</w:t>
      </w:r>
      <w:r w:rsidRPr="009C4740">
        <w:rPr>
          <w:rFonts w:cs="Arial"/>
          <w:b/>
          <w:szCs w:val="20"/>
        </w:rPr>
        <w:t>. 202</w:t>
      </w:r>
      <w:r w:rsidR="00940495" w:rsidRPr="009C4740">
        <w:rPr>
          <w:rFonts w:cs="Arial"/>
          <w:b/>
          <w:szCs w:val="20"/>
        </w:rPr>
        <w:t>3</w:t>
      </w:r>
      <w:r w:rsidRPr="009C4740">
        <w:rPr>
          <w:rFonts w:cs="Arial"/>
          <w:szCs w:val="20"/>
        </w:rPr>
        <w:t xml:space="preserve"> </w:t>
      </w:r>
      <w:r w:rsidRPr="009C4740">
        <w:rPr>
          <w:rFonts w:cs="Arial"/>
          <w:b/>
          <w:szCs w:val="20"/>
        </w:rPr>
        <w:t>do 9.00</w:t>
      </w:r>
      <w:r w:rsidRPr="009C4740">
        <w:rPr>
          <w:rFonts w:cs="Arial"/>
          <w:szCs w:val="20"/>
        </w:rPr>
        <w:t xml:space="preserve"> </w:t>
      </w:r>
      <w:r w:rsidRPr="009C4740">
        <w:rPr>
          <w:rFonts w:cs="Arial"/>
          <w:b/>
          <w:szCs w:val="20"/>
        </w:rPr>
        <w:t>ure</w:t>
      </w:r>
      <w:r w:rsidRPr="009C4740">
        <w:rPr>
          <w:rFonts w:cs="Arial"/>
          <w:szCs w:val="20"/>
        </w:rPr>
        <w:t>. Za oddano ponudbo se šteje ponudba, ki je v sistemu e-JN označena s statusom »ODDANA«.</w:t>
      </w:r>
    </w:p>
    <w:p w14:paraId="4BB61033" w14:textId="77777777" w:rsidR="00925BF8" w:rsidRPr="009C4740" w:rsidRDefault="00925BF8" w:rsidP="00576CA2">
      <w:pPr>
        <w:spacing w:line="280" w:lineRule="atLeast"/>
        <w:rPr>
          <w:rFonts w:cs="Arial"/>
          <w:szCs w:val="20"/>
        </w:rPr>
      </w:pPr>
    </w:p>
    <w:p w14:paraId="229850FE" w14:textId="77777777" w:rsidR="00925BF8" w:rsidRPr="009C4740" w:rsidRDefault="00925BF8" w:rsidP="00576CA2">
      <w:pPr>
        <w:spacing w:line="280" w:lineRule="atLeast"/>
        <w:rPr>
          <w:rFonts w:cs="Arial"/>
          <w:szCs w:val="20"/>
        </w:rPr>
      </w:pPr>
      <w:r w:rsidRPr="009C4740">
        <w:rPr>
          <w:rFonts w:cs="Arial"/>
          <w:szCs w:val="20"/>
        </w:rPr>
        <w:t xml:space="preserve">Naročnik zaradi </w:t>
      </w:r>
      <w:r w:rsidR="00117C26" w:rsidRPr="009C4740">
        <w:rPr>
          <w:rFonts w:cs="Arial"/>
          <w:szCs w:val="20"/>
        </w:rPr>
        <w:t xml:space="preserve">umeščenosti ukrepa vzpostavitve Registra pravnih aktov lokalnih skupnosti v Načrt za okrevanje in odpornost, ki je časovno omejen mehanizem, in zaradi roka za vzpostavitev informacijske rešitve iz </w:t>
      </w:r>
      <w:r w:rsidR="002D2781" w:rsidRPr="009C4740">
        <w:rPr>
          <w:rFonts w:cs="Arial"/>
          <w:szCs w:val="20"/>
        </w:rPr>
        <w:t>15</w:t>
      </w:r>
      <w:r w:rsidR="00F12C54" w:rsidRPr="009C4740">
        <w:rPr>
          <w:rFonts w:cs="Arial"/>
          <w:szCs w:val="20"/>
        </w:rPr>
        <w:t>.</w:t>
      </w:r>
      <w:r w:rsidR="00117C26" w:rsidRPr="009C4740">
        <w:rPr>
          <w:rFonts w:cs="Arial"/>
          <w:szCs w:val="20"/>
        </w:rPr>
        <w:t xml:space="preserve"> člena Uredbe o registru pravnih aktov lokalnih skupnosti (Uradni list RS, št. </w:t>
      </w:r>
      <w:r w:rsidR="00F12C54" w:rsidRPr="009C4740">
        <w:rPr>
          <w:rFonts w:cs="Arial"/>
          <w:szCs w:val="20"/>
        </w:rPr>
        <w:t>103</w:t>
      </w:r>
      <w:r w:rsidR="00117C26" w:rsidRPr="009C4740">
        <w:rPr>
          <w:rFonts w:cs="Arial"/>
          <w:szCs w:val="20"/>
        </w:rPr>
        <w:t xml:space="preserve">/22) </w:t>
      </w:r>
      <w:r w:rsidRPr="009C4740">
        <w:rPr>
          <w:rFonts w:cs="Arial"/>
          <w:szCs w:val="20"/>
        </w:rPr>
        <w:t xml:space="preserve">skrajšuje rok za oddajo pripomb v skladu s </w:t>
      </w:r>
      <w:r w:rsidR="002D2781" w:rsidRPr="009C4740">
        <w:rPr>
          <w:rFonts w:cs="Arial"/>
          <w:szCs w:val="20"/>
        </w:rPr>
        <w:t>četrtim odstavkom 40</w:t>
      </w:r>
      <w:r w:rsidRPr="009C4740">
        <w:rPr>
          <w:rFonts w:cs="Arial"/>
          <w:szCs w:val="20"/>
        </w:rPr>
        <w:t>. člen</w:t>
      </w:r>
      <w:r w:rsidR="002D2781" w:rsidRPr="009C4740">
        <w:rPr>
          <w:rFonts w:cs="Arial"/>
          <w:szCs w:val="20"/>
        </w:rPr>
        <w:t>a</w:t>
      </w:r>
      <w:r w:rsidRPr="009C4740">
        <w:rPr>
          <w:rFonts w:cs="Arial"/>
          <w:szCs w:val="20"/>
        </w:rPr>
        <w:t xml:space="preserve"> ZJN-3.  </w:t>
      </w:r>
    </w:p>
    <w:p w14:paraId="4867D94B" w14:textId="77777777" w:rsidR="00576CA2" w:rsidRPr="009C4740" w:rsidRDefault="00576CA2" w:rsidP="00576CA2">
      <w:pPr>
        <w:spacing w:line="280" w:lineRule="atLeast"/>
        <w:rPr>
          <w:rFonts w:cs="Arial"/>
          <w:szCs w:val="20"/>
        </w:rPr>
      </w:pPr>
    </w:p>
    <w:p w14:paraId="5307F4DA" w14:textId="77777777" w:rsidR="00576CA2" w:rsidRPr="009C4740" w:rsidRDefault="00576CA2" w:rsidP="00576CA2">
      <w:pPr>
        <w:spacing w:line="280" w:lineRule="atLeast"/>
        <w:rPr>
          <w:rFonts w:cs="Arial"/>
          <w:szCs w:val="20"/>
        </w:rPr>
      </w:pPr>
      <w:r w:rsidRPr="009C4740">
        <w:rPr>
          <w:rFonts w:cs="Arial"/>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3492A88" w14:textId="77777777" w:rsidR="00576CA2" w:rsidRPr="009C4740" w:rsidRDefault="00576CA2" w:rsidP="00576CA2">
      <w:pPr>
        <w:spacing w:line="280" w:lineRule="atLeast"/>
        <w:rPr>
          <w:rFonts w:cs="Arial"/>
          <w:szCs w:val="20"/>
        </w:rPr>
      </w:pPr>
    </w:p>
    <w:p w14:paraId="58F18D5B" w14:textId="77777777" w:rsidR="00576CA2" w:rsidRPr="009C4740" w:rsidRDefault="00576CA2" w:rsidP="00576CA2">
      <w:pPr>
        <w:spacing w:line="280" w:lineRule="atLeast"/>
        <w:rPr>
          <w:rFonts w:cs="Arial"/>
          <w:szCs w:val="20"/>
        </w:rPr>
      </w:pPr>
      <w:r w:rsidRPr="009C4740">
        <w:rPr>
          <w:rFonts w:cs="Arial"/>
          <w:szCs w:val="20"/>
        </w:rPr>
        <w:t>Po preteku roka za predložitev ponudb ponudbe ne bo več mogoče oddati.</w:t>
      </w:r>
    </w:p>
    <w:p w14:paraId="45C8AFE7" w14:textId="77777777" w:rsidR="00E147C7" w:rsidRPr="009C4740" w:rsidRDefault="00E147C7" w:rsidP="001426C4">
      <w:pPr>
        <w:spacing w:line="280" w:lineRule="atLeast"/>
        <w:rPr>
          <w:rFonts w:cs="Arial"/>
          <w:szCs w:val="20"/>
        </w:rPr>
      </w:pPr>
    </w:p>
    <w:p w14:paraId="3F111493" w14:textId="77777777" w:rsidR="00781002" w:rsidRPr="009C4740" w:rsidRDefault="00781002" w:rsidP="00781002">
      <w:pPr>
        <w:pStyle w:val="Naslov3"/>
        <w:numPr>
          <w:ilvl w:val="0"/>
          <w:numId w:val="59"/>
        </w:numPr>
        <w:rPr>
          <w:rFonts w:ascii="Arial" w:hAnsi="Arial" w:cs="Arial"/>
          <w:noProof w:val="0"/>
        </w:rPr>
      </w:pPr>
      <w:bookmarkStart w:id="44" w:name="_Toc131079158"/>
      <w:bookmarkStart w:id="45" w:name="_Toc128662447"/>
      <w:r w:rsidRPr="009C4740">
        <w:rPr>
          <w:rFonts w:ascii="Arial" w:hAnsi="Arial" w:cs="Arial"/>
          <w:noProof w:val="0"/>
        </w:rPr>
        <w:t>Informacije v zvezi s predložitvijo in odpiranjem idejnih načrtov</w:t>
      </w:r>
      <w:bookmarkEnd w:id="44"/>
    </w:p>
    <w:p w14:paraId="0D4F1536" w14:textId="77777777" w:rsidR="00781002" w:rsidRPr="009C4740" w:rsidRDefault="00781002" w:rsidP="00781002">
      <w:pPr>
        <w:spacing w:line="280" w:lineRule="atLeast"/>
        <w:rPr>
          <w:rFonts w:cs="Arial"/>
          <w:szCs w:val="20"/>
        </w:rPr>
      </w:pPr>
    </w:p>
    <w:p w14:paraId="2DED68DF" w14:textId="77777777" w:rsidR="00781002" w:rsidRPr="009C4740" w:rsidRDefault="00781002" w:rsidP="00781002">
      <w:pPr>
        <w:spacing w:line="280" w:lineRule="atLeast"/>
        <w:rPr>
          <w:rFonts w:cs="Arial"/>
          <w:szCs w:val="20"/>
        </w:rPr>
      </w:pPr>
      <w:r w:rsidRPr="009C4740">
        <w:rPr>
          <w:rFonts w:cs="Arial"/>
          <w:szCs w:val="20"/>
        </w:rPr>
        <w:t xml:space="preserve">Ponudnik mora </w:t>
      </w:r>
      <w:proofErr w:type="spellStart"/>
      <w:r w:rsidRPr="009C4740">
        <w:rPr>
          <w:rFonts w:cs="Arial"/>
          <w:szCs w:val="20"/>
        </w:rPr>
        <w:t>anonimiziran</w:t>
      </w:r>
      <w:proofErr w:type="spellEnd"/>
      <w:r w:rsidRPr="009C4740">
        <w:rPr>
          <w:rFonts w:cs="Arial"/>
          <w:szCs w:val="20"/>
        </w:rPr>
        <w:t xml:space="preserve"> idejni načrt predložiti naročniku do roka, kot je to določeno v obvestilu o naročilu, objavljenem na portalu javnih naročil pod razdelkom VI.3. »Dodatne informacije«</w:t>
      </w:r>
      <w:r w:rsidR="009E45C3" w:rsidRPr="009C4740">
        <w:rPr>
          <w:rFonts w:cs="Arial"/>
          <w:szCs w:val="20"/>
        </w:rPr>
        <w:t xml:space="preserve">, in sicer do </w:t>
      </w:r>
      <w:r w:rsidR="009E45C3" w:rsidRPr="009C4740">
        <w:rPr>
          <w:rFonts w:cs="Arial"/>
          <w:b/>
          <w:bCs/>
          <w:szCs w:val="20"/>
        </w:rPr>
        <w:t>2</w:t>
      </w:r>
      <w:r w:rsidR="00E216F0" w:rsidRPr="009C4740">
        <w:rPr>
          <w:rFonts w:cs="Arial"/>
          <w:b/>
          <w:bCs/>
          <w:szCs w:val="20"/>
        </w:rPr>
        <w:t>0</w:t>
      </w:r>
      <w:r w:rsidR="009E45C3" w:rsidRPr="009C4740">
        <w:rPr>
          <w:rFonts w:cs="Arial"/>
          <w:b/>
          <w:bCs/>
          <w:szCs w:val="20"/>
        </w:rPr>
        <w:t>. 4. 2023, do 1</w:t>
      </w:r>
      <w:r w:rsidR="00E216F0" w:rsidRPr="009C4740">
        <w:rPr>
          <w:rFonts w:cs="Arial"/>
          <w:b/>
          <w:bCs/>
          <w:szCs w:val="20"/>
        </w:rPr>
        <w:t>5</w:t>
      </w:r>
      <w:r w:rsidR="009E45C3" w:rsidRPr="009C4740">
        <w:rPr>
          <w:rFonts w:cs="Arial"/>
          <w:b/>
          <w:bCs/>
          <w:szCs w:val="20"/>
        </w:rPr>
        <w:t>.00</w:t>
      </w:r>
      <w:r w:rsidR="009E45C3" w:rsidRPr="009C4740">
        <w:rPr>
          <w:rFonts w:cs="Arial"/>
          <w:szCs w:val="20"/>
        </w:rPr>
        <w:t xml:space="preserve">. </w:t>
      </w:r>
    </w:p>
    <w:p w14:paraId="07DD0BF5" w14:textId="77777777" w:rsidR="009E45C3" w:rsidRPr="009C4740" w:rsidRDefault="009E45C3" w:rsidP="00781002">
      <w:pPr>
        <w:spacing w:line="280" w:lineRule="atLeast"/>
        <w:rPr>
          <w:rFonts w:cs="Arial"/>
          <w:szCs w:val="20"/>
        </w:rPr>
      </w:pPr>
    </w:p>
    <w:p w14:paraId="46205A6B" w14:textId="77777777" w:rsidR="00781002" w:rsidRPr="009C4740" w:rsidRDefault="00781002" w:rsidP="00781002">
      <w:pPr>
        <w:spacing w:line="280" w:lineRule="atLeast"/>
        <w:rPr>
          <w:rFonts w:cs="Arial"/>
          <w:szCs w:val="20"/>
        </w:rPr>
      </w:pPr>
      <w:r w:rsidRPr="009C4740">
        <w:rPr>
          <w:rFonts w:cs="Arial"/>
          <w:szCs w:val="20"/>
        </w:rPr>
        <w:t>Predložen mora biti v zaprti ovojnici, na katero ponudnik nalepi izpolnjen obrazec Idejni načrt z</w:t>
      </w:r>
      <w:r w:rsidR="009E45C3" w:rsidRPr="009C4740">
        <w:rPr>
          <w:rFonts w:cs="Arial"/>
          <w:szCs w:val="20"/>
        </w:rPr>
        <w:t xml:space="preserve"> </w:t>
      </w:r>
      <w:r w:rsidRPr="009C4740">
        <w:rPr>
          <w:rFonts w:cs="Arial"/>
          <w:szCs w:val="20"/>
        </w:rPr>
        <w:t>desetmestno kodo</w:t>
      </w:r>
      <w:r w:rsidR="008A2DC4" w:rsidRPr="009C4740">
        <w:rPr>
          <w:rFonts w:cs="Arial"/>
          <w:szCs w:val="20"/>
        </w:rPr>
        <w:t xml:space="preserve"> (OBR-9)</w:t>
      </w:r>
      <w:r w:rsidRPr="009C4740">
        <w:rPr>
          <w:rFonts w:cs="Arial"/>
          <w:szCs w:val="20"/>
        </w:rPr>
        <w:t>. Ta desetmestna koda mora biti zapisana tudi na priloženem idejnem načrtu in se</w:t>
      </w:r>
      <w:r w:rsidR="009E45C3" w:rsidRPr="009C4740">
        <w:rPr>
          <w:rFonts w:cs="Arial"/>
          <w:szCs w:val="20"/>
        </w:rPr>
        <w:t xml:space="preserve"> </w:t>
      </w:r>
      <w:r w:rsidRPr="009C4740">
        <w:rPr>
          <w:rFonts w:cs="Arial"/>
          <w:szCs w:val="20"/>
        </w:rPr>
        <w:t xml:space="preserve">mora ujemati z desetmestno kodo zapisano v obrazcu </w:t>
      </w:r>
      <w:proofErr w:type="spellStart"/>
      <w:r w:rsidR="008A2DC4" w:rsidRPr="009C4740">
        <w:rPr>
          <w:rFonts w:cs="Arial"/>
          <w:szCs w:val="20"/>
        </w:rPr>
        <w:t>Uparitvena</w:t>
      </w:r>
      <w:proofErr w:type="spellEnd"/>
      <w:r w:rsidR="008A2DC4" w:rsidRPr="009C4740">
        <w:rPr>
          <w:rFonts w:cs="Arial"/>
          <w:szCs w:val="20"/>
        </w:rPr>
        <w:t xml:space="preserve"> koda (OBR-8)</w:t>
      </w:r>
      <w:r w:rsidRPr="009C4740">
        <w:rPr>
          <w:rFonts w:cs="Arial"/>
          <w:szCs w:val="20"/>
        </w:rPr>
        <w:t>, ki je sestavni del ponudbe.</w:t>
      </w:r>
    </w:p>
    <w:p w14:paraId="62399F59" w14:textId="77777777" w:rsidR="009E45C3" w:rsidRPr="009C4740" w:rsidRDefault="009E45C3" w:rsidP="00781002">
      <w:pPr>
        <w:spacing w:line="280" w:lineRule="atLeast"/>
        <w:rPr>
          <w:rFonts w:cs="Arial"/>
          <w:szCs w:val="20"/>
        </w:rPr>
      </w:pPr>
    </w:p>
    <w:p w14:paraId="57A3096C" w14:textId="77777777" w:rsidR="00781002" w:rsidRPr="009C4740" w:rsidRDefault="00781002" w:rsidP="009E45C3">
      <w:pPr>
        <w:spacing w:line="280" w:lineRule="atLeast"/>
        <w:rPr>
          <w:rFonts w:cs="Arial"/>
          <w:szCs w:val="20"/>
        </w:rPr>
      </w:pPr>
      <w:proofErr w:type="spellStart"/>
      <w:r w:rsidRPr="009C4740">
        <w:rPr>
          <w:rFonts w:cs="Arial"/>
          <w:szCs w:val="20"/>
        </w:rPr>
        <w:t>Anonimiziran</w:t>
      </w:r>
      <w:proofErr w:type="spellEnd"/>
      <w:r w:rsidRPr="009C4740">
        <w:rPr>
          <w:rFonts w:cs="Arial"/>
          <w:szCs w:val="20"/>
        </w:rPr>
        <w:t xml:space="preserve"> idejni načrt je </w:t>
      </w:r>
      <w:r w:rsidR="009E45C3" w:rsidRPr="009C4740">
        <w:rPr>
          <w:rFonts w:cs="Arial"/>
          <w:szCs w:val="20"/>
        </w:rPr>
        <w:t>treba</w:t>
      </w:r>
      <w:r w:rsidRPr="009C4740">
        <w:rPr>
          <w:rFonts w:cs="Arial"/>
          <w:szCs w:val="20"/>
        </w:rPr>
        <w:t xml:space="preserve"> oddati izključno </w:t>
      </w:r>
      <w:r w:rsidRPr="009C4740">
        <w:rPr>
          <w:rFonts w:cs="Arial"/>
          <w:b/>
          <w:bCs/>
          <w:szCs w:val="20"/>
        </w:rPr>
        <w:t>osebno na naslov</w:t>
      </w:r>
      <w:r w:rsidRPr="009C4740">
        <w:rPr>
          <w:rFonts w:cs="Arial"/>
          <w:szCs w:val="20"/>
        </w:rPr>
        <w:t xml:space="preserve">: </w:t>
      </w:r>
      <w:r w:rsidR="009E45C3" w:rsidRPr="009C4740">
        <w:rPr>
          <w:rFonts w:cs="Arial"/>
          <w:szCs w:val="20"/>
        </w:rPr>
        <w:t>Služba Vlade Republike Slovenije za zakonodajo, Mestni trg 4, 1000 Ljubljana, sprejemna pisarna</w:t>
      </w:r>
      <w:r w:rsidRPr="009C4740">
        <w:rPr>
          <w:rFonts w:cs="Arial"/>
          <w:szCs w:val="20"/>
        </w:rPr>
        <w:t>.</w:t>
      </w:r>
    </w:p>
    <w:p w14:paraId="24AD6A40" w14:textId="77777777" w:rsidR="009E45C3" w:rsidRPr="009C4740" w:rsidRDefault="009E45C3" w:rsidP="00781002">
      <w:pPr>
        <w:spacing w:line="280" w:lineRule="atLeast"/>
        <w:rPr>
          <w:rFonts w:cs="Arial"/>
          <w:szCs w:val="20"/>
        </w:rPr>
      </w:pPr>
    </w:p>
    <w:p w14:paraId="2BD1CFF3" w14:textId="77777777" w:rsidR="00781002" w:rsidRPr="009C4740" w:rsidRDefault="00781002" w:rsidP="008A2DC4">
      <w:pPr>
        <w:spacing w:line="280" w:lineRule="atLeast"/>
        <w:rPr>
          <w:rFonts w:cs="Arial"/>
          <w:szCs w:val="20"/>
        </w:rPr>
      </w:pPr>
      <w:r w:rsidRPr="009C4740">
        <w:rPr>
          <w:rFonts w:cs="Arial"/>
          <w:szCs w:val="20"/>
        </w:rPr>
        <w:t>Odpiranje idejnih načrtov se bo izvedlo komisijsko, brez predstavnikov ponudnikov. Idejne načrte bo</w:t>
      </w:r>
      <w:r w:rsidR="009E45C3" w:rsidRPr="009C4740">
        <w:rPr>
          <w:rFonts w:cs="Arial"/>
          <w:szCs w:val="20"/>
        </w:rPr>
        <w:t xml:space="preserve"> </w:t>
      </w:r>
      <w:r w:rsidRPr="009C4740">
        <w:rPr>
          <w:rFonts w:cs="Arial"/>
          <w:szCs w:val="20"/>
        </w:rPr>
        <w:t>naročnik po prejemu odprl in opravil ocenjevanje, oboje pred odpiranjem ponudb.</w:t>
      </w:r>
    </w:p>
    <w:p w14:paraId="2B2367AF" w14:textId="77777777" w:rsidR="00781002" w:rsidRPr="009C4740" w:rsidRDefault="00781002" w:rsidP="00781002"/>
    <w:p w14:paraId="084D6637" w14:textId="77777777" w:rsidR="000469F0" w:rsidRPr="009C4740" w:rsidRDefault="000469F0">
      <w:pPr>
        <w:pStyle w:val="Naslov3"/>
        <w:numPr>
          <w:ilvl w:val="0"/>
          <w:numId w:val="59"/>
        </w:numPr>
        <w:rPr>
          <w:rFonts w:ascii="Arial" w:hAnsi="Arial" w:cs="Arial"/>
          <w:noProof w:val="0"/>
        </w:rPr>
      </w:pPr>
      <w:bookmarkStart w:id="46" w:name="_Toc131079159"/>
      <w:r w:rsidRPr="009C4740">
        <w:rPr>
          <w:rFonts w:ascii="Arial" w:hAnsi="Arial" w:cs="Arial"/>
          <w:noProof w:val="0"/>
        </w:rPr>
        <w:t>Dopustne dopolnitve ponudbe</w:t>
      </w:r>
      <w:bookmarkEnd w:id="45"/>
      <w:bookmarkEnd w:id="46"/>
    </w:p>
    <w:p w14:paraId="1C5703F4" w14:textId="77777777" w:rsidR="000469F0" w:rsidRPr="009C4740" w:rsidRDefault="000469F0" w:rsidP="000469F0">
      <w:pPr>
        <w:rPr>
          <w:rFonts w:cs="Arial"/>
          <w:szCs w:val="20"/>
        </w:rPr>
      </w:pPr>
    </w:p>
    <w:p w14:paraId="513F756A" w14:textId="77777777" w:rsidR="00441902" w:rsidRPr="009C4740" w:rsidRDefault="00441902" w:rsidP="00441902">
      <w:pPr>
        <w:spacing w:line="280" w:lineRule="atLeast"/>
        <w:rPr>
          <w:rFonts w:cs="Arial"/>
          <w:szCs w:val="20"/>
        </w:rPr>
      </w:pPr>
      <w:r w:rsidRPr="009C4740">
        <w:rPr>
          <w:rFonts w:cs="Arial"/>
          <w:szCs w:val="20"/>
        </w:rPr>
        <w:t xml:space="preserve">Če bodo ali se bodo zdele informacije ali dokumentacija, ki jo mora predložiti ponudnik, nepopolne ali </w:t>
      </w:r>
      <w:proofErr w:type="spellStart"/>
      <w:r w:rsidRPr="009C4740">
        <w:rPr>
          <w:rFonts w:cs="Arial"/>
          <w:szCs w:val="20"/>
        </w:rPr>
        <w:t>napačne</w:t>
      </w:r>
      <w:proofErr w:type="spellEnd"/>
      <w:r w:rsidRPr="009C4740">
        <w:rPr>
          <w:rFonts w:cs="Arial"/>
          <w:szCs w:val="20"/>
        </w:rPr>
        <w:t xml:space="preserve"> oziroma </w:t>
      </w:r>
      <w:proofErr w:type="spellStart"/>
      <w:r w:rsidRPr="009C4740">
        <w:rPr>
          <w:rFonts w:cs="Arial"/>
          <w:szCs w:val="20"/>
        </w:rPr>
        <w:t>če</w:t>
      </w:r>
      <w:proofErr w:type="spellEnd"/>
      <w:r w:rsidRPr="009C4740">
        <w:rPr>
          <w:rFonts w:cs="Arial"/>
          <w:szCs w:val="20"/>
        </w:rPr>
        <w:t xml:space="preserve"> bodo posamezni dokumenti manjkali, bo </w:t>
      </w:r>
      <w:proofErr w:type="spellStart"/>
      <w:r w:rsidRPr="009C4740">
        <w:rPr>
          <w:rFonts w:cs="Arial"/>
          <w:szCs w:val="20"/>
        </w:rPr>
        <w:t>naročnik</w:t>
      </w:r>
      <w:proofErr w:type="spellEnd"/>
      <w:r w:rsidRPr="009C4740">
        <w:rPr>
          <w:rFonts w:cs="Arial"/>
          <w:szCs w:val="20"/>
        </w:rPr>
        <w:t xml:space="preserve"> zahteval, da ponudnik v ustreznem roku predloži </w:t>
      </w:r>
      <w:proofErr w:type="spellStart"/>
      <w:r w:rsidRPr="009C4740">
        <w:rPr>
          <w:rFonts w:cs="Arial"/>
          <w:szCs w:val="20"/>
        </w:rPr>
        <w:t>manjkajoče</w:t>
      </w:r>
      <w:proofErr w:type="spellEnd"/>
      <w:r w:rsidRPr="009C4740">
        <w:rPr>
          <w:rFonts w:cs="Arial"/>
          <w:szCs w:val="20"/>
        </w:rPr>
        <w:t xml:space="preserve"> dokumente ali jih dopolni, popravi ali pojasni ustrezne informacije ali dokumentacijo, pod pogojem, da je takšna zahteva popolnoma skladna z </w:t>
      </w:r>
      <w:proofErr w:type="spellStart"/>
      <w:r w:rsidRPr="009C4740">
        <w:rPr>
          <w:rFonts w:cs="Arial"/>
          <w:szCs w:val="20"/>
        </w:rPr>
        <w:t>načeloma</w:t>
      </w:r>
      <w:proofErr w:type="spellEnd"/>
      <w:r w:rsidRPr="009C4740">
        <w:rPr>
          <w:rFonts w:cs="Arial"/>
          <w:szCs w:val="20"/>
        </w:rPr>
        <w:t xml:space="preserve"> enake obravnave in transparentnosti. </w:t>
      </w:r>
      <w:proofErr w:type="spellStart"/>
      <w:r w:rsidRPr="009C4740">
        <w:rPr>
          <w:rFonts w:cs="Arial"/>
          <w:szCs w:val="20"/>
        </w:rPr>
        <w:t>Naročnik</w:t>
      </w:r>
      <w:proofErr w:type="spellEnd"/>
      <w:r w:rsidRPr="009C4740">
        <w:rPr>
          <w:rFonts w:cs="Arial"/>
          <w:szCs w:val="20"/>
        </w:rPr>
        <w:t xml:space="preserve"> od ponudnika zahteva dopolnitev, popravek, spremembo ali pojasnilo njegove ponudbe le, kadar </w:t>
      </w:r>
      <w:proofErr w:type="spellStart"/>
      <w:r w:rsidRPr="009C4740">
        <w:rPr>
          <w:rFonts w:cs="Arial"/>
          <w:szCs w:val="20"/>
        </w:rPr>
        <w:t>določenega</w:t>
      </w:r>
      <w:proofErr w:type="spellEnd"/>
      <w:r w:rsidRPr="009C4740">
        <w:rPr>
          <w:rFonts w:cs="Arial"/>
          <w:szCs w:val="20"/>
        </w:rPr>
        <w:t xml:space="preserve"> dejstva ne more preveriti sam. Predložitev </w:t>
      </w:r>
      <w:proofErr w:type="spellStart"/>
      <w:r w:rsidRPr="009C4740">
        <w:rPr>
          <w:rFonts w:cs="Arial"/>
          <w:szCs w:val="20"/>
        </w:rPr>
        <w:t>manjkajočega</w:t>
      </w:r>
      <w:proofErr w:type="spellEnd"/>
      <w:r w:rsidRPr="009C4740">
        <w:rPr>
          <w:rFonts w:cs="Arial"/>
          <w:szCs w:val="20"/>
        </w:rPr>
        <w:t xml:space="preserve"> </w:t>
      </w:r>
      <w:r w:rsidRPr="009C4740">
        <w:rPr>
          <w:rFonts w:cs="Arial"/>
          <w:szCs w:val="20"/>
        </w:rPr>
        <w:lastRenderedPageBreak/>
        <w:t xml:space="preserve">dokumenta ali dopolnitev, popravek ali pojasnilo informacije ali dokumentacije se lahko nanaša </w:t>
      </w:r>
      <w:proofErr w:type="spellStart"/>
      <w:r w:rsidRPr="009C4740">
        <w:rPr>
          <w:rFonts w:cs="Arial"/>
          <w:szCs w:val="20"/>
        </w:rPr>
        <w:t>izključno</w:t>
      </w:r>
      <w:proofErr w:type="spellEnd"/>
      <w:r w:rsidRPr="009C4740">
        <w:rPr>
          <w:rFonts w:cs="Arial"/>
          <w:szCs w:val="20"/>
        </w:rPr>
        <w:t xml:space="preserve"> na takšne elemente ponudbe, katerih obstoj pred iztekom roka, določenega za predložitev ponudbe, je </w:t>
      </w:r>
      <w:proofErr w:type="spellStart"/>
      <w:r w:rsidRPr="009C4740">
        <w:rPr>
          <w:rFonts w:cs="Arial"/>
          <w:szCs w:val="20"/>
        </w:rPr>
        <w:t>mogoče</w:t>
      </w:r>
      <w:proofErr w:type="spellEnd"/>
      <w:r w:rsidRPr="009C4740">
        <w:rPr>
          <w:rFonts w:cs="Arial"/>
          <w:szCs w:val="20"/>
        </w:rPr>
        <w:t xml:space="preserv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0A88522E" w14:textId="77777777" w:rsidR="00441902" w:rsidRPr="009C4740" w:rsidRDefault="00441902" w:rsidP="00441902">
      <w:pPr>
        <w:spacing w:line="280" w:lineRule="atLeast"/>
        <w:rPr>
          <w:rFonts w:cs="Arial"/>
          <w:szCs w:val="20"/>
        </w:rPr>
      </w:pPr>
    </w:p>
    <w:p w14:paraId="2AC56D0E" w14:textId="77777777" w:rsidR="00441902" w:rsidRPr="009C4740" w:rsidRDefault="00441902" w:rsidP="00441902">
      <w:pPr>
        <w:spacing w:line="280" w:lineRule="atLeast"/>
        <w:rPr>
          <w:rFonts w:cs="Arial"/>
          <w:szCs w:val="20"/>
        </w:rPr>
      </w:pPr>
      <w:r w:rsidRPr="009C4740">
        <w:rPr>
          <w:rFonts w:cs="Arial"/>
          <w:szCs w:val="20"/>
        </w:rPr>
        <w:t xml:space="preserve">Razen kadar gre za popravek ali dopolnitev </w:t>
      </w:r>
      <w:proofErr w:type="spellStart"/>
      <w:r w:rsidRPr="009C4740">
        <w:rPr>
          <w:rFonts w:cs="Arial"/>
          <w:szCs w:val="20"/>
        </w:rPr>
        <w:t>očitne</w:t>
      </w:r>
      <w:proofErr w:type="spellEnd"/>
      <w:r w:rsidRPr="009C4740">
        <w:rPr>
          <w:rFonts w:cs="Arial"/>
          <w:szCs w:val="20"/>
        </w:rPr>
        <w:t xml:space="preserve"> napake, </w:t>
      </w:r>
      <w:proofErr w:type="spellStart"/>
      <w:r w:rsidRPr="009C4740">
        <w:rPr>
          <w:rFonts w:cs="Arial"/>
          <w:szCs w:val="20"/>
        </w:rPr>
        <w:t>če</w:t>
      </w:r>
      <w:proofErr w:type="spellEnd"/>
      <w:r w:rsidRPr="009C4740">
        <w:rPr>
          <w:rFonts w:cs="Arial"/>
          <w:szCs w:val="20"/>
        </w:rPr>
        <w:t xml:space="preserv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w:t>
      </w:r>
      <w:proofErr w:type="spellStart"/>
      <w:r w:rsidRPr="009C4740">
        <w:rPr>
          <w:rFonts w:cs="Arial"/>
          <w:szCs w:val="20"/>
        </w:rPr>
        <w:t>tehnične</w:t>
      </w:r>
      <w:proofErr w:type="spellEnd"/>
      <w:r w:rsidRPr="009C4740">
        <w:rPr>
          <w:rFonts w:cs="Arial"/>
          <w:szCs w:val="20"/>
        </w:rPr>
        <w:t xml:space="preserve"> specifikacije predmeta javnega </w:t>
      </w:r>
      <w:proofErr w:type="spellStart"/>
      <w:r w:rsidRPr="009C4740">
        <w:rPr>
          <w:rFonts w:cs="Arial"/>
          <w:szCs w:val="20"/>
        </w:rPr>
        <w:t>naročila</w:t>
      </w:r>
      <w:proofErr w:type="spellEnd"/>
      <w:r w:rsidRPr="009C4740">
        <w:rPr>
          <w:rFonts w:cs="Arial"/>
          <w:szCs w:val="20"/>
        </w:rPr>
        <w:t xml:space="preserve">. </w:t>
      </w:r>
    </w:p>
    <w:p w14:paraId="72F56A5B" w14:textId="77777777" w:rsidR="00441902" w:rsidRPr="009C4740" w:rsidRDefault="00441902" w:rsidP="00441902">
      <w:pPr>
        <w:spacing w:line="280" w:lineRule="atLeast"/>
        <w:rPr>
          <w:rFonts w:cs="Arial"/>
          <w:szCs w:val="20"/>
        </w:rPr>
      </w:pPr>
    </w:p>
    <w:p w14:paraId="4BFE0EB5" w14:textId="77777777" w:rsidR="00441902" w:rsidRPr="009C4740" w:rsidRDefault="00441902" w:rsidP="00441902">
      <w:pPr>
        <w:spacing w:line="280" w:lineRule="atLeast"/>
        <w:rPr>
          <w:rFonts w:cs="Arial"/>
          <w:szCs w:val="20"/>
        </w:rPr>
      </w:pPr>
      <w:r w:rsidRPr="009C4740">
        <w:rPr>
          <w:rFonts w:cs="Arial"/>
          <w:szCs w:val="20"/>
        </w:rPr>
        <w:t xml:space="preserve">Ne glede na prejšnji odstavek sme </w:t>
      </w:r>
      <w:proofErr w:type="spellStart"/>
      <w:r w:rsidRPr="009C4740">
        <w:rPr>
          <w:rFonts w:cs="Arial"/>
          <w:szCs w:val="20"/>
        </w:rPr>
        <w:t>izključno</w:t>
      </w:r>
      <w:proofErr w:type="spellEnd"/>
      <w:r w:rsidRPr="009C4740">
        <w:rPr>
          <w:rFonts w:cs="Arial"/>
          <w:szCs w:val="20"/>
        </w:rPr>
        <w:t xml:space="preserve"> </w:t>
      </w:r>
      <w:proofErr w:type="spellStart"/>
      <w:r w:rsidRPr="009C4740">
        <w:rPr>
          <w:rFonts w:cs="Arial"/>
          <w:szCs w:val="20"/>
        </w:rPr>
        <w:t>naročnik</w:t>
      </w:r>
      <w:proofErr w:type="spellEnd"/>
      <w:r w:rsidRPr="009C4740">
        <w:rPr>
          <w:rFonts w:cs="Arial"/>
          <w:szCs w:val="20"/>
        </w:rPr>
        <w:t xml:space="preserve"> ob pisnem soglasju ponudnika popraviti </w:t>
      </w:r>
      <w:proofErr w:type="spellStart"/>
      <w:r w:rsidRPr="009C4740">
        <w:rPr>
          <w:rFonts w:cs="Arial"/>
          <w:szCs w:val="20"/>
        </w:rPr>
        <w:t>računske</w:t>
      </w:r>
      <w:proofErr w:type="spellEnd"/>
      <w:r w:rsidRPr="009C4740">
        <w:rPr>
          <w:rFonts w:cs="Arial"/>
          <w:szCs w:val="20"/>
        </w:rPr>
        <w:t xml:space="preserve"> napake, ki jih odkrije pri pregledu in ocenjevanju ponudb. Pri tem se </w:t>
      </w:r>
      <w:proofErr w:type="spellStart"/>
      <w:r w:rsidRPr="009C4740">
        <w:rPr>
          <w:rFonts w:cs="Arial"/>
          <w:szCs w:val="20"/>
        </w:rPr>
        <w:t>količina</w:t>
      </w:r>
      <w:proofErr w:type="spellEnd"/>
      <w:r w:rsidRPr="009C4740">
        <w:rPr>
          <w:rFonts w:cs="Arial"/>
          <w:szCs w:val="20"/>
        </w:rPr>
        <w:t xml:space="preserve"> in cena na enoto brez DDV ne smeta spreminjati. Če se pri pregledu in ocenjevanju ponudb ugotovi, da je prišlo do </w:t>
      </w:r>
      <w:proofErr w:type="spellStart"/>
      <w:r w:rsidRPr="009C4740">
        <w:rPr>
          <w:rFonts w:cs="Arial"/>
          <w:szCs w:val="20"/>
        </w:rPr>
        <w:t>računske</w:t>
      </w:r>
      <w:proofErr w:type="spellEnd"/>
      <w:r w:rsidRPr="009C4740">
        <w:rPr>
          <w:rFonts w:cs="Arial"/>
          <w:szCs w:val="20"/>
        </w:rPr>
        <w:t xml:space="preserve"> napake zaradi nepravilne vnaprej </w:t>
      </w:r>
      <w:proofErr w:type="spellStart"/>
      <w:r w:rsidRPr="009C4740">
        <w:rPr>
          <w:rFonts w:cs="Arial"/>
          <w:szCs w:val="20"/>
        </w:rPr>
        <w:t>določene</w:t>
      </w:r>
      <w:proofErr w:type="spellEnd"/>
      <w:r w:rsidRPr="009C4740">
        <w:rPr>
          <w:rFonts w:cs="Arial"/>
          <w:szCs w:val="20"/>
        </w:rPr>
        <w:t xml:space="preserve"> </w:t>
      </w:r>
      <w:proofErr w:type="spellStart"/>
      <w:r w:rsidRPr="009C4740">
        <w:rPr>
          <w:rFonts w:cs="Arial"/>
          <w:szCs w:val="20"/>
        </w:rPr>
        <w:t>matematične</w:t>
      </w:r>
      <w:proofErr w:type="spellEnd"/>
      <w:r w:rsidRPr="009C4740">
        <w:rPr>
          <w:rFonts w:cs="Arial"/>
          <w:szCs w:val="20"/>
        </w:rPr>
        <w:t xml:space="preserve"> operacije s strani </w:t>
      </w:r>
      <w:proofErr w:type="spellStart"/>
      <w:r w:rsidRPr="009C4740">
        <w:rPr>
          <w:rFonts w:cs="Arial"/>
          <w:szCs w:val="20"/>
        </w:rPr>
        <w:t>naročnika</w:t>
      </w:r>
      <w:proofErr w:type="spellEnd"/>
      <w:r w:rsidRPr="009C4740">
        <w:rPr>
          <w:rFonts w:cs="Arial"/>
          <w:szCs w:val="20"/>
        </w:rPr>
        <w:t xml:space="preserve">, lahko </w:t>
      </w:r>
      <w:proofErr w:type="spellStart"/>
      <w:r w:rsidRPr="009C4740">
        <w:rPr>
          <w:rFonts w:cs="Arial"/>
          <w:szCs w:val="20"/>
        </w:rPr>
        <w:t>naročnik</w:t>
      </w:r>
      <w:proofErr w:type="spellEnd"/>
      <w:r w:rsidRPr="009C4740">
        <w:rPr>
          <w:rFonts w:cs="Arial"/>
          <w:szCs w:val="20"/>
        </w:rPr>
        <w:t xml:space="preserve"> ob pisnem soglasju ponudnika popravi </w:t>
      </w:r>
      <w:proofErr w:type="spellStart"/>
      <w:r w:rsidRPr="009C4740">
        <w:rPr>
          <w:rFonts w:cs="Arial"/>
          <w:szCs w:val="20"/>
        </w:rPr>
        <w:t>računsko</w:t>
      </w:r>
      <w:proofErr w:type="spellEnd"/>
      <w:r w:rsidRPr="009C4740">
        <w:rPr>
          <w:rFonts w:cs="Arial"/>
          <w:szCs w:val="20"/>
        </w:rPr>
        <w:t xml:space="preserve"> napako tako, da ob upoštevanju cen na enoto brez DDV in </w:t>
      </w:r>
      <w:proofErr w:type="spellStart"/>
      <w:r w:rsidRPr="009C4740">
        <w:rPr>
          <w:rFonts w:cs="Arial"/>
          <w:szCs w:val="20"/>
        </w:rPr>
        <w:t>količin</w:t>
      </w:r>
      <w:proofErr w:type="spellEnd"/>
      <w:r w:rsidRPr="009C4740">
        <w:rPr>
          <w:rFonts w:cs="Arial"/>
          <w:szCs w:val="20"/>
        </w:rPr>
        <w:t xml:space="preserve">, ki jih ponudi ponudnik, </w:t>
      </w:r>
      <w:proofErr w:type="spellStart"/>
      <w:r w:rsidRPr="009C4740">
        <w:rPr>
          <w:rFonts w:cs="Arial"/>
          <w:szCs w:val="20"/>
        </w:rPr>
        <w:t>izračuna</w:t>
      </w:r>
      <w:proofErr w:type="spellEnd"/>
      <w:r w:rsidRPr="009C4740">
        <w:rPr>
          <w:rFonts w:cs="Arial"/>
          <w:szCs w:val="20"/>
        </w:rPr>
        <w:t xml:space="preserve"> vrednost ponudbe z upoštevanjem pravilne </w:t>
      </w:r>
      <w:proofErr w:type="spellStart"/>
      <w:r w:rsidRPr="009C4740">
        <w:rPr>
          <w:rFonts w:cs="Arial"/>
          <w:szCs w:val="20"/>
        </w:rPr>
        <w:t>matematične</w:t>
      </w:r>
      <w:proofErr w:type="spellEnd"/>
      <w:r w:rsidRPr="009C4740">
        <w:rPr>
          <w:rFonts w:cs="Arial"/>
          <w:szCs w:val="20"/>
        </w:rPr>
        <w:t xml:space="preserve"> operacije. Ne glede na prejšnji odstavek lahko </w:t>
      </w:r>
      <w:proofErr w:type="spellStart"/>
      <w:r w:rsidRPr="009C4740">
        <w:rPr>
          <w:rFonts w:cs="Arial"/>
          <w:szCs w:val="20"/>
        </w:rPr>
        <w:t>naročnik</w:t>
      </w:r>
      <w:proofErr w:type="spellEnd"/>
      <w:r w:rsidRPr="009C4740">
        <w:rPr>
          <w:rFonts w:cs="Arial"/>
          <w:szCs w:val="20"/>
        </w:rPr>
        <w:t xml:space="preserve"> ob pisnem soglasju ponudnika </w:t>
      </w:r>
      <w:proofErr w:type="spellStart"/>
      <w:r w:rsidRPr="009C4740">
        <w:rPr>
          <w:rFonts w:cs="Arial"/>
          <w:szCs w:val="20"/>
        </w:rPr>
        <w:t>napačno</w:t>
      </w:r>
      <w:proofErr w:type="spellEnd"/>
      <w:r w:rsidRPr="009C4740">
        <w:rPr>
          <w:rFonts w:cs="Arial"/>
          <w:szCs w:val="20"/>
        </w:rPr>
        <w:t xml:space="preserve"> zapisano stopnjo DDV popravi v pravilno.</w:t>
      </w:r>
    </w:p>
    <w:p w14:paraId="6C871416" w14:textId="77777777" w:rsidR="00441902" w:rsidRPr="009C4740" w:rsidRDefault="00441902" w:rsidP="00441902">
      <w:pPr>
        <w:rPr>
          <w:rFonts w:cs="Arial"/>
          <w:szCs w:val="20"/>
        </w:rPr>
      </w:pPr>
    </w:p>
    <w:p w14:paraId="151A8422" w14:textId="77777777" w:rsidR="00134F9D" w:rsidRPr="009C4740" w:rsidRDefault="00134F9D">
      <w:pPr>
        <w:pStyle w:val="Naslov3"/>
        <w:numPr>
          <w:ilvl w:val="0"/>
          <w:numId w:val="59"/>
        </w:numPr>
        <w:rPr>
          <w:rFonts w:ascii="Arial" w:hAnsi="Arial" w:cs="Arial"/>
          <w:noProof w:val="0"/>
        </w:rPr>
      </w:pPr>
      <w:bookmarkStart w:id="47" w:name="_Toc128662448"/>
      <w:bookmarkStart w:id="48" w:name="_Toc131079160"/>
      <w:r w:rsidRPr="009C4740">
        <w:rPr>
          <w:rFonts w:ascii="Arial" w:hAnsi="Arial" w:cs="Arial"/>
          <w:noProof w:val="0"/>
        </w:rPr>
        <w:t>Navedba zavajajočih podatkov</w:t>
      </w:r>
      <w:bookmarkEnd w:id="47"/>
      <w:bookmarkEnd w:id="48"/>
    </w:p>
    <w:p w14:paraId="354BD4CF" w14:textId="77777777" w:rsidR="00134F9D" w:rsidRPr="009C4740" w:rsidRDefault="00134F9D" w:rsidP="00134F9D">
      <w:pPr>
        <w:spacing w:line="280" w:lineRule="atLeast"/>
        <w:contextualSpacing/>
        <w:rPr>
          <w:rFonts w:cs="Arial"/>
          <w:szCs w:val="20"/>
        </w:rPr>
      </w:pPr>
    </w:p>
    <w:p w14:paraId="392FD57A" w14:textId="77777777" w:rsidR="00134F9D" w:rsidRPr="009C4740" w:rsidRDefault="00134F9D" w:rsidP="00134F9D">
      <w:pPr>
        <w:spacing w:line="280" w:lineRule="atLeast"/>
        <w:contextualSpacing/>
        <w:rPr>
          <w:rFonts w:cs="Arial"/>
          <w:szCs w:val="20"/>
        </w:rPr>
      </w:pPr>
      <w:r w:rsidRPr="009C4740">
        <w:rPr>
          <w:rFonts w:cs="Arial"/>
          <w:szCs w:val="20"/>
        </w:rPr>
        <w:t>Naročnik bo Državni revizijski komisiji podal predlog za uvedbo postopka o prekršku:</w:t>
      </w:r>
    </w:p>
    <w:p w14:paraId="7B1D7FB6" w14:textId="77777777" w:rsidR="00134F9D" w:rsidRPr="009C4740" w:rsidRDefault="00134F9D" w:rsidP="003E28D8">
      <w:pPr>
        <w:numPr>
          <w:ilvl w:val="0"/>
          <w:numId w:val="12"/>
        </w:numPr>
        <w:spacing w:line="280" w:lineRule="atLeast"/>
        <w:ind w:left="709"/>
        <w:contextualSpacing/>
        <w:rPr>
          <w:rFonts w:cs="Arial"/>
          <w:szCs w:val="20"/>
        </w:rPr>
      </w:pPr>
      <w:r w:rsidRPr="009C4740">
        <w:rPr>
          <w:rFonts w:cs="Arial"/>
          <w:szCs w:val="20"/>
        </w:rPr>
        <w:t xml:space="preserve">v primeru, da se bo pri naročniku pojavil utemeljen sum, da je ponudnik v postopku javnega </w:t>
      </w:r>
      <w:proofErr w:type="spellStart"/>
      <w:r w:rsidRPr="009C4740">
        <w:rPr>
          <w:rFonts w:cs="Arial"/>
          <w:szCs w:val="20"/>
        </w:rPr>
        <w:t>naročila</w:t>
      </w:r>
      <w:proofErr w:type="spellEnd"/>
      <w:r w:rsidRPr="009C4740">
        <w:rPr>
          <w:rFonts w:cs="Arial"/>
          <w:szCs w:val="20"/>
        </w:rPr>
        <w:t xml:space="preserve"> predložil </w:t>
      </w:r>
      <w:proofErr w:type="spellStart"/>
      <w:r w:rsidRPr="009C4740">
        <w:rPr>
          <w:rFonts w:cs="Arial"/>
          <w:szCs w:val="20"/>
        </w:rPr>
        <w:t>neresnično</w:t>
      </w:r>
      <w:proofErr w:type="spellEnd"/>
      <w:r w:rsidRPr="009C4740">
        <w:rPr>
          <w:rFonts w:cs="Arial"/>
          <w:szCs w:val="20"/>
        </w:rPr>
        <w:t xml:space="preserve"> izjavo ali ponarejeno ali spremenjeno listino kot pravo v skladu z enajstim odstavkom 89. člena ZJN-3, </w:t>
      </w:r>
    </w:p>
    <w:p w14:paraId="35B95384" w14:textId="77777777" w:rsidR="00134F9D" w:rsidRPr="009C4740" w:rsidRDefault="00134F9D" w:rsidP="003E28D8">
      <w:pPr>
        <w:numPr>
          <w:ilvl w:val="0"/>
          <w:numId w:val="12"/>
        </w:numPr>
        <w:spacing w:line="280" w:lineRule="atLeast"/>
        <w:ind w:left="709"/>
        <w:contextualSpacing/>
        <w:rPr>
          <w:rFonts w:cs="Arial"/>
          <w:szCs w:val="20"/>
        </w:rPr>
      </w:pPr>
      <w:r w:rsidRPr="009C4740">
        <w:rPr>
          <w:rFonts w:cs="Arial"/>
          <w:szCs w:val="20"/>
        </w:rPr>
        <w:t>če glavni izvajalec ne ravna v skladu s 94. členom ZJN-3.</w:t>
      </w:r>
    </w:p>
    <w:p w14:paraId="21C5C619" w14:textId="77777777" w:rsidR="00134F9D" w:rsidRPr="009C4740" w:rsidRDefault="00134F9D" w:rsidP="00134F9D">
      <w:pPr>
        <w:spacing w:line="280" w:lineRule="atLeast"/>
        <w:contextualSpacing/>
        <w:rPr>
          <w:rFonts w:cs="Arial"/>
          <w:szCs w:val="20"/>
        </w:rPr>
      </w:pPr>
    </w:p>
    <w:p w14:paraId="3B4D6A13" w14:textId="77777777" w:rsidR="00134F9D" w:rsidRPr="009C4740" w:rsidRDefault="00134F9D">
      <w:pPr>
        <w:pStyle w:val="Naslov3"/>
        <w:numPr>
          <w:ilvl w:val="0"/>
          <w:numId w:val="59"/>
        </w:numPr>
        <w:rPr>
          <w:rFonts w:ascii="Arial" w:hAnsi="Arial" w:cs="Arial"/>
          <w:noProof w:val="0"/>
        </w:rPr>
      </w:pPr>
      <w:bookmarkStart w:id="49" w:name="_Toc128662449"/>
      <w:bookmarkStart w:id="50" w:name="_Toc131079161"/>
      <w:r w:rsidRPr="009C4740">
        <w:rPr>
          <w:rFonts w:ascii="Arial" w:hAnsi="Arial" w:cs="Arial"/>
          <w:noProof w:val="0"/>
        </w:rPr>
        <w:t>Stroški priprave ponudbe</w:t>
      </w:r>
      <w:bookmarkEnd w:id="49"/>
      <w:bookmarkEnd w:id="50"/>
    </w:p>
    <w:p w14:paraId="23EB2F33" w14:textId="77777777" w:rsidR="00134F9D" w:rsidRPr="009C4740" w:rsidRDefault="00134F9D" w:rsidP="00134F9D">
      <w:pPr>
        <w:spacing w:line="280" w:lineRule="atLeast"/>
        <w:contextualSpacing/>
        <w:rPr>
          <w:rFonts w:cs="Arial"/>
          <w:szCs w:val="20"/>
        </w:rPr>
      </w:pPr>
    </w:p>
    <w:p w14:paraId="107E7845" w14:textId="77777777" w:rsidR="00134F9D" w:rsidRPr="009C4740" w:rsidRDefault="00134F9D" w:rsidP="00134F9D">
      <w:pPr>
        <w:spacing w:line="280" w:lineRule="atLeast"/>
        <w:contextualSpacing/>
        <w:rPr>
          <w:rFonts w:cs="Arial"/>
          <w:szCs w:val="20"/>
        </w:rPr>
      </w:pPr>
      <w:r w:rsidRPr="009C4740">
        <w:rPr>
          <w:rFonts w:cs="Arial"/>
          <w:szCs w:val="20"/>
        </w:rPr>
        <w:t xml:space="preserve">Ponudniki nosijo sami vse stroške povezane s pripravo in predložitvijo ponudbe, vključno s stroški </w:t>
      </w:r>
      <w:proofErr w:type="spellStart"/>
      <w:r w:rsidRPr="009C4740">
        <w:rPr>
          <w:rFonts w:cs="Arial"/>
          <w:szCs w:val="20"/>
        </w:rPr>
        <w:t>prospektnega</w:t>
      </w:r>
      <w:proofErr w:type="spellEnd"/>
      <w:r w:rsidRPr="009C4740">
        <w:rPr>
          <w:rFonts w:cs="Arial"/>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ED8A025" w14:textId="77777777" w:rsidR="00134F9D" w:rsidRPr="009C4740" w:rsidRDefault="00134F9D" w:rsidP="00134F9D">
      <w:pPr>
        <w:spacing w:line="280" w:lineRule="atLeast"/>
        <w:contextualSpacing/>
        <w:rPr>
          <w:rFonts w:cs="Arial"/>
          <w:szCs w:val="20"/>
        </w:rPr>
      </w:pPr>
    </w:p>
    <w:p w14:paraId="3784844F" w14:textId="77777777" w:rsidR="00134F9D" w:rsidRPr="009C4740" w:rsidRDefault="00134F9D">
      <w:pPr>
        <w:pStyle w:val="Naslov3"/>
        <w:numPr>
          <w:ilvl w:val="0"/>
          <w:numId w:val="59"/>
        </w:numPr>
        <w:rPr>
          <w:rFonts w:ascii="Arial" w:hAnsi="Arial" w:cs="Arial"/>
          <w:noProof w:val="0"/>
        </w:rPr>
      </w:pPr>
      <w:bookmarkStart w:id="51" w:name="_Toc128662450"/>
      <w:bookmarkStart w:id="52" w:name="_Toc131079162"/>
      <w:r w:rsidRPr="009C4740">
        <w:rPr>
          <w:rFonts w:ascii="Arial" w:hAnsi="Arial" w:cs="Arial"/>
          <w:noProof w:val="0"/>
        </w:rPr>
        <w:t>Obvezni pogoji</w:t>
      </w:r>
      <w:bookmarkEnd w:id="51"/>
      <w:bookmarkEnd w:id="52"/>
      <w:r w:rsidRPr="009C4740">
        <w:rPr>
          <w:rFonts w:ascii="Arial" w:hAnsi="Arial" w:cs="Arial"/>
          <w:noProof w:val="0"/>
        </w:rPr>
        <w:t xml:space="preserve"> </w:t>
      </w:r>
    </w:p>
    <w:p w14:paraId="71D48E82" w14:textId="77777777" w:rsidR="00134F9D" w:rsidRPr="009C4740" w:rsidRDefault="00134F9D" w:rsidP="00134F9D">
      <w:pPr>
        <w:spacing w:line="280" w:lineRule="atLeast"/>
        <w:contextualSpacing/>
        <w:rPr>
          <w:rFonts w:cs="Arial"/>
          <w:szCs w:val="20"/>
        </w:rPr>
      </w:pPr>
    </w:p>
    <w:p w14:paraId="026BF9D5" w14:textId="77777777" w:rsidR="00BA429B" w:rsidRPr="009C4740" w:rsidRDefault="00BA429B" w:rsidP="00BA429B">
      <w:pPr>
        <w:spacing w:line="280" w:lineRule="atLeast"/>
        <w:contextualSpacing/>
        <w:rPr>
          <w:rFonts w:cs="Arial"/>
          <w:szCs w:val="20"/>
        </w:rPr>
      </w:pPr>
      <w:r w:rsidRPr="009C4740">
        <w:rPr>
          <w:rFonts w:cs="Arial"/>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035C0360" w14:textId="77777777" w:rsidR="00BA429B" w:rsidRPr="009C4740" w:rsidRDefault="00BA429B" w:rsidP="00BA429B">
      <w:pPr>
        <w:spacing w:line="280" w:lineRule="atLeast"/>
        <w:contextualSpacing/>
        <w:rPr>
          <w:rFonts w:cs="Arial"/>
          <w:szCs w:val="20"/>
        </w:rPr>
      </w:pPr>
    </w:p>
    <w:p w14:paraId="7BFA26AE" w14:textId="0B2CD219" w:rsidR="00BA429B" w:rsidRPr="009C4740" w:rsidRDefault="00BA429B" w:rsidP="00BA429B">
      <w:pPr>
        <w:spacing w:line="280" w:lineRule="atLeast"/>
        <w:contextualSpacing/>
        <w:rPr>
          <w:rFonts w:cs="Arial"/>
          <w:szCs w:val="20"/>
        </w:rPr>
      </w:pPr>
      <w:proofErr w:type="spellStart"/>
      <w:r w:rsidRPr="009C4740">
        <w:rPr>
          <w:rFonts w:cs="Arial"/>
          <w:szCs w:val="20"/>
        </w:rPr>
        <w:t>Naročnik</w:t>
      </w:r>
      <w:proofErr w:type="spellEnd"/>
      <w:r w:rsidRPr="009C4740">
        <w:rPr>
          <w:rFonts w:cs="Arial"/>
          <w:szCs w:val="20"/>
        </w:rPr>
        <w:t xml:space="preserve"> namesto potrdil, ki jih izdajajo javni organi ali tretje osebe, sprejme kot predhodni dokaz </w:t>
      </w:r>
      <w:r w:rsidR="009C4740">
        <w:rPr>
          <w:rFonts w:cs="Arial"/>
          <w:szCs w:val="20"/>
        </w:rPr>
        <w:t>obrazec</w:t>
      </w:r>
      <w:r w:rsidRPr="009C4740">
        <w:rPr>
          <w:rFonts w:cs="Arial"/>
          <w:szCs w:val="20"/>
        </w:rPr>
        <w:t xml:space="preserve"> ESPD. Če ponudnik uporablja zmogljivosti drugih subjektov, mora ESPD vsebovati zahtevane informacije tudi v zvezi s subjekti, katerih zmogljivosti uporablja ponudnik.</w:t>
      </w:r>
    </w:p>
    <w:p w14:paraId="46AAE9DF" w14:textId="77777777" w:rsidR="00BA429B" w:rsidRPr="009C4740" w:rsidRDefault="00BA429B" w:rsidP="00BA429B">
      <w:pPr>
        <w:spacing w:line="280" w:lineRule="atLeast"/>
        <w:contextualSpacing/>
        <w:rPr>
          <w:rFonts w:cs="Arial"/>
          <w:szCs w:val="20"/>
        </w:rPr>
      </w:pPr>
    </w:p>
    <w:p w14:paraId="25DAE6B5" w14:textId="6436E3FD" w:rsidR="00BA429B" w:rsidRPr="009C4740" w:rsidRDefault="00BA429B" w:rsidP="00BA429B">
      <w:pPr>
        <w:spacing w:line="280" w:lineRule="atLeast"/>
        <w:contextualSpacing/>
        <w:rPr>
          <w:rFonts w:cs="Arial"/>
          <w:szCs w:val="20"/>
        </w:rPr>
      </w:pPr>
      <w:r w:rsidRPr="009C4740">
        <w:rPr>
          <w:rFonts w:cs="Arial"/>
          <w:szCs w:val="20"/>
        </w:rPr>
        <w:t xml:space="preserve">Če država, v kateri ima ponudnik svoj sedež, ne izdaja zahtevanih dokazil iz točk 8.1.1. in 8.1.2. in 8.1.4. II. poglavja </w:t>
      </w:r>
      <w:r w:rsidR="00B4070F">
        <w:rPr>
          <w:rFonts w:cs="Arial"/>
          <w:szCs w:val="20"/>
        </w:rPr>
        <w:t>teh navodil</w:t>
      </w:r>
      <w:r w:rsidRPr="009C4740">
        <w:rPr>
          <w:rFonts w:cs="Arial"/>
          <w:szCs w:val="20"/>
        </w:rPr>
        <w:t xml:space="preserve"> ali </w:t>
      </w:r>
      <w:proofErr w:type="spellStart"/>
      <w:r w:rsidRPr="009C4740">
        <w:rPr>
          <w:rFonts w:cs="Arial"/>
          <w:szCs w:val="20"/>
        </w:rPr>
        <w:t>če</w:t>
      </w:r>
      <w:proofErr w:type="spellEnd"/>
      <w:r w:rsidRPr="009C4740">
        <w:rPr>
          <w:rFonts w:cs="Arial"/>
          <w:szCs w:val="20"/>
        </w:rPr>
        <w:t xml:space="preserve"> ti ne zajemajo vseh primerov iz točk 8.1.1., 8.1.2. in 8.1.4. II. poglavja </w:t>
      </w:r>
      <w:r w:rsidR="00B4070F">
        <w:rPr>
          <w:rFonts w:cs="Arial"/>
          <w:szCs w:val="20"/>
        </w:rPr>
        <w:t>teh navodil</w:t>
      </w:r>
      <w:r w:rsidRPr="009C4740">
        <w:rPr>
          <w:rFonts w:cs="Arial"/>
          <w:szCs w:val="20"/>
        </w:rPr>
        <w:t xml:space="preserve">, lahko ponudnik da zapriseženo izjavo. Če ta v državi, v kateri ima ponudnik svoj sedež, ni </w:t>
      </w:r>
      <w:r w:rsidRPr="009C4740">
        <w:rPr>
          <w:rFonts w:cs="Arial"/>
          <w:szCs w:val="20"/>
        </w:rPr>
        <w:lastRenderedPageBreak/>
        <w:t xml:space="preserve">predvidena, pa lahko ponudnik da izjavo </w:t>
      </w:r>
      <w:proofErr w:type="spellStart"/>
      <w:r w:rsidRPr="009C4740">
        <w:rPr>
          <w:rFonts w:cs="Arial"/>
          <w:szCs w:val="20"/>
        </w:rPr>
        <w:t>določene</w:t>
      </w:r>
      <w:proofErr w:type="spellEnd"/>
      <w:r w:rsidRPr="009C4740">
        <w:rPr>
          <w:rFonts w:cs="Arial"/>
          <w:szCs w:val="20"/>
        </w:rPr>
        <w:t xml:space="preserve"> osebe, dano pred pristojnim sodnim ali upravnim organom, notarjem ali pred pristojno poklicno ali trgovinsko organizacijo v </w:t>
      </w:r>
      <w:proofErr w:type="spellStart"/>
      <w:r w:rsidRPr="009C4740">
        <w:rPr>
          <w:rFonts w:cs="Arial"/>
          <w:szCs w:val="20"/>
        </w:rPr>
        <w:t>matični</w:t>
      </w:r>
      <w:proofErr w:type="spellEnd"/>
      <w:r w:rsidRPr="009C4740">
        <w:rPr>
          <w:rFonts w:cs="Arial"/>
          <w:szCs w:val="20"/>
        </w:rPr>
        <w:t xml:space="preserve"> državi te osebe ali v državi, v kateri ima ponudnik sedež. </w:t>
      </w:r>
    </w:p>
    <w:p w14:paraId="59D1674C" w14:textId="77777777" w:rsidR="00BA429B" w:rsidRPr="009C4740" w:rsidRDefault="00BA429B" w:rsidP="00BA429B">
      <w:pPr>
        <w:spacing w:line="280" w:lineRule="atLeast"/>
        <w:contextualSpacing/>
        <w:rPr>
          <w:rFonts w:cs="Arial"/>
          <w:szCs w:val="20"/>
        </w:rPr>
      </w:pPr>
    </w:p>
    <w:p w14:paraId="5174BBA1" w14:textId="77777777" w:rsidR="00BA429B" w:rsidRPr="009C4740" w:rsidRDefault="00BA429B" w:rsidP="00BA429B">
      <w:pPr>
        <w:spacing w:line="280" w:lineRule="atLeast"/>
        <w:contextualSpacing/>
        <w:rPr>
          <w:rFonts w:cs="Arial"/>
          <w:szCs w:val="20"/>
        </w:rPr>
      </w:pPr>
      <w:proofErr w:type="spellStart"/>
      <w:r w:rsidRPr="009C4740">
        <w:rPr>
          <w:rFonts w:cs="Arial"/>
          <w:szCs w:val="20"/>
        </w:rPr>
        <w:t>Naročnik</w:t>
      </w:r>
      <w:proofErr w:type="spellEnd"/>
      <w:r w:rsidRPr="009C4740">
        <w:rPr>
          <w:rFonts w:cs="Arial"/>
          <w:szCs w:val="20"/>
        </w:rPr>
        <w:t xml:space="preserve"> lahko ponudnike kadar koli med postopkom pozove, da predložijo vsa dokazila ali del dokazil v zvezi z navedbami v ESPD. </w:t>
      </w:r>
    </w:p>
    <w:p w14:paraId="064EF458" w14:textId="77777777" w:rsidR="00B06742" w:rsidRPr="009C4740" w:rsidRDefault="00B06742" w:rsidP="00BA429B">
      <w:pPr>
        <w:spacing w:line="280" w:lineRule="atLeast"/>
        <w:contextualSpacing/>
        <w:rPr>
          <w:rFonts w:cs="Arial"/>
          <w:szCs w:val="20"/>
        </w:rPr>
      </w:pPr>
    </w:p>
    <w:p w14:paraId="1E009A2E" w14:textId="77777777" w:rsidR="00BA429B" w:rsidRPr="009C4740" w:rsidRDefault="00BA429B" w:rsidP="00BA429B">
      <w:pPr>
        <w:spacing w:line="280" w:lineRule="atLeast"/>
        <w:contextualSpacing/>
        <w:rPr>
          <w:rFonts w:cs="Arial"/>
          <w:szCs w:val="20"/>
        </w:rPr>
      </w:pPr>
      <w:r w:rsidRPr="009C4740">
        <w:rPr>
          <w:rFonts w:cs="Arial"/>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182791C2" w14:textId="77777777" w:rsidR="00BA429B" w:rsidRPr="009C4740" w:rsidRDefault="00BA429B" w:rsidP="00BA429B">
      <w:pPr>
        <w:spacing w:line="280" w:lineRule="atLeast"/>
        <w:contextualSpacing/>
        <w:rPr>
          <w:rFonts w:cs="Arial"/>
          <w:szCs w:val="20"/>
        </w:rPr>
      </w:pPr>
    </w:p>
    <w:p w14:paraId="410F780C" w14:textId="77777777" w:rsidR="00BA429B" w:rsidRPr="009C4740" w:rsidRDefault="00BA429B" w:rsidP="00BA429B">
      <w:pPr>
        <w:spacing w:line="280" w:lineRule="atLeast"/>
        <w:contextualSpacing/>
        <w:rPr>
          <w:rFonts w:cs="Arial"/>
          <w:szCs w:val="20"/>
        </w:rPr>
      </w:pPr>
      <w:r w:rsidRPr="009C4740">
        <w:rPr>
          <w:rFonts w:cs="Arial"/>
          <w:szCs w:val="20"/>
        </w:rPr>
        <w:t xml:space="preserve">Ponudnik ni dolžan predložiti dokazil ali drugih listinskih dokazov, </w:t>
      </w:r>
      <w:proofErr w:type="spellStart"/>
      <w:r w:rsidRPr="009C4740">
        <w:rPr>
          <w:rFonts w:cs="Arial"/>
          <w:szCs w:val="20"/>
        </w:rPr>
        <w:t>če</w:t>
      </w:r>
      <w:proofErr w:type="spellEnd"/>
      <w:r w:rsidRPr="009C4740">
        <w:rPr>
          <w:rFonts w:cs="Arial"/>
          <w:szCs w:val="20"/>
        </w:rPr>
        <w:t xml:space="preserve"> lahko </w:t>
      </w:r>
      <w:proofErr w:type="spellStart"/>
      <w:r w:rsidRPr="009C4740">
        <w:rPr>
          <w:rFonts w:cs="Arial"/>
          <w:szCs w:val="20"/>
        </w:rPr>
        <w:t>naročnik</w:t>
      </w:r>
      <w:proofErr w:type="spellEnd"/>
      <w:r w:rsidRPr="009C4740">
        <w:rPr>
          <w:rFonts w:cs="Arial"/>
          <w:szCs w:val="20"/>
        </w:rPr>
        <w:t xml:space="preserve">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9C4740">
        <w:rPr>
          <w:rFonts w:cs="Arial"/>
          <w:szCs w:val="20"/>
        </w:rPr>
        <w:t>predkvalifikacijski</w:t>
      </w:r>
      <w:proofErr w:type="spellEnd"/>
      <w:r w:rsidRPr="009C4740">
        <w:rPr>
          <w:rFonts w:cs="Arial"/>
          <w:szCs w:val="20"/>
        </w:rPr>
        <w:t xml:space="preserve"> sistem. Ponudnik prav tako ni dolžan predložiti dokazil, če naročnik že ima te dokumente zaradi prejšnjega oddanega javnega naročila ali sklenjenega okvirnega sporazuma in so ti dokumenti še vedno veljavni oziroma izkazujejo navedbe v ESPD. </w:t>
      </w:r>
    </w:p>
    <w:p w14:paraId="097D4386" w14:textId="77777777" w:rsidR="00BA429B" w:rsidRPr="009C4740" w:rsidRDefault="00BA429B" w:rsidP="00BA429B">
      <w:pPr>
        <w:spacing w:line="280" w:lineRule="atLeast"/>
        <w:contextualSpacing/>
        <w:rPr>
          <w:rFonts w:cs="Arial"/>
          <w:szCs w:val="20"/>
        </w:rPr>
      </w:pPr>
    </w:p>
    <w:p w14:paraId="25941305" w14:textId="77777777" w:rsidR="00BA429B" w:rsidRPr="009C4740" w:rsidRDefault="00BA429B" w:rsidP="00BA429B">
      <w:pPr>
        <w:spacing w:line="280" w:lineRule="atLeast"/>
        <w:contextualSpacing/>
        <w:rPr>
          <w:rFonts w:cs="Arial"/>
          <w:szCs w:val="20"/>
        </w:rPr>
      </w:pPr>
      <w:r w:rsidRPr="009C4740">
        <w:rPr>
          <w:rFonts w:cs="Arial"/>
          <w:szCs w:val="20"/>
        </w:rPr>
        <w:t xml:space="preserve">Če lahko </w:t>
      </w:r>
      <w:proofErr w:type="spellStart"/>
      <w:r w:rsidRPr="009C4740">
        <w:rPr>
          <w:rFonts w:cs="Arial"/>
          <w:szCs w:val="20"/>
        </w:rPr>
        <w:t>naročnik</w:t>
      </w:r>
      <w:proofErr w:type="spellEnd"/>
      <w:r w:rsidRPr="009C4740">
        <w:rPr>
          <w:rFonts w:cs="Arial"/>
          <w:szCs w:val="20"/>
        </w:rPr>
        <w:t xml:space="preserve"> dokazila pridobi neposredno v bazi podatkov, mora ESPD vsebovati tudi informacije, ki so potrebne v ta namen, zlasti spletni naslov baze podatkov, podatke za identifikacijo, </w:t>
      </w:r>
      <w:proofErr w:type="spellStart"/>
      <w:r w:rsidRPr="009C4740">
        <w:rPr>
          <w:rFonts w:cs="Arial"/>
          <w:szCs w:val="20"/>
        </w:rPr>
        <w:t>če</w:t>
      </w:r>
      <w:proofErr w:type="spellEnd"/>
      <w:r w:rsidRPr="009C4740">
        <w:rPr>
          <w:rFonts w:cs="Arial"/>
          <w:szCs w:val="20"/>
        </w:rPr>
        <w:t xml:space="preserve"> je to potrebno, pa tudi soglasje, da pridobi dokazilo </w:t>
      </w:r>
      <w:proofErr w:type="spellStart"/>
      <w:r w:rsidRPr="009C4740">
        <w:rPr>
          <w:rFonts w:cs="Arial"/>
          <w:szCs w:val="20"/>
        </w:rPr>
        <w:t>naročnik</w:t>
      </w:r>
      <w:proofErr w:type="spellEnd"/>
      <w:r w:rsidRPr="009C4740">
        <w:rPr>
          <w:rFonts w:cs="Arial"/>
          <w:szCs w:val="20"/>
        </w:rPr>
        <w:t>.</w:t>
      </w:r>
    </w:p>
    <w:p w14:paraId="3CAA6828" w14:textId="77777777" w:rsidR="00BA429B" w:rsidRPr="009C4740" w:rsidRDefault="00BA429B" w:rsidP="00BA429B">
      <w:pPr>
        <w:spacing w:line="280" w:lineRule="atLeast"/>
        <w:contextualSpacing/>
        <w:rPr>
          <w:rFonts w:cs="Arial"/>
          <w:szCs w:val="20"/>
        </w:rPr>
      </w:pPr>
    </w:p>
    <w:p w14:paraId="706A88FD" w14:textId="77777777" w:rsidR="00BA429B" w:rsidRPr="009C4740" w:rsidRDefault="00BA429B" w:rsidP="00BA429B">
      <w:pPr>
        <w:spacing w:line="280" w:lineRule="atLeast"/>
        <w:contextualSpacing/>
        <w:rPr>
          <w:rFonts w:cs="Arial"/>
          <w:szCs w:val="20"/>
        </w:rPr>
      </w:pPr>
      <w:r w:rsidRPr="009C4740">
        <w:rPr>
          <w:rFonts w:cs="Arial"/>
          <w:szCs w:val="20"/>
        </w:rPr>
        <w:t>Naročnik bo ugotavljal sposobnost ponudnikov na osnovi izpolnjevanja naslednjih pogojev:</w:t>
      </w:r>
    </w:p>
    <w:p w14:paraId="42165689" w14:textId="77777777" w:rsidR="00134F9D" w:rsidRPr="009C4740" w:rsidRDefault="00134F9D" w:rsidP="00134F9D">
      <w:pPr>
        <w:spacing w:line="280" w:lineRule="atLeast"/>
        <w:contextualSpacing/>
        <w:rPr>
          <w:rFonts w:cs="Arial"/>
          <w:szCs w:val="20"/>
        </w:rPr>
      </w:pPr>
    </w:p>
    <w:p w14:paraId="6E028CB9" w14:textId="77777777" w:rsidR="00BA429B" w:rsidRPr="009C4740" w:rsidRDefault="00BA429B" w:rsidP="00561D0C">
      <w:pPr>
        <w:pStyle w:val="Naslov4"/>
        <w:rPr>
          <w:noProof w:val="0"/>
        </w:rPr>
      </w:pPr>
      <w:bookmarkStart w:id="53" w:name="_Toc128662451"/>
      <w:bookmarkStart w:id="54" w:name="_Toc131079163"/>
      <w:r w:rsidRPr="009C4740">
        <w:rPr>
          <w:noProof w:val="0"/>
        </w:rPr>
        <w:t>8.1</w:t>
      </w:r>
      <w:r w:rsidR="00561D0C" w:rsidRPr="009C4740">
        <w:rPr>
          <w:noProof w:val="0"/>
        </w:rPr>
        <w:tab/>
      </w:r>
      <w:r w:rsidRPr="009C4740">
        <w:rPr>
          <w:noProof w:val="0"/>
        </w:rPr>
        <w:t>Osnovna sposobnost ponudnika</w:t>
      </w:r>
      <w:bookmarkEnd w:id="53"/>
      <w:bookmarkEnd w:id="54"/>
    </w:p>
    <w:p w14:paraId="72DD95EE" w14:textId="77777777" w:rsidR="00BA429B" w:rsidRPr="009C4740" w:rsidRDefault="00BA429B" w:rsidP="00BA429B">
      <w:pPr>
        <w:spacing w:line="280" w:lineRule="atLeast"/>
        <w:contextualSpacing/>
        <w:rPr>
          <w:rFonts w:cs="Arial"/>
          <w:szCs w:val="20"/>
        </w:rPr>
      </w:pPr>
    </w:p>
    <w:p w14:paraId="39CDCE10" w14:textId="22AF036B" w:rsidR="00BA429B" w:rsidRPr="009C4740" w:rsidRDefault="00BA429B" w:rsidP="009E45C3">
      <w:pPr>
        <w:spacing w:line="280" w:lineRule="atLeast"/>
        <w:ind w:left="709" w:hanging="709"/>
        <w:contextualSpacing/>
        <w:rPr>
          <w:rFonts w:cs="Arial"/>
          <w:szCs w:val="20"/>
        </w:rPr>
      </w:pPr>
      <w:r w:rsidRPr="009C4740">
        <w:rPr>
          <w:rFonts w:cs="Arial"/>
          <w:szCs w:val="20"/>
        </w:rPr>
        <w:t>8.1.1</w:t>
      </w:r>
      <w:r w:rsidRPr="009C4740">
        <w:rPr>
          <w:rFonts w:cs="Arial"/>
          <w:szCs w:val="20"/>
        </w:rPr>
        <w:tab/>
      </w:r>
      <w:proofErr w:type="spellStart"/>
      <w:r w:rsidRPr="009C4740">
        <w:rPr>
          <w:rFonts w:cs="Arial"/>
          <w:szCs w:val="20"/>
        </w:rPr>
        <w:t>Naročnik</w:t>
      </w:r>
      <w:proofErr w:type="spellEnd"/>
      <w:r w:rsidRPr="009C4740">
        <w:rPr>
          <w:rFonts w:cs="Arial"/>
          <w:szCs w:val="20"/>
        </w:rPr>
        <w:t xml:space="preserve"> bo iz sodelovanja v postopku javnega </w:t>
      </w:r>
      <w:proofErr w:type="spellStart"/>
      <w:r w:rsidRPr="009C4740">
        <w:rPr>
          <w:rFonts w:cs="Arial"/>
          <w:szCs w:val="20"/>
        </w:rPr>
        <w:t>naročanja</w:t>
      </w:r>
      <w:proofErr w:type="spellEnd"/>
      <w:r w:rsidRPr="009C4740">
        <w:rPr>
          <w:rFonts w:cs="Arial"/>
          <w:szCs w:val="20"/>
        </w:rPr>
        <w:t xml:space="preserve"> </w:t>
      </w:r>
      <w:proofErr w:type="spellStart"/>
      <w:r w:rsidRPr="009C4740">
        <w:rPr>
          <w:rFonts w:cs="Arial"/>
          <w:szCs w:val="20"/>
        </w:rPr>
        <w:t>izključil</w:t>
      </w:r>
      <w:proofErr w:type="spellEnd"/>
      <w:r w:rsidRPr="009C4740">
        <w:rPr>
          <w:rFonts w:cs="Arial"/>
          <w:szCs w:val="20"/>
        </w:rPr>
        <w:t xml:space="preserve"> ponudnika, </w:t>
      </w:r>
      <w:proofErr w:type="spellStart"/>
      <w:r w:rsidRPr="009C4740">
        <w:rPr>
          <w:rFonts w:cs="Arial"/>
          <w:szCs w:val="20"/>
        </w:rPr>
        <w:t>če</w:t>
      </w:r>
      <w:proofErr w:type="spellEnd"/>
      <w:r w:rsidRPr="009C4740">
        <w:rPr>
          <w:rFonts w:cs="Arial"/>
          <w:szCs w:val="20"/>
        </w:rPr>
        <w:t xml:space="preserve"> bo pri preverjanju v skladu s 77., 79. in 80. </w:t>
      </w:r>
      <w:proofErr w:type="spellStart"/>
      <w:r w:rsidRPr="009C4740">
        <w:rPr>
          <w:rFonts w:cs="Arial"/>
          <w:szCs w:val="20"/>
        </w:rPr>
        <w:t>členom</w:t>
      </w:r>
      <w:proofErr w:type="spellEnd"/>
      <w:r w:rsidRPr="009C4740">
        <w:rPr>
          <w:rFonts w:cs="Arial"/>
          <w:szCs w:val="20"/>
        </w:rPr>
        <w:t xml:space="preserve"> ZJN-3 ugotovil, da je bila ponudniku ali osebi, ki je </w:t>
      </w:r>
      <w:proofErr w:type="spellStart"/>
      <w:r w:rsidRPr="009C4740">
        <w:rPr>
          <w:rFonts w:cs="Arial"/>
          <w:szCs w:val="20"/>
        </w:rPr>
        <w:t>članica</w:t>
      </w:r>
      <w:proofErr w:type="spellEnd"/>
      <w:r w:rsidRPr="009C4740">
        <w:rPr>
          <w:rFonts w:cs="Arial"/>
          <w:szCs w:val="20"/>
        </w:rPr>
        <w:t xml:space="preserve"> upravnega, vodstvenega ali nadzornega organa tega gospodarskega subjekta ali ki ima pooblastila za njegovo zastopanje ali </w:t>
      </w:r>
      <w:proofErr w:type="spellStart"/>
      <w:r w:rsidRPr="009C4740">
        <w:rPr>
          <w:rFonts w:cs="Arial"/>
          <w:szCs w:val="20"/>
        </w:rPr>
        <w:t>odločanje</w:t>
      </w:r>
      <w:proofErr w:type="spellEnd"/>
      <w:r w:rsidRPr="009C4740">
        <w:rPr>
          <w:rFonts w:cs="Arial"/>
          <w:szCs w:val="20"/>
        </w:rPr>
        <w:t xml:space="preserve"> ali nadzor v njem, </w:t>
      </w:r>
      <w:proofErr w:type="spellStart"/>
      <w:r w:rsidRPr="009C4740">
        <w:rPr>
          <w:rFonts w:cs="Arial"/>
          <w:szCs w:val="20"/>
        </w:rPr>
        <w:t>izrečena</w:t>
      </w:r>
      <w:proofErr w:type="spellEnd"/>
      <w:r w:rsidRPr="009C4740">
        <w:rPr>
          <w:rFonts w:cs="Arial"/>
          <w:szCs w:val="20"/>
        </w:rPr>
        <w:t xml:space="preserve"> </w:t>
      </w:r>
      <w:proofErr w:type="spellStart"/>
      <w:r w:rsidRPr="009C4740">
        <w:rPr>
          <w:rFonts w:cs="Arial"/>
          <w:szCs w:val="20"/>
        </w:rPr>
        <w:t>pravnomočna</w:t>
      </w:r>
      <w:proofErr w:type="spellEnd"/>
      <w:r w:rsidRPr="009C4740">
        <w:rPr>
          <w:rFonts w:cs="Arial"/>
          <w:szCs w:val="20"/>
        </w:rPr>
        <w:t xml:space="preserve"> sodba, ki ima elemente kaznivih dejanj, ki so opredeljena v Kazenskem zakoniku </w:t>
      </w:r>
      <w:r w:rsidR="00F42BC4" w:rsidRPr="009C4740">
        <w:rPr>
          <w:rFonts w:cs="Arial"/>
          <w:szCs w:val="20"/>
        </w:rPr>
        <w:t xml:space="preserve">(Uradni list RS, št. 50/12 – uradno prečiščeno besedilo, 6/16 – </w:t>
      </w:r>
      <w:proofErr w:type="spellStart"/>
      <w:r w:rsidR="00F42BC4" w:rsidRPr="009C4740">
        <w:rPr>
          <w:rFonts w:cs="Arial"/>
          <w:szCs w:val="20"/>
        </w:rPr>
        <w:t>popr</w:t>
      </w:r>
      <w:proofErr w:type="spellEnd"/>
      <w:r w:rsidR="00F42BC4" w:rsidRPr="009C4740">
        <w:rPr>
          <w:rFonts w:cs="Arial"/>
          <w:szCs w:val="20"/>
        </w:rPr>
        <w:t>., 54/15, 38/16, 27/17, 23</w:t>
      </w:r>
      <w:r w:rsidR="00AF3170" w:rsidRPr="009C4740">
        <w:rPr>
          <w:rFonts w:cs="Arial"/>
          <w:szCs w:val="20"/>
        </w:rPr>
        <w:t>/20, 91/20, 95/21, 186/21</w:t>
      </w:r>
      <w:r w:rsidR="00E252D1" w:rsidRPr="009C4740">
        <w:rPr>
          <w:rFonts w:cs="Arial"/>
          <w:szCs w:val="20"/>
        </w:rPr>
        <w:t>,</w:t>
      </w:r>
      <w:r w:rsidR="00AF3170" w:rsidRPr="009C4740">
        <w:rPr>
          <w:rFonts w:cs="Arial"/>
          <w:szCs w:val="20"/>
        </w:rPr>
        <w:t xml:space="preserve"> 105</w:t>
      </w:r>
      <w:r w:rsidR="00F42BC4" w:rsidRPr="009C4740">
        <w:rPr>
          <w:rFonts w:cs="Arial"/>
          <w:szCs w:val="20"/>
        </w:rPr>
        <w:t xml:space="preserve">/22 </w:t>
      </w:r>
      <w:r w:rsidR="00C678E9" w:rsidRPr="009C4740">
        <w:rPr>
          <w:rFonts w:cs="Arial"/>
          <w:szCs w:val="20"/>
        </w:rPr>
        <w:t>–</w:t>
      </w:r>
      <w:r w:rsidR="00F42BC4" w:rsidRPr="009C4740">
        <w:rPr>
          <w:rFonts w:cs="Arial"/>
          <w:szCs w:val="20"/>
        </w:rPr>
        <w:t xml:space="preserve"> ZZNŠPP</w:t>
      </w:r>
      <w:r w:rsidR="00E252D1" w:rsidRPr="009C4740">
        <w:rPr>
          <w:rFonts w:cs="Arial"/>
          <w:szCs w:val="20"/>
        </w:rPr>
        <w:t xml:space="preserve"> in 16/23</w:t>
      </w:r>
      <w:r w:rsidR="00F42BC4" w:rsidRPr="009C4740">
        <w:rPr>
          <w:rFonts w:cs="Arial"/>
          <w:szCs w:val="20"/>
        </w:rPr>
        <w:t>; v nadaljnjem besedilu: KZ-1)</w:t>
      </w:r>
      <w:r w:rsidR="009A2E55" w:rsidRPr="009C4740">
        <w:rPr>
          <w:rFonts w:cs="Arial"/>
          <w:szCs w:val="20"/>
        </w:rPr>
        <w:t xml:space="preserve"> in naveden</w:t>
      </w:r>
      <w:r w:rsidR="00C678E9" w:rsidRPr="009C4740">
        <w:rPr>
          <w:rFonts w:cs="Arial"/>
          <w:szCs w:val="20"/>
        </w:rPr>
        <w:t>a</w:t>
      </w:r>
      <w:r w:rsidR="009A2E55" w:rsidRPr="009C4740">
        <w:rPr>
          <w:rFonts w:cs="Arial"/>
          <w:szCs w:val="20"/>
        </w:rPr>
        <w:t xml:space="preserve"> v prvem odstavku 75. člena ZJN-3</w:t>
      </w:r>
      <w:r w:rsidRPr="009C4740">
        <w:rPr>
          <w:rFonts w:cs="Arial"/>
          <w:szCs w:val="20"/>
        </w:rPr>
        <w:t>.</w:t>
      </w:r>
    </w:p>
    <w:p w14:paraId="2767065E" w14:textId="77777777" w:rsidR="00BA429B" w:rsidRPr="009C4740" w:rsidRDefault="00BA429B" w:rsidP="00BA429B">
      <w:pPr>
        <w:spacing w:line="280" w:lineRule="atLeast"/>
        <w:contextualSpacing/>
        <w:rPr>
          <w:rFonts w:cs="Arial"/>
          <w:szCs w:val="20"/>
        </w:rPr>
      </w:pPr>
    </w:p>
    <w:p w14:paraId="366C13B9" w14:textId="77777777" w:rsidR="00BA429B" w:rsidRPr="009C4740" w:rsidRDefault="007E473C" w:rsidP="00BA429B">
      <w:pPr>
        <w:spacing w:line="280" w:lineRule="atLeast"/>
        <w:ind w:left="709"/>
        <w:contextualSpacing/>
        <w:rPr>
          <w:rFonts w:cs="Arial"/>
          <w:szCs w:val="20"/>
        </w:rPr>
      </w:pPr>
      <w:r w:rsidRPr="009C4740">
        <w:rPr>
          <w:rFonts w:cs="Arial"/>
          <w:szCs w:val="20"/>
        </w:rPr>
        <w:t>Če</w:t>
      </w:r>
      <w:r w:rsidR="00BA429B" w:rsidRPr="009C4740">
        <w:rPr>
          <w:rFonts w:cs="Arial"/>
          <w:szCs w:val="20"/>
        </w:rPr>
        <w:t xml:space="preserve"> je gospodarski subjekt v položaju iz zgornjega odstavka, lahko naročniku v skladu z devetim odstavkom 75. člena ZJN-3 predloži dokazila, da je sprejel zadostne ukrepe, s katerimi lahko dokaže svojo zanesljivost kljub obstoju razlogov za izključitev.</w:t>
      </w:r>
    </w:p>
    <w:p w14:paraId="6B3D764C" w14:textId="77777777" w:rsidR="00BA429B" w:rsidRPr="009C4740" w:rsidRDefault="00BA429B" w:rsidP="00BA429B">
      <w:pPr>
        <w:spacing w:line="280" w:lineRule="atLeast"/>
        <w:ind w:left="709"/>
        <w:contextualSpacing/>
        <w:rPr>
          <w:rFonts w:cs="Arial"/>
          <w:b/>
          <w:szCs w:val="20"/>
        </w:rPr>
      </w:pPr>
    </w:p>
    <w:p w14:paraId="2FF03680" w14:textId="77777777" w:rsidR="003267AE" w:rsidRPr="009C4740" w:rsidRDefault="003267AE" w:rsidP="003267AE">
      <w:pPr>
        <w:spacing w:line="280" w:lineRule="atLeast"/>
        <w:ind w:left="709"/>
        <w:contextualSpacing/>
        <w:rPr>
          <w:rFonts w:cs="Arial"/>
          <w:szCs w:val="20"/>
        </w:rPr>
      </w:pPr>
      <w:r w:rsidRPr="009C4740">
        <w:rPr>
          <w:rFonts w:cs="Arial"/>
          <w:b/>
          <w:szCs w:val="20"/>
        </w:rPr>
        <w:t>D</w:t>
      </w:r>
      <w:r w:rsidR="00BA429B" w:rsidRPr="009C4740">
        <w:rPr>
          <w:rFonts w:cs="Arial"/>
          <w:b/>
          <w:szCs w:val="20"/>
        </w:rPr>
        <w:t xml:space="preserve">okazilo: </w:t>
      </w:r>
      <w:r w:rsidR="00BA429B" w:rsidRPr="009C4740">
        <w:rPr>
          <w:rFonts w:cs="Arial"/>
          <w:szCs w:val="20"/>
        </w:rPr>
        <w:t>ESPD obrazec (»Del III: Razlogi za izključitev, Oddelek A: Razlogi, povezani s kazenskimi obsodbami«) za vse gospodarske subjekte v ponudbi</w:t>
      </w:r>
      <w:r w:rsidRPr="009C4740">
        <w:rPr>
          <w:rFonts w:cs="Arial"/>
          <w:szCs w:val="20"/>
        </w:rPr>
        <w:t xml:space="preserve"> in </w:t>
      </w:r>
      <w:r w:rsidR="00B06742" w:rsidRPr="009C4740">
        <w:rPr>
          <w:rFonts w:cs="Arial"/>
          <w:szCs w:val="20"/>
        </w:rPr>
        <w:t xml:space="preserve">Pooblastilo </w:t>
      </w:r>
      <w:r w:rsidRPr="009C4740">
        <w:rPr>
          <w:rFonts w:cs="Arial"/>
          <w:szCs w:val="20"/>
        </w:rPr>
        <w:t>za pridobitev podatkov iz kazenske evidence (OBR-</w:t>
      </w:r>
      <w:r w:rsidR="00B06742" w:rsidRPr="009C4740">
        <w:rPr>
          <w:rFonts w:cs="Arial"/>
          <w:szCs w:val="20"/>
        </w:rPr>
        <w:t>5</w:t>
      </w:r>
      <w:r w:rsidRPr="009C4740">
        <w:rPr>
          <w:rFonts w:cs="Arial"/>
          <w:szCs w:val="20"/>
        </w:rPr>
        <w:t xml:space="preserve">) za vse gospodarske subjekte v ponudbi ter za vse osebe, ki so člani upravnega, vodstvenega ali nadzornega organa gospodarskega subjekta ali ki imajo pooblastila za njegovo zastopanje ali </w:t>
      </w:r>
      <w:proofErr w:type="spellStart"/>
      <w:r w:rsidRPr="009C4740">
        <w:rPr>
          <w:rFonts w:cs="Arial"/>
          <w:szCs w:val="20"/>
        </w:rPr>
        <w:t>odločanje</w:t>
      </w:r>
      <w:proofErr w:type="spellEnd"/>
      <w:r w:rsidRPr="009C4740">
        <w:rPr>
          <w:rFonts w:cs="Arial"/>
          <w:szCs w:val="20"/>
        </w:rPr>
        <w:t xml:space="preserve"> ali nadzor v njem.</w:t>
      </w:r>
      <w:r w:rsidRPr="009C4740">
        <w:rPr>
          <w:rFonts w:cs="Arial"/>
          <w:b/>
          <w:szCs w:val="20"/>
        </w:rPr>
        <w:t xml:space="preserve"> </w:t>
      </w:r>
    </w:p>
    <w:p w14:paraId="2D678DC4" w14:textId="77777777" w:rsidR="00BA429B" w:rsidRPr="009C4740" w:rsidRDefault="00BA429B" w:rsidP="00BA429B">
      <w:pPr>
        <w:spacing w:line="280" w:lineRule="atLeast"/>
        <w:ind w:left="709"/>
        <w:contextualSpacing/>
        <w:rPr>
          <w:rFonts w:cs="Arial"/>
          <w:szCs w:val="20"/>
        </w:rPr>
      </w:pPr>
    </w:p>
    <w:p w14:paraId="78B653B1" w14:textId="77777777" w:rsidR="00D22102" w:rsidRPr="009C4740" w:rsidRDefault="00D22102" w:rsidP="00D22102">
      <w:pPr>
        <w:spacing w:line="280" w:lineRule="atLeast"/>
        <w:ind w:left="709"/>
        <w:contextualSpacing/>
        <w:rPr>
          <w:rFonts w:cs="Arial"/>
          <w:szCs w:val="20"/>
        </w:rPr>
      </w:pPr>
      <w:r w:rsidRPr="009C4740">
        <w:rPr>
          <w:rFonts w:cs="Arial"/>
          <w:szCs w:val="20"/>
        </w:rPr>
        <w:t xml:space="preserve">Ponudnik lahko potrdila iz kazenske evidence priloži sam, ob tem pa izpis iz sodnega registra ne sme biti starejši od 4 mesecev, šteto od roka za oddajo ponudb, ali pa da je pridobljen najpozneje v 90 dneh od roka za oddajo ponudb. </w:t>
      </w:r>
    </w:p>
    <w:p w14:paraId="05B5B60C" w14:textId="77777777" w:rsidR="00134F9D" w:rsidRPr="009C4740" w:rsidRDefault="00134F9D" w:rsidP="00134F9D">
      <w:pPr>
        <w:spacing w:line="280" w:lineRule="atLeast"/>
        <w:contextualSpacing/>
        <w:rPr>
          <w:rFonts w:cs="Arial"/>
          <w:szCs w:val="20"/>
        </w:rPr>
      </w:pPr>
    </w:p>
    <w:p w14:paraId="2715B0DE" w14:textId="2F22D333" w:rsidR="007E473C" w:rsidRPr="009C4740" w:rsidRDefault="004D7387" w:rsidP="00EB498C">
      <w:pPr>
        <w:spacing w:line="280" w:lineRule="atLeast"/>
        <w:ind w:left="709" w:hanging="709"/>
        <w:contextualSpacing/>
        <w:rPr>
          <w:rFonts w:cs="Arial"/>
          <w:szCs w:val="20"/>
        </w:rPr>
      </w:pPr>
      <w:r w:rsidRPr="009C4740">
        <w:rPr>
          <w:rFonts w:cs="Arial"/>
          <w:szCs w:val="20"/>
        </w:rPr>
        <w:lastRenderedPageBreak/>
        <w:t>8.1.2</w:t>
      </w:r>
      <w:r w:rsidRPr="009C4740">
        <w:rPr>
          <w:rFonts w:cs="Arial"/>
          <w:szCs w:val="20"/>
        </w:rPr>
        <w:tab/>
      </w:r>
      <w:proofErr w:type="spellStart"/>
      <w:r w:rsidRPr="009C4740">
        <w:rPr>
          <w:rFonts w:cs="Arial"/>
          <w:szCs w:val="20"/>
        </w:rPr>
        <w:t>Naročnik</w:t>
      </w:r>
      <w:proofErr w:type="spellEnd"/>
      <w:r w:rsidRPr="009C4740">
        <w:rPr>
          <w:rFonts w:cs="Arial"/>
          <w:szCs w:val="20"/>
        </w:rPr>
        <w:t xml:space="preserve"> bo iz sodelovanja v postopku javnega </w:t>
      </w:r>
      <w:proofErr w:type="spellStart"/>
      <w:r w:rsidRPr="009C4740">
        <w:rPr>
          <w:rFonts w:cs="Arial"/>
          <w:szCs w:val="20"/>
        </w:rPr>
        <w:t>naročanja</w:t>
      </w:r>
      <w:proofErr w:type="spellEnd"/>
      <w:r w:rsidRPr="009C4740">
        <w:rPr>
          <w:rFonts w:cs="Arial"/>
          <w:szCs w:val="20"/>
        </w:rPr>
        <w:t xml:space="preserve"> </w:t>
      </w:r>
      <w:proofErr w:type="spellStart"/>
      <w:r w:rsidRPr="009C4740">
        <w:rPr>
          <w:rFonts w:cs="Arial"/>
          <w:szCs w:val="20"/>
        </w:rPr>
        <w:t>izključil</w:t>
      </w:r>
      <w:proofErr w:type="spellEnd"/>
      <w:r w:rsidRPr="009C4740">
        <w:rPr>
          <w:rFonts w:cs="Arial"/>
          <w:szCs w:val="20"/>
        </w:rPr>
        <w:t xml:space="preserve"> ponudnika, </w:t>
      </w:r>
      <w:proofErr w:type="spellStart"/>
      <w:r w:rsidRPr="009C4740">
        <w:rPr>
          <w:rFonts w:cs="Arial"/>
          <w:szCs w:val="20"/>
        </w:rPr>
        <w:t>če</w:t>
      </w:r>
      <w:proofErr w:type="spellEnd"/>
      <w:r w:rsidRPr="009C4740">
        <w:rPr>
          <w:rFonts w:cs="Arial"/>
          <w:szCs w:val="20"/>
        </w:rPr>
        <w:t xml:space="preserve"> bo pri preverjanju v skladu s 77., 79. in 80. </w:t>
      </w:r>
      <w:proofErr w:type="spellStart"/>
      <w:r w:rsidRPr="009C4740">
        <w:rPr>
          <w:rFonts w:cs="Arial"/>
          <w:szCs w:val="20"/>
        </w:rPr>
        <w:t>členom</w:t>
      </w:r>
      <w:proofErr w:type="spellEnd"/>
      <w:r w:rsidRPr="009C4740">
        <w:rPr>
          <w:rFonts w:cs="Arial"/>
          <w:szCs w:val="20"/>
        </w:rPr>
        <w:t xml:space="preserve"> ZJN-3 ugotovil, da ponudnik ne izpolnjuje obveznih dajatev in drugih denarnih </w:t>
      </w:r>
      <w:proofErr w:type="spellStart"/>
      <w:r w:rsidRPr="009C4740">
        <w:rPr>
          <w:rFonts w:cs="Arial"/>
          <w:szCs w:val="20"/>
        </w:rPr>
        <w:t>nedavčnih</w:t>
      </w:r>
      <w:proofErr w:type="spellEnd"/>
      <w:r w:rsidRPr="009C4740">
        <w:rPr>
          <w:rFonts w:cs="Arial"/>
          <w:szCs w:val="20"/>
        </w:rPr>
        <w:t xml:space="preserve"> obveznosti v skladu z zakonom, ki ureja </w:t>
      </w:r>
      <w:proofErr w:type="spellStart"/>
      <w:r w:rsidRPr="009C4740">
        <w:rPr>
          <w:rFonts w:cs="Arial"/>
          <w:szCs w:val="20"/>
        </w:rPr>
        <w:t>finančno</w:t>
      </w:r>
      <w:proofErr w:type="spellEnd"/>
      <w:r w:rsidRPr="009C4740">
        <w:rPr>
          <w:rFonts w:cs="Arial"/>
          <w:szCs w:val="20"/>
        </w:rPr>
        <w:t xml:space="preserve"> upravo, ki jih pobira </w:t>
      </w:r>
      <w:proofErr w:type="spellStart"/>
      <w:r w:rsidRPr="009C4740">
        <w:rPr>
          <w:rFonts w:cs="Arial"/>
          <w:szCs w:val="20"/>
        </w:rPr>
        <w:t>davčni</w:t>
      </w:r>
      <w:proofErr w:type="spellEnd"/>
      <w:r w:rsidRPr="009C4740">
        <w:rPr>
          <w:rFonts w:cs="Arial"/>
          <w:szCs w:val="20"/>
        </w:rPr>
        <w:t xml:space="preserve"> organ v skladu s predpisi države, v kateri ima sedež, ali predpisi države </w:t>
      </w:r>
      <w:proofErr w:type="spellStart"/>
      <w:r w:rsidRPr="009C4740">
        <w:rPr>
          <w:rFonts w:cs="Arial"/>
          <w:szCs w:val="20"/>
        </w:rPr>
        <w:t>naročnika</w:t>
      </w:r>
      <w:proofErr w:type="spellEnd"/>
      <w:r w:rsidRPr="009C4740">
        <w:rPr>
          <w:rFonts w:cs="Arial"/>
          <w:szCs w:val="20"/>
        </w:rPr>
        <w:t xml:space="preserve">, </w:t>
      </w:r>
      <w:proofErr w:type="spellStart"/>
      <w:r w:rsidRPr="009C4740">
        <w:rPr>
          <w:rFonts w:cs="Arial"/>
          <w:szCs w:val="20"/>
        </w:rPr>
        <w:t>če</w:t>
      </w:r>
      <w:proofErr w:type="spellEnd"/>
      <w:r w:rsidRPr="009C4740">
        <w:rPr>
          <w:rFonts w:cs="Arial"/>
          <w:szCs w:val="20"/>
        </w:rPr>
        <w:t xml:space="preserve"> vrednost teh </w:t>
      </w:r>
      <w:proofErr w:type="spellStart"/>
      <w:r w:rsidRPr="009C4740">
        <w:rPr>
          <w:rFonts w:cs="Arial"/>
          <w:szCs w:val="20"/>
        </w:rPr>
        <w:t>neplačanih</w:t>
      </w:r>
      <w:proofErr w:type="spellEnd"/>
      <w:r w:rsidRPr="009C4740">
        <w:rPr>
          <w:rFonts w:cs="Arial"/>
          <w:szCs w:val="20"/>
        </w:rPr>
        <w:t xml:space="preserve"> zapadlih obveznosti na dan oddaje ponudbe ali prijave znaša 50 e</w:t>
      </w:r>
      <w:r w:rsidR="00E252D1" w:rsidRPr="009C4740">
        <w:rPr>
          <w:rFonts w:cs="Arial"/>
          <w:szCs w:val="20"/>
        </w:rPr>
        <w:t>v</w:t>
      </w:r>
      <w:r w:rsidRPr="009C4740">
        <w:rPr>
          <w:rFonts w:cs="Arial"/>
          <w:szCs w:val="20"/>
        </w:rPr>
        <w:t xml:space="preserve">rov ali </w:t>
      </w:r>
      <w:proofErr w:type="spellStart"/>
      <w:r w:rsidRPr="009C4740">
        <w:rPr>
          <w:rFonts w:cs="Arial"/>
          <w:szCs w:val="20"/>
        </w:rPr>
        <w:t>vec</w:t>
      </w:r>
      <w:proofErr w:type="spellEnd"/>
      <w:r w:rsidRPr="009C4740">
        <w:rPr>
          <w:rFonts w:cs="Arial"/>
          <w:szCs w:val="20"/>
        </w:rPr>
        <w:t xml:space="preserve">̌. Šteje se, da ponudnik ne izpolnjuje obveznosti iz prejšnjega stavka tudi, </w:t>
      </w:r>
      <w:proofErr w:type="spellStart"/>
      <w:r w:rsidRPr="009C4740">
        <w:rPr>
          <w:rFonts w:cs="Arial"/>
          <w:szCs w:val="20"/>
        </w:rPr>
        <w:t>če</w:t>
      </w:r>
      <w:proofErr w:type="spellEnd"/>
      <w:r w:rsidRPr="009C4740">
        <w:rPr>
          <w:rFonts w:cs="Arial"/>
          <w:szCs w:val="20"/>
        </w:rPr>
        <w:t xml:space="preserve"> na dan oddaje ponudbe ni imel predloženih vseh </w:t>
      </w:r>
      <w:proofErr w:type="spellStart"/>
      <w:r w:rsidRPr="009C4740">
        <w:rPr>
          <w:rFonts w:cs="Arial"/>
          <w:szCs w:val="20"/>
        </w:rPr>
        <w:t>obračunov</w:t>
      </w:r>
      <w:proofErr w:type="spellEnd"/>
      <w:r w:rsidRPr="009C4740">
        <w:rPr>
          <w:rFonts w:cs="Arial"/>
          <w:szCs w:val="20"/>
        </w:rPr>
        <w:t xml:space="preserve"> </w:t>
      </w:r>
      <w:proofErr w:type="spellStart"/>
      <w:r w:rsidRPr="009C4740">
        <w:rPr>
          <w:rFonts w:cs="Arial"/>
          <w:szCs w:val="20"/>
        </w:rPr>
        <w:t>davčnih</w:t>
      </w:r>
      <w:proofErr w:type="spellEnd"/>
      <w:r w:rsidRPr="009C4740">
        <w:rPr>
          <w:rFonts w:cs="Arial"/>
          <w:szCs w:val="20"/>
        </w:rPr>
        <w:t xml:space="preserve"> odtegljajev za dohodke iz delovnega razmerja za obdobje zadnjih petih let do dne oddaje ponudbe.</w:t>
      </w:r>
    </w:p>
    <w:p w14:paraId="062F0B92" w14:textId="77777777" w:rsidR="004D7387" w:rsidRPr="009C4740" w:rsidRDefault="004D7387" w:rsidP="004D7387">
      <w:pPr>
        <w:spacing w:line="280" w:lineRule="atLeast"/>
        <w:ind w:left="709"/>
        <w:contextualSpacing/>
        <w:rPr>
          <w:rFonts w:cs="Arial"/>
          <w:b/>
          <w:szCs w:val="20"/>
        </w:rPr>
      </w:pPr>
    </w:p>
    <w:p w14:paraId="55DB8820" w14:textId="77777777" w:rsidR="004D7387" w:rsidRPr="009C4740" w:rsidRDefault="004D7387" w:rsidP="004D7387">
      <w:pPr>
        <w:spacing w:line="280" w:lineRule="atLeast"/>
        <w:ind w:left="709"/>
        <w:contextualSpacing/>
        <w:rPr>
          <w:rFonts w:cs="Arial"/>
          <w:szCs w:val="20"/>
        </w:rPr>
      </w:pPr>
      <w:r w:rsidRPr="009C4740">
        <w:rPr>
          <w:rFonts w:cs="Arial"/>
          <w:b/>
          <w:szCs w:val="20"/>
        </w:rPr>
        <w:t xml:space="preserve">Dokazilo: </w:t>
      </w:r>
      <w:r w:rsidRPr="009C4740">
        <w:rPr>
          <w:rFonts w:cs="Arial"/>
          <w:szCs w:val="20"/>
        </w:rPr>
        <w:t>ESPD obrazec (»Del III: Razlogi za izključitev, Oddelek B: Razlogi, povezani s plačilom davkov ali prispevkov za socialno varnost«) za vse gospodarske subjekte v ponudbi</w:t>
      </w:r>
      <w:r w:rsidR="00EB498C" w:rsidRPr="009C4740">
        <w:rPr>
          <w:rFonts w:cs="Arial"/>
          <w:szCs w:val="20"/>
        </w:rPr>
        <w:t>.</w:t>
      </w:r>
    </w:p>
    <w:p w14:paraId="62021448" w14:textId="77777777" w:rsidR="00134F9D" w:rsidRPr="009C4740" w:rsidRDefault="00134F9D" w:rsidP="00134F9D">
      <w:pPr>
        <w:spacing w:line="280" w:lineRule="atLeast"/>
        <w:ind w:left="709"/>
        <w:contextualSpacing/>
        <w:rPr>
          <w:rFonts w:cs="Arial"/>
          <w:szCs w:val="20"/>
        </w:rPr>
      </w:pPr>
    </w:p>
    <w:p w14:paraId="04D0F423" w14:textId="77777777" w:rsidR="00C42EB3" w:rsidRPr="009C4740" w:rsidRDefault="00FB0613" w:rsidP="00C42EB3">
      <w:pPr>
        <w:spacing w:line="280" w:lineRule="atLeast"/>
        <w:ind w:left="709" w:hanging="709"/>
        <w:rPr>
          <w:rFonts w:cs="Arial"/>
          <w:szCs w:val="20"/>
        </w:rPr>
      </w:pPr>
      <w:r w:rsidRPr="009C4740">
        <w:rPr>
          <w:rFonts w:cs="Arial"/>
          <w:szCs w:val="20"/>
        </w:rPr>
        <w:t>8.1.3</w:t>
      </w:r>
      <w:r w:rsidRPr="009C4740">
        <w:rPr>
          <w:rFonts w:cs="Arial"/>
          <w:szCs w:val="20"/>
        </w:rPr>
        <w:tab/>
      </w:r>
      <w:proofErr w:type="spellStart"/>
      <w:r w:rsidR="00C42EB3" w:rsidRPr="009C4740">
        <w:rPr>
          <w:rFonts w:cs="Arial"/>
          <w:szCs w:val="20"/>
        </w:rPr>
        <w:t>Naročnik</w:t>
      </w:r>
      <w:proofErr w:type="spellEnd"/>
      <w:r w:rsidR="00C42EB3" w:rsidRPr="009C4740">
        <w:rPr>
          <w:rFonts w:cs="Arial"/>
          <w:szCs w:val="20"/>
        </w:rPr>
        <w:t xml:space="preserve"> bo iz postopka javnega </w:t>
      </w:r>
      <w:proofErr w:type="spellStart"/>
      <w:r w:rsidR="00C42EB3" w:rsidRPr="009C4740">
        <w:rPr>
          <w:rFonts w:cs="Arial"/>
          <w:szCs w:val="20"/>
        </w:rPr>
        <w:t>naročanja</w:t>
      </w:r>
      <w:proofErr w:type="spellEnd"/>
      <w:r w:rsidR="00C42EB3" w:rsidRPr="009C4740">
        <w:rPr>
          <w:rFonts w:cs="Arial"/>
          <w:szCs w:val="20"/>
        </w:rPr>
        <w:t xml:space="preserve"> </w:t>
      </w:r>
      <w:proofErr w:type="spellStart"/>
      <w:r w:rsidR="00C42EB3" w:rsidRPr="009C4740">
        <w:rPr>
          <w:rFonts w:cs="Arial"/>
          <w:szCs w:val="20"/>
        </w:rPr>
        <w:t>izključil</w:t>
      </w:r>
      <w:proofErr w:type="spellEnd"/>
      <w:r w:rsidR="00C42EB3" w:rsidRPr="009C4740">
        <w:rPr>
          <w:rFonts w:cs="Arial"/>
          <w:szCs w:val="20"/>
        </w:rPr>
        <w:t xml:space="preserve"> ponudnika, </w:t>
      </w:r>
      <w:proofErr w:type="spellStart"/>
      <w:r w:rsidR="00C42EB3" w:rsidRPr="009C4740">
        <w:rPr>
          <w:rFonts w:cs="Arial"/>
          <w:szCs w:val="20"/>
        </w:rPr>
        <w:t>če</w:t>
      </w:r>
      <w:proofErr w:type="spellEnd"/>
      <w:r w:rsidR="00C42EB3" w:rsidRPr="009C4740">
        <w:rPr>
          <w:rFonts w:cs="Arial"/>
          <w:szCs w:val="20"/>
        </w:rPr>
        <w:t xml:space="preserve"> je ta na dan, ko </w:t>
      </w:r>
      <w:proofErr w:type="spellStart"/>
      <w:r w:rsidR="00C42EB3" w:rsidRPr="009C4740">
        <w:rPr>
          <w:rFonts w:cs="Arial"/>
          <w:szCs w:val="20"/>
        </w:rPr>
        <w:t>poteče</w:t>
      </w:r>
      <w:proofErr w:type="spellEnd"/>
      <w:r w:rsidR="00C42EB3" w:rsidRPr="009C4740">
        <w:rPr>
          <w:rFonts w:cs="Arial"/>
          <w:szCs w:val="20"/>
        </w:rPr>
        <w:t xml:space="preserve"> rok za oddajo ponudb, </w:t>
      </w:r>
      <w:proofErr w:type="spellStart"/>
      <w:r w:rsidR="00C42EB3" w:rsidRPr="009C4740">
        <w:rPr>
          <w:rFonts w:cs="Arial"/>
          <w:szCs w:val="20"/>
        </w:rPr>
        <w:t>izločen</w:t>
      </w:r>
      <w:proofErr w:type="spellEnd"/>
      <w:r w:rsidR="00C42EB3" w:rsidRPr="009C4740">
        <w:rPr>
          <w:rFonts w:cs="Arial"/>
          <w:szCs w:val="20"/>
        </w:rPr>
        <w:t xml:space="preserve"> iz postopkov oddaje javnih </w:t>
      </w:r>
      <w:proofErr w:type="spellStart"/>
      <w:r w:rsidR="00C42EB3" w:rsidRPr="009C4740">
        <w:rPr>
          <w:rFonts w:cs="Arial"/>
          <w:szCs w:val="20"/>
        </w:rPr>
        <w:t>naročil</w:t>
      </w:r>
      <w:proofErr w:type="spellEnd"/>
      <w:r w:rsidR="00C42EB3" w:rsidRPr="009C4740">
        <w:rPr>
          <w:rFonts w:cs="Arial"/>
          <w:szCs w:val="20"/>
        </w:rPr>
        <w:t xml:space="preserve"> zaradi uvrstitve v evidenco gospodarskih subjektov z izrečenimi stranskimi sankcijami izločitve iz postopkov javnega naročanja. </w:t>
      </w:r>
    </w:p>
    <w:p w14:paraId="5F329E5B" w14:textId="77777777" w:rsidR="00FB0613" w:rsidRPr="009C4740" w:rsidRDefault="00FB0613" w:rsidP="00C42EB3">
      <w:pPr>
        <w:spacing w:line="280" w:lineRule="atLeast"/>
        <w:rPr>
          <w:rFonts w:cs="Arial"/>
          <w:szCs w:val="20"/>
        </w:rPr>
      </w:pPr>
    </w:p>
    <w:p w14:paraId="33F1F961" w14:textId="77777777" w:rsidR="00FB0613" w:rsidRPr="009C4740" w:rsidRDefault="00FB0613" w:rsidP="00F56ED8">
      <w:pPr>
        <w:spacing w:line="280" w:lineRule="atLeast"/>
        <w:ind w:left="709"/>
        <w:contextualSpacing/>
        <w:rPr>
          <w:rFonts w:cs="Arial"/>
          <w:b/>
          <w:szCs w:val="20"/>
        </w:rPr>
      </w:pPr>
      <w:r w:rsidRPr="009C4740">
        <w:rPr>
          <w:rFonts w:cs="Arial"/>
          <w:b/>
          <w:szCs w:val="20"/>
        </w:rPr>
        <w:t xml:space="preserve">Dokazilo: </w:t>
      </w:r>
      <w:r w:rsidRPr="009C4740">
        <w:rPr>
          <w:rFonts w:cs="Arial"/>
          <w:szCs w:val="20"/>
        </w:rPr>
        <w:t>ESPD obrazec (»Del III: Razlogi za izključitev, Oddelek D: Nacionalni razlogi za izključitev«) za vse gospodarske subjekte v ponudbi</w:t>
      </w:r>
      <w:r w:rsidR="00B06742" w:rsidRPr="009C4740">
        <w:rPr>
          <w:rFonts w:cs="Arial"/>
          <w:szCs w:val="20"/>
        </w:rPr>
        <w:t>.</w:t>
      </w:r>
    </w:p>
    <w:p w14:paraId="64F8BC6D" w14:textId="77777777" w:rsidR="00FB0613" w:rsidRPr="009C4740" w:rsidRDefault="00FB0613" w:rsidP="00FB0613">
      <w:pPr>
        <w:spacing w:line="280" w:lineRule="atLeast"/>
        <w:ind w:left="709" w:hanging="709"/>
        <w:rPr>
          <w:rFonts w:cs="Arial"/>
          <w:szCs w:val="20"/>
        </w:rPr>
      </w:pPr>
    </w:p>
    <w:p w14:paraId="356198A9" w14:textId="77777777" w:rsidR="00FB0613" w:rsidRPr="009C4740" w:rsidRDefault="00FB0613" w:rsidP="00FB0613">
      <w:pPr>
        <w:spacing w:line="280" w:lineRule="atLeast"/>
        <w:ind w:left="709" w:hanging="709"/>
        <w:rPr>
          <w:rFonts w:cs="Arial"/>
          <w:szCs w:val="20"/>
        </w:rPr>
      </w:pPr>
      <w:r w:rsidRPr="009C4740">
        <w:rPr>
          <w:rFonts w:cs="Arial"/>
          <w:szCs w:val="20"/>
        </w:rPr>
        <w:t>8.1.4</w:t>
      </w:r>
      <w:r w:rsidRPr="009C4740">
        <w:rPr>
          <w:rFonts w:cs="Arial"/>
          <w:szCs w:val="20"/>
        </w:rPr>
        <w:tab/>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C2A56EB" w14:textId="77777777" w:rsidR="00FB0613" w:rsidRPr="009C4740" w:rsidRDefault="00FB0613" w:rsidP="00FB0613">
      <w:pPr>
        <w:spacing w:line="280" w:lineRule="atLeast"/>
        <w:ind w:left="709" w:hanging="709"/>
        <w:rPr>
          <w:rFonts w:cs="Arial"/>
          <w:b/>
          <w:szCs w:val="20"/>
        </w:rPr>
      </w:pPr>
    </w:p>
    <w:p w14:paraId="7F55792B" w14:textId="77777777" w:rsidR="008A0500" w:rsidRPr="009C4740" w:rsidRDefault="008A0500" w:rsidP="00F56ED8">
      <w:pPr>
        <w:spacing w:line="280" w:lineRule="atLeast"/>
        <w:ind w:left="709"/>
        <w:contextualSpacing/>
        <w:rPr>
          <w:rFonts w:cs="Arial"/>
          <w:szCs w:val="20"/>
        </w:rPr>
      </w:pPr>
      <w:r w:rsidRPr="009C4740">
        <w:rPr>
          <w:rFonts w:cs="Arial"/>
          <w:szCs w:val="20"/>
        </w:rPr>
        <w:t>Če</w:t>
      </w:r>
      <w:r w:rsidR="00E31A64" w:rsidRPr="009C4740">
        <w:rPr>
          <w:rFonts w:cs="Arial"/>
          <w:szCs w:val="20"/>
        </w:rPr>
        <w:t xml:space="preserve"> je ponudnik v položaju iz zgornjega odstavka, lahko naročniku v skladu </w:t>
      </w:r>
      <w:r w:rsidRPr="009C4740">
        <w:rPr>
          <w:rFonts w:cs="Arial"/>
          <w:szCs w:val="20"/>
          <w:shd w:val="clear" w:color="auto" w:fill="FFFFFF" w:themeFill="background1"/>
        </w:rPr>
        <w:t xml:space="preserve">z Odločbo </w:t>
      </w:r>
      <w:r w:rsidR="00E31A64" w:rsidRPr="009C4740">
        <w:rPr>
          <w:rFonts w:cs="Arial"/>
          <w:szCs w:val="20"/>
          <w:shd w:val="clear" w:color="auto" w:fill="FFFFFF" w:themeFill="background1"/>
        </w:rPr>
        <w:t xml:space="preserve">Ustavnega sodišča RS št. </w:t>
      </w:r>
      <w:r w:rsidRPr="009C4740">
        <w:rPr>
          <w:rFonts w:cs="Arial"/>
          <w:szCs w:val="20"/>
          <w:shd w:val="clear" w:color="auto" w:fill="FFFFFF" w:themeFill="background1"/>
        </w:rPr>
        <w:t>U-I-180/19-23</w:t>
      </w:r>
      <w:r w:rsidR="00B06742" w:rsidRPr="009C4740">
        <w:rPr>
          <w:rFonts w:cs="Arial"/>
          <w:szCs w:val="20"/>
          <w:shd w:val="clear" w:color="auto" w:fill="FFFFFF" w:themeFill="background1"/>
        </w:rPr>
        <w:t xml:space="preserve"> </w:t>
      </w:r>
      <w:r w:rsidR="00E31A64" w:rsidRPr="009C4740">
        <w:rPr>
          <w:rFonts w:cs="Arial"/>
          <w:szCs w:val="20"/>
          <w:shd w:val="clear" w:color="auto" w:fill="FFFFFF" w:themeFill="background1"/>
        </w:rPr>
        <w:t>predloži dokazila</w:t>
      </w:r>
      <w:r w:rsidR="00E31A64" w:rsidRPr="009C4740">
        <w:rPr>
          <w:rFonts w:cs="Arial"/>
          <w:szCs w:val="20"/>
        </w:rPr>
        <w:t>, da je sprejel zadostne ukrepe, s katerimi lahko dokaže svojo zanesljivost kljub obstoju razlogov za izključitev.</w:t>
      </w:r>
    </w:p>
    <w:p w14:paraId="0D1653F2" w14:textId="77777777" w:rsidR="00E31A64" w:rsidRPr="009C4740" w:rsidRDefault="00E31A64" w:rsidP="00E31A64">
      <w:pPr>
        <w:spacing w:line="280" w:lineRule="atLeast"/>
        <w:ind w:left="709" w:hanging="709"/>
        <w:rPr>
          <w:rFonts w:cs="Arial"/>
          <w:b/>
          <w:szCs w:val="20"/>
        </w:rPr>
      </w:pPr>
    </w:p>
    <w:p w14:paraId="2C9F1EFE" w14:textId="77777777" w:rsidR="00E31A64" w:rsidRPr="009C4740" w:rsidRDefault="00E31A64" w:rsidP="00F56ED8">
      <w:pPr>
        <w:spacing w:line="280" w:lineRule="atLeast"/>
        <w:ind w:left="709"/>
        <w:contextualSpacing/>
        <w:rPr>
          <w:rFonts w:cs="Arial"/>
          <w:szCs w:val="20"/>
        </w:rPr>
      </w:pPr>
      <w:r w:rsidRPr="009C4740">
        <w:rPr>
          <w:rFonts w:cs="Arial"/>
          <w:b/>
          <w:szCs w:val="20"/>
        </w:rPr>
        <w:t xml:space="preserve">Dokazilo: </w:t>
      </w:r>
      <w:r w:rsidRPr="009C4740">
        <w:rPr>
          <w:rFonts w:cs="Arial"/>
          <w:szCs w:val="20"/>
        </w:rPr>
        <w:t xml:space="preserve">ESPD obrazec (»Del III: Razlogi za izključitev, Oddelek D: Nacionalni razlogi za izključitev«) za vse gospodarske subjekte v ponudbi. </w:t>
      </w:r>
    </w:p>
    <w:p w14:paraId="6F74B2F6" w14:textId="77777777" w:rsidR="00895174" w:rsidRPr="009C4740" w:rsidRDefault="00895174" w:rsidP="003C4104">
      <w:pPr>
        <w:spacing w:line="280" w:lineRule="atLeast"/>
        <w:ind w:left="709" w:hanging="709"/>
        <w:rPr>
          <w:rFonts w:cs="Arial"/>
          <w:b/>
          <w:szCs w:val="20"/>
        </w:rPr>
      </w:pPr>
    </w:p>
    <w:p w14:paraId="6B028C83" w14:textId="77777777" w:rsidR="00895174" w:rsidRPr="009C4740" w:rsidRDefault="00895174" w:rsidP="00895174">
      <w:pPr>
        <w:spacing w:line="280" w:lineRule="atLeast"/>
        <w:ind w:left="709" w:hanging="709"/>
        <w:rPr>
          <w:rFonts w:cs="Arial"/>
          <w:szCs w:val="20"/>
        </w:rPr>
      </w:pPr>
      <w:r w:rsidRPr="009C4740">
        <w:rPr>
          <w:rFonts w:cs="Arial"/>
          <w:szCs w:val="20"/>
        </w:rPr>
        <w:t>8.1.</w:t>
      </w:r>
      <w:r w:rsidR="00093ABA" w:rsidRPr="009C4740">
        <w:rPr>
          <w:rFonts w:cs="Arial"/>
          <w:szCs w:val="20"/>
        </w:rPr>
        <w:t>5</w:t>
      </w:r>
      <w:r w:rsidR="00F65BB8" w:rsidRPr="009C4740">
        <w:rPr>
          <w:rFonts w:cs="Arial"/>
          <w:szCs w:val="20"/>
        </w:rPr>
        <w:t xml:space="preserve"> </w:t>
      </w:r>
      <w:r w:rsidR="00F65BB8" w:rsidRPr="009C4740">
        <w:rPr>
          <w:rFonts w:cs="Arial"/>
          <w:szCs w:val="20"/>
        </w:rPr>
        <w:tab/>
      </w:r>
      <w:r w:rsidRPr="009C4740">
        <w:rPr>
          <w:rFonts w:cs="Arial"/>
          <w:szCs w:val="20"/>
        </w:rPr>
        <w:t>Naročnik bo iz sodelovanja v postopku javnega naročanja izključil ponudnika:</w:t>
      </w:r>
    </w:p>
    <w:p w14:paraId="5BD57540" w14:textId="77777777" w:rsidR="00895174" w:rsidRPr="009C4740" w:rsidRDefault="00895174" w:rsidP="00AF134D">
      <w:pPr>
        <w:numPr>
          <w:ilvl w:val="0"/>
          <w:numId w:val="26"/>
        </w:numPr>
        <w:spacing w:line="280" w:lineRule="atLeast"/>
        <w:ind w:left="1276"/>
        <w:rPr>
          <w:rFonts w:cs="Arial"/>
          <w:szCs w:val="20"/>
        </w:rPr>
      </w:pPr>
      <w:r w:rsidRPr="009C4740">
        <w:rPr>
          <w:rFonts w:cs="Arial"/>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FFF53D" w14:textId="77777777" w:rsidR="00895174" w:rsidRPr="009C4740" w:rsidRDefault="00895174" w:rsidP="00AF134D">
      <w:pPr>
        <w:numPr>
          <w:ilvl w:val="0"/>
          <w:numId w:val="26"/>
        </w:numPr>
        <w:spacing w:line="280" w:lineRule="atLeast"/>
        <w:ind w:left="1276"/>
        <w:rPr>
          <w:rFonts w:cs="Arial"/>
          <w:szCs w:val="20"/>
        </w:rPr>
      </w:pPr>
      <w:r w:rsidRPr="009C4740">
        <w:rPr>
          <w:rFonts w:cs="Arial"/>
          <w:szCs w:val="20"/>
        </w:rPr>
        <w:t>če lahko naročnik z ustreznimi sredstvi izkaže, da je ponudnik zagrešil hujšo kršitev poklicnih pravil, zaradi česar je omajana njegova integriteta;</w:t>
      </w:r>
    </w:p>
    <w:p w14:paraId="446FE898" w14:textId="77777777" w:rsidR="00895174" w:rsidRPr="009C4740" w:rsidRDefault="00895174" w:rsidP="00AF134D">
      <w:pPr>
        <w:numPr>
          <w:ilvl w:val="0"/>
          <w:numId w:val="26"/>
        </w:numPr>
        <w:spacing w:line="280" w:lineRule="atLeast"/>
        <w:ind w:left="1276"/>
        <w:rPr>
          <w:rFonts w:cs="Arial"/>
          <w:szCs w:val="20"/>
        </w:rPr>
      </w:pPr>
      <w:r w:rsidRPr="009C4740">
        <w:rPr>
          <w:rFonts w:cs="Arial"/>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43AFB58" w14:textId="77777777" w:rsidR="00895174" w:rsidRPr="009C4740" w:rsidRDefault="00895174" w:rsidP="00895174">
      <w:pPr>
        <w:spacing w:line="280" w:lineRule="atLeast"/>
        <w:ind w:left="709" w:hanging="709"/>
        <w:rPr>
          <w:rFonts w:cs="Arial"/>
          <w:szCs w:val="20"/>
        </w:rPr>
      </w:pPr>
    </w:p>
    <w:p w14:paraId="35C91691" w14:textId="77777777" w:rsidR="00895174" w:rsidRPr="009C4740" w:rsidRDefault="00895174" w:rsidP="00F56ED8">
      <w:pPr>
        <w:spacing w:line="280" w:lineRule="atLeast"/>
        <w:ind w:left="709"/>
        <w:contextualSpacing/>
        <w:rPr>
          <w:rFonts w:cs="Arial"/>
          <w:szCs w:val="20"/>
        </w:rPr>
      </w:pPr>
      <w:r w:rsidRPr="009C4740">
        <w:rPr>
          <w:rFonts w:cs="Arial"/>
          <w:b/>
          <w:szCs w:val="20"/>
        </w:rPr>
        <w:lastRenderedPageBreak/>
        <w:t xml:space="preserve">Dokazilo: </w:t>
      </w:r>
      <w:r w:rsidRPr="009C4740">
        <w:rPr>
          <w:rFonts w:cs="Arial"/>
          <w:szCs w:val="20"/>
        </w:rPr>
        <w:t>ESPD obrazec (»Del III: Razlogi za izključitev, Oddelek C: Razlogi, povezani z insolventnostjo, nasprotjem interesov ali kršitvijo poklicnih pravil«) za vse gospodarske subjekte v ponudbi</w:t>
      </w:r>
      <w:r w:rsidR="00B06742" w:rsidRPr="009C4740">
        <w:rPr>
          <w:rFonts w:cs="Arial"/>
          <w:szCs w:val="20"/>
        </w:rPr>
        <w:t>.</w:t>
      </w:r>
    </w:p>
    <w:p w14:paraId="7E7389F8" w14:textId="77777777" w:rsidR="00895174" w:rsidRPr="009C4740" w:rsidRDefault="00895174" w:rsidP="003C4104">
      <w:pPr>
        <w:spacing w:line="280" w:lineRule="atLeast"/>
        <w:ind w:left="709" w:hanging="709"/>
        <w:rPr>
          <w:rFonts w:cs="Arial"/>
          <w:szCs w:val="20"/>
        </w:rPr>
      </w:pPr>
    </w:p>
    <w:p w14:paraId="3180F25F" w14:textId="4E64AC53" w:rsidR="00EE2F6D" w:rsidRPr="009C4740" w:rsidRDefault="00EE2F6D" w:rsidP="00F56ED8">
      <w:pPr>
        <w:spacing w:line="280" w:lineRule="atLeast"/>
        <w:ind w:left="709"/>
        <w:contextualSpacing/>
        <w:rPr>
          <w:rFonts w:cs="Arial"/>
          <w:b/>
          <w:szCs w:val="20"/>
        </w:rPr>
      </w:pPr>
      <w:r w:rsidRPr="009C4740">
        <w:rPr>
          <w:rFonts w:cs="Arial"/>
          <w:b/>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w:t>
      </w:r>
    </w:p>
    <w:p w14:paraId="3ADEE2FB" w14:textId="77777777" w:rsidR="00FB0613" w:rsidRPr="009C4740" w:rsidRDefault="00FB0613" w:rsidP="00134F9D">
      <w:pPr>
        <w:spacing w:line="280" w:lineRule="atLeast"/>
        <w:ind w:left="709" w:hanging="709"/>
        <w:rPr>
          <w:rFonts w:cs="Arial"/>
          <w:szCs w:val="20"/>
        </w:rPr>
      </w:pPr>
    </w:p>
    <w:p w14:paraId="13B68111" w14:textId="77777777" w:rsidR="005A6639" w:rsidRPr="009C4740" w:rsidRDefault="005A6639" w:rsidP="00561D0C">
      <w:pPr>
        <w:pStyle w:val="Naslov4"/>
        <w:rPr>
          <w:noProof w:val="0"/>
        </w:rPr>
      </w:pPr>
      <w:bookmarkStart w:id="55" w:name="_Toc128662452"/>
      <w:bookmarkStart w:id="56" w:name="_Toc131079164"/>
      <w:r w:rsidRPr="009C4740">
        <w:rPr>
          <w:noProof w:val="0"/>
        </w:rPr>
        <w:t>8.2</w:t>
      </w:r>
      <w:r w:rsidR="00561D0C" w:rsidRPr="009C4740">
        <w:rPr>
          <w:noProof w:val="0"/>
        </w:rPr>
        <w:tab/>
      </w:r>
      <w:r w:rsidRPr="009C4740">
        <w:rPr>
          <w:noProof w:val="0"/>
        </w:rPr>
        <w:t>Sposobnost za opravljanje poklicne dejavnosti</w:t>
      </w:r>
      <w:bookmarkEnd w:id="55"/>
      <w:bookmarkEnd w:id="56"/>
    </w:p>
    <w:p w14:paraId="5B822066" w14:textId="77777777" w:rsidR="005A6639" w:rsidRPr="009C4740" w:rsidRDefault="005A6639" w:rsidP="005A6639">
      <w:pPr>
        <w:spacing w:line="280" w:lineRule="atLeast"/>
        <w:contextualSpacing/>
        <w:rPr>
          <w:rFonts w:cs="Arial"/>
          <w:b/>
          <w:szCs w:val="20"/>
        </w:rPr>
      </w:pPr>
    </w:p>
    <w:p w14:paraId="2A21BDE0" w14:textId="77777777" w:rsidR="005A6639" w:rsidRPr="009C4740" w:rsidRDefault="005A6639" w:rsidP="00F56ED8">
      <w:pPr>
        <w:spacing w:line="280" w:lineRule="atLeast"/>
        <w:contextualSpacing/>
        <w:rPr>
          <w:rFonts w:cs="Arial"/>
          <w:szCs w:val="20"/>
        </w:rPr>
      </w:pPr>
      <w:r w:rsidRPr="009C4740">
        <w:rPr>
          <w:rFonts w:cs="Arial"/>
          <w:szCs w:val="20"/>
        </w:rPr>
        <w:t xml:space="preserve">Ponudnik </w:t>
      </w:r>
      <w:r w:rsidR="009D348E" w:rsidRPr="009C4740">
        <w:rPr>
          <w:rFonts w:cs="Arial"/>
          <w:szCs w:val="20"/>
        </w:rPr>
        <w:t xml:space="preserve">mora imeti </w:t>
      </w:r>
      <w:r w:rsidRPr="009C4740">
        <w:rPr>
          <w:rFonts w:cs="Arial"/>
          <w:szCs w:val="20"/>
        </w:rPr>
        <w:t>veljavno registracijo za opravljanje dejavnosti, ki je predmet tega razpisa, v skladu s predpisi države članice, v kateri je registrirana dejavnost o vpisu v register poklicev ali trgovski register.</w:t>
      </w:r>
    </w:p>
    <w:p w14:paraId="6B7E0587" w14:textId="77777777" w:rsidR="005A6639" w:rsidRPr="009C4740" w:rsidRDefault="005A6639" w:rsidP="005A6639">
      <w:pPr>
        <w:spacing w:line="280" w:lineRule="atLeast"/>
        <w:contextualSpacing/>
        <w:rPr>
          <w:rFonts w:cs="Arial"/>
          <w:b/>
          <w:szCs w:val="20"/>
        </w:rPr>
      </w:pPr>
    </w:p>
    <w:p w14:paraId="5CA6ED00" w14:textId="77777777" w:rsidR="006014AA" w:rsidRPr="009C4740" w:rsidRDefault="006014AA" w:rsidP="00F56ED8">
      <w:pPr>
        <w:spacing w:line="280" w:lineRule="atLeast"/>
        <w:contextualSpacing/>
        <w:rPr>
          <w:rFonts w:cs="Arial"/>
          <w:szCs w:val="20"/>
        </w:rPr>
      </w:pPr>
      <w:r w:rsidRPr="009C4740">
        <w:rPr>
          <w:rFonts w:cs="Arial"/>
          <w:b/>
          <w:szCs w:val="20"/>
        </w:rPr>
        <w:t>Dokazil</w:t>
      </w:r>
      <w:r w:rsidR="005A6639" w:rsidRPr="009C4740">
        <w:rPr>
          <w:rFonts w:cs="Arial"/>
          <w:b/>
          <w:szCs w:val="20"/>
        </w:rPr>
        <w:t xml:space="preserve">o: </w:t>
      </w:r>
      <w:r w:rsidR="002B43E7" w:rsidRPr="009C4740">
        <w:rPr>
          <w:rFonts w:cs="Arial"/>
          <w:szCs w:val="20"/>
        </w:rPr>
        <w:t xml:space="preserve">ESPD obrazec </w:t>
      </w:r>
      <w:r w:rsidRPr="009C4740">
        <w:rPr>
          <w:rFonts w:cs="Arial"/>
          <w:szCs w:val="20"/>
        </w:rPr>
        <w:t>(»Del IV: Pogoji za sodelovanje, Oddelek A: Ustreznost, Vpis v ustrezen poklicni register ALI Vpis v poslovni register«</w:t>
      </w:r>
      <w:r w:rsidR="002B43E7" w:rsidRPr="009C4740">
        <w:rPr>
          <w:rFonts w:cs="Arial"/>
          <w:szCs w:val="20"/>
        </w:rPr>
        <w:t xml:space="preserve">) za vse gospodarske subjekte v </w:t>
      </w:r>
      <w:r w:rsidRPr="009C4740">
        <w:rPr>
          <w:rFonts w:cs="Arial"/>
          <w:szCs w:val="20"/>
        </w:rPr>
        <w:t>ponudbi</w:t>
      </w:r>
      <w:r w:rsidR="009D348E" w:rsidRPr="009C4740">
        <w:rPr>
          <w:rFonts w:cs="Arial"/>
          <w:szCs w:val="20"/>
        </w:rPr>
        <w:t>.</w:t>
      </w:r>
    </w:p>
    <w:p w14:paraId="0ADEF4A4" w14:textId="77777777" w:rsidR="006014AA" w:rsidRPr="009C4740" w:rsidRDefault="006014AA" w:rsidP="006014AA">
      <w:pPr>
        <w:spacing w:line="280" w:lineRule="atLeast"/>
        <w:ind w:left="709" w:hanging="1"/>
        <w:contextualSpacing/>
        <w:rPr>
          <w:rFonts w:cs="Arial"/>
          <w:szCs w:val="20"/>
        </w:rPr>
      </w:pPr>
    </w:p>
    <w:p w14:paraId="265BF0AD" w14:textId="77777777" w:rsidR="006014AA" w:rsidRPr="009C4740" w:rsidRDefault="006014AA" w:rsidP="00F56ED8">
      <w:pPr>
        <w:spacing w:line="280" w:lineRule="atLeast"/>
        <w:contextualSpacing/>
        <w:rPr>
          <w:rFonts w:cs="Arial"/>
          <w:szCs w:val="20"/>
        </w:rPr>
      </w:pPr>
      <w:r w:rsidRPr="009C4740">
        <w:rPr>
          <w:rFonts w:cs="Arial"/>
          <w:szCs w:val="20"/>
        </w:rPr>
        <w:t xml:space="preserve">ESPD mora vsebovati vse potrebne podatke, da lahko naročnik v uradni evidenci preveri izpolnjevanje predmetnega pogoja. </w:t>
      </w:r>
      <w:r w:rsidR="009D348E" w:rsidRPr="009C4740">
        <w:rPr>
          <w:rFonts w:cs="Arial"/>
          <w:szCs w:val="20"/>
        </w:rPr>
        <w:t>Če</w:t>
      </w:r>
      <w:r w:rsidRPr="009C4740">
        <w:rPr>
          <w:rFonts w:cs="Arial"/>
          <w:szCs w:val="20"/>
        </w:rPr>
        <w:t xml:space="preserve"> takšna preveritev ne bo mogoča, bo naročnik od ponudnika zahteval predložitev kopije vpisa v enega od poklicnih ali poslovnih registrov. </w:t>
      </w:r>
    </w:p>
    <w:p w14:paraId="302CE00F" w14:textId="77777777" w:rsidR="00E31A64" w:rsidRPr="009C4740" w:rsidRDefault="00E31A64" w:rsidP="006014AA">
      <w:pPr>
        <w:spacing w:line="280" w:lineRule="atLeast"/>
        <w:ind w:left="709" w:hanging="1"/>
        <w:contextualSpacing/>
        <w:rPr>
          <w:rFonts w:cs="Arial"/>
          <w:i/>
          <w:szCs w:val="20"/>
        </w:rPr>
      </w:pPr>
    </w:p>
    <w:p w14:paraId="449C76AA" w14:textId="77777777" w:rsidR="00515B4F" w:rsidRPr="009C4740" w:rsidRDefault="00515B4F" w:rsidP="00561D0C">
      <w:pPr>
        <w:pStyle w:val="Naslov4"/>
        <w:rPr>
          <w:noProof w:val="0"/>
        </w:rPr>
      </w:pPr>
      <w:bookmarkStart w:id="57" w:name="_Toc128662453"/>
      <w:bookmarkStart w:id="58" w:name="_Toc131079165"/>
      <w:r w:rsidRPr="009C4740">
        <w:rPr>
          <w:noProof w:val="0"/>
        </w:rPr>
        <w:t>8.3</w:t>
      </w:r>
      <w:r w:rsidR="00561D0C" w:rsidRPr="009C4740">
        <w:rPr>
          <w:noProof w:val="0"/>
        </w:rPr>
        <w:tab/>
      </w:r>
      <w:r w:rsidRPr="009C4740">
        <w:rPr>
          <w:noProof w:val="0"/>
        </w:rPr>
        <w:t>Ekonomska in/ali finančna sposobnost</w:t>
      </w:r>
      <w:bookmarkEnd w:id="57"/>
      <w:bookmarkEnd w:id="58"/>
    </w:p>
    <w:p w14:paraId="41814215" w14:textId="77777777" w:rsidR="009D348E" w:rsidRPr="009C4740" w:rsidRDefault="009D348E" w:rsidP="00515B4F">
      <w:pPr>
        <w:spacing w:line="280" w:lineRule="atLeast"/>
        <w:contextualSpacing/>
        <w:rPr>
          <w:rFonts w:cs="Arial"/>
          <w:szCs w:val="20"/>
        </w:rPr>
      </w:pPr>
    </w:p>
    <w:p w14:paraId="16D0EFCE" w14:textId="77777777" w:rsidR="00515B4F" w:rsidRPr="009C4740" w:rsidRDefault="009D348E" w:rsidP="00515B4F">
      <w:pPr>
        <w:spacing w:line="280" w:lineRule="atLeast"/>
        <w:contextualSpacing/>
        <w:rPr>
          <w:rFonts w:cs="Arial"/>
          <w:szCs w:val="20"/>
        </w:rPr>
      </w:pPr>
      <w:bookmarkStart w:id="59" w:name="_Hlk129597151"/>
      <w:r w:rsidRPr="009C4740">
        <w:rPr>
          <w:rFonts w:cs="Arial"/>
          <w:szCs w:val="20"/>
        </w:rPr>
        <w:t>Zahteva se, da p</w:t>
      </w:r>
      <w:r w:rsidR="00515B4F" w:rsidRPr="009C4740">
        <w:rPr>
          <w:rFonts w:cs="Arial"/>
          <w:szCs w:val="20"/>
        </w:rPr>
        <w:t xml:space="preserve">onudnik v zadnjih </w:t>
      </w:r>
      <w:r w:rsidRPr="009C4740">
        <w:rPr>
          <w:rFonts w:cs="Arial"/>
          <w:szCs w:val="20"/>
        </w:rPr>
        <w:t>še</w:t>
      </w:r>
      <w:r w:rsidR="000435B8" w:rsidRPr="009C4740">
        <w:rPr>
          <w:rFonts w:cs="Arial"/>
          <w:szCs w:val="20"/>
        </w:rPr>
        <w:t>s</w:t>
      </w:r>
      <w:r w:rsidRPr="009C4740">
        <w:rPr>
          <w:rFonts w:cs="Arial"/>
          <w:szCs w:val="20"/>
        </w:rPr>
        <w:t>tih</w:t>
      </w:r>
      <w:r w:rsidR="00515B4F" w:rsidRPr="009C4740">
        <w:rPr>
          <w:rFonts w:cs="Arial"/>
          <w:szCs w:val="20"/>
        </w:rPr>
        <w:t xml:space="preserve"> mesecih pred rokom za predložitev ponudb, vključno z dnevom oddaje ponudb, ni imel blokiranega(</w:t>
      </w:r>
      <w:r w:rsidR="00EA5707" w:rsidRPr="009C4740">
        <w:rPr>
          <w:rFonts w:cs="Arial"/>
          <w:szCs w:val="20"/>
        </w:rPr>
        <w:t>-ih</w:t>
      </w:r>
      <w:r w:rsidR="00515B4F" w:rsidRPr="009C4740">
        <w:rPr>
          <w:rFonts w:cs="Arial"/>
          <w:szCs w:val="20"/>
        </w:rPr>
        <w:t>) TRR.</w:t>
      </w:r>
    </w:p>
    <w:p w14:paraId="688C72F2" w14:textId="77777777" w:rsidR="009D348E" w:rsidRPr="009C4740" w:rsidRDefault="009D348E" w:rsidP="00515B4F">
      <w:pPr>
        <w:spacing w:line="280" w:lineRule="atLeast"/>
        <w:contextualSpacing/>
        <w:rPr>
          <w:rFonts w:cs="Arial"/>
          <w:b/>
          <w:szCs w:val="20"/>
        </w:rPr>
      </w:pPr>
    </w:p>
    <w:p w14:paraId="6F22A832" w14:textId="77777777" w:rsidR="002B43E7" w:rsidRPr="009C4740" w:rsidRDefault="00515B4F" w:rsidP="00F56ED8">
      <w:pPr>
        <w:spacing w:line="280" w:lineRule="atLeast"/>
        <w:contextualSpacing/>
        <w:rPr>
          <w:rFonts w:cs="Arial"/>
          <w:b/>
          <w:szCs w:val="20"/>
        </w:rPr>
      </w:pPr>
      <w:r w:rsidRPr="009C4740">
        <w:rPr>
          <w:rFonts w:cs="Arial"/>
          <w:b/>
          <w:szCs w:val="20"/>
        </w:rPr>
        <w:t xml:space="preserve">Dokazilo: </w:t>
      </w:r>
      <w:r w:rsidR="002B43E7" w:rsidRPr="009C4740">
        <w:rPr>
          <w:rFonts w:cs="Arial"/>
          <w:szCs w:val="20"/>
        </w:rPr>
        <w:t xml:space="preserve">ESPD obrazec (»Del IV: Pogoji za sodelovanje, </w:t>
      </w:r>
      <w:r w:rsidR="001509DE" w:rsidRPr="009C4740">
        <w:rPr>
          <w:rFonts w:cs="Arial"/>
          <w:szCs w:val="20"/>
        </w:rPr>
        <w:t>Oddelek B: Ekonomski in finančni položaj, Druge ekonomske ali finančne zahteve«</w:t>
      </w:r>
      <w:r w:rsidR="002B43E7" w:rsidRPr="009C4740">
        <w:rPr>
          <w:rFonts w:cs="Arial"/>
          <w:szCs w:val="20"/>
        </w:rPr>
        <w:t>) za vse gospodarske subjekte v ponudbi</w:t>
      </w:r>
      <w:r w:rsidR="00EA5707" w:rsidRPr="009C4740">
        <w:rPr>
          <w:rFonts w:cs="Arial"/>
          <w:szCs w:val="20"/>
        </w:rPr>
        <w:t>.</w:t>
      </w:r>
    </w:p>
    <w:p w14:paraId="1F9B70CA" w14:textId="77777777" w:rsidR="00BC3653" w:rsidRPr="009C4740" w:rsidRDefault="00BC3653" w:rsidP="00515B4F">
      <w:pPr>
        <w:spacing w:line="280" w:lineRule="atLeast"/>
        <w:contextualSpacing/>
        <w:rPr>
          <w:rFonts w:cs="Arial"/>
          <w:b/>
          <w:szCs w:val="20"/>
        </w:rPr>
      </w:pPr>
    </w:p>
    <w:p w14:paraId="2942BB25" w14:textId="77777777" w:rsidR="00941337" w:rsidRPr="009C4740" w:rsidRDefault="00941337" w:rsidP="009D348E">
      <w:pPr>
        <w:spacing w:line="280" w:lineRule="atLeast"/>
        <w:contextualSpacing/>
        <w:rPr>
          <w:rFonts w:cs="Arial"/>
          <w:bCs/>
          <w:szCs w:val="20"/>
        </w:rPr>
      </w:pPr>
      <w:r w:rsidRPr="009C4740">
        <w:rPr>
          <w:rFonts w:cs="Arial"/>
          <w:bCs/>
          <w:szCs w:val="20"/>
        </w:rPr>
        <w:t>Pred odločitvijo bo naročnik za izkazovanje tega pogoja od izbranega ponudnika zahteval</w:t>
      </w:r>
      <w:r w:rsidR="00835B15" w:rsidRPr="009C4740">
        <w:rPr>
          <w:rFonts w:cs="Arial"/>
          <w:bCs/>
          <w:szCs w:val="20"/>
        </w:rPr>
        <w:t xml:space="preserve"> </w:t>
      </w:r>
      <w:r w:rsidRPr="009C4740">
        <w:rPr>
          <w:rFonts w:cs="Arial"/>
          <w:bCs/>
          <w:szCs w:val="20"/>
        </w:rPr>
        <w:t xml:space="preserve">predložitev: </w:t>
      </w:r>
    </w:p>
    <w:p w14:paraId="0012320B" w14:textId="77777777" w:rsidR="00941337" w:rsidRPr="009C4740" w:rsidRDefault="00941337" w:rsidP="00941337">
      <w:pPr>
        <w:spacing w:line="280" w:lineRule="atLeast"/>
        <w:contextualSpacing/>
        <w:rPr>
          <w:rFonts w:cs="Arial"/>
          <w:bCs/>
          <w:szCs w:val="20"/>
        </w:rPr>
      </w:pPr>
    </w:p>
    <w:p w14:paraId="55167AEE" w14:textId="77777777" w:rsidR="00941337" w:rsidRPr="009C4740" w:rsidRDefault="00941337" w:rsidP="009D348E">
      <w:pPr>
        <w:spacing w:line="280" w:lineRule="atLeast"/>
        <w:contextualSpacing/>
        <w:rPr>
          <w:rFonts w:cs="Arial"/>
          <w:bCs/>
          <w:szCs w:val="20"/>
          <w:u w:val="single"/>
        </w:rPr>
      </w:pPr>
      <w:r w:rsidRPr="009C4740">
        <w:rPr>
          <w:rFonts w:cs="Arial"/>
          <w:bCs/>
          <w:szCs w:val="20"/>
          <w:u w:val="single"/>
        </w:rPr>
        <w:t>Ponudniki RS</w:t>
      </w:r>
      <w:r w:rsidRPr="009C4740">
        <w:rPr>
          <w:rFonts w:cs="Arial"/>
          <w:bCs/>
          <w:szCs w:val="20"/>
        </w:rPr>
        <w:t xml:space="preserve"> predložijo BON-2 oziroma ustrezno število potrdil od bank, pri katerih imajo prijavljen transakcijski račun, da le-ta v zadnjih </w:t>
      </w:r>
      <w:r w:rsidR="009D348E" w:rsidRPr="009C4740">
        <w:rPr>
          <w:rFonts w:cs="Arial"/>
          <w:bCs/>
          <w:szCs w:val="20"/>
        </w:rPr>
        <w:t>šestih</w:t>
      </w:r>
      <w:r w:rsidRPr="009C4740">
        <w:rPr>
          <w:rFonts w:cs="Arial"/>
          <w:bCs/>
          <w:szCs w:val="20"/>
        </w:rPr>
        <w:t xml:space="preserve"> mesecih pred rokom za predložitev ponudb, vključno z dnevom oddaje ponudb, ni bil blokiran. </w:t>
      </w:r>
    </w:p>
    <w:p w14:paraId="5A76D95F" w14:textId="77777777" w:rsidR="009D348E" w:rsidRPr="009C4740" w:rsidRDefault="009D348E" w:rsidP="009D348E">
      <w:pPr>
        <w:spacing w:line="280" w:lineRule="atLeast"/>
        <w:contextualSpacing/>
        <w:rPr>
          <w:rFonts w:cs="Arial"/>
          <w:bCs/>
          <w:szCs w:val="20"/>
        </w:rPr>
      </w:pPr>
    </w:p>
    <w:p w14:paraId="1C7E01FB" w14:textId="77777777" w:rsidR="00941337" w:rsidRPr="009C4740" w:rsidRDefault="00941337" w:rsidP="009D348E">
      <w:pPr>
        <w:spacing w:line="280" w:lineRule="atLeast"/>
        <w:contextualSpacing/>
        <w:rPr>
          <w:rFonts w:cs="Arial"/>
          <w:bCs/>
          <w:szCs w:val="20"/>
        </w:rPr>
      </w:pPr>
      <w:r w:rsidRPr="009C4740">
        <w:rPr>
          <w:rFonts w:cs="Arial"/>
          <w:bCs/>
          <w:szCs w:val="20"/>
          <w:u w:val="single"/>
        </w:rPr>
        <w:t xml:space="preserve">Tuji ponudniki </w:t>
      </w:r>
      <w:r w:rsidRPr="009C4740">
        <w:rPr>
          <w:rFonts w:cs="Arial"/>
          <w:bCs/>
          <w:szCs w:val="20"/>
        </w:rPr>
        <w:t xml:space="preserve">predložijo ustrezno število potrdil od bank (vključno s prevodi), pri katerih imajo prijavljen transakcijski račun, da le-ta v zadnjih </w:t>
      </w:r>
      <w:r w:rsidR="009D348E" w:rsidRPr="009C4740">
        <w:rPr>
          <w:rFonts w:cs="Arial"/>
          <w:bCs/>
          <w:szCs w:val="20"/>
        </w:rPr>
        <w:t>šestih</w:t>
      </w:r>
      <w:r w:rsidRPr="009C4740">
        <w:rPr>
          <w:rFonts w:cs="Arial"/>
          <w:bCs/>
          <w:szCs w:val="20"/>
        </w:rPr>
        <w:t xml:space="preserve"> mesecih pred rokom za predložitev ponudb, vključno z dnevom oddaje ponudb, ni bil blokiran. </w:t>
      </w:r>
    </w:p>
    <w:bookmarkEnd w:id="59"/>
    <w:p w14:paraId="291EC650" w14:textId="77777777" w:rsidR="00605843" w:rsidRPr="009C4740" w:rsidRDefault="00605843" w:rsidP="00DC7863">
      <w:pPr>
        <w:spacing w:line="280" w:lineRule="atLeast"/>
        <w:contextualSpacing/>
        <w:rPr>
          <w:rFonts w:cs="Arial"/>
          <w:szCs w:val="20"/>
        </w:rPr>
      </w:pPr>
    </w:p>
    <w:p w14:paraId="1CAAB385" w14:textId="77777777" w:rsidR="00134F9D" w:rsidRPr="009C4740" w:rsidRDefault="00154F18" w:rsidP="00561D0C">
      <w:pPr>
        <w:pStyle w:val="Naslov4"/>
        <w:rPr>
          <w:noProof w:val="0"/>
        </w:rPr>
      </w:pPr>
      <w:bookmarkStart w:id="60" w:name="_Toc128662454"/>
      <w:bookmarkStart w:id="61" w:name="_Toc131079166"/>
      <w:r w:rsidRPr="009C4740">
        <w:rPr>
          <w:noProof w:val="0"/>
        </w:rPr>
        <w:t>8</w:t>
      </w:r>
      <w:r w:rsidR="00134F9D" w:rsidRPr="009C4740">
        <w:rPr>
          <w:noProof w:val="0"/>
        </w:rPr>
        <w:t>.</w:t>
      </w:r>
      <w:r w:rsidRPr="009C4740">
        <w:rPr>
          <w:noProof w:val="0"/>
        </w:rPr>
        <w:t>4</w:t>
      </w:r>
      <w:r w:rsidR="00561D0C" w:rsidRPr="009C4740">
        <w:rPr>
          <w:noProof w:val="0"/>
        </w:rPr>
        <w:tab/>
      </w:r>
      <w:r w:rsidR="00134F9D" w:rsidRPr="009C4740">
        <w:rPr>
          <w:noProof w:val="0"/>
        </w:rPr>
        <w:t>Tehničn</w:t>
      </w:r>
      <w:r w:rsidRPr="009C4740">
        <w:rPr>
          <w:noProof w:val="0"/>
        </w:rPr>
        <w:t>a in kadrovska sposobnost</w:t>
      </w:r>
      <w:bookmarkEnd w:id="60"/>
      <w:bookmarkEnd w:id="61"/>
    </w:p>
    <w:p w14:paraId="5BB5C198" w14:textId="77777777" w:rsidR="00134F9D" w:rsidRPr="009C4740" w:rsidRDefault="00134F9D" w:rsidP="00134F9D">
      <w:pPr>
        <w:spacing w:line="280" w:lineRule="atLeast"/>
        <w:rPr>
          <w:rFonts w:cs="Arial"/>
          <w:szCs w:val="20"/>
        </w:rPr>
      </w:pPr>
    </w:p>
    <w:p w14:paraId="66D0BA9C" w14:textId="77777777" w:rsidR="00BE3F00" w:rsidRPr="009C4740" w:rsidRDefault="00154F18" w:rsidP="00BE3F00">
      <w:pPr>
        <w:spacing w:line="280" w:lineRule="atLeast"/>
        <w:ind w:left="709" w:hanging="709"/>
        <w:rPr>
          <w:rFonts w:cs="Arial"/>
          <w:szCs w:val="20"/>
        </w:rPr>
      </w:pPr>
      <w:r w:rsidRPr="009C4740">
        <w:rPr>
          <w:rFonts w:cs="Arial"/>
          <w:szCs w:val="20"/>
        </w:rPr>
        <w:t>8</w:t>
      </w:r>
      <w:r w:rsidR="00134F9D" w:rsidRPr="009C4740">
        <w:rPr>
          <w:rFonts w:cs="Arial"/>
          <w:szCs w:val="20"/>
        </w:rPr>
        <w:t>.</w:t>
      </w:r>
      <w:r w:rsidRPr="009C4740">
        <w:rPr>
          <w:rFonts w:cs="Arial"/>
          <w:szCs w:val="20"/>
        </w:rPr>
        <w:t>4</w:t>
      </w:r>
      <w:r w:rsidR="00134F9D" w:rsidRPr="009C4740">
        <w:rPr>
          <w:rFonts w:cs="Arial"/>
          <w:szCs w:val="20"/>
        </w:rPr>
        <w:t>.1</w:t>
      </w:r>
      <w:bookmarkStart w:id="62" w:name="_Hlk128399302"/>
      <w:r w:rsidR="00835B15" w:rsidRPr="009C4740">
        <w:rPr>
          <w:rFonts w:cs="Arial"/>
          <w:szCs w:val="20"/>
        </w:rPr>
        <w:tab/>
      </w:r>
      <w:bookmarkStart w:id="63" w:name="_Hlk128659448"/>
      <w:bookmarkEnd w:id="62"/>
      <w:r w:rsidR="00BE3F00" w:rsidRPr="009C4740">
        <w:rPr>
          <w:rFonts w:cs="Arial"/>
          <w:szCs w:val="20"/>
        </w:rPr>
        <w:t xml:space="preserve">Ponudnik je </w:t>
      </w:r>
      <w:r w:rsidR="00BE3F00" w:rsidRPr="009C4740">
        <w:rPr>
          <w:rFonts w:cs="Arial"/>
          <w:b/>
          <w:bCs/>
          <w:szCs w:val="20"/>
        </w:rPr>
        <w:t>v zadnjih petih (5) letih</w:t>
      </w:r>
      <w:r w:rsidR="00BE3F00" w:rsidRPr="009C4740">
        <w:rPr>
          <w:rFonts w:cs="Arial"/>
          <w:szCs w:val="20"/>
        </w:rPr>
        <w:t xml:space="preserve">, šteto od dneva objave obvestila o tem naročilu na portalu javnih naročil, uspešno </w:t>
      </w:r>
      <w:r w:rsidR="00BE3F00" w:rsidRPr="009C4740">
        <w:rPr>
          <w:rFonts w:cs="Arial"/>
          <w:b/>
          <w:bCs/>
          <w:szCs w:val="20"/>
        </w:rPr>
        <w:t xml:space="preserve">izdelal informacijsko rešitev </w:t>
      </w:r>
      <w:r w:rsidR="00526C4F" w:rsidRPr="009C4740">
        <w:rPr>
          <w:rFonts w:cs="Arial"/>
          <w:b/>
          <w:bCs/>
          <w:szCs w:val="20"/>
        </w:rPr>
        <w:t>(referenčni projekt)</w:t>
      </w:r>
      <w:r w:rsidR="00BE3F00" w:rsidRPr="009C4740">
        <w:rPr>
          <w:rFonts w:cs="Arial"/>
          <w:b/>
          <w:bCs/>
          <w:szCs w:val="20"/>
        </w:rPr>
        <w:t xml:space="preserve">, ki je v produkciji </w:t>
      </w:r>
      <w:r w:rsidR="00BE3F00" w:rsidRPr="009C4740">
        <w:rPr>
          <w:rFonts w:cs="Arial"/>
          <w:szCs w:val="20"/>
        </w:rPr>
        <w:t xml:space="preserve">in po tehnološki plati, obsegu in zahtevnosti izpolnjuje naslednje pogoje: </w:t>
      </w:r>
    </w:p>
    <w:p w14:paraId="7093DD11" w14:textId="77777777" w:rsidR="00BE3F00" w:rsidRPr="009C4740" w:rsidRDefault="00BE3F00" w:rsidP="00AF134D">
      <w:pPr>
        <w:numPr>
          <w:ilvl w:val="0"/>
          <w:numId w:val="27"/>
        </w:numPr>
        <w:spacing w:line="280" w:lineRule="atLeast"/>
        <w:ind w:left="1134"/>
        <w:rPr>
          <w:rFonts w:cs="Arial"/>
          <w:szCs w:val="20"/>
        </w:rPr>
      </w:pPr>
      <w:bookmarkStart w:id="64" w:name="_Hlk129601552"/>
      <w:r w:rsidRPr="009C4740">
        <w:rPr>
          <w:rFonts w:cs="Arial"/>
          <w:szCs w:val="20"/>
        </w:rPr>
        <w:t>arhitektura in obseg uporabnikov:</w:t>
      </w:r>
    </w:p>
    <w:bookmarkEnd w:id="64"/>
    <w:p w14:paraId="7394D2AE" w14:textId="77777777" w:rsidR="00BE3F00" w:rsidRPr="009C4740" w:rsidRDefault="00BE3F00" w:rsidP="00AF134D">
      <w:pPr>
        <w:numPr>
          <w:ilvl w:val="1"/>
          <w:numId w:val="28"/>
        </w:numPr>
        <w:spacing w:line="280" w:lineRule="atLeast"/>
        <w:ind w:left="1418" w:hanging="218"/>
        <w:rPr>
          <w:rFonts w:cs="Arial"/>
          <w:szCs w:val="20"/>
        </w:rPr>
      </w:pPr>
      <w:r w:rsidRPr="009C4740">
        <w:rPr>
          <w:rFonts w:cs="Arial"/>
          <w:szCs w:val="20"/>
        </w:rPr>
        <w:t>informacijska rešitev je izdelana v 3 ali več nivojski arhitekturi,</w:t>
      </w:r>
    </w:p>
    <w:p w14:paraId="2F6340A4" w14:textId="77777777" w:rsidR="00BE3F00" w:rsidRPr="009C4740" w:rsidRDefault="00BE3F00" w:rsidP="00AF134D">
      <w:pPr>
        <w:numPr>
          <w:ilvl w:val="1"/>
          <w:numId w:val="28"/>
        </w:numPr>
        <w:spacing w:line="280" w:lineRule="atLeast"/>
        <w:ind w:left="1418" w:hanging="218"/>
        <w:rPr>
          <w:rFonts w:cs="Arial"/>
          <w:szCs w:val="20"/>
        </w:rPr>
      </w:pPr>
      <w:r w:rsidRPr="009C4740">
        <w:rPr>
          <w:rFonts w:cs="Arial"/>
          <w:szCs w:val="20"/>
        </w:rPr>
        <w:t xml:space="preserve">informacijsko rešitev uporablja vsaj </w:t>
      </w:r>
      <w:r w:rsidR="00EA5707" w:rsidRPr="009C4740">
        <w:rPr>
          <w:rFonts w:cs="Arial"/>
          <w:szCs w:val="20"/>
        </w:rPr>
        <w:t>500</w:t>
      </w:r>
      <w:r w:rsidR="00526C4F" w:rsidRPr="009C4740">
        <w:rPr>
          <w:rFonts w:cs="Arial"/>
          <w:szCs w:val="20"/>
        </w:rPr>
        <w:t xml:space="preserve"> aktivnih imenskih</w:t>
      </w:r>
      <w:r w:rsidR="00EA5707" w:rsidRPr="009C4740">
        <w:rPr>
          <w:rFonts w:cs="Arial"/>
          <w:szCs w:val="20"/>
        </w:rPr>
        <w:t xml:space="preserve"> </w:t>
      </w:r>
      <w:r w:rsidRPr="009C4740">
        <w:rPr>
          <w:rFonts w:cs="Arial"/>
          <w:szCs w:val="20"/>
        </w:rPr>
        <w:t xml:space="preserve">uporabnikov, </w:t>
      </w:r>
    </w:p>
    <w:p w14:paraId="0DB3AEEB" w14:textId="77777777" w:rsidR="00835B15" w:rsidRPr="009C4740" w:rsidRDefault="00BE3F00" w:rsidP="00835B15">
      <w:pPr>
        <w:numPr>
          <w:ilvl w:val="1"/>
          <w:numId w:val="28"/>
        </w:numPr>
        <w:spacing w:line="280" w:lineRule="atLeast"/>
        <w:ind w:left="1418" w:hanging="218"/>
        <w:rPr>
          <w:rFonts w:cs="Arial"/>
          <w:szCs w:val="20"/>
        </w:rPr>
      </w:pPr>
      <w:r w:rsidRPr="009C4740">
        <w:rPr>
          <w:rFonts w:cs="Arial"/>
          <w:szCs w:val="20"/>
        </w:rPr>
        <w:lastRenderedPageBreak/>
        <w:t>informacijska rešitev je izvedena na način, da omogoča neodvisnost od tehnologije spletnih brskalnikov</w:t>
      </w:r>
      <w:r w:rsidR="00835B15" w:rsidRPr="009C4740">
        <w:rPr>
          <w:rFonts w:cs="Arial"/>
          <w:szCs w:val="20"/>
        </w:rPr>
        <w:t>,</w:t>
      </w:r>
    </w:p>
    <w:p w14:paraId="414A30F5" w14:textId="77777777" w:rsidR="00835B15" w:rsidRPr="009C4740" w:rsidRDefault="00835B15" w:rsidP="00835B15">
      <w:pPr>
        <w:numPr>
          <w:ilvl w:val="1"/>
          <w:numId w:val="28"/>
        </w:numPr>
        <w:spacing w:line="280" w:lineRule="atLeast"/>
        <w:ind w:left="1418" w:hanging="218"/>
        <w:rPr>
          <w:rFonts w:cs="Arial"/>
          <w:szCs w:val="20"/>
        </w:rPr>
      </w:pPr>
      <w:r w:rsidRPr="009C4740">
        <w:rPr>
          <w:rFonts w:cs="Arial"/>
          <w:szCs w:val="20"/>
        </w:rPr>
        <w:t>podatkovni nivo: podatkovna baza Oracle oziroma Microsoft SQL;</w:t>
      </w:r>
    </w:p>
    <w:p w14:paraId="5644FAB3" w14:textId="77777777" w:rsidR="00835B15" w:rsidRPr="009C4740" w:rsidRDefault="00835B15" w:rsidP="00835B15">
      <w:pPr>
        <w:numPr>
          <w:ilvl w:val="1"/>
          <w:numId w:val="28"/>
        </w:numPr>
        <w:spacing w:line="280" w:lineRule="atLeast"/>
        <w:ind w:left="1418" w:hanging="218"/>
        <w:rPr>
          <w:rFonts w:cs="Arial"/>
          <w:szCs w:val="20"/>
        </w:rPr>
      </w:pPr>
      <w:r w:rsidRPr="009C4740">
        <w:rPr>
          <w:rFonts w:cs="Arial"/>
          <w:szCs w:val="20"/>
        </w:rPr>
        <w:t xml:space="preserve">aplikacijski nivo: </w:t>
      </w:r>
      <w:proofErr w:type="spellStart"/>
      <w:r w:rsidRPr="009C4740">
        <w:rPr>
          <w:rFonts w:cs="Arial"/>
          <w:szCs w:val="20"/>
        </w:rPr>
        <w:t>JBoss</w:t>
      </w:r>
      <w:proofErr w:type="spellEnd"/>
      <w:r w:rsidRPr="009C4740">
        <w:rPr>
          <w:rFonts w:cs="Arial"/>
          <w:szCs w:val="20"/>
        </w:rPr>
        <w:t xml:space="preserve">, </w:t>
      </w:r>
      <w:proofErr w:type="spellStart"/>
      <w:r w:rsidRPr="009C4740">
        <w:rPr>
          <w:rFonts w:cs="Arial"/>
          <w:szCs w:val="20"/>
        </w:rPr>
        <w:t>Tomcat</w:t>
      </w:r>
      <w:proofErr w:type="spellEnd"/>
      <w:r w:rsidRPr="009C4740">
        <w:rPr>
          <w:rFonts w:cs="Arial"/>
          <w:szCs w:val="20"/>
        </w:rPr>
        <w:t xml:space="preserve">, </w:t>
      </w:r>
      <w:proofErr w:type="spellStart"/>
      <w:r w:rsidRPr="009C4740">
        <w:rPr>
          <w:rFonts w:cs="Arial"/>
          <w:szCs w:val="20"/>
        </w:rPr>
        <w:t>Wildfly</w:t>
      </w:r>
      <w:proofErr w:type="spellEnd"/>
      <w:r w:rsidRPr="009C4740">
        <w:rPr>
          <w:rFonts w:cs="Arial"/>
          <w:szCs w:val="20"/>
        </w:rPr>
        <w:t xml:space="preserve"> ali drugo Java izvajalno okolje oziroma Microsoft IIS;</w:t>
      </w:r>
    </w:p>
    <w:p w14:paraId="2F527ABF" w14:textId="77777777" w:rsidR="00BE3F00" w:rsidRPr="009C4740" w:rsidRDefault="00835B15" w:rsidP="00F56ED8">
      <w:pPr>
        <w:numPr>
          <w:ilvl w:val="1"/>
          <w:numId w:val="28"/>
        </w:numPr>
        <w:spacing w:line="280" w:lineRule="atLeast"/>
        <w:ind w:left="1418" w:hanging="218"/>
        <w:rPr>
          <w:rFonts w:cs="Arial"/>
          <w:szCs w:val="20"/>
        </w:rPr>
      </w:pPr>
      <w:r w:rsidRPr="009C4740">
        <w:rPr>
          <w:rFonts w:cs="Arial"/>
          <w:szCs w:val="20"/>
        </w:rPr>
        <w:t xml:space="preserve">predstavitveni nivo: </w:t>
      </w:r>
      <w:proofErr w:type="spellStart"/>
      <w:r w:rsidRPr="009C4740">
        <w:rPr>
          <w:rFonts w:cs="Arial"/>
          <w:szCs w:val="20"/>
        </w:rPr>
        <w:t>React</w:t>
      </w:r>
      <w:proofErr w:type="spellEnd"/>
      <w:r w:rsidRPr="009C4740">
        <w:rPr>
          <w:rFonts w:cs="Arial"/>
          <w:szCs w:val="20"/>
        </w:rPr>
        <w:t xml:space="preserve">, </w:t>
      </w:r>
      <w:proofErr w:type="spellStart"/>
      <w:r w:rsidRPr="009C4740">
        <w:rPr>
          <w:rFonts w:cs="Arial"/>
          <w:szCs w:val="20"/>
        </w:rPr>
        <w:t>Angular</w:t>
      </w:r>
      <w:proofErr w:type="spellEnd"/>
      <w:r w:rsidRPr="009C4740">
        <w:rPr>
          <w:rFonts w:cs="Arial"/>
          <w:szCs w:val="20"/>
        </w:rPr>
        <w:t xml:space="preserve"> oziroma .Net</w:t>
      </w:r>
      <w:r w:rsidR="00BE3F00" w:rsidRPr="009C4740">
        <w:rPr>
          <w:rFonts w:cs="Arial"/>
          <w:szCs w:val="20"/>
        </w:rPr>
        <w:t xml:space="preserve">. </w:t>
      </w:r>
    </w:p>
    <w:p w14:paraId="0A3BC370" w14:textId="77777777" w:rsidR="00BE3F00" w:rsidRPr="009C4740" w:rsidRDefault="00BE3F00" w:rsidP="00AF134D">
      <w:pPr>
        <w:numPr>
          <w:ilvl w:val="0"/>
          <w:numId w:val="27"/>
        </w:numPr>
        <w:spacing w:line="280" w:lineRule="atLeast"/>
        <w:ind w:left="1134"/>
        <w:rPr>
          <w:rFonts w:cs="Arial"/>
          <w:szCs w:val="20"/>
        </w:rPr>
      </w:pPr>
      <w:r w:rsidRPr="009C4740">
        <w:rPr>
          <w:rFonts w:cs="Arial"/>
          <w:szCs w:val="20"/>
        </w:rPr>
        <w:t>uporaba spletnih storitev za povezovanje sistemov:</w:t>
      </w:r>
    </w:p>
    <w:p w14:paraId="31C54F31" w14:textId="77777777" w:rsidR="00BE3F00" w:rsidRPr="009C4740" w:rsidRDefault="00BE3F00" w:rsidP="00AF134D">
      <w:pPr>
        <w:numPr>
          <w:ilvl w:val="1"/>
          <w:numId w:val="28"/>
        </w:numPr>
        <w:spacing w:line="280" w:lineRule="atLeast"/>
        <w:ind w:left="1418" w:hanging="284"/>
        <w:rPr>
          <w:rFonts w:cs="Arial"/>
          <w:szCs w:val="20"/>
        </w:rPr>
      </w:pPr>
      <w:r w:rsidRPr="009C4740">
        <w:rPr>
          <w:rFonts w:cs="Arial"/>
          <w:szCs w:val="20"/>
        </w:rPr>
        <w:t xml:space="preserve">informacijska rešitev obsega integracijo najmanj </w:t>
      </w:r>
      <w:r w:rsidR="00526C4F" w:rsidRPr="009C4740">
        <w:rPr>
          <w:rFonts w:cs="Arial"/>
          <w:szCs w:val="20"/>
        </w:rPr>
        <w:t xml:space="preserve">treh različnih podatkovnih virov ali </w:t>
      </w:r>
      <w:r w:rsidRPr="009C4740">
        <w:rPr>
          <w:rFonts w:cs="Arial"/>
          <w:szCs w:val="20"/>
        </w:rPr>
        <w:t xml:space="preserve">sistemov, </w:t>
      </w:r>
    </w:p>
    <w:p w14:paraId="797BEAC8" w14:textId="77777777" w:rsidR="00526C4F" w:rsidRPr="009C4740" w:rsidRDefault="00526C4F" w:rsidP="00AF134D">
      <w:pPr>
        <w:numPr>
          <w:ilvl w:val="1"/>
          <w:numId w:val="28"/>
        </w:numPr>
        <w:spacing w:line="280" w:lineRule="atLeast"/>
        <w:ind w:left="1418" w:hanging="284"/>
        <w:rPr>
          <w:rFonts w:cs="Arial"/>
          <w:szCs w:val="20"/>
        </w:rPr>
      </w:pPr>
      <w:proofErr w:type="spellStart"/>
      <w:r w:rsidRPr="009C4740">
        <w:rPr>
          <w:rFonts w:cs="Arial"/>
          <w:szCs w:val="20"/>
        </w:rPr>
        <w:t>Apache</w:t>
      </w:r>
      <w:proofErr w:type="spellEnd"/>
      <w:r w:rsidRPr="009C4740">
        <w:rPr>
          <w:rFonts w:cs="Arial"/>
          <w:szCs w:val="20"/>
        </w:rPr>
        <w:t xml:space="preserve"> </w:t>
      </w:r>
      <w:proofErr w:type="spellStart"/>
      <w:r w:rsidRPr="009C4740">
        <w:rPr>
          <w:rFonts w:cs="Arial"/>
          <w:szCs w:val="20"/>
        </w:rPr>
        <w:t>Solr</w:t>
      </w:r>
      <w:proofErr w:type="spellEnd"/>
      <w:r w:rsidRPr="009C4740">
        <w:rPr>
          <w:rFonts w:cs="Arial"/>
          <w:szCs w:val="20"/>
        </w:rPr>
        <w:t xml:space="preserve"> za izvajanje iskalnih funkcij po besedilih in dokumentih (na osnovi vsaj 10.000 dokumentov),</w:t>
      </w:r>
    </w:p>
    <w:p w14:paraId="21EAEEA6" w14:textId="77777777" w:rsidR="00BE3F00" w:rsidRPr="009C4740" w:rsidRDefault="00BE3F00" w:rsidP="00AF134D">
      <w:pPr>
        <w:numPr>
          <w:ilvl w:val="1"/>
          <w:numId w:val="28"/>
        </w:numPr>
        <w:spacing w:line="280" w:lineRule="atLeast"/>
        <w:ind w:left="1418" w:hanging="284"/>
        <w:rPr>
          <w:rFonts w:cs="Arial"/>
          <w:szCs w:val="20"/>
        </w:rPr>
      </w:pPr>
      <w:r w:rsidRPr="009C4740">
        <w:rPr>
          <w:rFonts w:cs="Arial"/>
          <w:szCs w:val="20"/>
        </w:rPr>
        <w:t xml:space="preserve">informacijska rešitev omogoča izmenjavo podatkov med integriranimi sistemi (preko SOAP, REST, XML ipd.), </w:t>
      </w:r>
    </w:p>
    <w:p w14:paraId="4CD210AC" w14:textId="77777777" w:rsidR="00BE3F00" w:rsidRPr="009C4740" w:rsidRDefault="00BE3F00" w:rsidP="00AF134D">
      <w:pPr>
        <w:numPr>
          <w:ilvl w:val="1"/>
          <w:numId w:val="28"/>
        </w:numPr>
        <w:spacing w:line="280" w:lineRule="atLeast"/>
        <w:ind w:left="1418" w:hanging="284"/>
        <w:rPr>
          <w:rFonts w:cs="Arial"/>
          <w:szCs w:val="20"/>
        </w:rPr>
      </w:pPr>
      <w:r w:rsidRPr="009C4740">
        <w:rPr>
          <w:rFonts w:cs="Arial"/>
          <w:szCs w:val="20"/>
        </w:rPr>
        <w:t xml:space="preserve">informacijska rešitev omogoča izmenjavo elektronskih dokumentov </w:t>
      </w:r>
      <w:r w:rsidR="008B3039" w:rsidRPr="009C4740">
        <w:rPr>
          <w:rFonts w:cs="Arial"/>
          <w:szCs w:val="20"/>
        </w:rPr>
        <w:t>(</w:t>
      </w:r>
      <w:proofErr w:type="spellStart"/>
      <w:r w:rsidR="008B3039" w:rsidRPr="009C4740">
        <w:rPr>
          <w:rFonts w:cs="Arial"/>
          <w:szCs w:val="20"/>
        </w:rPr>
        <w:t>pdf</w:t>
      </w:r>
      <w:proofErr w:type="spellEnd"/>
      <w:r w:rsidR="008B3039" w:rsidRPr="009C4740">
        <w:rPr>
          <w:rFonts w:cs="Arial"/>
          <w:szCs w:val="20"/>
        </w:rPr>
        <w:t xml:space="preserve">., doc., </w:t>
      </w:r>
      <w:proofErr w:type="spellStart"/>
      <w:r w:rsidR="008B3039" w:rsidRPr="009C4740">
        <w:rPr>
          <w:rFonts w:cs="Arial"/>
          <w:szCs w:val="20"/>
        </w:rPr>
        <w:t>xls</w:t>
      </w:r>
      <w:proofErr w:type="spellEnd"/>
      <w:r w:rsidR="008B3039" w:rsidRPr="009C4740">
        <w:rPr>
          <w:rFonts w:cs="Arial"/>
          <w:szCs w:val="20"/>
        </w:rPr>
        <w:t xml:space="preserve"> ali podobnih).</w:t>
      </w:r>
    </w:p>
    <w:p w14:paraId="31D6836E" w14:textId="77777777" w:rsidR="00BE3F00" w:rsidRPr="009C4740" w:rsidRDefault="00BE3F00" w:rsidP="00AF134D">
      <w:pPr>
        <w:numPr>
          <w:ilvl w:val="0"/>
          <w:numId w:val="27"/>
        </w:numPr>
        <w:spacing w:line="280" w:lineRule="atLeast"/>
        <w:ind w:left="1134"/>
        <w:rPr>
          <w:rFonts w:cs="Arial"/>
          <w:szCs w:val="20"/>
        </w:rPr>
      </w:pPr>
      <w:r w:rsidRPr="009C4740">
        <w:rPr>
          <w:rFonts w:cs="Arial"/>
          <w:szCs w:val="20"/>
        </w:rPr>
        <w:t xml:space="preserve">podatkovno modeliranje in relacijske podatkovne zbirke: </w:t>
      </w:r>
    </w:p>
    <w:p w14:paraId="0D7CF0D9" w14:textId="77777777" w:rsidR="00526C4F" w:rsidRPr="009C4740" w:rsidRDefault="00BE3F00" w:rsidP="00F56ED8">
      <w:pPr>
        <w:numPr>
          <w:ilvl w:val="1"/>
          <w:numId w:val="29"/>
        </w:numPr>
        <w:spacing w:line="280" w:lineRule="atLeast"/>
        <w:ind w:left="1418" w:hanging="284"/>
        <w:rPr>
          <w:rFonts w:cs="Arial"/>
          <w:bCs/>
          <w:iCs/>
          <w:szCs w:val="20"/>
        </w:rPr>
      </w:pPr>
      <w:r w:rsidRPr="009C4740">
        <w:rPr>
          <w:rFonts w:cs="Arial"/>
          <w:szCs w:val="20"/>
        </w:rPr>
        <w:t xml:space="preserve">informacijska rešitev vsebuje različne tabele, poglede in procedure. </w:t>
      </w:r>
    </w:p>
    <w:p w14:paraId="0D307F2A" w14:textId="77777777" w:rsidR="009A74D0" w:rsidRPr="009C4740" w:rsidRDefault="009A74D0" w:rsidP="00BE3F00">
      <w:pPr>
        <w:spacing w:line="280" w:lineRule="atLeast"/>
        <w:ind w:left="709" w:hanging="709"/>
        <w:rPr>
          <w:rFonts w:cs="Arial"/>
          <w:bCs/>
          <w:iCs/>
          <w:szCs w:val="20"/>
        </w:rPr>
      </w:pPr>
    </w:p>
    <w:p w14:paraId="188B28EE" w14:textId="77777777" w:rsidR="00526C4F" w:rsidRPr="009C4740" w:rsidRDefault="00C53A5A" w:rsidP="00F56ED8">
      <w:pPr>
        <w:spacing w:line="280" w:lineRule="atLeast"/>
        <w:ind w:left="709" w:hanging="1"/>
        <w:contextualSpacing/>
        <w:rPr>
          <w:rFonts w:cs="Arial"/>
          <w:bCs/>
          <w:iCs/>
          <w:szCs w:val="20"/>
        </w:rPr>
      </w:pPr>
      <w:r w:rsidRPr="009C4740">
        <w:rPr>
          <w:rFonts w:cs="Arial"/>
          <w:bCs/>
          <w:iCs/>
          <w:szCs w:val="20"/>
        </w:rPr>
        <w:tab/>
      </w:r>
      <w:r w:rsidR="00526C4F" w:rsidRPr="009C4740">
        <w:rPr>
          <w:rFonts w:cs="Arial"/>
          <w:bCs/>
          <w:iCs/>
          <w:szCs w:val="20"/>
        </w:rPr>
        <w:t xml:space="preserve">Informacijska rešitev (referenčni projekt), ki izpolnjuje vse zgoraj navedene pogoje, je lahko tudi </w:t>
      </w:r>
      <w:r w:rsidR="00526C4F" w:rsidRPr="009C4740">
        <w:rPr>
          <w:rFonts w:cs="Arial"/>
          <w:b/>
          <w:iCs/>
          <w:szCs w:val="20"/>
        </w:rPr>
        <w:t>v razvoju</w:t>
      </w:r>
      <w:r w:rsidR="008B256E" w:rsidRPr="009C4740">
        <w:rPr>
          <w:rFonts w:cs="Arial"/>
          <w:b/>
          <w:iCs/>
          <w:szCs w:val="20"/>
        </w:rPr>
        <w:t xml:space="preserve"> oziroma testiranju</w:t>
      </w:r>
      <w:r w:rsidR="008B256E" w:rsidRPr="009C4740">
        <w:rPr>
          <w:rFonts w:cs="Arial"/>
          <w:bCs/>
          <w:iCs/>
          <w:szCs w:val="20"/>
        </w:rPr>
        <w:t xml:space="preserve"> (tj. v fazi pred produkcijo)</w:t>
      </w:r>
      <w:r w:rsidR="00526C4F" w:rsidRPr="009C4740">
        <w:rPr>
          <w:rFonts w:cs="Arial"/>
          <w:bCs/>
          <w:iCs/>
          <w:szCs w:val="20"/>
        </w:rPr>
        <w:t>, vendar mora ponudnik izkazati:</w:t>
      </w:r>
    </w:p>
    <w:p w14:paraId="2DADEE8E" w14:textId="77777777" w:rsidR="008B256E" w:rsidRPr="009C4740" w:rsidRDefault="00526C4F" w:rsidP="008B256E">
      <w:pPr>
        <w:pStyle w:val="Odstavekseznama"/>
        <w:numPr>
          <w:ilvl w:val="1"/>
          <w:numId w:val="27"/>
        </w:numPr>
        <w:spacing w:line="280" w:lineRule="atLeast"/>
        <w:rPr>
          <w:rFonts w:ascii="Arial" w:hAnsi="Arial" w:cs="Arial"/>
          <w:bCs/>
          <w:iCs/>
          <w:sz w:val="20"/>
        </w:rPr>
      </w:pPr>
      <w:r w:rsidRPr="009C4740">
        <w:rPr>
          <w:rFonts w:ascii="Arial" w:hAnsi="Arial" w:cs="Arial"/>
          <w:bCs/>
          <w:iCs/>
          <w:sz w:val="20"/>
        </w:rPr>
        <w:t>da razvoj informacijske rešitve poteka na podlagi pogodbe z referenčnim naročnikom, sklenjene pred dnem objave obvestila o tem naročilu,</w:t>
      </w:r>
    </w:p>
    <w:p w14:paraId="04A58AFE" w14:textId="71216D11" w:rsidR="008B256E" w:rsidRPr="009C4740" w:rsidRDefault="00526C4F" w:rsidP="008B256E">
      <w:pPr>
        <w:pStyle w:val="Odstavekseznama"/>
        <w:numPr>
          <w:ilvl w:val="1"/>
          <w:numId w:val="27"/>
        </w:numPr>
        <w:spacing w:line="280" w:lineRule="atLeast"/>
        <w:jc w:val="both"/>
        <w:rPr>
          <w:rFonts w:ascii="Arial" w:hAnsi="Arial" w:cs="Arial"/>
          <w:bCs/>
          <w:iCs/>
          <w:sz w:val="20"/>
        </w:rPr>
      </w:pPr>
      <w:r w:rsidRPr="009C4740">
        <w:rPr>
          <w:rFonts w:ascii="Arial" w:hAnsi="Arial" w:cs="Arial"/>
          <w:bCs/>
          <w:iCs/>
          <w:sz w:val="20"/>
        </w:rPr>
        <w:t>da je bil program za izvedbo (PZI), iz katerega izhaja, da bo informacijski sistem izpolnjeval zgoraj navedene pogoje, potrjen pred dnem objave obvestila o tem naročilu in ga je potrdil referenčni naročnik, upravlja</w:t>
      </w:r>
      <w:r w:rsidR="00C76876" w:rsidRPr="009C4740">
        <w:rPr>
          <w:rFonts w:ascii="Arial" w:hAnsi="Arial" w:cs="Arial"/>
          <w:bCs/>
          <w:iCs/>
          <w:sz w:val="20"/>
        </w:rPr>
        <w:t>v</w:t>
      </w:r>
      <w:r w:rsidRPr="009C4740">
        <w:rPr>
          <w:rFonts w:ascii="Arial" w:hAnsi="Arial" w:cs="Arial"/>
          <w:bCs/>
          <w:iCs/>
          <w:sz w:val="20"/>
        </w:rPr>
        <w:t>ec centralne strežniške infrastrukture v državni upravi (MJU) ali drug za to pooblaščeni subjekt v konkretnem primeru, in</w:t>
      </w:r>
    </w:p>
    <w:p w14:paraId="5DD1D7BC" w14:textId="1E20A66C" w:rsidR="00526C4F" w:rsidRPr="009C4740" w:rsidRDefault="00526C4F" w:rsidP="00F56ED8">
      <w:pPr>
        <w:pStyle w:val="Odstavekseznama"/>
        <w:numPr>
          <w:ilvl w:val="1"/>
          <w:numId w:val="27"/>
        </w:numPr>
        <w:spacing w:line="280" w:lineRule="atLeast"/>
        <w:jc w:val="both"/>
        <w:rPr>
          <w:rFonts w:ascii="Arial" w:hAnsi="Arial" w:cs="Arial"/>
          <w:bCs/>
          <w:iCs/>
          <w:sz w:val="20"/>
        </w:rPr>
      </w:pPr>
      <w:r w:rsidRPr="009C4740">
        <w:rPr>
          <w:rFonts w:ascii="Arial" w:hAnsi="Arial" w:cs="Arial"/>
          <w:bCs/>
          <w:iCs/>
          <w:sz w:val="20"/>
        </w:rPr>
        <w:t>da so vsi elementi</w:t>
      </w:r>
      <w:r w:rsidR="00CE4CD8" w:rsidRPr="009C4740">
        <w:rPr>
          <w:rFonts w:ascii="Arial" w:hAnsi="Arial" w:cs="Arial"/>
          <w:bCs/>
          <w:iCs/>
          <w:sz w:val="20"/>
        </w:rPr>
        <w:t xml:space="preserve"> iz</w:t>
      </w:r>
      <w:r w:rsidRPr="009C4740">
        <w:rPr>
          <w:rFonts w:ascii="Arial" w:hAnsi="Arial" w:cs="Arial"/>
          <w:bCs/>
          <w:iCs/>
          <w:sz w:val="20"/>
        </w:rPr>
        <w:t xml:space="preserve"> točk a), b) in c) prejšnjega odstavka vključeni v fazo referenčnega projekta, ki je že bila v celoti izvedena in potrjena s strani referenčnega naročnika, kar ponudnik izkaže s prevzemnim zapisnikom ali poročilom o opravljenih storitvah v posamezni fazi razvoja informacijske rešitve, ki ga je referenčni naročnik potrdil.</w:t>
      </w:r>
    </w:p>
    <w:bookmarkEnd w:id="63"/>
    <w:p w14:paraId="564E409B" w14:textId="77777777" w:rsidR="00526C4F" w:rsidRPr="009C4740" w:rsidRDefault="00526C4F" w:rsidP="00F56ED8">
      <w:pPr>
        <w:spacing w:line="280" w:lineRule="atLeast"/>
        <w:rPr>
          <w:rFonts w:cs="Arial"/>
          <w:bCs/>
          <w:iCs/>
          <w:szCs w:val="20"/>
        </w:rPr>
      </w:pPr>
    </w:p>
    <w:p w14:paraId="13115713" w14:textId="77777777" w:rsidR="00C53A5A" w:rsidRPr="009C4740" w:rsidRDefault="00C53A5A" w:rsidP="00F56ED8">
      <w:pPr>
        <w:spacing w:line="280" w:lineRule="atLeast"/>
        <w:ind w:left="708"/>
        <w:contextualSpacing/>
        <w:rPr>
          <w:rFonts w:cs="Arial"/>
          <w:bCs/>
          <w:iCs/>
          <w:szCs w:val="20"/>
        </w:rPr>
      </w:pPr>
      <w:r w:rsidRPr="009C4740">
        <w:rPr>
          <w:rFonts w:cs="Arial"/>
          <w:bCs/>
          <w:iCs/>
          <w:szCs w:val="20"/>
        </w:rPr>
        <w:t xml:space="preserve">Gospodarski subjekti v ponudbi lahko skupno izpolnjujejo predmetni pogoj. Gospodarski subjekt lahko uporabi zmogljivosti drugih subjektov, ne glede na pravno razmerje med njim in temi subjekti le, če bodo slednji izvajali storitve, za katere se zahtevajo te zmogljivosti. </w:t>
      </w:r>
      <w:r w:rsidR="008B256E" w:rsidRPr="009C4740">
        <w:rPr>
          <w:rFonts w:cs="Arial"/>
          <w:bCs/>
          <w:iCs/>
          <w:szCs w:val="20"/>
        </w:rPr>
        <w:t>Če</w:t>
      </w:r>
      <w:r w:rsidRPr="009C4740">
        <w:rPr>
          <w:rFonts w:cs="Arial"/>
          <w:bCs/>
          <w:iCs/>
          <w:szCs w:val="20"/>
        </w:rPr>
        <w:t xml:space="preserve"> ponudnik ponudbo oddaja s podizvajalci, lahko navedeni pogoj ponudnik izpolni tudi s podizvajalcem, vendar le, če bo podizvajalec, s katerim ponudnik pogoj izpolnjuje, pri predmetnem javnem naročilu dejansko izvajal razpisane storitve.</w:t>
      </w:r>
    </w:p>
    <w:p w14:paraId="1B46226F" w14:textId="77777777" w:rsidR="00C53A5A" w:rsidRPr="009C4740" w:rsidRDefault="00C53A5A" w:rsidP="00BE3F00">
      <w:pPr>
        <w:spacing w:line="280" w:lineRule="atLeast"/>
        <w:ind w:left="709" w:hanging="709"/>
        <w:rPr>
          <w:rFonts w:cs="Arial"/>
          <w:bCs/>
          <w:iCs/>
          <w:szCs w:val="20"/>
        </w:rPr>
      </w:pPr>
    </w:p>
    <w:p w14:paraId="6CA3CE71" w14:textId="77777777" w:rsidR="007E0265" w:rsidRPr="009C4740" w:rsidRDefault="007E0265" w:rsidP="002B43E7">
      <w:pPr>
        <w:spacing w:line="280" w:lineRule="atLeast"/>
        <w:ind w:left="709" w:hanging="1"/>
        <w:contextualSpacing/>
        <w:rPr>
          <w:rFonts w:cs="Arial"/>
          <w:b/>
          <w:szCs w:val="20"/>
        </w:rPr>
      </w:pPr>
      <w:r w:rsidRPr="009C4740">
        <w:rPr>
          <w:rFonts w:cs="Arial"/>
          <w:b/>
          <w:szCs w:val="20"/>
        </w:rPr>
        <w:tab/>
        <w:t>Dokazilo:</w:t>
      </w:r>
      <w:r w:rsidRPr="009C4740">
        <w:rPr>
          <w:rFonts w:cs="Arial"/>
          <w:szCs w:val="20"/>
        </w:rPr>
        <w:t xml:space="preserve"> </w:t>
      </w:r>
      <w:r w:rsidR="002B43E7" w:rsidRPr="009C4740">
        <w:rPr>
          <w:rFonts w:cs="Arial"/>
          <w:szCs w:val="20"/>
        </w:rPr>
        <w:t xml:space="preserve">ESPD obrazec (»Del IV: Pogoji za sodelovanje, </w:t>
      </w:r>
      <w:r w:rsidR="00C53A5A" w:rsidRPr="009C4740">
        <w:rPr>
          <w:rFonts w:cs="Arial"/>
          <w:szCs w:val="20"/>
        </w:rPr>
        <w:t>Oddelek C: Tehnična in strokovna sposobnost, Za naročila storitev: Izvedba storitve določene vrste«</w:t>
      </w:r>
      <w:r w:rsidR="002B43E7" w:rsidRPr="009C4740">
        <w:rPr>
          <w:rFonts w:cs="Arial"/>
          <w:szCs w:val="20"/>
        </w:rPr>
        <w:t>) za vse gospodarske subjekte v ponudbi</w:t>
      </w:r>
      <w:r w:rsidR="002B43E7" w:rsidRPr="009C4740">
        <w:rPr>
          <w:rFonts w:cs="Arial"/>
          <w:b/>
          <w:szCs w:val="20"/>
        </w:rPr>
        <w:t xml:space="preserve"> </w:t>
      </w:r>
      <w:r w:rsidRPr="009C4740">
        <w:rPr>
          <w:rFonts w:cs="Arial"/>
          <w:szCs w:val="20"/>
        </w:rPr>
        <w:t xml:space="preserve">in </w:t>
      </w:r>
      <w:r w:rsidR="00AE0A87" w:rsidRPr="009C4740">
        <w:rPr>
          <w:rFonts w:cs="Arial"/>
          <w:szCs w:val="20"/>
        </w:rPr>
        <w:t xml:space="preserve">obrazec </w:t>
      </w:r>
      <w:r w:rsidRPr="009C4740">
        <w:rPr>
          <w:rFonts w:cs="Arial"/>
          <w:szCs w:val="20"/>
        </w:rPr>
        <w:t>Reference (OBR-</w:t>
      </w:r>
      <w:r w:rsidR="009D348E" w:rsidRPr="009C4740">
        <w:rPr>
          <w:rFonts w:cs="Arial"/>
          <w:szCs w:val="20"/>
        </w:rPr>
        <w:t>3</w:t>
      </w:r>
      <w:r w:rsidRPr="009C4740">
        <w:rPr>
          <w:rFonts w:cs="Arial"/>
          <w:szCs w:val="20"/>
        </w:rPr>
        <w:t xml:space="preserve">) </w:t>
      </w:r>
    </w:p>
    <w:p w14:paraId="6333C840" w14:textId="77777777" w:rsidR="007E0265" w:rsidRPr="009C4740" w:rsidRDefault="00C53A5A" w:rsidP="00760FE1">
      <w:pPr>
        <w:spacing w:line="280" w:lineRule="atLeast"/>
        <w:ind w:left="709" w:hanging="709"/>
        <w:rPr>
          <w:rFonts w:cs="Arial"/>
          <w:szCs w:val="20"/>
        </w:rPr>
      </w:pPr>
      <w:r w:rsidRPr="009C4740">
        <w:rPr>
          <w:rFonts w:cs="Arial"/>
          <w:szCs w:val="20"/>
        </w:rPr>
        <w:tab/>
      </w:r>
    </w:p>
    <w:p w14:paraId="54961B30" w14:textId="77777777" w:rsidR="00977BA4" w:rsidRPr="009C4740" w:rsidRDefault="00C53A5A" w:rsidP="00F56ED8">
      <w:pPr>
        <w:spacing w:line="280" w:lineRule="atLeast"/>
        <w:ind w:left="709" w:hanging="1"/>
        <w:contextualSpacing/>
        <w:rPr>
          <w:rFonts w:cs="Arial"/>
          <w:szCs w:val="20"/>
        </w:rPr>
      </w:pPr>
      <w:r w:rsidRPr="009C4740">
        <w:rPr>
          <w:rFonts w:cs="Arial"/>
          <w:szCs w:val="20"/>
        </w:rPr>
        <w:tab/>
        <w:t xml:space="preserve">ESPD mora vsebovati vse potrebne podatke, da lahko naročnik preveri izpolnjevanje predmetnega pogoja. </w:t>
      </w:r>
      <w:proofErr w:type="spellStart"/>
      <w:r w:rsidR="00977BA4" w:rsidRPr="009C4740">
        <w:rPr>
          <w:rFonts w:cs="Arial"/>
          <w:szCs w:val="20"/>
        </w:rPr>
        <w:t>Naročnik</w:t>
      </w:r>
      <w:proofErr w:type="spellEnd"/>
      <w:r w:rsidR="00977BA4" w:rsidRPr="009C4740">
        <w:rPr>
          <w:rFonts w:cs="Arial"/>
          <w:szCs w:val="20"/>
        </w:rPr>
        <w:t xml:space="preserve"> si </w:t>
      </w:r>
      <w:proofErr w:type="spellStart"/>
      <w:r w:rsidR="00977BA4" w:rsidRPr="009C4740">
        <w:rPr>
          <w:rFonts w:cs="Arial"/>
          <w:szCs w:val="20"/>
        </w:rPr>
        <w:t>pridržuje</w:t>
      </w:r>
      <w:proofErr w:type="spellEnd"/>
      <w:r w:rsidR="00977BA4" w:rsidRPr="009C4740">
        <w:rPr>
          <w:rFonts w:cs="Arial"/>
          <w:szCs w:val="20"/>
        </w:rPr>
        <w:t xml:space="preserve"> pravico, da pri potrjevalcu reference preveri verodostojnost podatkov</w:t>
      </w:r>
      <w:r w:rsidR="009D348E" w:rsidRPr="009C4740">
        <w:rPr>
          <w:rFonts w:cs="Arial"/>
          <w:szCs w:val="20"/>
        </w:rPr>
        <w:t>,</w:t>
      </w:r>
      <w:r w:rsidR="00977BA4" w:rsidRPr="009C4740">
        <w:rPr>
          <w:rFonts w:cs="Arial"/>
          <w:szCs w:val="20"/>
        </w:rPr>
        <w:t xml:space="preserve"> navedenih na obrazcu </w:t>
      </w:r>
      <w:r w:rsidR="009D348E" w:rsidRPr="009C4740">
        <w:rPr>
          <w:rFonts w:cs="Arial"/>
          <w:szCs w:val="20"/>
        </w:rPr>
        <w:t>Reference (OBR-3)</w:t>
      </w:r>
      <w:r w:rsidR="00977BA4" w:rsidRPr="009C4740">
        <w:rPr>
          <w:rFonts w:cs="Arial"/>
          <w:szCs w:val="20"/>
        </w:rPr>
        <w:t xml:space="preserve">. </w:t>
      </w:r>
    </w:p>
    <w:p w14:paraId="1D9DD569" w14:textId="77777777" w:rsidR="008640A6" w:rsidRPr="009C4740" w:rsidRDefault="008640A6" w:rsidP="00F56ED8">
      <w:pPr>
        <w:spacing w:line="280" w:lineRule="atLeast"/>
        <w:rPr>
          <w:rFonts w:cs="Arial"/>
          <w:szCs w:val="20"/>
        </w:rPr>
      </w:pPr>
    </w:p>
    <w:p w14:paraId="4B10CFDF" w14:textId="77777777" w:rsidR="008640A6" w:rsidRPr="009C4740" w:rsidRDefault="008640A6" w:rsidP="008640A6">
      <w:pPr>
        <w:tabs>
          <w:tab w:val="left" w:pos="709"/>
        </w:tabs>
        <w:spacing w:line="280" w:lineRule="atLeast"/>
        <w:rPr>
          <w:rFonts w:cs="Arial"/>
          <w:szCs w:val="20"/>
        </w:rPr>
      </w:pPr>
      <w:r w:rsidRPr="009C4740">
        <w:rPr>
          <w:rFonts w:cs="Arial"/>
          <w:szCs w:val="20"/>
        </w:rPr>
        <w:t>8.4.</w:t>
      </w:r>
      <w:r w:rsidR="009D348E" w:rsidRPr="009C4740">
        <w:rPr>
          <w:rFonts w:cs="Arial"/>
          <w:szCs w:val="20"/>
        </w:rPr>
        <w:t>2</w:t>
      </w:r>
      <w:r w:rsidR="008B256E" w:rsidRPr="009C4740">
        <w:rPr>
          <w:rFonts w:cs="Arial"/>
          <w:szCs w:val="20"/>
        </w:rPr>
        <w:tab/>
      </w:r>
      <w:r w:rsidRPr="009C4740">
        <w:rPr>
          <w:rFonts w:cs="Arial"/>
          <w:szCs w:val="20"/>
        </w:rPr>
        <w:t xml:space="preserve">Ponudnik mora imeti za izvajanje tega javnega naročila ves čas trajanja naročila na voljo </w:t>
      </w:r>
      <w:r w:rsidRPr="009C4740">
        <w:rPr>
          <w:rFonts w:cs="Arial"/>
          <w:szCs w:val="20"/>
        </w:rPr>
        <w:tab/>
        <w:t>najmanj:</w:t>
      </w:r>
    </w:p>
    <w:p w14:paraId="5F0376BA" w14:textId="77777777" w:rsidR="008640A6" w:rsidRPr="009C4740" w:rsidRDefault="008640A6" w:rsidP="00AF134D">
      <w:pPr>
        <w:numPr>
          <w:ilvl w:val="0"/>
          <w:numId w:val="30"/>
        </w:numPr>
        <w:spacing w:line="280" w:lineRule="atLeast"/>
        <w:ind w:left="1134"/>
        <w:rPr>
          <w:rFonts w:cs="Arial"/>
          <w:szCs w:val="20"/>
        </w:rPr>
      </w:pPr>
      <w:r w:rsidRPr="009C4740">
        <w:rPr>
          <w:rFonts w:cs="Arial"/>
          <w:szCs w:val="20"/>
        </w:rPr>
        <w:t xml:space="preserve">enega vodjo projekta, ki kumulativno izpolnjuje vse naslednje pogoje: </w:t>
      </w:r>
    </w:p>
    <w:p w14:paraId="22EE99CF" w14:textId="77777777" w:rsidR="008640A6" w:rsidRPr="009C4740" w:rsidRDefault="008640A6" w:rsidP="00AF134D">
      <w:pPr>
        <w:numPr>
          <w:ilvl w:val="1"/>
          <w:numId w:val="27"/>
        </w:numPr>
        <w:spacing w:line="280" w:lineRule="atLeast"/>
        <w:ind w:left="1418" w:hanging="284"/>
        <w:rPr>
          <w:rFonts w:cs="Arial"/>
          <w:szCs w:val="20"/>
        </w:rPr>
      </w:pPr>
      <w:bookmarkStart w:id="65" w:name="_Hlk129597917"/>
      <w:r w:rsidRPr="009C4740">
        <w:rPr>
          <w:rFonts w:cs="Arial"/>
          <w:szCs w:val="20"/>
        </w:rPr>
        <w:lastRenderedPageBreak/>
        <w:t xml:space="preserve">v </w:t>
      </w:r>
      <w:r w:rsidRPr="009C4740">
        <w:rPr>
          <w:rFonts w:cs="Arial"/>
          <w:b/>
          <w:bCs/>
          <w:szCs w:val="20"/>
        </w:rPr>
        <w:t xml:space="preserve">zadnjih petih (5) letih, </w:t>
      </w:r>
      <w:r w:rsidRPr="009C4740">
        <w:rPr>
          <w:rFonts w:cs="Arial"/>
          <w:szCs w:val="20"/>
        </w:rPr>
        <w:t xml:space="preserve">šteto od dneva objave obvestila o tem naročilu na portalu javnih naročil, je </w:t>
      </w:r>
      <w:r w:rsidRPr="009C4740">
        <w:rPr>
          <w:rFonts w:cs="Arial"/>
          <w:b/>
          <w:bCs/>
          <w:szCs w:val="20"/>
        </w:rPr>
        <w:t xml:space="preserve">neprekinjeno vsaj šest (6) mesecev </w:t>
      </w:r>
      <w:r w:rsidRPr="009C4740">
        <w:rPr>
          <w:rFonts w:cs="Arial"/>
          <w:szCs w:val="20"/>
        </w:rPr>
        <w:t xml:space="preserve">uspešno vodil </w:t>
      </w:r>
      <w:r w:rsidRPr="009C4740">
        <w:rPr>
          <w:rFonts w:cs="Arial"/>
          <w:b/>
          <w:bCs/>
          <w:szCs w:val="20"/>
        </w:rPr>
        <w:t xml:space="preserve">en projekt razvoja </w:t>
      </w:r>
      <w:r w:rsidRPr="009C4740">
        <w:rPr>
          <w:rFonts w:cs="Arial"/>
          <w:szCs w:val="20"/>
        </w:rPr>
        <w:t xml:space="preserve">informacijskega sistema/aplikacije, pri katerem je v ekipi sodelovalo najmanj pet (5) članov in je vrednost projekta znašala vsaj </w:t>
      </w:r>
      <w:r w:rsidR="008B256E" w:rsidRPr="009C4740">
        <w:rPr>
          <w:rFonts w:cs="Arial"/>
          <w:szCs w:val="20"/>
        </w:rPr>
        <w:t>1</w:t>
      </w:r>
      <w:r w:rsidRPr="009C4740">
        <w:rPr>
          <w:rFonts w:cs="Arial"/>
          <w:szCs w:val="20"/>
        </w:rPr>
        <w:t xml:space="preserve">50.000,00 EUR brez DDV; </w:t>
      </w:r>
    </w:p>
    <w:bookmarkEnd w:id="65"/>
    <w:p w14:paraId="368F64AE" w14:textId="77777777" w:rsidR="008640A6" w:rsidRPr="009C4740" w:rsidRDefault="008640A6" w:rsidP="00AF134D">
      <w:pPr>
        <w:numPr>
          <w:ilvl w:val="0"/>
          <w:numId w:val="30"/>
        </w:numPr>
        <w:spacing w:line="280" w:lineRule="atLeast"/>
        <w:ind w:left="1134"/>
        <w:rPr>
          <w:rFonts w:cs="Arial"/>
          <w:szCs w:val="20"/>
        </w:rPr>
      </w:pPr>
      <w:r w:rsidRPr="009C4740">
        <w:rPr>
          <w:rFonts w:cs="Arial"/>
          <w:szCs w:val="20"/>
        </w:rPr>
        <w:t xml:space="preserve">enega UX/UI oblikovalca, ki kumulativno izpolnjuje vse naslednje pogoje: </w:t>
      </w:r>
    </w:p>
    <w:p w14:paraId="36162FD1" w14:textId="77777777" w:rsidR="008640A6" w:rsidRPr="009C4740" w:rsidRDefault="008640A6" w:rsidP="00AF134D">
      <w:pPr>
        <w:numPr>
          <w:ilvl w:val="1"/>
          <w:numId w:val="27"/>
        </w:numPr>
        <w:spacing w:line="280" w:lineRule="atLeast"/>
        <w:ind w:left="1418" w:hanging="284"/>
        <w:rPr>
          <w:rFonts w:cs="Arial"/>
          <w:szCs w:val="20"/>
        </w:rPr>
      </w:pPr>
      <w:r w:rsidRPr="009C4740">
        <w:rPr>
          <w:rFonts w:cs="Arial"/>
          <w:b/>
          <w:szCs w:val="20"/>
        </w:rPr>
        <w:t>v zadnjih petih (5) letih</w:t>
      </w:r>
      <w:r w:rsidRPr="009C4740">
        <w:rPr>
          <w:rFonts w:cs="Arial"/>
          <w:szCs w:val="20"/>
        </w:rPr>
        <w:t xml:space="preserve">, šteto od dneva objave obvestila o tem naročilu na portalu javnih naročil, je </w:t>
      </w:r>
      <w:r w:rsidRPr="009C4740">
        <w:rPr>
          <w:rFonts w:cs="Arial"/>
          <w:b/>
          <w:szCs w:val="20"/>
        </w:rPr>
        <w:t>neprekinjeno vsaj šest (6) mesecev</w:t>
      </w:r>
      <w:r w:rsidRPr="009C4740">
        <w:rPr>
          <w:rFonts w:cs="Arial"/>
          <w:szCs w:val="20"/>
        </w:rPr>
        <w:t xml:space="preserve"> uspešno sodeloval v tej vlogi pri projektu razvoja informacijskega sistema/aplikacije, in lahko izkaže </w:t>
      </w:r>
      <w:r w:rsidRPr="009C4740">
        <w:rPr>
          <w:rFonts w:cs="Arial"/>
          <w:b/>
          <w:szCs w:val="20"/>
        </w:rPr>
        <w:t>vsaj triletne (3) izkušnje</w:t>
      </w:r>
      <w:r w:rsidRPr="009C4740">
        <w:rPr>
          <w:rFonts w:cs="Arial"/>
          <w:szCs w:val="20"/>
        </w:rPr>
        <w:t xml:space="preserve"> s pripravo digitalnih izdelkov za razvojne ekipe, </w:t>
      </w:r>
      <w:proofErr w:type="spellStart"/>
      <w:r w:rsidRPr="009C4740">
        <w:rPr>
          <w:rFonts w:cs="Arial"/>
          <w:szCs w:val="20"/>
        </w:rPr>
        <w:t>prototipiranja</w:t>
      </w:r>
      <w:proofErr w:type="spellEnd"/>
      <w:r w:rsidRPr="009C4740">
        <w:rPr>
          <w:rFonts w:cs="Arial"/>
          <w:szCs w:val="20"/>
        </w:rPr>
        <w:t xml:space="preserve"> in žičnih modelov, sodelovanjem z vodji projektov in uporabniki pri kreiranju intuitivnih rešitev ter poznavanje spletnih tehnologij, njihovih možnosti in omejitev (HTML, CSS, </w:t>
      </w:r>
      <w:proofErr w:type="spellStart"/>
      <w:r w:rsidRPr="009C4740">
        <w:rPr>
          <w:rFonts w:cs="Arial"/>
          <w:szCs w:val="20"/>
        </w:rPr>
        <w:t>JavaScript</w:t>
      </w:r>
      <w:proofErr w:type="spellEnd"/>
      <w:r w:rsidRPr="009C4740">
        <w:rPr>
          <w:rFonts w:cs="Arial"/>
          <w:szCs w:val="20"/>
        </w:rPr>
        <w:t xml:space="preserve">); </w:t>
      </w:r>
    </w:p>
    <w:p w14:paraId="0C353F25" w14:textId="77777777" w:rsidR="008640A6" w:rsidRPr="009C4740" w:rsidRDefault="008640A6" w:rsidP="00AF134D">
      <w:pPr>
        <w:numPr>
          <w:ilvl w:val="0"/>
          <w:numId w:val="30"/>
        </w:numPr>
        <w:spacing w:line="280" w:lineRule="atLeast"/>
        <w:ind w:left="1134"/>
        <w:rPr>
          <w:rFonts w:cs="Arial"/>
          <w:szCs w:val="20"/>
        </w:rPr>
      </w:pPr>
      <w:bookmarkStart w:id="66" w:name="_Hlk129599407"/>
      <w:r w:rsidRPr="009C4740">
        <w:rPr>
          <w:rFonts w:cs="Arial"/>
          <w:szCs w:val="20"/>
        </w:rPr>
        <w:t xml:space="preserve">enega arhitekta spletnih rešitev, ki kumulativno izpolnjuje vse naslednje pogoje: </w:t>
      </w:r>
    </w:p>
    <w:p w14:paraId="71C4163A" w14:textId="77777777" w:rsidR="008640A6" w:rsidRPr="009C4740" w:rsidRDefault="008640A6" w:rsidP="00AF134D">
      <w:pPr>
        <w:numPr>
          <w:ilvl w:val="1"/>
          <w:numId w:val="27"/>
        </w:numPr>
        <w:spacing w:line="280" w:lineRule="atLeast"/>
        <w:ind w:left="1418" w:hanging="284"/>
        <w:rPr>
          <w:rFonts w:cs="Arial"/>
          <w:szCs w:val="20"/>
        </w:rPr>
      </w:pPr>
      <w:r w:rsidRPr="009C4740">
        <w:rPr>
          <w:rFonts w:cs="Arial"/>
          <w:b/>
          <w:szCs w:val="20"/>
        </w:rPr>
        <w:t>v zadnjih petih (5) letih</w:t>
      </w:r>
      <w:r w:rsidRPr="009C4740">
        <w:rPr>
          <w:rFonts w:cs="Arial"/>
          <w:szCs w:val="20"/>
        </w:rPr>
        <w:t xml:space="preserve">, šteto od dneva objave obvestila o tem naročilu na portalu javnih naročil, je </w:t>
      </w:r>
      <w:r w:rsidRPr="009C4740">
        <w:rPr>
          <w:rFonts w:cs="Arial"/>
          <w:b/>
          <w:szCs w:val="20"/>
        </w:rPr>
        <w:t>neprekinjeno vsaj šest (6) mesecev</w:t>
      </w:r>
      <w:r w:rsidRPr="009C4740">
        <w:rPr>
          <w:rFonts w:cs="Arial"/>
          <w:szCs w:val="20"/>
        </w:rPr>
        <w:t xml:space="preserve"> uspešno sodeloval v tej vlogi pri projektu razvoja informacijskega sistema/aplikacije v vlogi arhitekta in lahko izkaže </w:t>
      </w:r>
      <w:r w:rsidRPr="009C4740">
        <w:rPr>
          <w:rFonts w:cs="Arial"/>
          <w:b/>
          <w:szCs w:val="20"/>
        </w:rPr>
        <w:t>vsaj petletne (5) izkušnje</w:t>
      </w:r>
      <w:r w:rsidRPr="009C4740">
        <w:rPr>
          <w:rFonts w:cs="Arial"/>
          <w:szCs w:val="20"/>
        </w:rPr>
        <w:t xml:space="preserve"> v načrtovanju arhitekturnih rešitev s področja spletnih, </w:t>
      </w:r>
      <w:proofErr w:type="spellStart"/>
      <w:r w:rsidRPr="009C4740">
        <w:rPr>
          <w:rFonts w:cs="Arial"/>
          <w:szCs w:val="20"/>
        </w:rPr>
        <w:t>večnivojskih</w:t>
      </w:r>
      <w:proofErr w:type="spellEnd"/>
      <w:r w:rsidRPr="009C4740">
        <w:rPr>
          <w:rFonts w:cs="Arial"/>
          <w:szCs w:val="20"/>
        </w:rPr>
        <w:t xml:space="preserve"> aplikacij; </w:t>
      </w:r>
    </w:p>
    <w:bookmarkEnd w:id="66"/>
    <w:p w14:paraId="0A959A39" w14:textId="77777777" w:rsidR="008640A6" w:rsidRPr="009C4740" w:rsidRDefault="008640A6" w:rsidP="00AF134D">
      <w:pPr>
        <w:numPr>
          <w:ilvl w:val="0"/>
          <w:numId w:val="30"/>
        </w:numPr>
        <w:spacing w:line="280" w:lineRule="atLeast"/>
        <w:ind w:left="1134"/>
        <w:rPr>
          <w:rFonts w:cs="Arial"/>
          <w:szCs w:val="20"/>
        </w:rPr>
      </w:pPr>
      <w:r w:rsidRPr="009C4740">
        <w:rPr>
          <w:rFonts w:cs="Arial"/>
          <w:szCs w:val="20"/>
        </w:rPr>
        <w:t xml:space="preserve">dva razvojna inženirja/programerja, ki kumulativno izpolnjujeta vse naslednje pogoje: </w:t>
      </w:r>
    </w:p>
    <w:p w14:paraId="284A2698" w14:textId="77777777" w:rsidR="00D91D92" w:rsidRPr="009C4740" w:rsidRDefault="008640A6" w:rsidP="00D91D92">
      <w:pPr>
        <w:numPr>
          <w:ilvl w:val="1"/>
          <w:numId w:val="27"/>
        </w:numPr>
        <w:tabs>
          <w:tab w:val="num" w:pos="720"/>
        </w:tabs>
        <w:spacing w:line="280" w:lineRule="atLeast"/>
        <w:ind w:left="1418" w:hanging="284"/>
        <w:rPr>
          <w:rFonts w:cs="Arial"/>
          <w:szCs w:val="20"/>
        </w:rPr>
      </w:pPr>
      <w:r w:rsidRPr="009C4740">
        <w:rPr>
          <w:rFonts w:cs="Arial"/>
          <w:szCs w:val="20"/>
        </w:rPr>
        <w:t xml:space="preserve">v </w:t>
      </w:r>
      <w:r w:rsidRPr="009C4740">
        <w:rPr>
          <w:rFonts w:cs="Arial"/>
          <w:b/>
          <w:bCs/>
          <w:szCs w:val="20"/>
        </w:rPr>
        <w:t>zadnjih petih (5) letih</w:t>
      </w:r>
      <w:r w:rsidRPr="009C4740">
        <w:rPr>
          <w:rFonts w:cs="Arial"/>
          <w:szCs w:val="20"/>
        </w:rPr>
        <w:t xml:space="preserve">, </w:t>
      </w:r>
      <w:bookmarkStart w:id="67" w:name="_Hlk129601045"/>
      <w:r w:rsidRPr="009C4740">
        <w:rPr>
          <w:rFonts w:cs="Arial"/>
          <w:szCs w:val="20"/>
        </w:rPr>
        <w:t>šteto od dneva objave obvestila o tem naročilu na portalu jav</w:t>
      </w:r>
      <w:r w:rsidR="00F9564B" w:rsidRPr="009C4740">
        <w:rPr>
          <w:rFonts w:cs="Arial"/>
          <w:szCs w:val="20"/>
        </w:rPr>
        <w:t>nih naročil, sta</w:t>
      </w:r>
      <w:r w:rsidRPr="009C4740">
        <w:rPr>
          <w:rFonts w:cs="Arial"/>
          <w:szCs w:val="20"/>
        </w:rPr>
        <w:t xml:space="preserve"> </w:t>
      </w:r>
      <w:r w:rsidRPr="009C4740">
        <w:rPr>
          <w:rFonts w:cs="Arial"/>
          <w:b/>
          <w:bCs/>
          <w:szCs w:val="20"/>
        </w:rPr>
        <w:t xml:space="preserve">neprekinjeno vsaj šest (6) mesecev </w:t>
      </w:r>
      <w:r w:rsidR="00F9564B" w:rsidRPr="009C4740">
        <w:rPr>
          <w:rFonts w:cs="Arial"/>
          <w:szCs w:val="20"/>
        </w:rPr>
        <w:t>uspešno sodelovala</w:t>
      </w:r>
      <w:r w:rsidRPr="009C4740">
        <w:rPr>
          <w:rFonts w:cs="Arial"/>
          <w:szCs w:val="20"/>
        </w:rPr>
        <w:t xml:space="preserve"> v tej vlogi pri projektu razvoja informacijskega sistema/aplikacije, ki je vseboval naslednje zahteve: poznavanje </w:t>
      </w:r>
      <w:r w:rsidR="00D91D92" w:rsidRPr="009C4740">
        <w:rPr>
          <w:rFonts w:cs="Arial"/>
          <w:b/>
          <w:bCs/>
          <w:szCs w:val="20"/>
        </w:rPr>
        <w:t xml:space="preserve">Java EE </w:t>
      </w:r>
      <w:r w:rsidR="00D91D92" w:rsidRPr="009C4740">
        <w:rPr>
          <w:rFonts w:cs="Arial"/>
          <w:szCs w:val="20"/>
        </w:rPr>
        <w:t>in/ali</w:t>
      </w:r>
      <w:r w:rsidR="00D91D92" w:rsidRPr="009C4740">
        <w:rPr>
          <w:rFonts w:cs="Arial"/>
          <w:b/>
          <w:bCs/>
          <w:szCs w:val="20"/>
        </w:rPr>
        <w:t xml:space="preserve"> </w:t>
      </w:r>
      <w:r w:rsidR="00C94D9E" w:rsidRPr="009C4740">
        <w:rPr>
          <w:rFonts w:cs="Arial"/>
          <w:b/>
          <w:bCs/>
          <w:szCs w:val="20"/>
        </w:rPr>
        <w:t>Microsoft .NET,</w:t>
      </w:r>
      <w:r w:rsidRPr="009C4740">
        <w:rPr>
          <w:rFonts w:cs="Arial"/>
          <w:szCs w:val="20"/>
        </w:rPr>
        <w:t xml:space="preserve"> poznavanje podatkovnih baz </w:t>
      </w:r>
      <w:r w:rsidR="00D91D92" w:rsidRPr="009C4740">
        <w:rPr>
          <w:rFonts w:cs="Arial"/>
          <w:b/>
          <w:bCs/>
          <w:szCs w:val="20"/>
        </w:rPr>
        <w:t>Oracle</w:t>
      </w:r>
      <w:r w:rsidR="00D91D92" w:rsidRPr="009C4740">
        <w:rPr>
          <w:rFonts w:cs="Arial"/>
          <w:szCs w:val="20"/>
        </w:rPr>
        <w:t xml:space="preserve"> in/ali </w:t>
      </w:r>
      <w:r w:rsidRPr="009C4740">
        <w:rPr>
          <w:rFonts w:cs="Arial"/>
          <w:b/>
          <w:bCs/>
          <w:szCs w:val="20"/>
        </w:rPr>
        <w:t>MS SQL</w:t>
      </w:r>
      <w:r w:rsidRPr="009C4740">
        <w:rPr>
          <w:rFonts w:cs="Arial"/>
          <w:szCs w:val="20"/>
        </w:rPr>
        <w:t xml:space="preserve">, poznavanje spletnih tehnologij </w:t>
      </w:r>
      <w:proofErr w:type="spellStart"/>
      <w:r w:rsidRPr="009C4740">
        <w:rPr>
          <w:rFonts w:cs="Arial"/>
          <w:b/>
          <w:bCs/>
          <w:szCs w:val="20"/>
        </w:rPr>
        <w:t>JavaScript</w:t>
      </w:r>
      <w:proofErr w:type="spellEnd"/>
      <w:r w:rsidRPr="009C4740">
        <w:rPr>
          <w:rFonts w:cs="Arial"/>
          <w:b/>
          <w:bCs/>
          <w:szCs w:val="20"/>
        </w:rPr>
        <w:t xml:space="preserve">, </w:t>
      </w:r>
      <w:proofErr w:type="spellStart"/>
      <w:r w:rsidRPr="009C4740">
        <w:rPr>
          <w:rFonts w:cs="Arial"/>
          <w:b/>
          <w:bCs/>
          <w:szCs w:val="20"/>
        </w:rPr>
        <w:t>TypeScript</w:t>
      </w:r>
      <w:proofErr w:type="spellEnd"/>
      <w:r w:rsidRPr="009C4740">
        <w:rPr>
          <w:rFonts w:cs="Arial"/>
          <w:b/>
          <w:bCs/>
          <w:szCs w:val="20"/>
        </w:rPr>
        <w:t>, HTML in CSS</w:t>
      </w:r>
      <w:r w:rsidR="00D91D92" w:rsidRPr="009C4740">
        <w:rPr>
          <w:rFonts w:cs="Arial"/>
          <w:b/>
          <w:bCs/>
          <w:szCs w:val="20"/>
        </w:rPr>
        <w:t xml:space="preserve">, </w:t>
      </w:r>
      <w:r w:rsidR="00D91D92" w:rsidRPr="009C4740">
        <w:rPr>
          <w:rFonts w:cs="Arial"/>
          <w:bCs/>
          <w:szCs w:val="20"/>
        </w:rPr>
        <w:t xml:space="preserve">poznavanje </w:t>
      </w:r>
      <w:proofErr w:type="spellStart"/>
      <w:r w:rsidR="00D91D92" w:rsidRPr="009C4740">
        <w:rPr>
          <w:rFonts w:cs="Arial"/>
          <w:b/>
          <w:szCs w:val="20"/>
        </w:rPr>
        <w:t>Solr</w:t>
      </w:r>
      <w:proofErr w:type="spellEnd"/>
      <w:r w:rsidR="00D91D92" w:rsidRPr="009C4740">
        <w:rPr>
          <w:rFonts w:cs="Arial"/>
          <w:bCs/>
          <w:szCs w:val="20"/>
        </w:rPr>
        <w:t xml:space="preserve"> in/ali </w:t>
      </w:r>
      <w:proofErr w:type="spellStart"/>
      <w:r w:rsidR="00D91D92" w:rsidRPr="009C4740">
        <w:rPr>
          <w:rFonts w:cs="Arial"/>
          <w:b/>
          <w:szCs w:val="20"/>
        </w:rPr>
        <w:t>Elasticsearch</w:t>
      </w:r>
      <w:proofErr w:type="spellEnd"/>
      <w:r w:rsidR="00D91D92" w:rsidRPr="009C4740">
        <w:rPr>
          <w:rFonts w:cs="Arial"/>
          <w:b/>
          <w:szCs w:val="20"/>
        </w:rPr>
        <w:t xml:space="preserve"> </w:t>
      </w:r>
      <w:r w:rsidR="00D91D92" w:rsidRPr="009C4740">
        <w:rPr>
          <w:rFonts w:cs="Arial"/>
          <w:bCs/>
          <w:szCs w:val="20"/>
        </w:rPr>
        <w:t>ter</w:t>
      </w:r>
      <w:r w:rsidR="00D91D92" w:rsidRPr="009C4740">
        <w:rPr>
          <w:rFonts w:cs="Arial"/>
          <w:szCs w:val="20"/>
        </w:rPr>
        <w:t xml:space="preserve"> </w:t>
      </w:r>
      <w:r w:rsidRPr="009C4740">
        <w:rPr>
          <w:rFonts w:cs="Arial"/>
          <w:szCs w:val="20"/>
        </w:rPr>
        <w:t xml:space="preserve">poznavanje operacijskega sistema </w:t>
      </w:r>
      <w:r w:rsidRPr="009C4740">
        <w:rPr>
          <w:rFonts w:cs="Arial"/>
          <w:b/>
          <w:bCs/>
          <w:szCs w:val="20"/>
        </w:rPr>
        <w:t>Windows</w:t>
      </w:r>
      <w:r w:rsidR="00D91D92" w:rsidRPr="009C4740">
        <w:rPr>
          <w:rFonts w:cs="Arial"/>
          <w:b/>
          <w:bCs/>
          <w:szCs w:val="20"/>
        </w:rPr>
        <w:t xml:space="preserve"> </w:t>
      </w:r>
      <w:r w:rsidR="00D91D92" w:rsidRPr="009C4740">
        <w:rPr>
          <w:rFonts w:cs="Arial"/>
          <w:szCs w:val="20"/>
        </w:rPr>
        <w:t>in/ali</w:t>
      </w:r>
      <w:r w:rsidR="00D91D92" w:rsidRPr="009C4740">
        <w:rPr>
          <w:rFonts w:cs="Arial"/>
          <w:b/>
          <w:bCs/>
          <w:szCs w:val="20"/>
        </w:rPr>
        <w:t xml:space="preserve"> Linux</w:t>
      </w:r>
      <w:r w:rsidRPr="009C4740">
        <w:rPr>
          <w:rFonts w:cs="Arial"/>
          <w:szCs w:val="20"/>
        </w:rPr>
        <w:t>.</w:t>
      </w:r>
      <w:r w:rsidR="00D91D92" w:rsidRPr="009C4740">
        <w:rPr>
          <w:rFonts w:cs="Arial"/>
          <w:szCs w:val="20"/>
        </w:rPr>
        <w:t xml:space="preserve"> </w:t>
      </w:r>
    </w:p>
    <w:bookmarkEnd w:id="67"/>
    <w:p w14:paraId="3FB75D4D" w14:textId="77777777" w:rsidR="00D91D92" w:rsidRPr="009C4740" w:rsidRDefault="00D91D92" w:rsidP="00D91D92">
      <w:pPr>
        <w:spacing w:line="280" w:lineRule="atLeast"/>
        <w:ind w:left="1418"/>
        <w:rPr>
          <w:rFonts w:cs="Arial"/>
          <w:bCs/>
          <w:szCs w:val="20"/>
        </w:rPr>
      </w:pPr>
      <w:r w:rsidRPr="009C4740">
        <w:rPr>
          <w:rFonts w:cs="Arial"/>
          <w:bCs/>
          <w:szCs w:val="20"/>
        </w:rPr>
        <w:t>Izpolnjevanje pogoja v zvezi z omenjenimi tehnologijami je vezano na referenčni projekt, v katerem je inženir/programer sodeloval. Ni torej nujno, da vsak razvojni inženir/programer pozna vse navedene tehnologije, moral pa je neprekinjeno vsaj šest (6) mesecev sodelovati v projektu razvoja informacijskega sistema/aplikacije, pri katerem so bile te tehnologije zahtevane oziroma uporabljene;</w:t>
      </w:r>
    </w:p>
    <w:p w14:paraId="788322C5" w14:textId="77777777" w:rsidR="00D91D92" w:rsidRPr="009C4740" w:rsidRDefault="00D91D92" w:rsidP="00D91D92">
      <w:pPr>
        <w:numPr>
          <w:ilvl w:val="0"/>
          <w:numId w:val="30"/>
        </w:numPr>
        <w:spacing w:line="280" w:lineRule="atLeast"/>
        <w:ind w:left="1134"/>
        <w:rPr>
          <w:rFonts w:cs="Arial"/>
          <w:szCs w:val="20"/>
        </w:rPr>
      </w:pPr>
      <w:r w:rsidRPr="009C4740">
        <w:rPr>
          <w:rFonts w:cs="Arial"/>
          <w:szCs w:val="20"/>
        </w:rPr>
        <w:t>enega strokovnega sodelavca, ki kumulativno izpolnjuje naslednje pogoje:</w:t>
      </w:r>
    </w:p>
    <w:p w14:paraId="59D9CA90" w14:textId="77777777" w:rsidR="00D91D92" w:rsidRPr="009C4740" w:rsidRDefault="00D91D92" w:rsidP="00D91D92">
      <w:pPr>
        <w:numPr>
          <w:ilvl w:val="1"/>
          <w:numId w:val="27"/>
        </w:numPr>
        <w:tabs>
          <w:tab w:val="num" w:pos="720"/>
        </w:tabs>
        <w:spacing w:line="280" w:lineRule="atLeast"/>
        <w:ind w:left="1418" w:hanging="284"/>
        <w:rPr>
          <w:rFonts w:cs="Arial"/>
          <w:szCs w:val="20"/>
        </w:rPr>
      </w:pPr>
      <w:bookmarkStart w:id="68" w:name="_Hlk129598529"/>
      <w:r w:rsidRPr="009C4740">
        <w:rPr>
          <w:rFonts w:cs="Arial"/>
          <w:szCs w:val="20"/>
        </w:rPr>
        <w:t xml:space="preserve">ima VII. stopnjo izobrazbe po </w:t>
      </w:r>
      <w:proofErr w:type="spellStart"/>
      <w:r w:rsidRPr="009C4740">
        <w:rPr>
          <w:rFonts w:cs="Arial"/>
          <w:szCs w:val="20"/>
        </w:rPr>
        <w:t>predbolonjskih</w:t>
      </w:r>
      <w:proofErr w:type="spellEnd"/>
      <w:r w:rsidRPr="009C4740">
        <w:rPr>
          <w:rFonts w:cs="Arial"/>
          <w:szCs w:val="20"/>
        </w:rPr>
        <w:t xml:space="preserve"> programih oziroma raven izobrazbe 2. bolonjske stopnje smeri »pravo« in lahko izkaže vsaj triletne (3) delovne izkušnje na področju </w:t>
      </w:r>
      <w:proofErr w:type="spellStart"/>
      <w:r w:rsidRPr="009C4740">
        <w:rPr>
          <w:rFonts w:cs="Arial"/>
          <w:szCs w:val="20"/>
        </w:rPr>
        <w:t>normodajne</w:t>
      </w:r>
      <w:proofErr w:type="spellEnd"/>
      <w:r w:rsidRPr="009C4740">
        <w:rPr>
          <w:rFonts w:cs="Arial"/>
          <w:szCs w:val="20"/>
        </w:rPr>
        <w:t xml:space="preserve"> dejavnosti (priprava ali sodelovanje pri pripravi predpisov in drugih pravnih aktov, rokovanje z dokumentnimi sistemi in zakonodajno-pravnimi zbirkami ipd.).</w:t>
      </w:r>
      <w:bookmarkEnd w:id="68"/>
    </w:p>
    <w:p w14:paraId="133CDED7" w14:textId="77777777" w:rsidR="00930BB7" w:rsidRPr="009C4740" w:rsidRDefault="00930BB7" w:rsidP="00930BB7">
      <w:pPr>
        <w:spacing w:line="280" w:lineRule="atLeast"/>
        <w:ind w:left="709"/>
        <w:rPr>
          <w:rFonts w:cs="Arial"/>
          <w:b/>
          <w:szCs w:val="20"/>
        </w:rPr>
      </w:pPr>
    </w:p>
    <w:p w14:paraId="213DA07F" w14:textId="77777777" w:rsidR="00546210" w:rsidRPr="009C4740" w:rsidRDefault="00546210" w:rsidP="00546210">
      <w:pPr>
        <w:spacing w:line="280" w:lineRule="atLeast"/>
        <w:ind w:left="709"/>
        <w:rPr>
          <w:rFonts w:cs="Arial"/>
          <w:b/>
          <w:iCs/>
          <w:szCs w:val="20"/>
        </w:rPr>
      </w:pPr>
      <w:r w:rsidRPr="009C4740">
        <w:rPr>
          <w:rFonts w:cs="Arial"/>
          <w:b/>
          <w:iCs/>
          <w:szCs w:val="20"/>
        </w:rPr>
        <w:t>Če</w:t>
      </w:r>
      <w:r w:rsidR="0047068E" w:rsidRPr="009C4740">
        <w:rPr>
          <w:rFonts w:cs="Arial"/>
          <w:b/>
          <w:iCs/>
          <w:szCs w:val="20"/>
        </w:rPr>
        <w:t xml:space="preserve"> se kadrovska zasedba kadarkoli tekom izvajanja javnega naročila spremeni</w:t>
      </w:r>
      <w:r w:rsidRPr="009C4740">
        <w:rPr>
          <w:rFonts w:cs="Arial"/>
          <w:b/>
          <w:iCs/>
          <w:szCs w:val="20"/>
        </w:rPr>
        <w:t xml:space="preserve"> ali se taka sprememba načrtuje</w:t>
      </w:r>
      <w:r w:rsidR="0047068E" w:rsidRPr="009C4740">
        <w:rPr>
          <w:rFonts w:cs="Arial"/>
          <w:b/>
          <w:iCs/>
          <w:szCs w:val="20"/>
        </w:rPr>
        <w:t>, se izbrani ponudnik zaveže, da bo naročnika</w:t>
      </w:r>
      <w:r w:rsidRPr="009C4740">
        <w:rPr>
          <w:rFonts w:cs="Arial"/>
          <w:b/>
          <w:iCs/>
          <w:szCs w:val="20"/>
        </w:rPr>
        <w:t xml:space="preserve"> nemudoma</w:t>
      </w:r>
      <w:r w:rsidR="0047068E" w:rsidRPr="009C4740">
        <w:rPr>
          <w:rFonts w:cs="Arial"/>
          <w:b/>
          <w:iCs/>
          <w:szCs w:val="20"/>
        </w:rPr>
        <w:t xml:space="preserve"> obvestil o</w:t>
      </w:r>
      <w:r w:rsidRPr="009C4740">
        <w:rPr>
          <w:rFonts w:cs="Arial"/>
          <w:b/>
          <w:iCs/>
          <w:szCs w:val="20"/>
        </w:rPr>
        <w:t xml:space="preserve"> izvedenih</w:t>
      </w:r>
      <w:r w:rsidR="0047068E" w:rsidRPr="009C4740">
        <w:rPr>
          <w:rFonts w:cs="Arial"/>
          <w:b/>
          <w:iCs/>
          <w:szCs w:val="20"/>
        </w:rPr>
        <w:t xml:space="preserve"> kadrovskih spremembah</w:t>
      </w:r>
      <w:r w:rsidRPr="009C4740">
        <w:rPr>
          <w:rFonts w:cs="Arial"/>
          <w:b/>
          <w:iCs/>
          <w:szCs w:val="20"/>
        </w:rPr>
        <w:t xml:space="preserve"> ali njihovem načrtovanju</w:t>
      </w:r>
      <w:r w:rsidR="0047068E" w:rsidRPr="009C4740">
        <w:rPr>
          <w:rFonts w:cs="Arial"/>
          <w:b/>
          <w:iCs/>
          <w:szCs w:val="20"/>
        </w:rPr>
        <w:t xml:space="preserve"> ter da bo predložil vsa dokazila za nove kadre/podizvajalce. V nasprotnem primeru lahko naročnik odpove sklenjeno pogodbo brez odpovednega roka.</w:t>
      </w:r>
    </w:p>
    <w:p w14:paraId="5442D910" w14:textId="77777777" w:rsidR="0047068E" w:rsidRPr="009C4740" w:rsidRDefault="0047068E" w:rsidP="0047068E">
      <w:pPr>
        <w:spacing w:line="280" w:lineRule="atLeast"/>
        <w:ind w:left="709"/>
        <w:rPr>
          <w:rFonts w:cs="Arial"/>
          <w:b/>
          <w:iCs/>
          <w:szCs w:val="20"/>
        </w:rPr>
      </w:pPr>
    </w:p>
    <w:p w14:paraId="238E2C1B" w14:textId="77777777" w:rsidR="0047068E" w:rsidRPr="009C4740" w:rsidRDefault="0047068E" w:rsidP="0047068E">
      <w:pPr>
        <w:spacing w:line="280" w:lineRule="atLeast"/>
        <w:ind w:left="709"/>
        <w:rPr>
          <w:rFonts w:cs="Arial"/>
          <w:b/>
          <w:iCs/>
          <w:szCs w:val="20"/>
        </w:rPr>
      </w:pPr>
      <w:r w:rsidRPr="009C4740">
        <w:rPr>
          <w:rFonts w:cs="Arial"/>
          <w:b/>
          <w:iCs/>
          <w:szCs w:val="20"/>
        </w:rPr>
        <w:t>Naročnik si pridržuje pravico, da od ponudnikov v fazi pregledovanja popolnosti ponudb zahteva dodatna dokazila v zvezi z izvedbenim kadrom, kot na primer dodatna potrdila, delovna dovoljenja, potrdila o plačanih prispevkih in drugih dajatvah in podobno.</w:t>
      </w:r>
    </w:p>
    <w:p w14:paraId="203ED3DD" w14:textId="77777777" w:rsidR="0047068E" w:rsidRPr="009C4740" w:rsidRDefault="0047068E" w:rsidP="00930BB7">
      <w:pPr>
        <w:spacing w:line="280" w:lineRule="atLeast"/>
        <w:ind w:left="709"/>
        <w:rPr>
          <w:rFonts w:cs="Arial"/>
          <w:b/>
          <w:szCs w:val="20"/>
        </w:rPr>
      </w:pPr>
    </w:p>
    <w:p w14:paraId="255286C6" w14:textId="77777777" w:rsidR="0047068E" w:rsidRPr="009C4740" w:rsidRDefault="0047068E" w:rsidP="0047068E">
      <w:pPr>
        <w:spacing w:line="280" w:lineRule="atLeast"/>
        <w:ind w:left="709"/>
        <w:rPr>
          <w:rFonts w:cs="Arial"/>
          <w:b/>
          <w:iCs/>
          <w:szCs w:val="20"/>
        </w:rPr>
      </w:pPr>
      <w:r w:rsidRPr="009C4740">
        <w:rPr>
          <w:rFonts w:cs="Arial"/>
          <w:b/>
          <w:iCs/>
          <w:szCs w:val="20"/>
        </w:rPr>
        <w:t>Naročnik ponudnike opozarja, da bo vse v tej točki zahtevane podatke zahteval tudi za vsak zamenjan ali dodatno priglašen kader, v fazi izvedbe javnega naročila.</w:t>
      </w:r>
    </w:p>
    <w:p w14:paraId="6A092A53" w14:textId="77777777" w:rsidR="0047068E" w:rsidRPr="009C4740" w:rsidRDefault="0047068E" w:rsidP="0047068E">
      <w:pPr>
        <w:spacing w:line="280" w:lineRule="atLeast"/>
        <w:ind w:left="709"/>
        <w:rPr>
          <w:rFonts w:cs="Arial"/>
          <w:b/>
          <w:iCs/>
          <w:szCs w:val="20"/>
          <w:u w:val="single"/>
        </w:rPr>
      </w:pPr>
    </w:p>
    <w:p w14:paraId="7CA9AE88" w14:textId="77777777" w:rsidR="0047068E" w:rsidRPr="009C4740" w:rsidRDefault="0047068E" w:rsidP="0047068E">
      <w:pPr>
        <w:spacing w:line="280" w:lineRule="atLeast"/>
        <w:ind w:left="709"/>
        <w:rPr>
          <w:rFonts w:cs="Arial"/>
          <w:b/>
          <w:iCs/>
          <w:szCs w:val="20"/>
          <w:u w:val="single"/>
        </w:rPr>
      </w:pPr>
      <w:r w:rsidRPr="009C4740">
        <w:rPr>
          <w:rFonts w:cs="Arial"/>
          <w:b/>
          <w:iCs/>
          <w:szCs w:val="20"/>
        </w:rPr>
        <w:t xml:space="preserve">Če strokovni kader ni zaposlen pri ponudniku, mora imeti ponudnik z njegovim delodajalcem sklenjeno </w:t>
      </w:r>
      <w:proofErr w:type="spellStart"/>
      <w:r w:rsidRPr="009C4740">
        <w:rPr>
          <w:rFonts w:cs="Arial"/>
          <w:b/>
          <w:iCs/>
          <w:szCs w:val="20"/>
        </w:rPr>
        <w:t>podjemno</w:t>
      </w:r>
      <w:proofErr w:type="spellEnd"/>
      <w:r w:rsidRPr="009C4740">
        <w:rPr>
          <w:rFonts w:cs="Arial"/>
          <w:b/>
          <w:iCs/>
          <w:szCs w:val="20"/>
        </w:rPr>
        <w:t xml:space="preserve"> pogodbo ali drugo enakovredno podlago za sodelovanje. Če je strokovni kader samozaposlen, mora imeti ponudnik z njim direktno sklenjeno </w:t>
      </w:r>
      <w:proofErr w:type="spellStart"/>
      <w:r w:rsidRPr="009C4740">
        <w:rPr>
          <w:rFonts w:cs="Arial"/>
          <w:b/>
          <w:iCs/>
          <w:szCs w:val="20"/>
        </w:rPr>
        <w:t>podizvajalsko</w:t>
      </w:r>
      <w:proofErr w:type="spellEnd"/>
      <w:r w:rsidRPr="009C4740">
        <w:rPr>
          <w:rFonts w:cs="Arial"/>
          <w:b/>
          <w:iCs/>
          <w:szCs w:val="20"/>
        </w:rPr>
        <w:t xml:space="preserve"> pogodbo, razen če je strokovni kader upokojen, v tem primeru zadošča </w:t>
      </w:r>
      <w:proofErr w:type="spellStart"/>
      <w:r w:rsidRPr="009C4740">
        <w:rPr>
          <w:rFonts w:cs="Arial"/>
          <w:b/>
          <w:iCs/>
          <w:szCs w:val="20"/>
        </w:rPr>
        <w:t>podjemna</w:t>
      </w:r>
      <w:proofErr w:type="spellEnd"/>
      <w:r w:rsidRPr="009C4740">
        <w:rPr>
          <w:rFonts w:cs="Arial"/>
          <w:b/>
          <w:iCs/>
          <w:szCs w:val="20"/>
        </w:rPr>
        <w:t xml:space="preserve"> pogodba.</w:t>
      </w:r>
    </w:p>
    <w:p w14:paraId="14998554" w14:textId="77777777" w:rsidR="0047068E" w:rsidRPr="009C4740" w:rsidRDefault="0047068E" w:rsidP="00930BB7">
      <w:pPr>
        <w:spacing w:line="280" w:lineRule="atLeast"/>
        <w:ind w:left="709"/>
        <w:rPr>
          <w:rFonts w:cs="Arial"/>
          <w:b/>
          <w:szCs w:val="20"/>
        </w:rPr>
      </w:pPr>
    </w:p>
    <w:p w14:paraId="609CACF9" w14:textId="77777777" w:rsidR="00930BB7" w:rsidRPr="009C4740" w:rsidRDefault="009F1FE1" w:rsidP="00930BB7">
      <w:pPr>
        <w:spacing w:line="280" w:lineRule="atLeast"/>
        <w:ind w:left="709"/>
        <w:rPr>
          <w:rFonts w:cs="Arial"/>
          <w:szCs w:val="20"/>
        </w:rPr>
      </w:pPr>
      <w:r w:rsidRPr="009C4740">
        <w:rPr>
          <w:rFonts w:cs="Arial"/>
          <w:b/>
          <w:szCs w:val="20"/>
        </w:rPr>
        <w:t>Dokazilo:</w:t>
      </w:r>
      <w:r w:rsidRPr="009C4740">
        <w:rPr>
          <w:rFonts w:cs="Arial"/>
          <w:szCs w:val="20"/>
        </w:rPr>
        <w:t xml:space="preserve"> ESPD obrazec (»Del IV: Pogoji za sodelovanje, Oddelek C: Tehnična in strokovna sposobnost, </w:t>
      </w:r>
      <w:r w:rsidR="00930BB7" w:rsidRPr="009C4740">
        <w:rPr>
          <w:rFonts w:cs="Arial"/>
          <w:szCs w:val="20"/>
        </w:rPr>
        <w:t>Izobrazba in strokovna usposobljenost</w:t>
      </w:r>
      <w:r w:rsidRPr="009C4740">
        <w:rPr>
          <w:rFonts w:cs="Arial"/>
          <w:szCs w:val="20"/>
        </w:rPr>
        <w:t>«) za vse gospodarske subjekte v ponudbi</w:t>
      </w:r>
      <w:r w:rsidRPr="009C4740">
        <w:rPr>
          <w:rFonts w:cs="Arial"/>
          <w:b/>
          <w:szCs w:val="20"/>
        </w:rPr>
        <w:t xml:space="preserve"> </w:t>
      </w:r>
      <w:r w:rsidRPr="009C4740">
        <w:rPr>
          <w:rFonts w:cs="Arial"/>
          <w:szCs w:val="20"/>
        </w:rPr>
        <w:t xml:space="preserve">in </w:t>
      </w:r>
      <w:r w:rsidR="00AE0A87" w:rsidRPr="009C4740">
        <w:rPr>
          <w:rFonts w:cs="Arial"/>
          <w:szCs w:val="20"/>
        </w:rPr>
        <w:t>obrazec Kader</w:t>
      </w:r>
      <w:r w:rsidR="00930BB7" w:rsidRPr="009C4740">
        <w:rPr>
          <w:rFonts w:cs="Arial"/>
          <w:szCs w:val="20"/>
        </w:rPr>
        <w:t xml:space="preserve"> (OBR-</w:t>
      </w:r>
      <w:r w:rsidR="00AE0A87" w:rsidRPr="009C4740">
        <w:rPr>
          <w:rFonts w:cs="Arial"/>
          <w:szCs w:val="20"/>
        </w:rPr>
        <w:t>4</w:t>
      </w:r>
      <w:r w:rsidR="00930BB7" w:rsidRPr="009C4740">
        <w:rPr>
          <w:rFonts w:cs="Arial"/>
          <w:szCs w:val="20"/>
        </w:rPr>
        <w:t xml:space="preserve">) </w:t>
      </w:r>
    </w:p>
    <w:p w14:paraId="75A4B4E7" w14:textId="77777777" w:rsidR="00977BA4" w:rsidRPr="009C4740" w:rsidRDefault="00977BA4" w:rsidP="00977BA4">
      <w:pPr>
        <w:spacing w:line="280" w:lineRule="atLeast"/>
        <w:rPr>
          <w:rFonts w:cs="Arial"/>
          <w:szCs w:val="20"/>
        </w:rPr>
      </w:pPr>
    </w:p>
    <w:p w14:paraId="4ABD0A10" w14:textId="77777777" w:rsidR="00134F9D" w:rsidRPr="009C4740" w:rsidDel="00454961" w:rsidRDefault="00134F9D" w:rsidP="00134F9D">
      <w:pPr>
        <w:spacing w:line="280" w:lineRule="atLeast"/>
        <w:contextualSpacing/>
        <w:rPr>
          <w:rFonts w:cs="Arial"/>
          <w:szCs w:val="20"/>
        </w:rPr>
      </w:pPr>
    </w:p>
    <w:p w14:paraId="5137E34D" w14:textId="77777777" w:rsidR="00134F9D" w:rsidRPr="009C4740" w:rsidDel="007364B7" w:rsidRDefault="00134F9D">
      <w:pPr>
        <w:pStyle w:val="Naslov3"/>
        <w:numPr>
          <w:ilvl w:val="0"/>
          <w:numId w:val="59"/>
        </w:numPr>
        <w:rPr>
          <w:rFonts w:ascii="Arial" w:hAnsi="Arial" w:cs="Arial"/>
          <w:noProof w:val="0"/>
        </w:rPr>
      </w:pPr>
      <w:bookmarkStart w:id="69" w:name="_Toc128662455"/>
      <w:bookmarkStart w:id="70" w:name="_Toc131079167"/>
      <w:r w:rsidRPr="009C4740">
        <w:rPr>
          <w:rFonts w:ascii="Arial" w:hAnsi="Arial" w:cs="Arial"/>
          <w:noProof w:val="0"/>
        </w:rPr>
        <w:t>Merila</w:t>
      </w:r>
      <w:bookmarkEnd w:id="69"/>
      <w:bookmarkEnd w:id="70"/>
    </w:p>
    <w:p w14:paraId="6817D27E" w14:textId="77777777" w:rsidR="00134F9D" w:rsidRPr="009C4740" w:rsidRDefault="00134F9D" w:rsidP="00134F9D">
      <w:pPr>
        <w:spacing w:line="280" w:lineRule="atLeast"/>
        <w:contextualSpacing/>
        <w:rPr>
          <w:rFonts w:cs="Arial"/>
          <w:szCs w:val="20"/>
        </w:rPr>
      </w:pPr>
    </w:p>
    <w:p w14:paraId="74F31D96" w14:textId="77777777" w:rsidR="008268D5" w:rsidRPr="009C4740" w:rsidRDefault="008268D5" w:rsidP="008268D5">
      <w:pPr>
        <w:spacing w:line="280" w:lineRule="atLeast"/>
        <w:contextualSpacing/>
        <w:rPr>
          <w:rFonts w:cs="Arial"/>
          <w:szCs w:val="20"/>
        </w:rPr>
      </w:pPr>
      <w:r w:rsidRPr="009C4740">
        <w:rPr>
          <w:rFonts w:cs="Arial"/>
          <w:szCs w:val="20"/>
        </w:rPr>
        <w:t xml:space="preserve">Merilo za izbiro najugodnejšega ponudnika je ekonomsko najugodnejša ponudba. </w:t>
      </w:r>
    </w:p>
    <w:p w14:paraId="2DC30053" w14:textId="77777777" w:rsidR="009249F2" w:rsidRPr="009C4740" w:rsidRDefault="009249F2" w:rsidP="008268D5">
      <w:pPr>
        <w:spacing w:line="280" w:lineRule="atLeast"/>
        <w:contextualSpacing/>
        <w:rPr>
          <w:rFonts w:cs="Arial"/>
          <w:szCs w:val="20"/>
        </w:rPr>
      </w:pPr>
    </w:p>
    <w:p w14:paraId="2CF03B4F" w14:textId="77777777" w:rsidR="009249F2" w:rsidRPr="009C4740" w:rsidRDefault="009249F2" w:rsidP="009249F2">
      <w:pPr>
        <w:autoSpaceDE w:val="0"/>
        <w:autoSpaceDN w:val="0"/>
        <w:adjustRightInd w:val="0"/>
        <w:jc w:val="left"/>
        <w:rPr>
          <w:rFonts w:cs="Arial"/>
          <w:color w:val="000000"/>
          <w:szCs w:val="20"/>
        </w:rPr>
      </w:pPr>
      <w:r w:rsidRPr="009C4740">
        <w:rPr>
          <w:rFonts w:cs="Arial"/>
          <w:color w:val="000000"/>
          <w:szCs w:val="20"/>
        </w:rPr>
        <w:t>Ekonomsko najugodnejša ponudba se izračuna na naslednji način:</w:t>
      </w:r>
    </w:p>
    <w:p w14:paraId="1720004C" w14:textId="77777777" w:rsidR="009249F2" w:rsidRPr="009C4740" w:rsidRDefault="009249F2" w:rsidP="009249F2">
      <w:pPr>
        <w:autoSpaceDE w:val="0"/>
        <w:autoSpaceDN w:val="0"/>
        <w:adjustRightInd w:val="0"/>
        <w:jc w:val="left"/>
        <w:rPr>
          <w:rFonts w:cs="Arial"/>
          <w:color w:val="000000"/>
          <w:szCs w:val="20"/>
        </w:rPr>
      </w:pPr>
    </w:p>
    <w:p w14:paraId="41B818BC" w14:textId="77777777" w:rsidR="009249F2" w:rsidRPr="009C4740" w:rsidRDefault="009249F2" w:rsidP="009249F2">
      <w:pPr>
        <w:spacing w:after="120"/>
        <w:rPr>
          <w:rFonts w:cs="Arial"/>
          <w:szCs w:val="20"/>
        </w:rPr>
      </w:pPr>
      <m:oMathPara>
        <m:oMathParaPr>
          <m:jc m:val="left"/>
        </m:oMathParaPr>
        <m:oMath>
          <m:r>
            <w:rPr>
              <w:rFonts w:ascii="Cambria Math" w:hAnsi="Cambria Math" w:cs="Arial"/>
              <w:szCs w:val="20"/>
            </w:rPr>
            <m:t>M=C*(1-(</m:t>
          </m:r>
          <m:f>
            <m:fPr>
              <m:ctrlPr>
                <w:rPr>
                  <w:rFonts w:ascii="Cambria Math" w:hAnsi="Cambria Math" w:cs="Arial"/>
                  <w:i/>
                  <w:szCs w:val="20"/>
                </w:rPr>
              </m:ctrlPr>
            </m:fPr>
            <m:num>
              <m:r>
                <w:rPr>
                  <w:rFonts w:ascii="Cambria Math" w:hAnsi="Cambria Math" w:cs="Arial"/>
                  <w:szCs w:val="20"/>
                </w:rPr>
                <m:t>Mer1+Mer2</m:t>
              </m:r>
            </m:num>
            <m:den>
              <m:r>
                <w:rPr>
                  <w:rFonts w:ascii="Cambria Math" w:hAnsi="Cambria Math" w:cs="Arial"/>
                  <w:szCs w:val="20"/>
                </w:rPr>
                <m:t>100</m:t>
              </m:r>
            </m:den>
          </m:f>
          <m:r>
            <w:rPr>
              <w:rFonts w:ascii="Cambria Math" w:hAnsi="Cambria Math" w:cs="Arial"/>
              <w:szCs w:val="20"/>
            </w:rPr>
            <m:t>))</m:t>
          </m:r>
        </m:oMath>
      </m:oMathPara>
    </w:p>
    <w:p w14:paraId="4E99B5D1" w14:textId="77777777" w:rsidR="009249F2" w:rsidRPr="009C4740" w:rsidRDefault="009249F2" w:rsidP="009249F2">
      <w:pPr>
        <w:autoSpaceDE w:val="0"/>
        <w:autoSpaceDN w:val="0"/>
        <w:adjustRightInd w:val="0"/>
        <w:jc w:val="left"/>
        <w:rPr>
          <w:rFonts w:cs="Arial"/>
          <w:color w:val="000000"/>
          <w:szCs w:val="20"/>
        </w:rPr>
      </w:pPr>
    </w:p>
    <w:p w14:paraId="79E104BD" w14:textId="77777777" w:rsidR="009249F2" w:rsidRPr="009C4740" w:rsidRDefault="009249F2" w:rsidP="009249F2">
      <w:pPr>
        <w:autoSpaceDE w:val="0"/>
        <w:autoSpaceDN w:val="0"/>
        <w:adjustRightInd w:val="0"/>
        <w:jc w:val="left"/>
        <w:rPr>
          <w:rFonts w:cs="Arial"/>
          <w:color w:val="000000"/>
          <w:szCs w:val="20"/>
        </w:rPr>
      </w:pPr>
      <w:r w:rsidRPr="009C4740">
        <w:rPr>
          <w:rFonts w:cs="Arial"/>
          <w:color w:val="000000"/>
          <w:szCs w:val="20"/>
        </w:rPr>
        <w:t xml:space="preserve">Posamezne oznake v formuli pomenijo: </w:t>
      </w:r>
    </w:p>
    <w:p w14:paraId="487FC37E" w14:textId="77777777" w:rsidR="009249F2" w:rsidRPr="009C4740" w:rsidRDefault="009249F2" w:rsidP="009249F2">
      <w:pPr>
        <w:autoSpaceDE w:val="0"/>
        <w:autoSpaceDN w:val="0"/>
        <w:adjustRightInd w:val="0"/>
        <w:jc w:val="left"/>
        <w:rPr>
          <w:rFonts w:cs="Arial"/>
          <w:color w:val="000000"/>
          <w:szCs w:val="20"/>
        </w:rPr>
      </w:pPr>
    </w:p>
    <w:p w14:paraId="687B83ED" w14:textId="77777777" w:rsidR="009249F2" w:rsidRPr="009C4740" w:rsidRDefault="009249F2" w:rsidP="009249F2">
      <w:pPr>
        <w:autoSpaceDE w:val="0"/>
        <w:autoSpaceDN w:val="0"/>
        <w:adjustRightInd w:val="0"/>
        <w:jc w:val="left"/>
        <w:rPr>
          <w:rFonts w:cs="Arial"/>
          <w:color w:val="000000"/>
          <w:szCs w:val="20"/>
        </w:rPr>
      </w:pPr>
      <w:r w:rsidRPr="009C4740">
        <w:rPr>
          <w:rFonts w:cs="Arial"/>
          <w:color w:val="000000"/>
          <w:szCs w:val="20"/>
        </w:rPr>
        <w:t xml:space="preserve">M = število točk </w:t>
      </w:r>
    </w:p>
    <w:p w14:paraId="6580FC0E" w14:textId="77777777" w:rsidR="009249F2" w:rsidRPr="009C4740" w:rsidRDefault="009249F2" w:rsidP="009249F2">
      <w:pPr>
        <w:autoSpaceDE w:val="0"/>
        <w:autoSpaceDN w:val="0"/>
        <w:adjustRightInd w:val="0"/>
        <w:jc w:val="left"/>
        <w:rPr>
          <w:rFonts w:cs="Arial"/>
          <w:color w:val="000000"/>
          <w:szCs w:val="20"/>
        </w:rPr>
      </w:pPr>
      <w:r w:rsidRPr="009C4740">
        <w:rPr>
          <w:rFonts w:cs="Arial"/>
          <w:color w:val="000000"/>
          <w:szCs w:val="20"/>
        </w:rPr>
        <w:t xml:space="preserve">C = ponudbena cena (končna skupna ponudbena cena za predvideno količino z DDV v EUR) </w:t>
      </w:r>
    </w:p>
    <w:p w14:paraId="20528093" w14:textId="77777777" w:rsidR="009249F2" w:rsidRPr="009C4740" w:rsidRDefault="009249F2" w:rsidP="009249F2">
      <w:pPr>
        <w:autoSpaceDE w:val="0"/>
        <w:autoSpaceDN w:val="0"/>
        <w:adjustRightInd w:val="0"/>
        <w:jc w:val="left"/>
        <w:rPr>
          <w:rFonts w:cs="Arial"/>
          <w:color w:val="000000"/>
          <w:szCs w:val="20"/>
        </w:rPr>
      </w:pPr>
      <w:r w:rsidRPr="009C4740">
        <w:rPr>
          <w:rFonts w:cs="Arial"/>
          <w:color w:val="000000"/>
          <w:szCs w:val="20"/>
        </w:rPr>
        <w:t xml:space="preserve">Mer1 = točke po merilu Dodatna razpoložljivost kadra </w:t>
      </w:r>
    </w:p>
    <w:p w14:paraId="181B58ED" w14:textId="77777777" w:rsidR="009249F2" w:rsidRPr="009C4740" w:rsidRDefault="009249F2" w:rsidP="00925BF8">
      <w:pPr>
        <w:autoSpaceDE w:val="0"/>
        <w:autoSpaceDN w:val="0"/>
        <w:adjustRightInd w:val="0"/>
        <w:spacing w:line="240" w:lineRule="auto"/>
        <w:jc w:val="left"/>
        <w:rPr>
          <w:rFonts w:cs="Arial"/>
          <w:color w:val="000000"/>
          <w:szCs w:val="20"/>
        </w:rPr>
      </w:pPr>
      <w:r w:rsidRPr="009C4740">
        <w:rPr>
          <w:rFonts w:cs="Arial"/>
          <w:color w:val="000000"/>
          <w:szCs w:val="20"/>
        </w:rPr>
        <w:t xml:space="preserve">Mer2 = točke po merilu </w:t>
      </w:r>
      <w:r w:rsidR="00781002" w:rsidRPr="009C4740">
        <w:rPr>
          <w:rFonts w:cs="Arial"/>
          <w:color w:val="000000"/>
          <w:szCs w:val="20"/>
        </w:rPr>
        <w:t>Idejni načrt</w:t>
      </w:r>
    </w:p>
    <w:p w14:paraId="6C2F478C" w14:textId="77777777" w:rsidR="009249F2" w:rsidRPr="009C4740" w:rsidRDefault="009249F2" w:rsidP="00925BF8">
      <w:pPr>
        <w:autoSpaceDE w:val="0"/>
        <w:autoSpaceDN w:val="0"/>
        <w:adjustRightInd w:val="0"/>
        <w:spacing w:line="240" w:lineRule="auto"/>
        <w:jc w:val="left"/>
        <w:rPr>
          <w:rFonts w:cs="Arial"/>
          <w:color w:val="000000"/>
          <w:szCs w:val="20"/>
        </w:rPr>
      </w:pPr>
    </w:p>
    <w:p w14:paraId="6CD8C2B0" w14:textId="77777777" w:rsidR="009249F2" w:rsidRPr="009C4740" w:rsidRDefault="009249F2" w:rsidP="009249F2">
      <w:pPr>
        <w:spacing w:after="120"/>
        <w:rPr>
          <w:rFonts w:cs="Arial"/>
          <w:b/>
          <w:bCs/>
          <w:szCs w:val="20"/>
        </w:rPr>
      </w:pPr>
      <w:r w:rsidRPr="009C4740">
        <w:rPr>
          <w:rFonts w:cs="Arial"/>
          <w:b/>
          <w:bCs/>
          <w:szCs w:val="20"/>
        </w:rPr>
        <w:t>Obrazložitev postavk v formuli:</w:t>
      </w:r>
    </w:p>
    <w:p w14:paraId="52B1CB74" w14:textId="77777777" w:rsidR="009249F2" w:rsidRPr="009C4740" w:rsidRDefault="009249F2" w:rsidP="00F56ED8">
      <w:pPr>
        <w:autoSpaceDE w:val="0"/>
        <w:autoSpaceDN w:val="0"/>
        <w:adjustRightInd w:val="0"/>
        <w:jc w:val="left"/>
        <w:rPr>
          <w:rFonts w:cs="Arial"/>
          <w:color w:val="000000"/>
          <w:szCs w:val="20"/>
        </w:rPr>
      </w:pPr>
      <w:r w:rsidRPr="009C4740">
        <w:rPr>
          <w:rFonts w:cs="Arial"/>
          <w:color w:val="000000"/>
          <w:szCs w:val="20"/>
        </w:rPr>
        <w:t xml:space="preserve">C = ponudbena cena je končna skupna ponudbena cena z DDV v EUR </w:t>
      </w:r>
    </w:p>
    <w:p w14:paraId="09D7022D" w14:textId="77777777" w:rsidR="009249F2" w:rsidRPr="009C4740" w:rsidRDefault="009249F2" w:rsidP="00F56ED8">
      <w:pPr>
        <w:autoSpaceDE w:val="0"/>
        <w:autoSpaceDN w:val="0"/>
        <w:adjustRightInd w:val="0"/>
        <w:jc w:val="left"/>
        <w:rPr>
          <w:rFonts w:cs="Arial"/>
          <w:color w:val="000000"/>
          <w:szCs w:val="20"/>
        </w:rPr>
      </w:pPr>
      <w:r w:rsidRPr="009C4740">
        <w:rPr>
          <w:rFonts w:cs="Arial"/>
          <w:color w:val="000000"/>
          <w:szCs w:val="20"/>
        </w:rPr>
        <w:t>Mer1 = dodatna razpoložljivost kadra</w:t>
      </w:r>
    </w:p>
    <w:p w14:paraId="187B3471" w14:textId="77777777" w:rsidR="009249F2" w:rsidRPr="009C4740" w:rsidRDefault="009249F2" w:rsidP="00F56ED8">
      <w:pPr>
        <w:autoSpaceDE w:val="0"/>
        <w:autoSpaceDN w:val="0"/>
        <w:adjustRightInd w:val="0"/>
        <w:jc w:val="left"/>
        <w:rPr>
          <w:rFonts w:cs="Arial"/>
          <w:color w:val="000000"/>
          <w:szCs w:val="20"/>
        </w:rPr>
      </w:pPr>
      <w:r w:rsidRPr="009C4740">
        <w:rPr>
          <w:rFonts w:cs="Arial"/>
          <w:color w:val="000000"/>
          <w:szCs w:val="20"/>
        </w:rPr>
        <w:t xml:space="preserve">Mer2 = </w:t>
      </w:r>
      <w:r w:rsidR="00781002" w:rsidRPr="009C4740">
        <w:rPr>
          <w:rFonts w:cs="Arial"/>
          <w:color w:val="000000"/>
          <w:szCs w:val="20"/>
        </w:rPr>
        <w:t>idejni načrt</w:t>
      </w:r>
    </w:p>
    <w:p w14:paraId="4997A074" w14:textId="77777777" w:rsidR="009249F2" w:rsidRPr="009C4740" w:rsidRDefault="009249F2" w:rsidP="00F56ED8">
      <w:pPr>
        <w:autoSpaceDE w:val="0"/>
        <w:autoSpaceDN w:val="0"/>
        <w:adjustRightInd w:val="0"/>
        <w:jc w:val="left"/>
        <w:rPr>
          <w:rFonts w:cs="Arial"/>
          <w:color w:val="000000"/>
          <w:szCs w:val="20"/>
        </w:rPr>
      </w:pPr>
      <w:r w:rsidRPr="009C4740">
        <w:rPr>
          <w:rFonts w:cs="Arial"/>
          <w:color w:val="000000"/>
          <w:szCs w:val="20"/>
        </w:rPr>
        <w:t xml:space="preserve">Ponudnik lahko za Mer1 dobi največ </w:t>
      </w:r>
      <w:r w:rsidR="00832B16" w:rsidRPr="009C4740">
        <w:rPr>
          <w:rFonts w:cs="Arial"/>
          <w:color w:val="000000"/>
          <w:szCs w:val="20"/>
        </w:rPr>
        <w:t>20</w:t>
      </w:r>
      <w:r w:rsidRPr="009C4740">
        <w:rPr>
          <w:rFonts w:cs="Arial"/>
          <w:color w:val="000000"/>
          <w:szCs w:val="20"/>
        </w:rPr>
        <w:t xml:space="preserve"> točk.</w:t>
      </w:r>
    </w:p>
    <w:p w14:paraId="58F34DF8" w14:textId="77777777" w:rsidR="009249F2" w:rsidRPr="009C4740" w:rsidRDefault="009249F2" w:rsidP="00F56ED8">
      <w:pPr>
        <w:autoSpaceDE w:val="0"/>
        <w:autoSpaceDN w:val="0"/>
        <w:adjustRightInd w:val="0"/>
        <w:jc w:val="left"/>
        <w:rPr>
          <w:rFonts w:cs="Arial"/>
          <w:color w:val="000000"/>
          <w:szCs w:val="20"/>
        </w:rPr>
      </w:pPr>
      <w:r w:rsidRPr="009C4740">
        <w:rPr>
          <w:rFonts w:cs="Arial"/>
          <w:color w:val="000000"/>
          <w:szCs w:val="20"/>
        </w:rPr>
        <w:t xml:space="preserve">Ponudnik lahko za Me2 dobi največ </w:t>
      </w:r>
      <w:r w:rsidR="001754FB" w:rsidRPr="009C4740">
        <w:rPr>
          <w:rFonts w:cs="Arial"/>
          <w:color w:val="000000"/>
          <w:szCs w:val="20"/>
        </w:rPr>
        <w:t>30</w:t>
      </w:r>
      <w:r w:rsidRPr="009C4740">
        <w:rPr>
          <w:rFonts w:cs="Arial"/>
          <w:color w:val="000000"/>
          <w:szCs w:val="20"/>
        </w:rPr>
        <w:t xml:space="preserve"> točk. </w:t>
      </w:r>
    </w:p>
    <w:p w14:paraId="0902F60B" w14:textId="77777777" w:rsidR="009249F2" w:rsidRPr="009C4740" w:rsidRDefault="009249F2" w:rsidP="009249F2">
      <w:pPr>
        <w:autoSpaceDE w:val="0"/>
        <w:autoSpaceDN w:val="0"/>
        <w:adjustRightInd w:val="0"/>
        <w:jc w:val="left"/>
        <w:rPr>
          <w:rFonts w:cs="Arial"/>
          <w:szCs w:val="20"/>
        </w:rPr>
      </w:pPr>
      <w:bookmarkStart w:id="71" w:name="_Hlk54797810"/>
    </w:p>
    <w:p w14:paraId="51A5BA65" w14:textId="77777777" w:rsidR="00781002" w:rsidRPr="009C4740" w:rsidRDefault="00781002" w:rsidP="00F56ED8">
      <w:pPr>
        <w:autoSpaceDE w:val="0"/>
        <w:autoSpaceDN w:val="0"/>
        <w:adjustRightInd w:val="0"/>
        <w:rPr>
          <w:rFonts w:cs="Arial"/>
          <w:b/>
          <w:bCs/>
          <w:i/>
          <w:iCs/>
          <w:color w:val="000000"/>
          <w:szCs w:val="20"/>
          <w:u w:val="single"/>
        </w:rPr>
      </w:pPr>
      <w:r w:rsidRPr="009C4740">
        <w:rPr>
          <w:rFonts w:cs="Arial"/>
          <w:b/>
          <w:bCs/>
          <w:i/>
          <w:iCs/>
          <w:color w:val="000000"/>
          <w:szCs w:val="20"/>
          <w:u w:val="single"/>
        </w:rPr>
        <w:t>Merilo 1</w:t>
      </w:r>
    </w:p>
    <w:p w14:paraId="5DEC8995" w14:textId="77777777" w:rsidR="00781002" w:rsidRPr="009C4740" w:rsidRDefault="00781002" w:rsidP="00F56ED8">
      <w:pPr>
        <w:autoSpaceDE w:val="0"/>
        <w:autoSpaceDN w:val="0"/>
        <w:adjustRightInd w:val="0"/>
        <w:rPr>
          <w:rFonts w:cs="Arial"/>
          <w:color w:val="000000"/>
          <w:szCs w:val="20"/>
        </w:rPr>
      </w:pPr>
    </w:p>
    <w:p w14:paraId="5667119D" w14:textId="77777777" w:rsidR="009249F2" w:rsidRPr="009C4740" w:rsidRDefault="009249F2" w:rsidP="00F56ED8">
      <w:pPr>
        <w:autoSpaceDE w:val="0"/>
        <w:autoSpaceDN w:val="0"/>
        <w:adjustRightInd w:val="0"/>
        <w:rPr>
          <w:rFonts w:cs="Arial"/>
          <w:szCs w:val="20"/>
        </w:rPr>
      </w:pPr>
      <w:r w:rsidRPr="009C4740">
        <w:rPr>
          <w:rFonts w:cs="Arial"/>
          <w:color w:val="000000"/>
          <w:szCs w:val="20"/>
        </w:rPr>
        <w:t>Ponudnik</w:t>
      </w:r>
      <w:r w:rsidRPr="009C4740">
        <w:rPr>
          <w:rFonts w:cs="Arial"/>
          <w:szCs w:val="20"/>
        </w:rPr>
        <w:t xml:space="preserve">, ki poleg kadra, ki je kot pogoj za sodelovanje opisan v točki </w:t>
      </w:r>
      <w:hyperlink w:anchor="_Kadrovska_sposobnost" w:history="1">
        <w:r w:rsidRPr="009C4740">
          <w:rPr>
            <w:rFonts w:cs="Arial"/>
            <w:szCs w:val="20"/>
          </w:rPr>
          <w:t>8.4.3.</w:t>
        </w:r>
      </w:hyperlink>
      <w:r w:rsidRPr="009C4740">
        <w:rPr>
          <w:rFonts w:cs="Arial"/>
          <w:szCs w:val="20"/>
        </w:rPr>
        <w:t>, prijavi še dodatni kader, ki bo sodeloval pri izvajanju predmetnega naročila, prejme za vsak dodatno prijavljeni kader naslednje točke:</w:t>
      </w:r>
    </w:p>
    <w:p w14:paraId="4B1B90DF" w14:textId="77777777" w:rsidR="009249F2" w:rsidRPr="009C4740" w:rsidRDefault="009249F2">
      <w:pPr>
        <w:numPr>
          <w:ilvl w:val="0"/>
          <w:numId w:val="60"/>
        </w:numPr>
        <w:spacing w:after="120"/>
        <w:rPr>
          <w:rFonts w:cs="Arial"/>
          <w:szCs w:val="20"/>
        </w:rPr>
      </w:pPr>
      <w:bookmarkStart w:id="72" w:name="_Hlk95453441"/>
      <w:r w:rsidRPr="009C4740">
        <w:rPr>
          <w:rFonts w:cs="Arial"/>
          <w:szCs w:val="20"/>
        </w:rPr>
        <w:t>dodatni UI/UX oblikovalec</w:t>
      </w:r>
      <w:r w:rsidR="00907F14" w:rsidRPr="009C4740">
        <w:rPr>
          <w:rFonts w:cs="Arial"/>
          <w:szCs w:val="20"/>
        </w:rPr>
        <w:t xml:space="preserve"> </w:t>
      </w:r>
      <w:r w:rsidRPr="009C4740">
        <w:rPr>
          <w:rFonts w:cs="Arial"/>
          <w:szCs w:val="20"/>
        </w:rPr>
        <w:t xml:space="preserve">– </w:t>
      </w:r>
      <w:r w:rsidR="00832B16" w:rsidRPr="009C4740">
        <w:rPr>
          <w:rFonts w:cs="Arial"/>
          <w:szCs w:val="20"/>
        </w:rPr>
        <w:t>2</w:t>
      </w:r>
      <w:r w:rsidRPr="009C4740">
        <w:rPr>
          <w:rFonts w:cs="Arial"/>
          <w:szCs w:val="20"/>
        </w:rPr>
        <w:t xml:space="preserve"> toč</w:t>
      </w:r>
      <w:r w:rsidR="00832B16" w:rsidRPr="009C4740">
        <w:rPr>
          <w:rFonts w:cs="Arial"/>
          <w:szCs w:val="20"/>
        </w:rPr>
        <w:t>i</w:t>
      </w:r>
      <w:r w:rsidRPr="009C4740">
        <w:rPr>
          <w:rFonts w:cs="Arial"/>
          <w:szCs w:val="20"/>
        </w:rPr>
        <w:t xml:space="preserve">, </w:t>
      </w:r>
    </w:p>
    <w:p w14:paraId="7B9196DF" w14:textId="77777777" w:rsidR="009249F2" w:rsidRPr="009C4740" w:rsidRDefault="009249F2">
      <w:pPr>
        <w:numPr>
          <w:ilvl w:val="0"/>
          <w:numId w:val="60"/>
        </w:numPr>
        <w:spacing w:after="120"/>
        <w:rPr>
          <w:rFonts w:cs="Arial"/>
          <w:szCs w:val="20"/>
        </w:rPr>
      </w:pPr>
      <w:r w:rsidRPr="009C4740">
        <w:rPr>
          <w:rFonts w:cs="Arial"/>
          <w:szCs w:val="20"/>
        </w:rPr>
        <w:t xml:space="preserve">dodatni arhitekt spletnih rešitev – </w:t>
      </w:r>
      <w:r w:rsidR="00832B16" w:rsidRPr="009C4740">
        <w:rPr>
          <w:rFonts w:cs="Arial"/>
          <w:szCs w:val="20"/>
        </w:rPr>
        <w:t>2</w:t>
      </w:r>
      <w:r w:rsidRPr="009C4740">
        <w:rPr>
          <w:rFonts w:cs="Arial"/>
          <w:szCs w:val="20"/>
        </w:rPr>
        <w:t xml:space="preserve"> točk</w:t>
      </w:r>
      <w:r w:rsidR="00832B16" w:rsidRPr="009C4740">
        <w:rPr>
          <w:rFonts w:cs="Arial"/>
          <w:szCs w:val="20"/>
        </w:rPr>
        <w:t>i</w:t>
      </w:r>
      <w:r w:rsidRPr="009C4740">
        <w:rPr>
          <w:rFonts w:cs="Arial"/>
          <w:szCs w:val="20"/>
        </w:rPr>
        <w:t xml:space="preserve">, </w:t>
      </w:r>
    </w:p>
    <w:p w14:paraId="1B55DD61" w14:textId="77777777" w:rsidR="009249F2" w:rsidRPr="009C4740" w:rsidRDefault="009249F2">
      <w:pPr>
        <w:numPr>
          <w:ilvl w:val="0"/>
          <w:numId w:val="60"/>
        </w:numPr>
        <w:spacing w:after="120"/>
        <w:rPr>
          <w:rFonts w:cs="Arial"/>
          <w:szCs w:val="20"/>
        </w:rPr>
      </w:pPr>
      <w:r w:rsidRPr="009C4740">
        <w:rPr>
          <w:rFonts w:cs="Arial"/>
          <w:szCs w:val="20"/>
        </w:rPr>
        <w:t xml:space="preserve">dodatni razvojni inženir/programer – </w:t>
      </w:r>
      <w:r w:rsidR="00832B16" w:rsidRPr="009C4740">
        <w:rPr>
          <w:rFonts w:cs="Arial"/>
          <w:szCs w:val="20"/>
        </w:rPr>
        <w:t>3</w:t>
      </w:r>
      <w:r w:rsidRPr="009C4740">
        <w:rPr>
          <w:rFonts w:cs="Arial"/>
          <w:szCs w:val="20"/>
        </w:rPr>
        <w:t xml:space="preserve"> točk</w:t>
      </w:r>
      <w:r w:rsidR="00832B16" w:rsidRPr="009C4740">
        <w:rPr>
          <w:rFonts w:cs="Arial"/>
          <w:szCs w:val="20"/>
        </w:rPr>
        <w:t>e</w:t>
      </w:r>
      <w:r w:rsidRPr="009C4740">
        <w:rPr>
          <w:rFonts w:cs="Arial"/>
          <w:szCs w:val="20"/>
        </w:rPr>
        <w:t>,</w:t>
      </w:r>
    </w:p>
    <w:p w14:paraId="481A8929" w14:textId="77777777" w:rsidR="009249F2" w:rsidRPr="009C4740" w:rsidRDefault="009249F2">
      <w:pPr>
        <w:numPr>
          <w:ilvl w:val="0"/>
          <w:numId w:val="60"/>
        </w:numPr>
        <w:spacing w:after="120"/>
        <w:rPr>
          <w:rFonts w:cs="Arial"/>
          <w:szCs w:val="20"/>
        </w:rPr>
      </w:pPr>
      <w:r w:rsidRPr="009C4740">
        <w:rPr>
          <w:rFonts w:cs="Arial"/>
          <w:szCs w:val="20"/>
        </w:rPr>
        <w:t xml:space="preserve">dodatni strokovni sodelavec – </w:t>
      </w:r>
      <w:r w:rsidR="00832B16" w:rsidRPr="009C4740">
        <w:rPr>
          <w:rFonts w:cs="Arial"/>
          <w:szCs w:val="20"/>
        </w:rPr>
        <w:t>3</w:t>
      </w:r>
      <w:r w:rsidRPr="009C4740">
        <w:rPr>
          <w:rFonts w:cs="Arial"/>
          <w:szCs w:val="20"/>
        </w:rPr>
        <w:t xml:space="preserve"> točk</w:t>
      </w:r>
      <w:r w:rsidR="00832B16" w:rsidRPr="009C4740">
        <w:rPr>
          <w:rFonts w:cs="Arial"/>
          <w:szCs w:val="20"/>
        </w:rPr>
        <w:t>e</w:t>
      </w:r>
      <w:r w:rsidRPr="009C4740">
        <w:rPr>
          <w:rFonts w:cs="Arial"/>
          <w:szCs w:val="20"/>
        </w:rPr>
        <w:t xml:space="preserve">, </w:t>
      </w:r>
    </w:p>
    <w:p w14:paraId="3D0CC934" w14:textId="77777777" w:rsidR="009249F2" w:rsidRPr="009C4740" w:rsidRDefault="009249F2" w:rsidP="0032655D">
      <w:pPr>
        <w:autoSpaceDE w:val="0"/>
        <w:autoSpaceDN w:val="0"/>
        <w:adjustRightInd w:val="0"/>
        <w:rPr>
          <w:rFonts w:cs="Arial"/>
          <w:szCs w:val="20"/>
        </w:rPr>
      </w:pPr>
      <w:r w:rsidRPr="009C4740">
        <w:rPr>
          <w:rFonts w:cs="Arial"/>
          <w:szCs w:val="20"/>
        </w:rPr>
        <w:t xml:space="preserve">pri čemer </w:t>
      </w:r>
      <w:r w:rsidRPr="009C4740">
        <w:rPr>
          <w:rFonts w:cs="Arial"/>
          <w:color w:val="000000"/>
          <w:szCs w:val="20"/>
        </w:rPr>
        <w:t>lahko</w:t>
      </w:r>
      <w:r w:rsidRPr="009C4740">
        <w:rPr>
          <w:rFonts w:cs="Arial"/>
          <w:szCs w:val="20"/>
        </w:rPr>
        <w:t xml:space="preserve"> za vsako vrsto kadra prijavi največ dva (2) dodatna človeka. </w:t>
      </w:r>
      <w:bookmarkStart w:id="73" w:name="_Hlk54785304"/>
      <w:bookmarkEnd w:id="72"/>
    </w:p>
    <w:p w14:paraId="2E8FAB88" w14:textId="77777777" w:rsidR="0032655D" w:rsidRPr="009C4740" w:rsidRDefault="0032655D" w:rsidP="00F56ED8">
      <w:pPr>
        <w:autoSpaceDE w:val="0"/>
        <w:autoSpaceDN w:val="0"/>
        <w:adjustRightInd w:val="0"/>
        <w:rPr>
          <w:rFonts w:cs="Arial"/>
          <w:szCs w:val="20"/>
        </w:rPr>
      </w:pPr>
    </w:p>
    <w:p w14:paraId="58B43980" w14:textId="77777777" w:rsidR="009249F2" w:rsidRPr="009C4740" w:rsidRDefault="009249F2" w:rsidP="009249F2">
      <w:pPr>
        <w:spacing w:after="240"/>
        <w:rPr>
          <w:rFonts w:cs="Arial"/>
          <w:szCs w:val="20"/>
        </w:rPr>
      </w:pPr>
      <w:r w:rsidRPr="009C4740">
        <w:rPr>
          <w:rFonts w:cs="Arial"/>
          <w:szCs w:val="20"/>
        </w:rPr>
        <w:t xml:space="preserve">Dodatno prijavljeni kader mora izpolnjevati vse pogoje, kot so navedeni pri posamezni vrsti kadra v točki </w:t>
      </w:r>
      <w:r w:rsidR="0032655D" w:rsidRPr="009C4740">
        <w:rPr>
          <w:rFonts w:cs="Arial"/>
          <w:szCs w:val="20"/>
        </w:rPr>
        <w:t>8.4.2.</w:t>
      </w:r>
    </w:p>
    <w:tbl>
      <w:tblPr>
        <w:tblStyle w:val="Tabelamrea2"/>
        <w:tblW w:w="0" w:type="dxa"/>
        <w:tblInd w:w="113" w:type="dxa"/>
        <w:tblLook w:val="04A0" w:firstRow="1" w:lastRow="0" w:firstColumn="1" w:lastColumn="0" w:noHBand="0" w:noVBand="1"/>
      </w:tblPr>
      <w:tblGrid>
        <w:gridCol w:w="6645"/>
        <w:gridCol w:w="2302"/>
      </w:tblGrid>
      <w:tr w:rsidR="009249F2" w:rsidRPr="009C4740" w14:paraId="2CDC4E39" w14:textId="77777777" w:rsidTr="00A4623A">
        <w:tc>
          <w:tcPr>
            <w:tcW w:w="6728" w:type="dxa"/>
          </w:tcPr>
          <w:bookmarkEnd w:id="71"/>
          <w:bookmarkEnd w:id="73"/>
          <w:p w14:paraId="150ECD14" w14:textId="77777777" w:rsidR="009249F2" w:rsidRPr="009C4740" w:rsidRDefault="009249F2" w:rsidP="009249F2">
            <w:pPr>
              <w:spacing w:after="120"/>
              <w:rPr>
                <w:rFonts w:cs="Arial"/>
                <w:szCs w:val="20"/>
              </w:rPr>
            </w:pPr>
            <w:r w:rsidRPr="009C4740">
              <w:rPr>
                <w:rFonts w:cs="Arial"/>
                <w:szCs w:val="20"/>
              </w:rPr>
              <w:lastRenderedPageBreak/>
              <w:t>Opis vrednotenja</w:t>
            </w:r>
          </w:p>
        </w:tc>
        <w:tc>
          <w:tcPr>
            <w:tcW w:w="2339" w:type="dxa"/>
          </w:tcPr>
          <w:p w14:paraId="73DE291E" w14:textId="77777777" w:rsidR="009249F2" w:rsidRPr="009C4740" w:rsidRDefault="009249F2" w:rsidP="009249F2">
            <w:pPr>
              <w:spacing w:after="120"/>
              <w:rPr>
                <w:rFonts w:cs="Arial"/>
                <w:szCs w:val="20"/>
              </w:rPr>
            </w:pPr>
            <w:r w:rsidRPr="009C4740">
              <w:rPr>
                <w:rFonts w:cs="Arial"/>
                <w:szCs w:val="20"/>
              </w:rPr>
              <w:t>Št. točk</w:t>
            </w:r>
          </w:p>
        </w:tc>
      </w:tr>
      <w:tr w:rsidR="009249F2" w:rsidRPr="009C4740" w14:paraId="49586ECA" w14:textId="77777777" w:rsidTr="00A4623A">
        <w:tc>
          <w:tcPr>
            <w:tcW w:w="6728" w:type="dxa"/>
          </w:tcPr>
          <w:p w14:paraId="1AB1B0F5" w14:textId="77777777" w:rsidR="009249F2" w:rsidRPr="009C4740" w:rsidRDefault="009249F2">
            <w:pPr>
              <w:numPr>
                <w:ilvl w:val="0"/>
                <w:numId w:val="61"/>
              </w:numPr>
              <w:spacing w:after="120"/>
              <w:rPr>
                <w:rFonts w:cs="Arial"/>
                <w:szCs w:val="20"/>
              </w:rPr>
            </w:pPr>
            <w:r w:rsidRPr="009C4740">
              <w:rPr>
                <w:rFonts w:cs="Arial"/>
                <w:szCs w:val="20"/>
              </w:rPr>
              <w:t>Ponudnik ni prijavil dodatnega kadra</w:t>
            </w:r>
          </w:p>
        </w:tc>
        <w:tc>
          <w:tcPr>
            <w:tcW w:w="2339" w:type="dxa"/>
          </w:tcPr>
          <w:p w14:paraId="2DDE6F16" w14:textId="77777777" w:rsidR="009249F2" w:rsidRPr="009C4740" w:rsidRDefault="009249F2" w:rsidP="009249F2">
            <w:pPr>
              <w:spacing w:after="120"/>
              <w:rPr>
                <w:rFonts w:cs="Arial"/>
                <w:szCs w:val="20"/>
              </w:rPr>
            </w:pPr>
            <w:r w:rsidRPr="009C4740">
              <w:rPr>
                <w:rFonts w:cs="Arial"/>
                <w:szCs w:val="20"/>
              </w:rPr>
              <w:t>0</w:t>
            </w:r>
          </w:p>
        </w:tc>
      </w:tr>
      <w:tr w:rsidR="009249F2" w:rsidRPr="009C4740" w14:paraId="3CEB0497" w14:textId="77777777" w:rsidTr="00A4623A">
        <w:tc>
          <w:tcPr>
            <w:tcW w:w="6728" w:type="dxa"/>
          </w:tcPr>
          <w:p w14:paraId="609F2661" w14:textId="77777777" w:rsidR="009249F2" w:rsidRPr="009C4740" w:rsidRDefault="009249F2">
            <w:pPr>
              <w:numPr>
                <w:ilvl w:val="0"/>
                <w:numId w:val="61"/>
              </w:numPr>
              <w:spacing w:after="120"/>
              <w:rPr>
                <w:rFonts w:cs="Arial"/>
                <w:szCs w:val="20"/>
              </w:rPr>
            </w:pPr>
            <w:r w:rsidRPr="009C4740">
              <w:rPr>
                <w:rFonts w:cs="Arial"/>
                <w:szCs w:val="20"/>
              </w:rPr>
              <w:t>Ponudnik je prijavil dodatni kader:</w:t>
            </w:r>
          </w:p>
        </w:tc>
        <w:tc>
          <w:tcPr>
            <w:tcW w:w="2339" w:type="dxa"/>
          </w:tcPr>
          <w:p w14:paraId="54903FC3" w14:textId="77777777" w:rsidR="009249F2" w:rsidRPr="009C4740" w:rsidRDefault="00832B16" w:rsidP="009249F2">
            <w:pPr>
              <w:spacing w:after="120"/>
              <w:rPr>
                <w:rFonts w:cs="Arial"/>
                <w:szCs w:val="20"/>
              </w:rPr>
            </w:pPr>
            <w:r w:rsidRPr="009C4740">
              <w:rPr>
                <w:rFonts w:cs="Arial"/>
                <w:szCs w:val="20"/>
              </w:rPr>
              <w:t>2</w:t>
            </w:r>
            <w:r w:rsidR="009249F2" w:rsidRPr="009C4740">
              <w:rPr>
                <w:rFonts w:cs="Arial"/>
                <w:szCs w:val="20"/>
              </w:rPr>
              <w:t xml:space="preserve"> – </w:t>
            </w:r>
            <w:r w:rsidRPr="009C4740">
              <w:rPr>
                <w:rFonts w:cs="Arial"/>
                <w:szCs w:val="20"/>
              </w:rPr>
              <w:t>20</w:t>
            </w:r>
          </w:p>
        </w:tc>
      </w:tr>
      <w:tr w:rsidR="009249F2" w:rsidRPr="009C4740" w14:paraId="4D705059" w14:textId="77777777" w:rsidTr="00A4623A">
        <w:tc>
          <w:tcPr>
            <w:tcW w:w="6728" w:type="dxa"/>
          </w:tcPr>
          <w:p w14:paraId="1F1BEC26" w14:textId="77777777" w:rsidR="009249F2" w:rsidRPr="009C4740" w:rsidRDefault="009249F2">
            <w:pPr>
              <w:numPr>
                <w:ilvl w:val="0"/>
                <w:numId w:val="60"/>
              </w:numPr>
              <w:spacing w:after="120"/>
              <w:rPr>
                <w:rFonts w:cs="Arial"/>
                <w:szCs w:val="20"/>
              </w:rPr>
            </w:pPr>
            <w:r w:rsidRPr="009C4740">
              <w:rPr>
                <w:rFonts w:cs="Arial"/>
                <w:szCs w:val="20"/>
              </w:rPr>
              <w:t>UX/UI oblikovalec</w:t>
            </w:r>
          </w:p>
        </w:tc>
        <w:tc>
          <w:tcPr>
            <w:tcW w:w="2339" w:type="dxa"/>
          </w:tcPr>
          <w:p w14:paraId="0D3F38BD" w14:textId="77777777" w:rsidR="009249F2" w:rsidRPr="009C4740" w:rsidRDefault="00832B16" w:rsidP="009249F2">
            <w:pPr>
              <w:spacing w:after="120"/>
              <w:rPr>
                <w:rFonts w:cs="Arial"/>
                <w:szCs w:val="20"/>
              </w:rPr>
            </w:pPr>
            <w:r w:rsidRPr="009C4740">
              <w:rPr>
                <w:rFonts w:cs="Arial"/>
                <w:szCs w:val="20"/>
              </w:rPr>
              <w:t>2</w:t>
            </w:r>
            <w:r w:rsidR="009249F2" w:rsidRPr="009C4740">
              <w:rPr>
                <w:rFonts w:cs="Arial"/>
                <w:szCs w:val="20"/>
              </w:rPr>
              <w:t xml:space="preserve"> ali </w:t>
            </w:r>
            <w:r w:rsidRPr="009C4740">
              <w:rPr>
                <w:rFonts w:cs="Arial"/>
                <w:szCs w:val="20"/>
              </w:rPr>
              <w:t>4</w:t>
            </w:r>
          </w:p>
        </w:tc>
      </w:tr>
      <w:tr w:rsidR="009249F2" w:rsidRPr="009C4740" w14:paraId="7EE9C4F9" w14:textId="77777777" w:rsidTr="00A4623A">
        <w:tc>
          <w:tcPr>
            <w:tcW w:w="6728" w:type="dxa"/>
          </w:tcPr>
          <w:p w14:paraId="68C74E2E" w14:textId="77777777" w:rsidR="009249F2" w:rsidRPr="009C4740" w:rsidRDefault="009249F2">
            <w:pPr>
              <w:numPr>
                <w:ilvl w:val="0"/>
                <w:numId w:val="60"/>
              </w:numPr>
              <w:spacing w:after="120"/>
              <w:rPr>
                <w:rFonts w:cs="Arial"/>
                <w:szCs w:val="20"/>
              </w:rPr>
            </w:pPr>
            <w:r w:rsidRPr="009C4740">
              <w:rPr>
                <w:rFonts w:cs="Arial"/>
                <w:szCs w:val="20"/>
              </w:rPr>
              <w:t>arhitekt spletnih rešitev</w:t>
            </w:r>
          </w:p>
        </w:tc>
        <w:tc>
          <w:tcPr>
            <w:tcW w:w="2339" w:type="dxa"/>
          </w:tcPr>
          <w:p w14:paraId="410F3179" w14:textId="77777777" w:rsidR="009249F2" w:rsidRPr="009C4740" w:rsidRDefault="00832B16" w:rsidP="009249F2">
            <w:pPr>
              <w:spacing w:after="120"/>
              <w:rPr>
                <w:rFonts w:cs="Arial"/>
                <w:szCs w:val="20"/>
              </w:rPr>
            </w:pPr>
            <w:r w:rsidRPr="009C4740">
              <w:rPr>
                <w:rFonts w:cs="Arial"/>
                <w:szCs w:val="20"/>
              </w:rPr>
              <w:t>2</w:t>
            </w:r>
            <w:r w:rsidR="009249F2" w:rsidRPr="009C4740">
              <w:rPr>
                <w:rFonts w:cs="Arial"/>
                <w:szCs w:val="20"/>
              </w:rPr>
              <w:t xml:space="preserve"> ali </w:t>
            </w:r>
            <w:r w:rsidRPr="009C4740">
              <w:rPr>
                <w:rFonts w:cs="Arial"/>
                <w:szCs w:val="20"/>
              </w:rPr>
              <w:t>4</w:t>
            </w:r>
          </w:p>
        </w:tc>
      </w:tr>
      <w:tr w:rsidR="009249F2" w:rsidRPr="009C4740" w14:paraId="5D906D1D" w14:textId="77777777" w:rsidTr="00A4623A">
        <w:tc>
          <w:tcPr>
            <w:tcW w:w="6728" w:type="dxa"/>
          </w:tcPr>
          <w:p w14:paraId="69367260" w14:textId="77777777" w:rsidR="009249F2" w:rsidRPr="009C4740" w:rsidRDefault="009249F2">
            <w:pPr>
              <w:numPr>
                <w:ilvl w:val="0"/>
                <w:numId w:val="60"/>
              </w:numPr>
              <w:spacing w:after="120"/>
              <w:rPr>
                <w:rFonts w:cs="Arial"/>
                <w:szCs w:val="20"/>
              </w:rPr>
            </w:pPr>
            <w:r w:rsidRPr="009C4740">
              <w:rPr>
                <w:rFonts w:cs="Arial"/>
                <w:szCs w:val="20"/>
              </w:rPr>
              <w:t>razvojni inženir/programer</w:t>
            </w:r>
          </w:p>
        </w:tc>
        <w:tc>
          <w:tcPr>
            <w:tcW w:w="2339" w:type="dxa"/>
          </w:tcPr>
          <w:p w14:paraId="68CEB8B2" w14:textId="77777777" w:rsidR="009249F2" w:rsidRPr="009C4740" w:rsidRDefault="00832B16" w:rsidP="009249F2">
            <w:pPr>
              <w:spacing w:after="120"/>
              <w:rPr>
                <w:rFonts w:cs="Arial"/>
                <w:szCs w:val="20"/>
              </w:rPr>
            </w:pPr>
            <w:r w:rsidRPr="009C4740">
              <w:rPr>
                <w:rFonts w:cs="Arial"/>
                <w:szCs w:val="20"/>
              </w:rPr>
              <w:t>3</w:t>
            </w:r>
            <w:r w:rsidR="009249F2" w:rsidRPr="009C4740">
              <w:rPr>
                <w:rFonts w:cs="Arial"/>
                <w:szCs w:val="20"/>
              </w:rPr>
              <w:t xml:space="preserve"> ali </w:t>
            </w:r>
            <w:r w:rsidRPr="009C4740">
              <w:rPr>
                <w:rFonts w:cs="Arial"/>
                <w:szCs w:val="20"/>
              </w:rPr>
              <w:t>6</w:t>
            </w:r>
          </w:p>
        </w:tc>
      </w:tr>
      <w:tr w:rsidR="009249F2" w:rsidRPr="009C4740" w14:paraId="6747F3A8" w14:textId="77777777" w:rsidTr="00A4623A">
        <w:tc>
          <w:tcPr>
            <w:tcW w:w="6728" w:type="dxa"/>
          </w:tcPr>
          <w:p w14:paraId="08B6D352" w14:textId="77777777" w:rsidR="009249F2" w:rsidRPr="009C4740" w:rsidRDefault="009249F2">
            <w:pPr>
              <w:numPr>
                <w:ilvl w:val="0"/>
                <w:numId w:val="60"/>
              </w:numPr>
              <w:spacing w:after="120"/>
              <w:rPr>
                <w:rFonts w:cs="Arial"/>
                <w:szCs w:val="20"/>
              </w:rPr>
            </w:pPr>
            <w:r w:rsidRPr="009C4740">
              <w:rPr>
                <w:rFonts w:cs="Arial"/>
                <w:szCs w:val="20"/>
              </w:rPr>
              <w:t>strokovni sodelavec</w:t>
            </w:r>
          </w:p>
        </w:tc>
        <w:tc>
          <w:tcPr>
            <w:tcW w:w="2339" w:type="dxa"/>
          </w:tcPr>
          <w:p w14:paraId="68D5A5D6" w14:textId="77777777" w:rsidR="009249F2" w:rsidRPr="009C4740" w:rsidRDefault="00832B16" w:rsidP="009249F2">
            <w:pPr>
              <w:spacing w:after="120"/>
              <w:rPr>
                <w:rFonts w:cs="Arial"/>
                <w:szCs w:val="20"/>
              </w:rPr>
            </w:pPr>
            <w:r w:rsidRPr="009C4740">
              <w:rPr>
                <w:rFonts w:cs="Arial"/>
                <w:szCs w:val="20"/>
              </w:rPr>
              <w:t>3</w:t>
            </w:r>
            <w:r w:rsidR="009249F2" w:rsidRPr="009C4740">
              <w:rPr>
                <w:rFonts w:cs="Arial"/>
                <w:szCs w:val="20"/>
              </w:rPr>
              <w:t xml:space="preserve"> ali </w:t>
            </w:r>
            <w:r w:rsidRPr="009C4740">
              <w:rPr>
                <w:rFonts w:cs="Arial"/>
                <w:szCs w:val="20"/>
              </w:rPr>
              <w:t>6</w:t>
            </w:r>
          </w:p>
        </w:tc>
      </w:tr>
    </w:tbl>
    <w:p w14:paraId="4E5B69F8" w14:textId="77777777" w:rsidR="00781002" w:rsidRPr="009C4740" w:rsidRDefault="00781002" w:rsidP="009249F2">
      <w:pPr>
        <w:spacing w:before="240" w:after="120"/>
        <w:rPr>
          <w:rFonts w:cs="Arial"/>
          <w:b/>
          <w:bCs/>
          <w:i/>
          <w:iCs/>
          <w:szCs w:val="20"/>
          <w:u w:val="single"/>
        </w:rPr>
      </w:pPr>
      <w:r w:rsidRPr="009C4740">
        <w:rPr>
          <w:rFonts w:cs="Arial"/>
          <w:b/>
          <w:bCs/>
          <w:i/>
          <w:iCs/>
          <w:szCs w:val="20"/>
          <w:u w:val="single"/>
        </w:rPr>
        <w:t>Merilo 2</w:t>
      </w:r>
    </w:p>
    <w:p w14:paraId="23FD2530" w14:textId="77777777" w:rsidR="008A2DC4" w:rsidRPr="009C4740" w:rsidRDefault="008A2DC4" w:rsidP="008A2DC4">
      <w:pPr>
        <w:spacing w:before="240" w:after="120"/>
        <w:rPr>
          <w:rFonts w:cs="Arial"/>
          <w:szCs w:val="20"/>
        </w:rPr>
      </w:pPr>
      <w:r w:rsidRPr="009C4740">
        <w:rPr>
          <w:rFonts w:cs="Arial"/>
          <w:szCs w:val="20"/>
        </w:rPr>
        <w:t xml:space="preserve">Naročnik bo za potrebe ocenjevanja idejnega načrta imenoval tričlansko strokovno komisijo, ki bo ocenila oddane idejne načrte. </w:t>
      </w:r>
      <w:r w:rsidR="00A505E3" w:rsidRPr="009C4740">
        <w:rPr>
          <w:rFonts w:cs="Arial"/>
          <w:szCs w:val="20"/>
        </w:rPr>
        <w:t xml:space="preserve">Ponudnik lahko za idejni načrt skupaj dobi največ </w:t>
      </w:r>
      <w:r w:rsidR="001754FB" w:rsidRPr="009C4740">
        <w:rPr>
          <w:rFonts w:cs="Arial"/>
          <w:szCs w:val="20"/>
        </w:rPr>
        <w:t>30</w:t>
      </w:r>
      <w:r w:rsidR="00A505E3" w:rsidRPr="009C4740">
        <w:rPr>
          <w:rFonts w:cs="Arial"/>
          <w:szCs w:val="20"/>
        </w:rPr>
        <w:t xml:space="preserve"> točk.</w:t>
      </w:r>
    </w:p>
    <w:p w14:paraId="418870F6" w14:textId="77777777" w:rsidR="008A2DC4" w:rsidRPr="009C4740" w:rsidRDefault="008A2DC4" w:rsidP="008A2DC4">
      <w:pPr>
        <w:spacing w:before="240" w:after="120"/>
        <w:rPr>
          <w:rFonts w:cs="Arial"/>
          <w:szCs w:val="20"/>
        </w:rPr>
      </w:pPr>
      <w:r w:rsidRPr="009C4740">
        <w:rPr>
          <w:rFonts w:cs="Arial"/>
          <w:szCs w:val="20"/>
        </w:rPr>
        <w:t>Idejni načrt obsega dva dela, pri čemer se vsak del idejnega načrta ocenjuje posebej, in sicer:</w:t>
      </w:r>
    </w:p>
    <w:p w14:paraId="2A6274FF" w14:textId="77777777" w:rsidR="008A2DC4" w:rsidRPr="009C4740" w:rsidRDefault="008A2DC4" w:rsidP="00A505E3">
      <w:pPr>
        <w:pStyle w:val="Odstavekseznama"/>
        <w:numPr>
          <w:ilvl w:val="0"/>
          <w:numId w:val="70"/>
        </w:numPr>
        <w:spacing w:before="240" w:after="120"/>
        <w:rPr>
          <w:rFonts w:ascii="Arial" w:hAnsi="Arial" w:cs="Arial"/>
          <w:sz w:val="20"/>
        </w:rPr>
      </w:pPr>
      <w:r w:rsidRPr="009C4740">
        <w:rPr>
          <w:rFonts w:ascii="Arial" w:hAnsi="Arial" w:cs="Arial"/>
          <w:sz w:val="20"/>
        </w:rPr>
        <w:t>Prvi del</w:t>
      </w:r>
      <w:r w:rsidR="00A505E3" w:rsidRPr="009C4740">
        <w:rPr>
          <w:rFonts w:ascii="Arial" w:hAnsi="Arial" w:cs="Arial"/>
          <w:sz w:val="20"/>
        </w:rPr>
        <w:t xml:space="preserve">: </w:t>
      </w:r>
      <w:r w:rsidRPr="009C4740">
        <w:rPr>
          <w:rFonts w:ascii="Arial" w:hAnsi="Arial" w:cs="Arial"/>
          <w:sz w:val="20"/>
        </w:rPr>
        <w:t>konceptualna in vsebinska zasnova RPLS</w:t>
      </w:r>
    </w:p>
    <w:p w14:paraId="1E2F1622" w14:textId="77777777" w:rsidR="008A2DC4" w:rsidRPr="009C4740" w:rsidRDefault="008A2DC4" w:rsidP="008A2DC4">
      <w:pPr>
        <w:spacing w:before="240" w:after="120"/>
        <w:rPr>
          <w:rFonts w:cs="Arial"/>
          <w:szCs w:val="20"/>
        </w:rPr>
      </w:pPr>
      <w:r w:rsidRPr="009C4740">
        <w:rPr>
          <w:rFonts w:cs="Arial"/>
          <w:szCs w:val="20"/>
        </w:rPr>
        <w:t xml:space="preserve">V okviru tega dela mora ponudnik pripraviti </w:t>
      </w:r>
      <w:r w:rsidR="00A505E3" w:rsidRPr="009C4740">
        <w:rPr>
          <w:rFonts w:cs="Arial"/>
          <w:szCs w:val="20"/>
        </w:rPr>
        <w:t>idejno</w:t>
      </w:r>
      <w:r w:rsidRPr="009C4740">
        <w:rPr>
          <w:rFonts w:cs="Arial"/>
          <w:szCs w:val="20"/>
        </w:rPr>
        <w:t xml:space="preserve"> zasnovo, ki </w:t>
      </w:r>
      <w:r w:rsidR="00A505E3" w:rsidRPr="009C4740">
        <w:rPr>
          <w:rFonts w:cs="Arial"/>
          <w:szCs w:val="20"/>
        </w:rPr>
        <w:t xml:space="preserve">odraža koncept in vsebino RPLS. Ponudnik mora idejno zasnovo pripraviti na način, da z uporabo </w:t>
      </w:r>
      <w:proofErr w:type="spellStart"/>
      <w:r w:rsidR="00A505E3" w:rsidRPr="009C4740">
        <w:rPr>
          <w:rFonts w:cs="Arial"/>
          <w:szCs w:val="20"/>
        </w:rPr>
        <w:t>mockup</w:t>
      </w:r>
      <w:proofErr w:type="spellEnd"/>
      <w:r w:rsidR="00A505E3" w:rsidRPr="009C4740">
        <w:rPr>
          <w:rFonts w:cs="Arial"/>
          <w:szCs w:val="20"/>
        </w:rPr>
        <w:t>-ov prikaže okvirno vsebinsko zasnovo:</w:t>
      </w:r>
    </w:p>
    <w:p w14:paraId="0F70D25F" w14:textId="77777777" w:rsidR="00A505E3" w:rsidRPr="009C4740" w:rsidRDefault="00A505E3" w:rsidP="00A505E3">
      <w:pPr>
        <w:pStyle w:val="Odstavekseznama"/>
        <w:numPr>
          <w:ilvl w:val="0"/>
          <w:numId w:val="60"/>
        </w:numPr>
        <w:spacing w:before="120" w:after="120"/>
        <w:ind w:left="1066" w:hanging="357"/>
        <w:contextualSpacing/>
        <w:rPr>
          <w:rFonts w:ascii="Arial" w:hAnsi="Arial" w:cs="Arial"/>
          <w:sz w:val="20"/>
        </w:rPr>
      </w:pPr>
      <w:r w:rsidRPr="009C4740">
        <w:rPr>
          <w:rFonts w:ascii="Arial" w:hAnsi="Arial" w:cs="Arial"/>
          <w:sz w:val="20"/>
        </w:rPr>
        <w:t>vstopne (domače) strani</w:t>
      </w:r>
    </w:p>
    <w:p w14:paraId="76434CF1" w14:textId="77777777" w:rsidR="00A505E3" w:rsidRPr="009C4740" w:rsidRDefault="00A505E3" w:rsidP="00A505E3">
      <w:pPr>
        <w:pStyle w:val="Odstavekseznama"/>
        <w:numPr>
          <w:ilvl w:val="0"/>
          <w:numId w:val="60"/>
        </w:numPr>
        <w:spacing w:before="120" w:after="120"/>
        <w:ind w:left="1066" w:hanging="357"/>
        <w:contextualSpacing/>
        <w:rPr>
          <w:rFonts w:ascii="Arial" w:hAnsi="Arial" w:cs="Arial"/>
          <w:sz w:val="20"/>
        </w:rPr>
      </w:pPr>
      <w:r w:rsidRPr="009C4740">
        <w:rPr>
          <w:rFonts w:ascii="Arial" w:hAnsi="Arial" w:cs="Arial"/>
          <w:sz w:val="20"/>
        </w:rPr>
        <w:t>strani posamezne lokalne skupnosti</w:t>
      </w:r>
    </w:p>
    <w:p w14:paraId="0EEBAFDE" w14:textId="77777777" w:rsidR="00A505E3" w:rsidRPr="009C4740" w:rsidRDefault="00A505E3" w:rsidP="00A505E3">
      <w:pPr>
        <w:pStyle w:val="Odstavekseznama"/>
        <w:numPr>
          <w:ilvl w:val="0"/>
          <w:numId w:val="60"/>
        </w:numPr>
        <w:spacing w:before="120" w:after="120"/>
        <w:ind w:left="1066" w:hanging="357"/>
        <w:contextualSpacing/>
        <w:rPr>
          <w:rFonts w:ascii="Arial" w:hAnsi="Arial" w:cs="Arial"/>
          <w:sz w:val="20"/>
        </w:rPr>
      </w:pPr>
      <w:r w:rsidRPr="009C4740">
        <w:rPr>
          <w:rFonts w:ascii="Arial" w:hAnsi="Arial" w:cs="Arial"/>
          <w:sz w:val="20"/>
        </w:rPr>
        <w:t>strani posameznega akta lokalne skupnosti</w:t>
      </w:r>
    </w:p>
    <w:p w14:paraId="02C683EF" w14:textId="77777777" w:rsidR="00A505E3" w:rsidRPr="009C4740" w:rsidRDefault="00A505E3" w:rsidP="00A505E3">
      <w:pPr>
        <w:pStyle w:val="Odstavekseznama"/>
        <w:numPr>
          <w:ilvl w:val="0"/>
          <w:numId w:val="60"/>
        </w:numPr>
        <w:spacing w:before="120" w:after="120"/>
        <w:ind w:left="1066" w:hanging="357"/>
        <w:contextualSpacing/>
        <w:rPr>
          <w:rFonts w:ascii="Arial" w:hAnsi="Arial" w:cs="Arial"/>
          <w:sz w:val="20"/>
        </w:rPr>
      </w:pPr>
      <w:r w:rsidRPr="009C4740">
        <w:rPr>
          <w:rFonts w:ascii="Arial" w:hAnsi="Arial" w:cs="Arial"/>
          <w:sz w:val="20"/>
        </w:rPr>
        <w:t>naprednega iskalnika.</w:t>
      </w:r>
    </w:p>
    <w:p w14:paraId="14C028B7" w14:textId="77777777" w:rsidR="00832B16" w:rsidRPr="009C4740" w:rsidRDefault="00832B16" w:rsidP="00832B16">
      <w:pPr>
        <w:spacing w:before="120" w:after="120"/>
        <w:contextualSpacing/>
        <w:rPr>
          <w:rFonts w:cs="Arial"/>
        </w:rPr>
      </w:pPr>
      <w:r w:rsidRPr="009C4740">
        <w:rPr>
          <w:rFonts w:cs="Arial"/>
        </w:rPr>
        <w:t xml:space="preserve">Ponudnik mora predložiti za vsako alinejo en (1) </w:t>
      </w:r>
      <w:proofErr w:type="spellStart"/>
      <w:r w:rsidRPr="009C4740">
        <w:rPr>
          <w:rFonts w:cs="Arial"/>
        </w:rPr>
        <w:t>mockup</w:t>
      </w:r>
      <w:proofErr w:type="spellEnd"/>
      <w:r w:rsidRPr="009C4740">
        <w:rPr>
          <w:rFonts w:cs="Arial"/>
        </w:rPr>
        <w:t xml:space="preserve">. </w:t>
      </w:r>
    </w:p>
    <w:p w14:paraId="2AE6B380" w14:textId="77777777" w:rsidR="008A2DC4" w:rsidRPr="009C4740" w:rsidRDefault="008A2DC4" w:rsidP="00A505E3">
      <w:pPr>
        <w:pStyle w:val="Odstavekseznama"/>
        <w:numPr>
          <w:ilvl w:val="0"/>
          <w:numId w:val="70"/>
        </w:numPr>
        <w:spacing w:before="240" w:after="120"/>
        <w:rPr>
          <w:rFonts w:ascii="Arial" w:hAnsi="Arial" w:cs="Arial"/>
          <w:sz w:val="20"/>
        </w:rPr>
      </w:pPr>
      <w:r w:rsidRPr="009C4740">
        <w:rPr>
          <w:rFonts w:ascii="Arial" w:hAnsi="Arial" w:cs="Arial"/>
          <w:sz w:val="20"/>
        </w:rPr>
        <w:t>Drugi del</w:t>
      </w:r>
      <w:r w:rsidR="00A505E3" w:rsidRPr="009C4740">
        <w:rPr>
          <w:rFonts w:ascii="Arial" w:hAnsi="Arial" w:cs="Arial"/>
          <w:sz w:val="20"/>
        </w:rPr>
        <w:t xml:space="preserve">: </w:t>
      </w:r>
      <w:r w:rsidRPr="009C4740">
        <w:rPr>
          <w:rFonts w:ascii="Arial" w:hAnsi="Arial" w:cs="Arial"/>
          <w:sz w:val="20"/>
        </w:rPr>
        <w:t xml:space="preserve">arhitekturna zasnova RPLS </w:t>
      </w:r>
    </w:p>
    <w:p w14:paraId="6F80F6C3" w14:textId="77777777" w:rsidR="00832B16" w:rsidRPr="009C4740" w:rsidRDefault="008A2DC4" w:rsidP="008A2DC4">
      <w:pPr>
        <w:spacing w:before="240" w:after="120"/>
        <w:rPr>
          <w:rFonts w:cs="Arial"/>
          <w:szCs w:val="20"/>
        </w:rPr>
      </w:pPr>
      <w:r w:rsidRPr="009C4740">
        <w:rPr>
          <w:rFonts w:cs="Arial"/>
          <w:szCs w:val="20"/>
        </w:rPr>
        <w:t xml:space="preserve">V okviru tega dela mora ponudnik pripraviti predlog arhitekturne zasnove </w:t>
      </w:r>
      <w:r w:rsidR="00A505E3" w:rsidRPr="009C4740">
        <w:rPr>
          <w:rFonts w:cs="Arial"/>
          <w:szCs w:val="20"/>
        </w:rPr>
        <w:t xml:space="preserve">s predvidenimi integracijami in opisati izhodišča </w:t>
      </w:r>
      <w:r w:rsidR="00832B16" w:rsidRPr="009C4740">
        <w:rPr>
          <w:rFonts w:cs="Arial"/>
          <w:szCs w:val="20"/>
        </w:rPr>
        <w:t xml:space="preserve">za pripravo </w:t>
      </w:r>
      <w:r w:rsidR="00A505E3" w:rsidRPr="009C4740">
        <w:rPr>
          <w:rFonts w:cs="Arial"/>
          <w:szCs w:val="20"/>
        </w:rPr>
        <w:t xml:space="preserve">podatkovnih modelov </w:t>
      </w:r>
      <w:r w:rsidR="00832B16" w:rsidRPr="009C4740">
        <w:rPr>
          <w:rFonts w:cs="Arial"/>
          <w:szCs w:val="20"/>
        </w:rPr>
        <w:t>in</w:t>
      </w:r>
      <w:r w:rsidR="00A505E3" w:rsidRPr="009C4740">
        <w:rPr>
          <w:rFonts w:cs="Arial"/>
          <w:szCs w:val="20"/>
        </w:rPr>
        <w:t xml:space="preserve"> način</w:t>
      </w:r>
      <w:r w:rsidR="00832B16" w:rsidRPr="009C4740">
        <w:rPr>
          <w:rFonts w:cs="Arial"/>
          <w:szCs w:val="20"/>
        </w:rPr>
        <w:t>ov</w:t>
      </w:r>
      <w:r w:rsidR="00A505E3" w:rsidRPr="009C4740">
        <w:rPr>
          <w:rFonts w:cs="Arial"/>
          <w:szCs w:val="20"/>
        </w:rPr>
        <w:t xml:space="preserve"> povezovanja</w:t>
      </w:r>
      <w:r w:rsidR="00832B16" w:rsidRPr="009C4740">
        <w:rPr>
          <w:rFonts w:cs="Arial"/>
          <w:szCs w:val="20"/>
        </w:rPr>
        <w:t xml:space="preserve"> z različnimi viri. </w:t>
      </w:r>
    </w:p>
    <w:p w14:paraId="418778B2" w14:textId="77777777" w:rsidR="008A2DC4" w:rsidRPr="009C4740" w:rsidRDefault="00832B16" w:rsidP="008A2DC4">
      <w:pPr>
        <w:spacing w:before="240" w:after="120"/>
        <w:rPr>
          <w:rFonts w:cs="Arial"/>
          <w:szCs w:val="20"/>
        </w:rPr>
      </w:pPr>
      <w:r w:rsidRPr="009C4740">
        <w:rPr>
          <w:rFonts w:cs="Arial"/>
          <w:szCs w:val="20"/>
        </w:rPr>
        <w:t xml:space="preserve">Ponudnik mora predložiti eno (1) shemo arhitekturne zasnove. </w:t>
      </w:r>
      <w:r w:rsidR="00A505E3" w:rsidRPr="009C4740">
        <w:rPr>
          <w:rFonts w:cs="Arial"/>
          <w:szCs w:val="20"/>
        </w:rPr>
        <w:t xml:space="preserve"> </w:t>
      </w:r>
    </w:p>
    <w:p w14:paraId="052E2733" w14:textId="77777777" w:rsidR="008A2DC4" w:rsidRPr="009C4740" w:rsidRDefault="008A2DC4" w:rsidP="008A2DC4">
      <w:pPr>
        <w:spacing w:before="240" w:after="120"/>
        <w:rPr>
          <w:rFonts w:cs="Arial"/>
          <w:szCs w:val="20"/>
        </w:rPr>
      </w:pPr>
      <w:r w:rsidRPr="009C4740">
        <w:rPr>
          <w:rFonts w:cs="Arial"/>
          <w:szCs w:val="20"/>
        </w:rPr>
        <w:t xml:space="preserve">Komisija bo vsako postavko (a in b) ocenila po </w:t>
      </w:r>
      <w:r w:rsidR="00A505E3" w:rsidRPr="009C4740">
        <w:rPr>
          <w:rFonts w:cs="Arial"/>
          <w:szCs w:val="20"/>
        </w:rPr>
        <w:t>naslednjem</w:t>
      </w:r>
      <w:r w:rsidRPr="009C4740">
        <w:rPr>
          <w:rFonts w:cs="Arial"/>
          <w:szCs w:val="20"/>
        </w:rPr>
        <w:t xml:space="preserve"> postopku:</w:t>
      </w:r>
    </w:p>
    <w:p w14:paraId="56A27D88" w14:textId="77777777" w:rsidR="008A2DC4" w:rsidRPr="009C4740" w:rsidRDefault="008A2DC4" w:rsidP="00A505E3">
      <w:pPr>
        <w:pStyle w:val="Odstavekseznama"/>
        <w:numPr>
          <w:ilvl w:val="0"/>
          <w:numId w:val="71"/>
        </w:numPr>
        <w:spacing w:before="240" w:after="120"/>
        <w:rPr>
          <w:rFonts w:ascii="Arial" w:hAnsi="Arial" w:cs="Arial"/>
          <w:sz w:val="20"/>
        </w:rPr>
      </w:pPr>
      <w:r w:rsidRPr="009C4740">
        <w:rPr>
          <w:rFonts w:ascii="Arial" w:hAnsi="Arial" w:cs="Arial"/>
          <w:sz w:val="20"/>
        </w:rPr>
        <w:t xml:space="preserve">Vsak član komisije določi </w:t>
      </w:r>
      <w:r w:rsidR="00832B16" w:rsidRPr="009C4740">
        <w:rPr>
          <w:rFonts w:ascii="Arial" w:hAnsi="Arial" w:cs="Arial"/>
          <w:sz w:val="20"/>
        </w:rPr>
        <w:t>za vsako alinejo pod točko a) od 0-</w:t>
      </w:r>
      <w:r w:rsidR="001754FB" w:rsidRPr="009C4740">
        <w:rPr>
          <w:rFonts w:ascii="Arial" w:hAnsi="Arial" w:cs="Arial"/>
          <w:sz w:val="20"/>
        </w:rPr>
        <w:t>5</w:t>
      </w:r>
      <w:r w:rsidR="00832B16" w:rsidRPr="009C4740">
        <w:rPr>
          <w:rFonts w:ascii="Arial" w:hAnsi="Arial" w:cs="Arial"/>
          <w:sz w:val="20"/>
        </w:rPr>
        <w:t xml:space="preserve"> točk. </w:t>
      </w:r>
      <w:bookmarkStart w:id="74" w:name="_Hlk130425372"/>
      <w:r w:rsidR="00832B16" w:rsidRPr="009C4740">
        <w:rPr>
          <w:rFonts w:ascii="Arial" w:hAnsi="Arial" w:cs="Arial"/>
          <w:sz w:val="20"/>
        </w:rPr>
        <w:t xml:space="preserve">Največje </w:t>
      </w:r>
      <w:r w:rsidRPr="009C4740">
        <w:rPr>
          <w:rFonts w:ascii="Arial" w:hAnsi="Arial" w:cs="Arial"/>
          <w:sz w:val="20"/>
        </w:rPr>
        <w:t>število točk,</w:t>
      </w:r>
      <w:r w:rsidR="00A505E3" w:rsidRPr="009C4740">
        <w:rPr>
          <w:rFonts w:ascii="Arial" w:hAnsi="Arial" w:cs="Arial"/>
          <w:sz w:val="20"/>
        </w:rPr>
        <w:t xml:space="preserve"> </w:t>
      </w:r>
      <w:r w:rsidRPr="009C4740">
        <w:rPr>
          <w:rFonts w:ascii="Arial" w:hAnsi="Arial" w:cs="Arial"/>
          <w:sz w:val="20"/>
        </w:rPr>
        <w:t xml:space="preserve">ki jih </w:t>
      </w:r>
      <w:r w:rsidR="001754FB" w:rsidRPr="009C4740">
        <w:rPr>
          <w:rFonts w:ascii="Arial" w:hAnsi="Arial" w:cs="Arial"/>
          <w:sz w:val="20"/>
        </w:rPr>
        <w:t>lahko določi vsak član komisije za celoten del pod točko a), je 20 točk</w:t>
      </w:r>
      <w:r w:rsidRPr="009C4740">
        <w:rPr>
          <w:rFonts w:ascii="Arial" w:hAnsi="Arial" w:cs="Arial"/>
          <w:sz w:val="20"/>
        </w:rPr>
        <w:t>.</w:t>
      </w:r>
      <w:bookmarkEnd w:id="74"/>
    </w:p>
    <w:p w14:paraId="32B6B87A" w14:textId="77777777" w:rsidR="001754FB" w:rsidRPr="009C4740" w:rsidRDefault="001754FB" w:rsidP="008A2DC4">
      <w:pPr>
        <w:pStyle w:val="Odstavekseznama"/>
        <w:numPr>
          <w:ilvl w:val="0"/>
          <w:numId w:val="71"/>
        </w:numPr>
        <w:spacing w:before="240" w:after="120"/>
        <w:rPr>
          <w:rFonts w:ascii="Arial" w:hAnsi="Arial" w:cs="Arial"/>
          <w:sz w:val="20"/>
        </w:rPr>
      </w:pPr>
      <w:r w:rsidRPr="009C4740">
        <w:rPr>
          <w:rFonts w:ascii="Arial" w:hAnsi="Arial" w:cs="Arial"/>
          <w:sz w:val="20"/>
        </w:rPr>
        <w:t xml:space="preserve">Vsak član komisije določi za točko b) od 0-10 točk. </w:t>
      </w:r>
    </w:p>
    <w:p w14:paraId="26CFF3A4" w14:textId="77777777" w:rsidR="008A2DC4" w:rsidRPr="009C4740" w:rsidRDefault="008A2DC4" w:rsidP="001754FB">
      <w:pPr>
        <w:pStyle w:val="Odstavekseznama"/>
        <w:numPr>
          <w:ilvl w:val="0"/>
          <w:numId w:val="71"/>
        </w:numPr>
        <w:spacing w:before="240" w:after="120"/>
        <w:jc w:val="both"/>
        <w:rPr>
          <w:rFonts w:ascii="Arial" w:hAnsi="Arial" w:cs="Arial"/>
          <w:sz w:val="20"/>
        </w:rPr>
      </w:pPr>
      <w:r w:rsidRPr="009C4740">
        <w:rPr>
          <w:rFonts w:ascii="Arial" w:hAnsi="Arial" w:cs="Arial"/>
          <w:sz w:val="20"/>
        </w:rPr>
        <w:t>Za vsako postavko se bo izračunalo končno število točk, ki pomeni povprečje števila točk, ki so</w:t>
      </w:r>
      <w:r w:rsidR="001754FB" w:rsidRPr="009C4740">
        <w:rPr>
          <w:rFonts w:ascii="Arial" w:hAnsi="Arial" w:cs="Arial"/>
          <w:sz w:val="20"/>
        </w:rPr>
        <w:t xml:space="preserve"> </w:t>
      </w:r>
      <w:r w:rsidRPr="009C4740">
        <w:rPr>
          <w:rFonts w:ascii="Arial" w:hAnsi="Arial" w:cs="Arial"/>
          <w:sz w:val="20"/>
        </w:rPr>
        <w:t>jih posamezni postavki v ponudbi dodelili člani komisije. Točke se zaokrožujejo na eno</w:t>
      </w:r>
      <w:r w:rsidR="001754FB" w:rsidRPr="009C4740">
        <w:rPr>
          <w:rFonts w:ascii="Arial" w:hAnsi="Arial" w:cs="Arial"/>
          <w:sz w:val="20"/>
        </w:rPr>
        <w:t xml:space="preserve"> </w:t>
      </w:r>
      <w:r w:rsidRPr="009C4740">
        <w:rPr>
          <w:rFonts w:ascii="Arial" w:hAnsi="Arial" w:cs="Arial"/>
          <w:sz w:val="20"/>
        </w:rPr>
        <w:t>decimalko natančno.</w:t>
      </w:r>
    </w:p>
    <w:p w14:paraId="12C2B3D2" w14:textId="77777777" w:rsidR="008A2DC4" w:rsidRPr="009C4740" w:rsidRDefault="008A2DC4" w:rsidP="008A2DC4">
      <w:pPr>
        <w:spacing w:before="240" w:after="120"/>
        <w:rPr>
          <w:rFonts w:cs="Arial"/>
          <w:szCs w:val="20"/>
        </w:rPr>
      </w:pPr>
      <w:r w:rsidRPr="009C4740">
        <w:rPr>
          <w:rFonts w:cs="Arial"/>
          <w:szCs w:val="20"/>
        </w:rPr>
        <w:t>Primer izračuna vrednosti postavke:</w:t>
      </w:r>
    </w:p>
    <w:p w14:paraId="52793F94" w14:textId="77777777" w:rsidR="00781002" w:rsidRPr="009C4740" w:rsidRDefault="008A2DC4" w:rsidP="008A2DC4">
      <w:pPr>
        <w:spacing w:before="240" w:after="120"/>
        <w:rPr>
          <w:rFonts w:cs="Arial"/>
          <w:szCs w:val="20"/>
        </w:rPr>
      </w:pPr>
      <w:r w:rsidRPr="009C4740">
        <w:rPr>
          <w:rFonts w:cs="Arial"/>
          <w:szCs w:val="20"/>
        </w:rPr>
        <w:t xml:space="preserve">Če bo ponudba ponudnika </w:t>
      </w:r>
      <w:proofErr w:type="spellStart"/>
      <w:r w:rsidRPr="009C4740">
        <w:rPr>
          <w:rFonts w:cs="Arial"/>
          <w:szCs w:val="20"/>
        </w:rPr>
        <w:t>xy</w:t>
      </w:r>
      <w:proofErr w:type="spellEnd"/>
      <w:r w:rsidRPr="009C4740">
        <w:rPr>
          <w:rFonts w:cs="Arial"/>
          <w:szCs w:val="20"/>
        </w:rPr>
        <w:t xml:space="preserve"> pri točki a</w:t>
      </w:r>
      <w:r w:rsidR="001754FB" w:rsidRPr="009C4740">
        <w:rPr>
          <w:rFonts w:cs="Arial"/>
          <w:szCs w:val="20"/>
        </w:rPr>
        <w:t>)</w:t>
      </w:r>
      <w:r w:rsidRPr="009C4740">
        <w:rPr>
          <w:rFonts w:cs="Arial"/>
          <w:szCs w:val="20"/>
        </w:rPr>
        <w:t xml:space="preserve"> od članov komisije prejela naslednje točke: </w:t>
      </w:r>
      <w:r w:rsidR="001754FB" w:rsidRPr="009C4740">
        <w:rPr>
          <w:rFonts w:cs="Arial"/>
          <w:szCs w:val="20"/>
        </w:rPr>
        <w:t>20</w:t>
      </w:r>
      <w:r w:rsidRPr="009C4740">
        <w:rPr>
          <w:rFonts w:cs="Arial"/>
          <w:szCs w:val="20"/>
        </w:rPr>
        <w:t xml:space="preserve">, </w:t>
      </w:r>
      <w:r w:rsidR="001754FB" w:rsidRPr="009C4740">
        <w:rPr>
          <w:rFonts w:cs="Arial"/>
          <w:szCs w:val="20"/>
        </w:rPr>
        <w:t>10</w:t>
      </w:r>
      <w:r w:rsidRPr="009C4740">
        <w:rPr>
          <w:rFonts w:cs="Arial"/>
          <w:szCs w:val="20"/>
        </w:rPr>
        <w:t xml:space="preserve"> in 0, je za</w:t>
      </w:r>
      <w:r w:rsidR="001754FB" w:rsidRPr="009C4740">
        <w:rPr>
          <w:rFonts w:cs="Arial"/>
          <w:szCs w:val="20"/>
        </w:rPr>
        <w:t xml:space="preserve"> </w:t>
      </w:r>
      <w:r w:rsidRPr="009C4740">
        <w:rPr>
          <w:rFonts w:cs="Arial"/>
          <w:szCs w:val="20"/>
        </w:rPr>
        <w:t xml:space="preserve">ponudnika </w:t>
      </w:r>
      <w:proofErr w:type="spellStart"/>
      <w:r w:rsidRPr="009C4740">
        <w:rPr>
          <w:rFonts w:cs="Arial"/>
          <w:szCs w:val="20"/>
        </w:rPr>
        <w:t>xy</w:t>
      </w:r>
      <w:proofErr w:type="spellEnd"/>
      <w:r w:rsidRPr="009C4740">
        <w:rPr>
          <w:rFonts w:cs="Arial"/>
          <w:szCs w:val="20"/>
        </w:rPr>
        <w:t xml:space="preserve"> vrednost pri točki a</w:t>
      </w:r>
      <w:r w:rsidR="001754FB" w:rsidRPr="009C4740">
        <w:rPr>
          <w:rFonts w:cs="Arial"/>
          <w:szCs w:val="20"/>
        </w:rPr>
        <w:t>)</w:t>
      </w:r>
      <w:r w:rsidRPr="009C4740">
        <w:rPr>
          <w:rFonts w:cs="Arial"/>
          <w:szCs w:val="20"/>
        </w:rPr>
        <w:t xml:space="preserve"> povprečje teh točk, in sicer </w:t>
      </w:r>
      <w:r w:rsidR="001754FB" w:rsidRPr="009C4740">
        <w:rPr>
          <w:rFonts w:cs="Arial"/>
          <w:szCs w:val="20"/>
        </w:rPr>
        <w:t>10</w:t>
      </w:r>
      <w:r w:rsidRPr="009C4740">
        <w:rPr>
          <w:rFonts w:cs="Arial"/>
          <w:szCs w:val="20"/>
        </w:rPr>
        <w:t>.</w:t>
      </w:r>
    </w:p>
    <w:p w14:paraId="1088E4C3" w14:textId="77777777" w:rsidR="00781002" w:rsidRPr="009C4740" w:rsidRDefault="00781002" w:rsidP="009249F2">
      <w:pPr>
        <w:spacing w:before="240" w:after="120"/>
        <w:rPr>
          <w:rFonts w:cs="Arial"/>
          <w:szCs w:val="20"/>
        </w:rPr>
      </w:pPr>
    </w:p>
    <w:p w14:paraId="6EBCD811" w14:textId="77777777" w:rsidR="009249F2" w:rsidRPr="009C4740" w:rsidRDefault="009249F2" w:rsidP="009249F2">
      <w:pPr>
        <w:spacing w:before="240" w:after="120"/>
        <w:rPr>
          <w:rFonts w:cs="Arial"/>
          <w:szCs w:val="20"/>
        </w:rPr>
      </w:pPr>
      <w:r w:rsidRPr="009C4740">
        <w:rPr>
          <w:rFonts w:cs="Arial"/>
          <w:szCs w:val="20"/>
        </w:rPr>
        <w:lastRenderedPageBreak/>
        <w:t xml:space="preserve">Najugodnejši ponudnik je tisti z najnižjim M. </w:t>
      </w:r>
    </w:p>
    <w:p w14:paraId="5DB9EC1A" w14:textId="77777777" w:rsidR="008268D5" w:rsidRPr="009C4740" w:rsidRDefault="009249F2" w:rsidP="00F56ED8">
      <w:pPr>
        <w:spacing w:after="120"/>
        <w:rPr>
          <w:rFonts w:cs="Arial"/>
          <w:b/>
          <w:szCs w:val="20"/>
        </w:rPr>
      </w:pPr>
      <w:r w:rsidRPr="009C4740">
        <w:rPr>
          <w:rFonts w:cs="Arial"/>
          <w:szCs w:val="20"/>
        </w:rPr>
        <w:t>Če dva ali več ponudnikov dosežejo enako vrednost M, bo naročnik izbral ponudnika, ki bo ponudil nižjo skupno ponudbeno ceno z DDV v EUR. Če bosta v slednjem primeru dva ali več ponudnikov ponudila enako najnižjo skupno ponudbeno ceno, bo naročnik izbral ponudnika, ki bo zbral več točk pri merilu Mer2. Če bo tudi v tem primeru rezultat pri dveh ali več ponudnikih enak, bo naročnik izbral ponudnika, ki bo zbral več točk pri merilu Mer1. Če pa bo tudi v tem primeru rezultat pri dveh ali več ponudnikih enak, bo naročnik izbral ponudnika z žrebom. Ponudnike bo naročnik pisno obvestil o žrebu in jim tudi omogočil prisotnost na žrebu. Žreb bo potekal v prostorih naročnika. Izmed ponudnikov, ki so ponudili enako navedeno najnižjo ceno, bo izbran tisti ponudnik, ki bo prvi izžreban. Ponudnikom, ki ne bodo prisotni na žrebu, po naročnik posredoval zapisnik žrebanja.</w:t>
      </w:r>
    </w:p>
    <w:p w14:paraId="40A378E3" w14:textId="77777777" w:rsidR="008D4045" w:rsidRPr="009C4740" w:rsidRDefault="008D4045" w:rsidP="00134F9D">
      <w:pPr>
        <w:spacing w:line="280" w:lineRule="atLeast"/>
        <w:contextualSpacing/>
        <w:rPr>
          <w:rFonts w:cs="Arial"/>
          <w:szCs w:val="20"/>
        </w:rPr>
      </w:pPr>
    </w:p>
    <w:p w14:paraId="5A617554" w14:textId="77777777" w:rsidR="00FD2761" w:rsidRPr="009C4740" w:rsidRDefault="00FD2761">
      <w:pPr>
        <w:pStyle w:val="Naslov3"/>
        <w:numPr>
          <w:ilvl w:val="0"/>
          <w:numId w:val="59"/>
        </w:numPr>
        <w:rPr>
          <w:rFonts w:ascii="Arial" w:hAnsi="Arial" w:cs="Arial"/>
          <w:noProof w:val="0"/>
        </w:rPr>
      </w:pPr>
      <w:bookmarkStart w:id="75" w:name="_Toc128662456"/>
      <w:bookmarkStart w:id="76" w:name="_Toc131079168"/>
      <w:r w:rsidRPr="009C4740">
        <w:rPr>
          <w:rFonts w:ascii="Arial" w:hAnsi="Arial" w:cs="Arial"/>
          <w:noProof w:val="0"/>
        </w:rPr>
        <w:t>Neobičajno nizka ponudba</w:t>
      </w:r>
      <w:bookmarkEnd w:id="75"/>
      <w:bookmarkEnd w:id="76"/>
    </w:p>
    <w:p w14:paraId="67DF01B0" w14:textId="77777777" w:rsidR="00FD2761" w:rsidRPr="009C4740" w:rsidRDefault="00FD2761" w:rsidP="00FD2761">
      <w:pPr>
        <w:spacing w:line="280" w:lineRule="atLeast"/>
        <w:contextualSpacing/>
        <w:rPr>
          <w:rFonts w:cs="Arial"/>
          <w:b/>
          <w:szCs w:val="20"/>
        </w:rPr>
      </w:pPr>
    </w:p>
    <w:p w14:paraId="7150A589" w14:textId="77777777" w:rsidR="00051605" w:rsidRPr="009C4740" w:rsidRDefault="00051605" w:rsidP="00CC3782">
      <w:pPr>
        <w:spacing w:line="280" w:lineRule="atLeast"/>
        <w:contextualSpacing/>
        <w:rPr>
          <w:rFonts w:cs="Arial"/>
          <w:szCs w:val="20"/>
        </w:rPr>
      </w:pPr>
      <w:r w:rsidRPr="009C4740">
        <w:rPr>
          <w:rFonts w:cs="Arial"/>
          <w:szCs w:val="20"/>
        </w:rPr>
        <w:t xml:space="preserve">Če bo naročnik menil, da je pri določenem naročilu glede na njegove zahteve ponudba </w:t>
      </w:r>
      <w:proofErr w:type="spellStart"/>
      <w:r w:rsidRPr="009C4740">
        <w:rPr>
          <w:rFonts w:cs="Arial"/>
          <w:szCs w:val="20"/>
        </w:rPr>
        <w:t>neobičajno</w:t>
      </w:r>
      <w:proofErr w:type="spellEnd"/>
      <w:r w:rsidRPr="009C4740">
        <w:rPr>
          <w:rFonts w:cs="Arial"/>
          <w:szCs w:val="20"/>
        </w:rPr>
        <w:t xml:space="preserve"> nizka glede na cene na trgu ali v zvezi z njo obstaja dvom o možnosti izpolnitve </w:t>
      </w:r>
      <w:proofErr w:type="spellStart"/>
      <w:r w:rsidRPr="009C4740">
        <w:rPr>
          <w:rFonts w:cs="Arial"/>
          <w:szCs w:val="20"/>
        </w:rPr>
        <w:t>naročila</w:t>
      </w:r>
      <w:proofErr w:type="spellEnd"/>
      <w:r w:rsidRPr="009C4740">
        <w:rPr>
          <w:rFonts w:cs="Arial"/>
          <w:szCs w:val="20"/>
        </w:rPr>
        <w:t xml:space="preserve">, bo </w:t>
      </w:r>
      <w:proofErr w:type="spellStart"/>
      <w:r w:rsidRPr="009C4740">
        <w:rPr>
          <w:rFonts w:cs="Arial"/>
          <w:szCs w:val="20"/>
        </w:rPr>
        <w:t>naročnik</w:t>
      </w:r>
      <w:proofErr w:type="spellEnd"/>
      <w:r w:rsidRPr="009C4740">
        <w:rPr>
          <w:rFonts w:cs="Arial"/>
          <w:szCs w:val="20"/>
        </w:rPr>
        <w:t xml:space="preserve"> </w:t>
      </w:r>
      <w:r w:rsidR="00CC3782" w:rsidRPr="009C4740">
        <w:rPr>
          <w:rFonts w:cs="Arial"/>
          <w:szCs w:val="20"/>
        </w:rPr>
        <w:t xml:space="preserve">ravnal v skladu s 86. členom ZJN-3. </w:t>
      </w:r>
    </w:p>
    <w:p w14:paraId="3DEB687D" w14:textId="77777777" w:rsidR="00570C5D" w:rsidRPr="009C4740" w:rsidRDefault="00570C5D" w:rsidP="00134F9D">
      <w:pPr>
        <w:spacing w:line="280" w:lineRule="atLeast"/>
        <w:contextualSpacing/>
        <w:rPr>
          <w:rFonts w:cs="Arial"/>
          <w:szCs w:val="20"/>
        </w:rPr>
      </w:pPr>
      <w:bookmarkStart w:id="77" w:name="_Toc128999004"/>
      <w:bookmarkStart w:id="78" w:name="_Toc128999005"/>
      <w:bookmarkStart w:id="79" w:name="_Toc128999006"/>
      <w:bookmarkStart w:id="80" w:name="_Toc128999007"/>
      <w:bookmarkStart w:id="81" w:name="_Toc128999008"/>
      <w:bookmarkStart w:id="82" w:name="_Toc128999009"/>
      <w:bookmarkStart w:id="83" w:name="_Toc128999010"/>
      <w:bookmarkStart w:id="84" w:name="_Toc128999011"/>
      <w:bookmarkStart w:id="85" w:name="_Toc128999012"/>
      <w:bookmarkStart w:id="86" w:name="_Toc128999013"/>
      <w:bookmarkEnd w:id="77"/>
      <w:bookmarkEnd w:id="78"/>
      <w:bookmarkEnd w:id="79"/>
      <w:bookmarkEnd w:id="80"/>
      <w:bookmarkEnd w:id="81"/>
      <w:bookmarkEnd w:id="82"/>
      <w:bookmarkEnd w:id="83"/>
      <w:bookmarkEnd w:id="84"/>
      <w:bookmarkEnd w:id="85"/>
      <w:bookmarkEnd w:id="86"/>
    </w:p>
    <w:p w14:paraId="0B1456A9" w14:textId="77777777" w:rsidR="00134F9D" w:rsidRPr="009C4740" w:rsidRDefault="00134F9D">
      <w:pPr>
        <w:pStyle w:val="Naslov3"/>
        <w:numPr>
          <w:ilvl w:val="0"/>
          <w:numId w:val="59"/>
        </w:numPr>
        <w:rPr>
          <w:rFonts w:ascii="Arial" w:hAnsi="Arial" w:cs="Arial"/>
          <w:noProof w:val="0"/>
        </w:rPr>
      </w:pPr>
      <w:bookmarkStart w:id="87" w:name="_Toc128662458"/>
      <w:bookmarkStart w:id="88" w:name="_Toc131079169"/>
      <w:r w:rsidRPr="009C4740">
        <w:rPr>
          <w:rFonts w:ascii="Arial" w:hAnsi="Arial" w:cs="Arial"/>
          <w:noProof w:val="0"/>
        </w:rPr>
        <w:t>Veljavnost ponudbe</w:t>
      </w:r>
      <w:bookmarkEnd w:id="87"/>
      <w:bookmarkEnd w:id="88"/>
    </w:p>
    <w:p w14:paraId="264D3D4E" w14:textId="77777777" w:rsidR="00134F9D" w:rsidRPr="009C4740" w:rsidRDefault="00134F9D" w:rsidP="00134F9D">
      <w:pPr>
        <w:spacing w:line="280" w:lineRule="atLeast"/>
        <w:contextualSpacing/>
        <w:rPr>
          <w:rFonts w:cs="Arial"/>
          <w:szCs w:val="20"/>
        </w:rPr>
      </w:pPr>
    </w:p>
    <w:p w14:paraId="7C359DBE" w14:textId="77777777" w:rsidR="00134F9D" w:rsidRPr="009C4740" w:rsidRDefault="00134F9D" w:rsidP="005A559A">
      <w:pPr>
        <w:spacing w:line="280" w:lineRule="atLeast"/>
        <w:contextualSpacing/>
        <w:rPr>
          <w:rFonts w:cs="Arial"/>
          <w:szCs w:val="20"/>
        </w:rPr>
      </w:pPr>
      <w:r w:rsidRPr="009C4740">
        <w:rPr>
          <w:rFonts w:cs="Arial"/>
          <w:szCs w:val="20"/>
        </w:rPr>
        <w:t xml:space="preserve">Ponudba mora veljati vsaj </w:t>
      </w:r>
      <w:r w:rsidR="005A559A" w:rsidRPr="009C4740">
        <w:rPr>
          <w:rFonts w:cs="Arial"/>
          <w:szCs w:val="20"/>
        </w:rPr>
        <w:t>tri mesece od</w:t>
      </w:r>
      <w:r w:rsidRPr="009C4740">
        <w:rPr>
          <w:rFonts w:cs="Arial"/>
          <w:szCs w:val="20"/>
        </w:rPr>
        <w:t xml:space="preserve"> </w:t>
      </w:r>
      <w:r w:rsidR="005A559A" w:rsidRPr="009C4740">
        <w:rPr>
          <w:rFonts w:cs="Arial"/>
          <w:szCs w:val="20"/>
        </w:rPr>
        <w:t>roka za prejem ponudb</w:t>
      </w:r>
      <w:r w:rsidRPr="009C4740">
        <w:rPr>
          <w:rFonts w:cs="Arial"/>
          <w:szCs w:val="20"/>
        </w:rPr>
        <w:t xml:space="preserve">. </w:t>
      </w:r>
    </w:p>
    <w:p w14:paraId="2FF17C02" w14:textId="77777777" w:rsidR="00134F9D" w:rsidRPr="009C4740" w:rsidRDefault="00134F9D" w:rsidP="00134F9D">
      <w:pPr>
        <w:spacing w:line="280" w:lineRule="atLeast"/>
        <w:contextualSpacing/>
        <w:rPr>
          <w:rFonts w:cs="Arial"/>
          <w:szCs w:val="20"/>
        </w:rPr>
      </w:pPr>
    </w:p>
    <w:p w14:paraId="5E2F277A" w14:textId="77777777" w:rsidR="00134F9D" w:rsidRPr="009C4740" w:rsidRDefault="00134F9D" w:rsidP="00134F9D">
      <w:pPr>
        <w:spacing w:line="280" w:lineRule="atLeast"/>
        <w:contextualSpacing/>
        <w:rPr>
          <w:rFonts w:cs="Arial"/>
          <w:szCs w:val="20"/>
        </w:rPr>
      </w:pPr>
      <w:r w:rsidRPr="009C4740">
        <w:rPr>
          <w:rFonts w:cs="Arial"/>
          <w:szCs w:val="20"/>
        </w:rPr>
        <w:t>V izjemnih okoliščinah lahko naročnik zahteva, da ponudnik podaljša čas veljavnosti ponudbe za določeno dodatno obdobje. Zahteva in odgovori ponudnika morajo biti podani pisn</w:t>
      </w:r>
      <w:r w:rsidR="00C678E9" w:rsidRPr="009C4740">
        <w:rPr>
          <w:rFonts w:cs="Arial"/>
          <w:szCs w:val="20"/>
        </w:rPr>
        <w:t>o</w:t>
      </w:r>
      <w:r w:rsidRPr="009C4740">
        <w:rPr>
          <w:rFonts w:cs="Arial"/>
          <w:szCs w:val="20"/>
        </w:rPr>
        <w:t>. Ponudnik lahko zavrne zahtevo. Od ponudnika, ki se z zahtevo strinja, ne bo zahtevano ali dovoljeno, da razen podaljšanja veljavnosti ponudbe, kakorkoli drugače spreminja ponudbo.</w:t>
      </w:r>
    </w:p>
    <w:p w14:paraId="520A497D" w14:textId="77777777" w:rsidR="00134F9D" w:rsidRPr="009C4740" w:rsidRDefault="00134F9D" w:rsidP="00134F9D">
      <w:pPr>
        <w:spacing w:line="280" w:lineRule="atLeast"/>
        <w:contextualSpacing/>
        <w:rPr>
          <w:rFonts w:cs="Arial"/>
          <w:szCs w:val="20"/>
        </w:rPr>
      </w:pPr>
    </w:p>
    <w:p w14:paraId="6FB215E7" w14:textId="77777777" w:rsidR="00134F9D" w:rsidRPr="009C4740" w:rsidRDefault="00134F9D">
      <w:pPr>
        <w:pStyle w:val="Naslov3"/>
        <w:numPr>
          <w:ilvl w:val="0"/>
          <w:numId w:val="59"/>
        </w:numPr>
        <w:rPr>
          <w:rFonts w:ascii="Arial" w:hAnsi="Arial" w:cs="Arial"/>
          <w:noProof w:val="0"/>
        </w:rPr>
      </w:pPr>
      <w:bookmarkStart w:id="89" w:name="_Toc128662459"/>
      <w:bookmarkStart w:id="90" w:name="_Toc131079170"/>
      <w:r w:rsidRPr="009C4740">
        <w:rPr>
          <w:rFonts w:ascii="Arial" w:hAnsi="Arial" w:cs="Arial"/>
          <w:noProof w:val="0"/>
        </w:rPr>
        <w:t>Variantne ponudbe</w:t>
      </w:r>
      <w:bookmarkEnd w:id="89"/>
      <w:bookmarkEnd w:id="90"/>
    </w:p>
    <w:p w14:paraId="1DFF226D" w14:textId="77777777" w:rsidR="00134F9D" w:rsidRPr="009C4740" w:rsidRDefault="00134F9D" w:rsidP="00134F9D">
      <w:pPr>
        <w:spacing w:line="280" w:lineRule="atLeast"/>
        <w:contextualSpacing/>
        <w:rPr>
          <w:rFonts w:cs="Arial"/>
          <w:szCs w:val="20"/>
        </w:rPr>
      </w:pPr>
    </w:p>
    <w:p w14:paraId="5FD86B77" w14:textId="77777777" w:rsidR="00920877" w:rsidRPr="009C4740" w:rsidRDefault="00134F9D" w:rsidP="00134F9D">
      <w:pPr>
        <w:spacing w:line="280" w:lineRule="atLeast"/>
        <w:contextualSpacing/>
        <w:rPr>
          <w:rFonts w:cs="Arial"/>
          <w:szCs w:val="20"/>
        </w:rPr>
      </w:pPr>
      <w:r w:rsidRPr="009C4740">
        <w:rPr>
          <w:rFonts w:cs="Arial"/>
          <w:szCs w:val="20"/>
        </w:rPr>
        <w:t xml:space="preserve">Variantne ponudbe ne bodo upoštevane. </w:t>
      </w:r>
    </w:p>
    <w:p w14:paraId="0C9F9318" w14:textId="77777777" w:rsidR="00134F9D" w:rsidRPr="009C4740" w:rsidRDefault="00134F9D" w:rsidP="00134F9D">
      <w:pPr>
        <w:spacing w:line="280" w:lineRule="atLeast"/>
        <w:contextualSpacing/>
        <w:rPr>
          <w:rFonts w:cs="Arial"/>
          <w:szCs w:val="20"/>
        </w:rPr>
      </w:pPr>
    </w:p>
    <w:p w14:paraId="60DAB18B" w14:textId="77777777" w:rsidR="00D37CD6" w:rsidRPr="009C4740" w:rsidRDefault="00D37CD6" w:rsidP="00F56ED8">
      <w:pPr>
        <w:pStyle w:val="Naslov1"/>
        <w:rPr>
          <w:noProof w:val="0"/>
        </w:rPr>
      </w:pPr>
      <w:bookmarkStart w:id="91" w:name="_Toc128662460"/>
      <w:bookmarkStart w:id="92" w:name="_Toc131079171"/>
      <w:r w:rsidRPr="009C4740">
        <w:rPr>
          <w:noProof w:val="0"/>
        </w:rPr>
        <w:t>ODPIRANJE PONUDB</w:t>
      </w:r>
      <w:bookmarkEnd w:id="91"/>
      <w:bookmarkEnd w:id="92"/>
    </w:p>
    <w:p w14:paraId="40DA19AE" w14:textId="77777777" w:rsidR="00D37CD6" w:rsidRPr="009C4740" w:rsidRDefault="00D37CD6" w:rsidP="00D37CD6">
      <w:pPr>
        <w:spacing w:line="280" w:lineRule="atLeast"/>
        <w:contextualSpacing/>
        <w:rPr>
          <w:rFonts w:cs="Arial"/>
          <w:b/>
          <w:bCs/>
          <w:szCs w:val="20"/>
        </w:rPr>
      </w:pPr>
    </w:p>
    <w:p w14:paraId="0A180F8A" w14:textId="77777777" w:rsidR="002D7E60" w:rsidRPr="009C4740" w:rsidRDefault="002D7E60" w:rsidP="002D7E60">
      <w:pPr>
        <w:spacing w:line="280" w:lineRule="atLeast"/>
        <w:contextualSpacing/>
        <w:rPr>
          <w:rFonts w:cs="Arial"/>
          <w:szCs w:val="20"/>
        </w:rPr>
      </w:pPr>
      <w:r w:rsidRPr="009C4740">
        <w:rPr>
          <w:rFonts w:cs="Arial"/>
          <w:szCs w:val="20"/>
        </w:rPr>
        <w:t>Odpiranje ponudb bo potekalo avtomatično v sistemu e-JN dne</w:t>
      </w:r>
      <w:r w:rsidR="00003D8B" w:rsidRPr="009C4740">
        <w:rPr>
          <w:rFonts w:cs="Arial"/>
          <w:szCs w:val="20"/>
        </w:rPr>
        <w:t xml:space="preserve"> </w:t>
      </w:r>
      <w:r w:rsidR="00E216F0" w:rsidRPr="009C4740">
        <w:rPr>
          <w:rFonts w:cs="Arial"/>
          <w:b/>
          <w:szCs w:val="20"/>
        </w:rPr>
        <w:t>25. 4</w:t>
      </w:r>
      <w:r w:rsidRPr="009C4740">
        <w:rPr>
          <w:rFonts w:cs="Arial"/>
          <w:b/>
          <w:szCs w:val="20"/>
        </w:rPr>
        <w:t>. 202</w:t>
      </w:r>
      <w:r w:rsidR="00D01A75" w:rsidRPr="009C4740">
        <w:rPr>
          <w:rFonts w:cs="Arial"/>
          <w:b/>
          <w:szCs w:val="20"/>
        </w:rPr>
        <w:t>3</w:t>
      </w:r>
      <w:r w:rsidRPr="009C4740">
        <w:rPr>
          <w:rFonts w:cs="Arial"/>
          <w:szCs w:val="20"/>
        </w:rPr>
        <w:t xml:space="preserve"> ob </w:t>
      </w:r>
      <w:r w:rsidRPr="009C4740">
        <w:rPr>
          <w:rFonts w:cs="Arial"/>
          <w:b/>
          <w:szCs w:val="20"/>
        </w:rPr>
        <w:t>1</w:t>
      </w:r>
      <w:r w:rsidR="002D2781" w:rsidRPr="009C4740">
        <w:rPr>
          <w:rFonts w:cs="Arial"/>
          <w:b/>
          <w:szCs w:val="20"/>
        </w:rPr>
        <w:t>1</w:t>
      </w:r>
      <w:r w:rsidRPr="009C4740">
        <w:rPr>
          <w:rFonts w:cs="Arial"/>
          <w:b/>
          <w:szCs w:val="20"/>
        </w:rPr>
        <w:t>.</w:t>
      </w:r>
      <w:r w:rsidR="00925BF8" w:rsidRPr="009C4740">
        <w:rPr>
          <w:rFonts w:cs="Arial"/>
          <w:b/>
          <w:szCs w:val="20"/>
        </w:rPr>
        <w:t>00</w:t>
      </w:r>
      <w:r w:rsidRPr="009C4740">
        <w:rPr>
          <w:rFonts w:cs="Arial"/>
          <w:szCs w:val="20"/>
        </w:rPr>
        <w:t xml:space="preserve"> na spletnem naslovu </w:t>
      </w:r>
      <w:hyperlink r:id="rId12" w:history="1">
        <w:r w:rsidRPr="009C4740">
          <w:rPr>
            <w:rStyle w:val="Hiperpovezava"/>
            <w:rFonts w:cs="Arial"/>
            <w:szCs w:val="20"/>
          </w:rPr>
          <w:t>https://ejn.gov.si</w:t>
        </w:r>
      </w:hyperlink>
      <w:r w:rsidRPr="009C4740">
        <w:rPr>
          <w:rFonts w:cs="Arial"/>
          <w:szCs w:val="20"/>
        </w:rPr>
        <w:t>.</w:t>
      </w:r>
    </w:p>
    <w:p w14:paraId="5818E71D" w14:textId="77777777" w:rsidR="002D7E60" w:rsidRPr="009C4740" w:rsidRDefault="002D7E60" w:rsidP="002D7E60">
      <w:pPr>
        <w:spacing w:line="280" w:lineRule="atLeast"/>
        <w:contextualSpacing/>
        <w:rPr>
          <w:rFonts w:cs="Arial"/>
          <w:szCs w:val="20"/>
        </w:rPr>
      </w:pPr>
    </w:p>
    <w:p w14:paraId="4E673666" w14:textId="77777777" w:rsidR="002D7E60" w:rsidRPr="009C4740" w:rsidRDefault="002D7E60" w:rsidP="002D7E60">
      <w:pPr>
        <w:spacing w:line="280" w:lineRule="atLeast"/>
        <w:contextualSpacing/>
        <w:rPr>
          <w:rFonts w:cs="Arial"/>
          <w:szCs w:val="20"/>
        </w:rPr>
      </w:pPr>
      <w:r w:rsidRPr="009C4740">
        <w:rPr>
          <w:rFonts w:cs="Arial"/>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89ED25A" w14:textId="77777777" w:rsidR="00C33930" w:rsidRPr="009C4740" w:rsidRDefault="00C33930" w:rsidP="00134F9D">
      <w:pPr>
        <w:spacing w:line="280" w:lineRule="atLeast"/>
        <w:contextualSpacing/>
        <w:rPr>
          <w:rFonts w:cs="Arial"/>
          <w:szCs w:val="20"/>
        </w:rPr>
      </w:pPr>
    </w:p>
    <w:p w14:paraId="2FF8A4BB" w14:textId="77777777" w:rsidR="00D01A75" w:rsidRPr="009C4740" w:rsidRDefault="00D01A75" w:rsidP="00134F9D">
      <w:pPr>
        <w:spacing w:line="280" w:lineRule="atLeast"/>
        <w:contextualSpacing/>
        <w:rPr>
          <w:rFonts w:cs="Arial"/>
          <w:szCs w:val="20"/>
        </w:rPr>
      </w:pPr>
    </w:p>
    <w:p w14:paraId="70D47232" w14:textId="77777777" w:rsidR="00134F9D" w:rsidRPr="009C4740" w:rsidRDefault="00134F9D" w:rsidP="00F56ED8">
      <w:pPr>
        <w:pStyle w:val="Naslov1"/>
        <w:rPr>
          <w:noProof w:val="0"/>
        </w:rPr>
      </w:pPr>
      <w:bookmarkStart w:id="93" w:name="_Toc128662461"/>
      <w:bookmarkStart w:id="94" w:name="_Toc131079172"/>
      <w:r w:rsidRPr="009C4740">
        <w:rPr>
          <w:noProof w:val="0"/>
        </w:rPr>
        <w:t>PREGLED PONUDB</w:t>
      </w:r>
      <w:bookmarkEnd w:id="93"/>
      <w:bookmarkEnd w:id="94"/>
    </w:p>
    <w:p w14:paraId="212DE752" w14:textId="77777777" w:rsidR="00134F9D" w:rsidRPr="009C4740" w:rsidRDefault="00134F9D" w:rsidP="00134F9D">
      <w:pPr>
        <w:spacing w:line="280" w:lineRule="atLeast"/>
        <w:rPr>
          <w:rFonts w:cs="Arial"/>
          <w:szCs w:val="20"/>
        </w:rPr>
      </w:pPr>
    </w:p>
    <w:p w14:paraId="790FF1B4" w14:textId="77777777" w:rsidR="00D01A75" w:rsidRPr="009C4740" w:rsidRDefault="00D01A75" w:rsidP="00D01A75">
      <w:pPr>
        <w:spacing w:line="280" w:lineRule="atLeast"/>
        <w:contextualSpacing/>
        <w:rPr>
          <w:rFonts w:cs="Arial"/>
          <w:szCs w:val="20"/>
        </w:rPr>
      </w:pPr>
      <w:r w:rsidRPr="009C4740">
        <w:rPr>
          <w:rFonts w:cs="Arial"/>
          <w:szCs w:val="20"/>
        </w:rPr>
        <w:t xml:space="preserve">Naročnik bo ponudbe najprej razvrstil glede na merilo, nato pa jih bo preveril z vidika ustreznosti zagotavljanja </w:t>
      </w:r>
      <w:proofErr w:type="spellStart"/>
      <w:r w:rsidRPr="009C4740">
        <w:rPr>
          <w:rFonts w:cs="Arial"/>
          <w:szCs w:val="20"/>
        </w:rPr>
        <w:t>naročnikovih</w:t>
      </w:r>
      <w:proofErr w:type="spellEnd"/>
      <w:r w:rsidRPr="009C4740">
        <w:rPr>
          <w:rFonts w:cs="Arial"/>
          <w:szCs w:val="20"/>
        </w:rPr>
        <w:t xml:space="preserve"> zahtev glede predmeta javnega </w:t>
      </w:r>
      <w:proofErr w:type="spellStart"/>
      <w:r w:rsidRPr="009C4740">
        <w:rPr>
          <w:rFonts w:cs="Arial"/>
          <w:szCs w:val="20"/>
        </w:rPr>
        <w:t>naročila</w:t>
      </w:r>
      <w:proofErr w:type="spellEnd"/>
      <w:r w:rsidRPr="009C4740">
        <w:rPr>
          <w:rFonts w:cs="Arial"/>
          <w:szCs w:val="20"/>
        </w:rPr>
        <w:t xml:space="preserve">. </w:t>
      </w:r>
    </w:p>
    <w:p w14:paraId="73B87A14" w14:textId="77777777" w:rsidR="00D01A75" w:rsidRPr="009C4740" w:rsidRDefault="00D01A75" w:rsidP="00D01A75">
      <w:pPr>
        <w:spacing w:line="280" w:lineRule="atLeast"/>
        <w:contextualSpacing/>
        <w:rPr>
          <w:rFonts w:cs="Arial"/>
          <w:szCs w:val="20"/>
        </w:rPr>
      </w:pPr>
    </w:p>
    <w:p w14:paraId="07303C7E" w14:textId="77777777" w:rsidR="00D01A75" w:rsidRPr="009C4740" w:rsidRDefault="00D01A75" w:rsidP="00D01A75">
      <w:pPr>
        <w:spacing w:line="280" w:lineRule="atLeast"/>
        <w:contextualSpacing/>
        <w:rPr>
          <w:rFonts w:cs="Arial"/>
          <w:szCs w:val="20"/>
        </w:rPr>
      </w:pPr>
      <w:r w:rsidRPr="009C4740">
        <w:rPr>
          <w:rFonts w:cs="Arial"/>
          <w:szCs w:val="20"/>
        </w:rPr>
        <w:t>Za ponudnika, ki bo po merilu najugodnejši, bo naročnik preveril</w:t>
      </w:r>
      <w:r w:rsidR="005A559A" w:rsidRPr="009C4740">
        <w:rPr>
          <w:rFonts w:cs="Arial"/>
          <w:szCs w:val="20"/>
        </w:rPr>
        <w:t>,</w:t>
      </w:r>
      <w:r w:rsidRPr="009C4740">
        <w:rPr>
          <w:rFonts w:cs="Arial"/>
          <w:szCs w:val="20"/>
        </w:rPr>
        <w:t xml:space="preserve"> ali obstajajo razlogi za </w:t>
      </w:r>
      <w:proofErr w:type="spellStart"/>
      <w:r w:rsidRPr="009C4740">
        <w:rPr>
          <w:rFonts w:cs="Arial"/>
          <w:szCs w:val="20"/>
        </w:rPr>
        <w:t>izključitev</w:t>
      </w:r>
      <w:proofErr w:type="spellEnd"/>
      <w:r w:rsidRPr="009C4740">
        <w:rPr>
          <w:rFonts w:cs="Arial"/>
          <w:szCs w:val="20"/>
        </w:rPr>
        <w:t xml:space="preserve"> najugodnejšega ponudnika in ali ponudnik izpolnjuje pogoje za sodelovanje. </w:t>
      </w:r>
    </w:p>
    <w:p w14:paraId="608D5E8D" w14:textId="77777777" w:rsidR="004916A7" w:rsidRPr="009C4740" w:rsidRDefault="004916A7" w:rsidP="00134F9D">
      <w:pPr>
        <w:spacing w:line="280" w:lineRule="atLeast"/>
        <w:contextualSpacing/>
        <w:rPr>
          <w:rFonts w:cs="Arial"/>
          <w:szCs w:val="20"/>
        </w:rPr>
      </w:pPr>
    </w:p>
    <w:p w14:paraId="2A712A94" w14:textId="77777777" w:rsidR="00134F9D" w:rsidRPr="009C4740" w:rsidRDefault="00134F9D" w:rsidP="00F56ED8">
      <w:pPr>
        <w:pStyle w:val="Naslov1"/>
        <w:rPr>
          <w:noProof w:val="0"/>
        </w:rPr>
      </w:pPr>
      <w:bookmarkStart w:id="95" w:name="_Toc128999019"/>
      <w:bookmarkStart w:id="96" w:name="_Toc128999020"/>
      <w:bookmarkStart w:id="97" w:name="_Toc128662462"/>
      <w:bookmarkStart w:id="98" w:name="_Toc131079173"/>
      <w:bookmarkEnd w:id="95"/>
      <w:bookmarkEnd w:id="96"/>
      <w:r w:rsidRPr="009C4740">
        <w:rPr>
          <w:noProof w:val="0"/>
        </w:rPr>
        <w:t>POGODBA</w:t>
      </w:r>
      <w:r w:rsidR="00F56ED8" w:rsidRPr="009C4740">
        <w:rPr>
          <w:noProof w:val="0"/>
        </w:rPr>
        <w:t>,</w:t>
      </w:r>
      <w:r w:rsidR="00DF489C" w:rsidRPr="009C4740">
        <w:rPr>
          <w:noProof w:val="0"/>
        </w:rPr>
        <w:t xml:space="preserve"> IZJAVA O DEJANSKIH LASTNIKIH</w:t>
      </w:r>
      <w:bookmarkEnd w:id="97"/>
      <w:r w:rsidR="00DF489C" w:rsidRPr="009C4740">
        <w:rPr>
          <w:noProof w:val="0"/>
        </w:rPr>
        <w:t xml:space="preserve"> </w:t>
      </w:r>
      <w:r w:rsidR="00F56ED8" w:rsidRPr="009C4740">
        <w:rPr>
          <w:noProof w:val="0"/>
        </w:rPr>
        <w:t>IN PODATKI PO 22. ČLENU UREDBE (EU) 2021/241</w:t>
      </w:r>
      <w:bookmarkEnd w:id="98"/>
    </w:p>
    <w:p w14:paraId="527B440F" w14:textId="77777777" w:rsidR="00134F9D" w:rsidRPr="009C4740" w:rsidRDefault="00134F9D" w:rsidP="00134F9D">
      <w:pPr>
        <w:spacing w:line="280" w:lineRule="atLeast"/>
        <w:contextualSpacing/>
        <w:rPr>
          <w:rFonts w:cs="Arial"/>
          <w:szCs w:val="20"/>
        </w:rPr>
      </w:pPr>
    </w:p>
    <w:p w14:paraId="5DEEDA8D" w14:textId="77777777" w:rsidR="00134F9D" w:rsidRPr="009C4740" w:rsidRDefault="00134F9D" w:rsidP="00134F9D">
      <w:pPr>
        <w:spacing w:line="280" w:lineRule="atLeast"/>
        <w:contextualSpacing/>
        <w:rPr>
          <w:rFonts w:cs="Arial"/>
          <w:szCs w:val="20"/>
        </w:rPr>
      </w:pPr>
      <w:bookmarkStart w:id="99" w:name="_Hlk129602779"/>
      <w:r w:rsidRPr="009C4740">
        <w:rPr>
          <w:rFonts w:cs="Arial"/>
          <w:szCs w:val="20"/>
        </w:rPr>
        <w:t xml:space="preserve">Naročnik bo z izbranim ponudnikom sklenil pogodbo v skladu z določbami </w:t>
      </w:r>
      <w:r w:rsidR="00AE0A87" w:rsidRPr="009C4740">
        <w:rPr>
          <w:rFonts w:cs="Arial"/>
          <w:szCs w:val="20"/>
        </w:rPr>
        <w:t xml:space="preserve">osnutka </w:t>
      </w:r>
      <w:r w:rsidRPr="009C4740">
        <w:rPr>
          <w:rFonts w:cs="Arial"/>
          <w:szCs w:val="20"/>
        </w:rPr>
        <w:t xml:space="preserve">pogodbe. </w:t>
      </w:r>
      <w:r w:rsidR="00AE0A87" w:rsidRPr="009C4740">
        <w:rPr>
          <w:rFonts w:cs="Arial"/>
          <w:szCs w:val="20"/>
        </w:rPr>
        <w:t>Osnutka</w:t>
      </w:r>
      <w:r w:rsidR="008971F2" w:rsidRPr="009C4740">
        <w:rPr>
          <w:rFonts w:cs="Arial"/>
          <w:szCs w:val="20"/>
        </w:rPr>
        <w:t xml:space="preserve"> pogodbe, ki je sestavni del te razpisne dokumentacije, ni treba izpolnjevati niti ga ni treba priložiti ponudbi.</w:t>
      </w:r>
    </w:p>
    <w:p w14:paraId="2F432AAA" w14:textId="77777777" w:rsidR="00134F9D" w:rsidRPr="009C4740" w:rsidRDefault="00134F9D" w:rsidP="00134F9D">
      <w:pPr>
        <w:spacing w:line="280" w:lineRule="atLeast"/>
        <w:contextualSpacing/>
        <w:rPr>
          <w:rFonts w:cs="Arial"/>
          <w:szCs w:val="20"/>
        </w:rPr>
      </w:pPr>
    </w:p>
    <w:p w14:paraId="3EC894A0" w14:textId="77777777" w:rsidR="005A559A" w:rsidRPr="009C4740" w:rsidRDefault="008971F2" w:rsidP="005A559A">
      <w:pPr>
        <w:spacing w:line="280" w:lineRule="atLeast"/>
        <w:contextualSpacing/>
        <w:rPr>
          <w:rFonts w:cs="Arial"/>
          <w:szCs w:val="20"/>
        </w:rPr>
      </w:pPr>
      <w:r w:rsidRPr="009C4740">
        <w:rPr>
          <w:rFonts w:cs="Arial"/>
          <w:szCs w:val="20"/>
        </w:rPr>
        <w:t>Pogodbo prvi podpiše naročnik in povabi k podpisu (sklenitvi)</w:t>
      </w:r>
      <w:r w:rsidR="00C678E9" w:rsidRPr="009C4740">
        <w:rPr>
          <w:rFonts w:cs="Arial"/>
          <w:szCs w:val="20"/>
        </w:rPr>
        <w:t xml:space="preserve"> pogodbe</w:t>
      </w:r>
      <w:r w:rsidRPr="009C4740">
        <w:rPr>
          <w:rFonts w:cs="Arial"/>
          <w:szCs w:val="20"/>
        </w:rPr>
        <w:t xml:space="preserve"> izbranega ponudnika. </w:t>
      </w:r>
      <w:r w:rsidR="00134F9D" w:rsidRPr="009C4740">
        <w:rPr>
          <w:rFonts w:cs="Arial"/>
          <w:szCs w:val="20"/>
        </w:rPr>
        <w:t xml:space="preserve">Pogodbo je treba podpisati v roku deset (10) dni od prejema naročnikovega poziva k podpisu pogodbe. </w:t>
      </w:r>
    </w:p>
    <w:p w14:paraId="2FFA81F0" w14:textId="77777777" w:rsidR="005A559A" w:rsidRPr="009C4740" w:rsidRDefault="005A559A" w:rsidP="005A559A">
      <w:pPr>
        <w:spacing w:line="280" w:lineRule="atLeast"/>
        <w:contextualSpacing/>
        <w:rPr>
          <w:rFonts w:cs="Arial"/>
          <w:szCs w:val="20"/>
        </w:rPr>
      </w:pPr>
    </w:p>
    <w:p w14:paraId="3857966D" w14:textId="77777777" w:rsidR="005A559A" w:rsidRPr="009C4740" w:rsidRDefault="005A559A" w:rsidP="005A559A">
      <w:pPr>
        <w:spacing w:line="280" w:lineRule="atLeast"/>
        <w:contextualSpacing/>
        <w:rPr>
          <w:rFonts w:cs="Arial"/>
          <w:szCs w:val="20"/>
        </w:rPr>
      </w:pPr>
      <w:r w:rsidRPr="009C4740">
        <w:rPr>
          <w:rFonts w:cs="Arial"/>
          <w:szCs w:val="20"/>
        </w:rPr>
        <w:t>Pogodba se bo pred podpisom po potrebi vsebinsko prilagodila, in sicer glede na to, ali bo izbrani ponudnik predložil skupno ponudbo, prijavil sodelovanje podizvajalcev in podobno.</w:t>
      </w:r>
    </w:p>
    <w:p w14:paraId="13329CF5" w14:textId="77777777" w:rsidR="008971F2" w:rsidRPr="009C4740" w:rsidRDefault="008971F2" w:rsidP="005A559A">
      <w:pPr>
        <w:spacing w:line="280" w:lineRule="atLeast"/>
        <w:contextualSpacing/>
        <w:rPr>
          <w:rFonts w:cs="Arial"/>
          <w:szCs w:val="20"/>
        </w:rPr>
      </w:pPr>
    </w:p>
    <w:p w14:paraId="17BC0FD0" w14:textId="678B1833" w:rsidR="005A559A" w:rsidRPr="009C4740" w:rsidRDefault="005A559A" w:rsidP="005A559A">
      <w:pPr>
        <w:spacing w:line="280" w:lineRule="atLeast"/>
        <w:contextualSpacing/>
        <w:rPr>
          <w:rFonts w:cs="Arial"/>
          <w:szCs w:val="20"/>
        </w:rPr>
      </w:pPr>
      <w:r w:rsidRPr="009C4740">
        <w:rPr>
          <w:rFonts w:cs="Arial"/>
          <w:szCs w:val="20"/>
        </w:rPr>
        <w:t>V skladu s šestim odstavkom 14. člena Zakona o integriteti in preprečevanju korupcije (Uradni list RS, št. 69/11 – uradno prečiščeno besedilo, 158/20</w:t>
      </w:r>
      <w:r w:rsidR="00C76876" w:rsidRPr="009C4740">
        <w:rPr>
          <w:rFonts w:cs="Arial"/>
          <w:szCs w:val="20"/>
        </w:rPr>
        <w:t>,</w:t>
      </w:r>
      <w:r w:rsidRPr="009C4740">
        <w:rPr>
          <w:rFonts w:cs="Arial"/>
          <w:szCs w:val="20"/>
        </w:rPr>
        <w:t xml:space="preserve"> 3/22 – </w:t>
      </w:r>
      <w:proofErr w:type="spellStart"/>
      <w:r w:rsidRPr="009C4740">
        <w:rPr>
          <w:rFonts w:cs="Arial"/>
          <w:szCs w:val="20"/>
        </w:rPr>
        <w:t>ZDeb</w:t>
      </w:r>
      <w:proofErr w:type="spellEnd"/>
      <w:r w:rsidR="00C76876" w:rsidRPr="009C4740">
        <w:rPr>
          <w:rFonts w:cs="Arial"/>
          <w:szCs w:val="20"/>
        </w:rPr>
        <w:t xml:space="preserve"> in </w:t>
      </w:r>
      <w:r w:rsidR="00C76876" w:rsidRPr="009C4740">
        <w:t xml:space="preserve">6/23 – </w:t>
      </w:r>
      <w:proofErr w:type="spellStart"/>
      <w:r w:rsidR="00C76876" w:rsidRPr="009C4740">
        <w:t>ZZPri</w:t>
      </w:r>
      <w:proofErr w:type="spellEnd"/>
      <w:r w:rsidRPr="009C4740">
        <w:rPr>
          <w:rFonts w:cs="Arial"/>
          <w:szCs w:val="20"/>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r w:rsidR="00AF2560" w:rsidRPr="009C4740">
        <w:rPr>
          <w:rFonts w:cs="Arial"/>
          <w:szCs w:val="20"/>
        </w:rPr>
        <w:t xml:space="preserve"> Za izpolnitev te obveznosti </w:t>
      </w:r>
      <w:r w:rsidR="00DF489C" w:rsidRPr="009C4740">
        <w:rPr>
          <w:rFonts w:cs="Arial"/>
          <w:szCs w:val="20"/>
        </w:rPr>
        <w:t>izbrani ponudnik izpolni</w:t>
      </w:r>
      <w:r w:rsidR="00AF2560" w:rsidRPr="009C4740">
        <w:rPr>
          <w:rFonts w:cs="Arial"/>
          <w:szCs w:val="20"/>
        </w:rPr>
        <w:t xml:space="preserve"> izjav</w:t>
      </w:r>
      <w:r w:rsidR="00DF489C" w:rsidRPr="009C4740">
        <w:rPr>
          <w:rFonts w:cs="Arial"/>
          <w:szCs w:val="20"/>
        </w:rPr>
        <w:t>o</w:t>
      </w:r>
      <w:r w:rsidR="00AF2560" w:rsidRPr="009C4740">
        <w:rPr>
          <w:rFonts w:cs="Arial"/>
          <w:szCs w:val="20"/>
        </w:rPr>
        <w:t xml:space="preserve"> (OBR-</w:t>
      </w:r>
      <w:r w:rsidR="00AE0A87" w:rsidRPr="009C4740">
        <w:rPr>
          <w:rFonts w:cs="Arial"/>
          <w:szCs w:val="20"/>
        </w:rPr>
        <w:t>6</w:t>
      </w:r>
      <w:r w:rsidR="00DF489C" w:rsidRPr="009C4740">
        <w:rPr>
          <w:rFonts w:cs="Arial"/>
          <w:szCs w:val="20"/>
        </w:rPr>
        <w:t xml:space="preserve">), ki je sestavni del te </w:t>
      </w:r>
      <w:r w:rsidR="00AE0A87" w:rsidRPr="009C4740">
        <w:rPr>
          <w:rFonts w:cs="Arial"/>
          <w:szCs w:val="20"/>
        </w:rPr>
        <w:t xml:space="preserve">razpisne </w:t>
      </w:r>
      <w:r w:rsidR="00DF489C" w:rsidRPr="009C4740">
        <w:rPr>
          <w:rFonts w:cs="Arial"/>
          <w:szCs w:val="20"/>
        </w:rPr>
        <w:t>dokumentacije.</w:t>
      </w:r>
    </w:p>
    <w:p w14:paraId="24B769DE" w14:textId="77777777" w:rsidR="00AF2560" w:rsidRPr="009C4740" w:rsidRDefault="00AF2560" w:rsidP="005A559A">
      <w:pPr>
        <w:spacing w:line="280" w:lineRule="atLeast"/>
        <w:contextualSpacing/>
        <w:rPr>
          <w:rFonts w:cs="Arial"/>
          <w:szCs w:val="20"/>
        </w:rPr>
      </w:pPr>
    </w:p>
    <w:p w14:paraId="2B65322E" w14:textId="77777777" w:rsidR="00DF489C" w:rsidRPr="009C4740" w:rsidRDefault="00DF489C" w:rsidP="00DF489C">
      <w:pPr>
        <w:spacing w:line="280" w:lineRule="atLeast"/>
        <w:contextualSpacing/>
        <w:rPr>
          <w:rFonts w:cs="Arial"/>
          <w:szCs w:val="20"/>
        </w:rPr>
      </w:pPr>
      <w:r w:rsidRPr="009C4740">
        <w:rPr>
          <w:rFonts w:cs="Arial"/>
          <w:szCs w:val="20"/>
        </w:rPr>
        <w:t>Naročnik na podlagi 22. člena Uredbe (EU) 2021/241 Evropskega parlamenta in Sveta z dne 12. februarja 2021 o vzpostavitvi Mehanizma za okrevanje in odpornost, popravka Uredbe (EU) 2021/241 Evropskega parlamenta in Sveta z dne 12. februarja 2021 o vzpostavitvi Mehanizma za okrevanje in odpornost in 20. člena Uredbe o izvajanju Uredbe (EU) o Mehanizmu za okrevanje in odpornost (Uradni list RS, št. 167/21) pridobiva, evidentira, obdeluje in hrani osebne podate. Zbiranje in obdelava osebnih podatkov se izvajata izključno za namen revizije in nadzora in za zagotovitev primerljivih informacij o porabi sredstev v zvezi z ukrepi za izvajanje reform in naložb v okviru navedenega mehanizma.</w:t>
      </w:r>
    </w:p>
    <w:p w14:paraId="6442E1F4" w14:textId="77777777" w:rsidR="00DF489C" w:rsidRPr="009C4740" w:rsidRDefault="00DF489C" w:rsidP="00DF489C">
      <w:pPr>
        <w:spacing w:line="280" w:lineRule="atLeast"/>
        <w:contextualSpacing/>
        <w:rPr>
          <w:rFonts w:cs="Arial"/>
          <w:szCs w:val="20"/>
        </w:rPr>
      </w:pPr>
    </w:p>
    <w:p w14:paraId="74E34646" w14:textId="77777777" w:rsidR="00DF489C" w:rsidRPr="009C4740" w:rsidRDefault="00DF489C" w:rsidP="005A559A">
      <w:pPr>
        <w:spacing w:line="280" w:lineRule="atLeast"/>
        <w:contextualSpacing/>
        <w:rPr>
          <w:rFonts w:cs="Arial"/>
          <w:szCs w:val="20"/>
        </w:rPr>
      </w:pPr>
      <w:r w:rsidRPr="009C4740">
        <w:rPr>
          <w:rFonts w:cs="Arial"/>
          <w:szCs w:val="20"/>
        </w:rPr>
        <w:t xml:space="preserve">Izbrani ponudnik ali izbrani ponudniki v skupni ponudbi ter morebitni podizvajalci morajo kot končni prejemniki sredstev iz sklada </w:t>
      </w:r>
      <w:r w:rsidR="00BD3A0E" w:rsidRPr="009C4740">
        <w:rPr>
          <w:rFonts w:cs="Arial"/>
          <w:szCs w:val="20"/>
        </w:rPr>
        <w:t>Načrta za okrevanje in odpornost (</w:t>
      </w:r>
      <w:r w:rsidRPr="009C4740">
        <w:rPr>
          <w:rFonts w:cs="Arial"/>
          <w:szCs w:val="20"/>
        </w:rPr>
        <w:t>NOO</w:t>
      </w:r>
      <w:r w:rsidR="00BD3A0E" w:rsidRPr="009C4740">
        <w:rPr>
          <w:rFonts w:cs="Arial"/>
          <w:szCs w:val="20"/>
        </w:rPr>
        <w:t>)</w:t>
      </w:r>
      <w:r w:rsidRPr="009C4740">
        <w:rPr>
          <w:rFonts w:cs="Arial"/>
          <w:szCs w:val="20"/>
        </w:rPr>
        <w:t xml:space="preserve"> obvestiti vse z njimi povezane fizične osebe, ki bodo sodelovale pri izvajanju projekta NOO, da bo naročnik obdeloval njihove osebne podatke. Končni prejemniki se zavežejo, da bodo o obdelavi osebnih podatkov obvestili tudi vse z njim povezane fizične osebe, ki bodo morda naknadno pristopile k izvajanju projekta NOO, ter od teh oseb zagotovil ustrezne pravne podlage za obdelavo (npr. pridobil njihovo soglasje). V ta namen morajo izbrani ponudnik, ponudniki v skupni ponudbi in podizvajalci pred podpisom oziroma ob podpisu pogodbe zagotoviti </w:t>
      </w:r>
      <w:r w:rsidR="002239E1" w:rsidRPr="009C4740">
        <w:rPr>
          <w:rFonts w:cs="Arial"/>
          <w:szCs w:val="20"/>
        </w:rPr>
        <w:t>osebne podatke o končnih prejemnikih sredstev (ime in priimek ter datum rojstva) na obrazcu OBR-</w:t>
      </w:r>
      <w:r w:rsidR="008E332A" w:rsidRPr="009C4740">
        <w:rPr>
          <w:rFonts w:cs="Arial"/>
          <w:szCs w:val="20"/>
        </w:rPr>
        <w:t>7</w:t>
      </w:r>
      <w:r w:rsidR="002239E1" w:rsidRPr="009C4740">
        <w:rPr>
          <w:rFonts w:cs="Arial"/>
          <w:szCs w:val="20"/>
        </w:rPr>
        <w:t>.</w:t>
      </w:r>
      <w:bookmarkEnd w:id="99"/>
    </w:p>
    <w:p w14:paraId="4E0BD634" w14:textId="77777777" w:rsidR="00134F9D" w:rsidRPr="009C4740" w:rsidRDefault="00134F9D" w:rsidP="00134F9D">
      <w:pPr>
        <w:spacing w:line="280" w:lineRule="atLeast"/>
        <w:contextualSpacing/>
        <w:rPr>
          <w:rFonts w:cs="Arial"/>
          <w:szCs w:val="20"/>
        </w:rPr>
      </w:pPr>
    </w:p>
    <w:p w14:paraId="37255C96" w14:textId="77777777" w:rsidR="00134F9D" w:rsidRPr="009C4740" w:rsidRDefault="00134F9D" w:rsidP="00F56ED8">
      <w:pPr>
        <w:pStyle w:val="Naslov1"/>
        <w:rPr>
          <w:noProof w:val="0"/>
        </w:rPr>
      </w:pPr>
      <w:bookmarkStart w:id="100" w:name="_Toc128662463"/>
      <w:bookmarkStart w:id="101" w:name="_Toc131079174"/>
      <w:r w:rsidRPr="009C4740">
        <w:rPr>
          <w:noProof w:val="0"/>
        </w:rPr>
        <w:t>PRAVNO VARSTVO</w:t>
      </w:r>
      <w:bookmarkEnd w:id="100"/>
      <w:bookmarkEnd w:id="101"/>
    </w:p>
    <w:p w14:paraId="2F5DBC36" w14:textId="77777777" w:rsidR="00134F9D" w:rsidRPr="009C4740" w:rsidRDefault="00134F9D" w:rsidP="00134F9D">
      <w:pPr>
        <w:spacing w:line="280" w:lineRule="atLeast"/>
        <w:contextualSpacing/>
        <w:rPr>
          <w:rFonts w:cs="Arial"/>
          <w:szCs w:val="20"/>
        </w:rPr>
      </w:pPr>
    </w:p>
    <w:p w14:paraId="3A0A35AA" w14:textId="77777777" w:rsidR="00D01A75" w:rsidRPr="009C4740" w:rsidRDefault="00D01A75" w:rsidP="00D01A75">
      <w:pPr>
        <w:spacing w:line="280" w:lineRule="atLeast"/>
        <w:contextualSpacing/>
        <w:rPr>
          <w:rFonts w:cs="Arial"/>
          <w:iCs/>
          <w:szCs w:val="20"/>
        </w:rPr>
      </w:pPr>
      <w:r w:rsidRPr="009C4740">
        <w:rPr>
          <w:rFonts w:cs="Arial"/>
          <w:iCs/>
          <w:szCs w:val="20"/>
        </w:rPr>
        <w:t>Pravno varstvo ponudnikov v postopku javnega naročanja je zagotovljeno v skladu z določbami Zakona o pravnem varstvu v postopkih javnega naročanja (Uradni list RS, št. 43/11, 60/11 – ZTP-D, 63/13, 90/14 – ZDU-1, 60/17 in 72/19; v nadalj</w:t>
      </w:r>
      <w:r w:rsidR="005A559A" w:rsidRPr="009C4740">
        <w:rPr>
          <w:rFonts w:cs="Arial"/>
          <w:iCs/>
          <w:szCs w:val="20"/>
        </w:rPr>
        <w:t>njem besedilu</w:t>
      </w:r>
      <w:r w:rsidRPr="009C4740">
        <w:rPr>
          <w:rFonts w:cs="Arial"/>
          <w:iCs/>
          <w:szCs w:val="20"/>
        </w:rPr>
        <w:t>: ZPVPJN), po postopku in na način</w:t>
      </w:r>
      <w:r w:rsidR="005A559A" w:rsidRPr="009C4740">
        <w:rPr>
          <w:rFonts w:cs="Arial"/>
          <w:iCs/>
          <w:szCs w:val="20"/>
        </w:rPr>
        <w:t>,</w:t>
      </w:r>
      <w:r w:rsidRPr="009C4740">
        <w:rPr>
          <w:rFonts w:cs="Arial"/>
          <w:iCs/>
          <w:szCs w:val="20"/>
        </w:rPr>
        <w:t xml:space="preserve"> kot ga določa zakon.</w:t>
      </w:r>
    </w:p>
    <w:p w14:paraId="34B990A0" w14:textId="77777777" w:rsidR="00D01A75" w:rsidRPr="009C4740" w:rsidRDefault="00D01A75" w:rsidP="00D01A75">
      <w:pPr>
        <w:spacing w:line="280" w:lineRule="atLeast"/>
        <w:contextualSpacing/>
        <w:rPr>
          <w:rFonts w:cs="Arial"/>
          <w:iCs/>
          <w:szCs w:val="20"/>
        </w:rPr>
      </w:pPr>
    </w:p>
    <w:p w14:paraId="4DEE2A1C" w14:textId="5E2C4E58" w:rsidR="00D01A75" w:rsidRPr="009C4740" w:rsidRDefault="00D01A75" w:rsidP="00D01A75">
      <w:pPr>
        <w:spacing w:line="280" w:lineRule="atLeast"/>
        <w:contextualSpacing/>
        <w:rPr>
          <w:rFonts w:cs="Arial"/>
          <w:iCs/>
          <w:szCs w:val="20"/>
        </w:rPr>
      </w:pPr>
      <w:r w:rsidRPr="009C4740">
        <w:rPr>
          <w:rFonts w:cs="Arial"/>
          <w:iCs/>
          <w:szCs w:val="20"/>
        </w:rPr>
        <w:lastRenderedPageBreak/>
        <w:t xml:space="preserve">Zahteva za pravno varstvo v postopkih javnega naročanja se lahko vloži zoper vsako ravnanje naročnika v postopku javnega naročanja, razen če zakon, ki ureja javno naročanje, ali </w:t>
      </w:r>
      <w:r w:rsidR="00C76876" w:rsidRPr="009C4740">
        <w:rPr>
          <w:rFonts w:cs="Arial"/>
          <w:iCs/>
          <w:szCs w:val="20"/>
        </w:rPr>
        <w:t xml:space="preserve">ZPVPJN </w:t>
      </w:r>
      <w:r w:rsidRPr="009C4740">
        <w:rPr>
          <w:rFonts w:cs="Arial"/>
          <w:iCs/>
          <w:szCs w:val="20"/>
        </w:rPr>
        <w:t>določa drugače. Zahtevo za pravno varstvo lahko vloži aktivno legitimirana oseba, kot jo določa 14. člen ZPVPJN.</w:t>
      </w:r>
    </w:p>
    <w:p w14:paraId="44D241CC" w14:textId="77777777" w:rsidR="00D01A75" w:rsidRPr="009C4740" w:rsidRDefault="00D01A75" w:rsidP="00D01A75">
      <w:pPr>
        <w:spacing w:line="280" w:lineRule="atLeast"/>
        <w:contextualSpacing/>
        <w:rPr>
          <w:rFonts w:cs="Arial"/>
          <w:iCs/>
          <w:szCs w:val="20"/>
        </w:rPr>
      </w:pPr>
    </w:p>
    <w:p w14:paraId="51330FD7" w14:textId="77777777" w:rsidR="00D01A75" w:rsidRPr="009C4740" w:rsidRDefault="00D01A75" w:rsidP="00D01A75">
      <w:pPr>
        <w:spacing w:line="280" w:lineRule="atLeast"/>
        <w:contextualSpacing/>
        <w:rPr>
          <w:rFonts w:cs="Arial"/>
          <w:iCs/>
          <w:szCs w:val="20"/>
        </w:rPr>
      </w:pPr>
      <w:r w:rsidRPr="009C4740">
        <w:rPr>
          <w:rFonts w:cs="Arial"/>
          <w:iCs/>
          <w:szCs w:val="20"/>
        </w:rPr>
        <w:t>Zahtevek za revizijo mora vsebovati:</w:t>
      </w:r>
    </w:p>
    <w:p w14:paraId="2EF3980D" w14:textId="77777777" w:rsidR="00D01A75" w:rsidRPr="009C4740" w:rsidRDefault="00D01A75" w:rsidP="00D01A75">
      <w:pPr>
        <w:numPr>
          <w:ilvl w:val="0"/>
          <w:numId w:val="9"/>
        </w:numPr>
        <w:spacing w:line="280" w:lineRule="atLeast"/>
        <w:contextualSpacing/>
        <w:rPr>
          <w:rFonts w:cs="Arial"/>
          <w:iCs/>
          <w:szCs w:val="20"/>
        </w:rPr>
      </w:pPr>
      <w:r w:rsidRPr="009C4740">
        <w:rPr>
          <w:rFonts w:cs="Arial"/>
          <w:iCs/>
          <w:szCs w:val="20"/>
        </w:rPr>
        <w:t>ime in naslov vlagatelja zahtevka (v nadaljnjem besedilu: vlagatelj) ter kontaktno osebo,</w:t>
      </w:r>
    </w:p>
    <w:p w14:paraId="521D089B" w14:textId="77777777" w:rsidR="00D01A75" w:rsidRPr="009C4740" w:rsidRDefault="00D01A75" w:rsidP="00D01A75">
      <w:pPr>
        <w:numPr>
          <w:ilvl w:val="0"/>
          <w:numId w:val="9"/>
        </w:numPr>
        <w:spacing w:line="280" w:lineRule="atLeast"/>
        <w:contextualSpacing/>
        <w:rPr>
          <w:rFonts w:cs="Arial"/>
          <w:iCs/>
          <w:szCs w:val="20"/>
        </w:rPr>
      </w:pPr>
      <w:r w:rsidRPr="009C4740">
        <w:rPr>
          <w:rFonts w:cs="Arial"/>
          <w:iCs/>
          <w:szCs w:val="20"/>
        </w:rPr>
        <w:t>ime naročnika,</w:t>
      </w:r>
    </w:p>
    <w:p w14:paraId="3EE01300" w14:textId="77777777" w:rsidR="00D01A75" w:rsidRPr="009C4740" w:rsidRDefault="00D01A75" w:rsidP="00D01A75">
      <w:pPr>
        <w:numPr>
          <w:ilvl w:val="0"/>
          <w:numId w:val="9"/>
        </w:numPr>
        <w:spacing w:line="280" w:lineRule="atLeast"/>
        <w:contextualSpacing/>
        <w:rPr>
          <w:rFonts w:cs="Arial"/>
          <w:iCs/>
          <w:szCs w:val="20"/>
        </w:rPr>
      </w:pPr>
      <w:r w:rsidRPr="009C4740">
        <w:rPr>
          <w:rFonts w:cs="Arial"/>
          <w:iCs/>
          <w:szCs w:val="20"/>
        </w:rPr>
        <w:t>oznako javnega naročila,</w:t>
      </w:r>
    </w:p>
    <w:p w14:paraId="3545C808" w14:textId="77777777" w:rsidR="00D01A75" w:rsidRPr="009C4740" w:rsidRDefault="00D01A75" w:rsidP="00D01A75">
      <w:pPr>
        <w:numPr>
          <w:ilvl w:val="0"/>
          <w:numId w:val="9"/>
        </w:numPr>
        <w:spacing w:line="280" w:lineRule="atLeast"/>
        <w:contextualSpacing/>
        <w:rPr>
          <w:rFonts w:cs="Arial"/>
          <w:iCs/>
          <w:szCs w:val="20"/>
        </w:rPr>
      </w:pPr>
      <w:r w:rsidRPr="009C4740">
        <w:rPr>
          <w:rFonts w:cs="Arial"/>
          <w:iCs/>
          <w:szCs w:val="20"/>
        </w:rPr>
        <w:t>predmet javnega naročila,</w:t>
      </w:r>
    </w:p>
    <w:p w14:paraId="5117BD5C" w14:textId="77777777" w:rsidR="00D01A75" w:rsidRPr="009C4740" w:rsidRDefault="00D01A75" w:rsidP="00D01A75">
      <w:pPr>
        <w:numPr>
          <w:ilvl w:val="0"/>
          <w:numId w:val="9"/>
        </w:numPr>
        <w:spacing w:line="280" w:lineRule="atLeast"/>
        <w:contextualSpacing/>
        <w:rPr>
          <w:rFonts w:cs="Arial"/>
          <w:iCs/>
          <w:szCs w:val="20"/>
        </w:rPr>
      </w:pPr>
      <w:r w:rsidRPr="009C4740">
        <w:rPr>
          <w:rFonts w:cs="Arial"/>
          <w:iCs/>
          <w:szCs w:val="20"/>
        </w:rPr>
        <w:t xml:space="preserve">pooblastilo za zastopanje v </w:t>
      </w:r>
      <w:proofErr w:type="spellStart"/>
      <w:r w:rsidRPr="009C4740">
        <w:rPr>
          <w:rFonts w:cs="Arial"/>
          <w:iCs/>
          <w:szCs w:val="20"/>
        </w:rPr>
        <w:t>predrevizijskem</w:t>
      </w:r>
      <w:proofErr w:type="spellEnd"/>
      <w:r w:rsidRPr="009C4740">
        <w:rPr>
          <w:rFonts w:cs="Arial"/>
          <w:iCs/>
          <w:szCs w:val="20"/>
        </w:rPr>
        <w:t xml:space="preserve"> in revizijskem postopku, če vlagatelj nastopa s pooblaščencem,</w:t>
      </w:r>
    </w:p>
    <w:p w14:paraId="16C86630" w14:textId="3DF6EB8E" w:rsidR="00D01A75" w:rsidRPr="009C4740" w:rsidRDefault="00D01A75" w:rsidP="00D01A75">
      <w:pPr>
        <w:numPr>
          <w:ilvl w:val="0"/>
          <w:numId w:val="9"/>
        </w:numPr>
        <w:spacing w:line="280" w:lineRule="atLeast"/>
        <w:contextualSpacing/>
        <w:rPr>
          <w:rFonts w:cs="Arial"/>
          <w:iCs/>
          <w:szCs w:val="20"/>
        </w:rPr>
      </w:pPr>
      <w:r w:rsidRPr="009C4740">
        <w:rPr>
          <w:rFonts w:cs="Arial"/>
          <w:iCs/>
          <w:szCs w:val="20"/>
        </w:rPr>
        <w:t>potrdilo o plačilu takse iz prvega, drugega, tretjega ali četrtega odstavka 71. člena</w:t>
      </w:r>
      <w:r w:rsidR="00C76876" w:rsidRPr="009C4740">
        <w:rPr>
          <w:rFonts w:cs="Arial"/>
          <w:iCs/>
          <w:szCs w:val="20"/>
        </w:rPr>
        <w:t xml:space="preserve"> ZPVPJN</w:t>
      </w:r>
      <w:r w:rsidRPr="009C4740">
        <w:rPr>
          <w:rFonts w:cs="Arial"/>
          <w:iCs/>
          <w:szCs w:val="20"/>
        </w:rPr>
        <w:t>.</w:t>
      </w:r>
    </w:p>
    <w:p w14:paraId="21050B44" w14:textId="77777777" w:rsidR="00D01A75" w:rsidRPr="009C4740" w:rsidRDefault="00D01A75" w:rsidP="00D01A75">
      <w:pPr>
        <w:spacing w:line="280" w:lineRule="atLeast"/>
        <w:contextualSpacing/>
        <w:rPr>
          <w:rFonts w:cs="Arial"/>
          <w:iCs/>
          <w:szCs w:val="20"/>
        </w:rPr>
      </w:pPr>
    </w:p>
    <w:p w14:paraId="598E02A6" w14:textId="77777777" w:rsidR="00D01A75" w:rsidRPr="009C4740" w:rsidRDefault="00D01A75" w:rsidP="00D01A75">
      <w:pPr>
        <w:spacing w:line="280" w:lineRule="atLeast"/>
        <w:contextualSpacing/>
        <w:rPr>
          <w:rFonts w:cs="Arial"/>
          <w:iCs/>
          <w:szCs w:val="20"/>
        </w:rPr>
      </w:pPr>
      <w:r w:rsidRPr="009C4740">
        <w:rPr>
          <w:rFonts w:cs="Arial"/>
          <w:iCs/>
          <w:szCs w:val="20"/>
        </w:rPr>
        <w:t>Vlagatelj mora v zahtevku za revizijo navesti očitane kršitve ter dejstva in dokaze, s katerimi se kršitve dokazujejo.</w:t>
      </w:r>
    </w:p>
    <w:p w14:paraId="38087711" w14:textId="77777777" w:rsidR="00D01A75" w:rsidRPr="009C4740" w:rsidRDefault="00D01A75" w:rsidP="00D01A75">
      <w:pPr>
        <w:spacing w:line="280" w:lineRule="atLeast"/>
        <w:contextualSpacing/>
        <w:rPr>
          <w:rFonts w:cs="Arial"/>
          <w:iCs/>
          <w:szCs w:val="20"/>
        </w:rPr>
      </w:pPr>
    </w:p>
    <w:p w14:paraId="37CC9C12" w14:textId="77777777" w:rsidR="00D01A75" w:rsidRPr="009C4740" w:rsidRDefault="00D01A75" w:rsidP="00D01A75">
      <w:pPr>
        <w:spacing w:line="280" w:lineRule="atLeast"/>
        <w:contextualSpacing/>
        <w:rPr>
          <w:rFonts w:cs="Arial"/>
          <w:iCs/>
          <w:szCs w:val="20"/>
        </w:rPr>
      </w:pPr>
      <w:r w:rsidRPr="009C4740">
        <w:rPr>
          <w:rFonts w:cs="Arial"/>
          <w:iCs/>
          <w:szCs w:val="20"/>
        </w:rPr>
        <w:t>Vlagatelj mora v skladu z drugo alinejo prvega odstavka 71. člena ZPVPJN zahtevku za revizijo priložiti potrdilo o plačilu takse v višini 4.000,00 EUR.</w:t>
      </w:r>
    </w:p>
    <w:p w14:paraId="3F8C30A9" w14:textId="77777777" w:rsidR="00D01A75" w:rsidRPr="009C4740" w:rsidRDefault="00D01A75" w:rsidP="00D01A75">
      <w:pPr>
        <w:spacing w:line="280" w:lineRule="atLeast"/>
        <w:contextualSpacing/>
        <w:rPr>
          <w:rFonts w:cs="Arial"/>
          <w:iCs/>
          <w:szCs w:val="20"/>
        </w:rPr>
      </w:pPr>
    </w:p>
    <w:p w14:paraId="0033A03C" w14:textId="77777777" w:rsidR="00D01A75" w:rsidRPr="009C4740" w:rsidRDefault="00D01A75" w:rsidP="00D01A75">
      <w:pPr>
        <w:spacing w:line="280" w:lineRule="atLeast"/>
        <w:contextualSpacing/>
        <w:rPr>
          <w:rFonts w:cs="Arial"/>
          <w:iCs/>
          <w:szCs w:val="20"/>
        </w:rPr>
      </w:pPr>
      <w:r w:rsidRPr="009C4740">
        <w:rPr>
          <w:rFonts w:cs="Arial"/>
          <w:iCs/>
          <w:szCs w:val="20"/>
        </w:rPr>
        <w:t xml:space="preserve">Takso je </w:t>
      </w:r>
      <w:r w:rsidR="008971F2" w:rsidRPr="009C4740">
        <w:rPr>
          <w:rFonts w:cs="Arial"/>
          <w:iCs/>
          <w:szCs w:val="20"/>
        </w:rPr>
        <w:t xml:space="preserve">treba </w:t>
      </w:r>
      <w:r w:rsidRPr="009C4740">
        <w:rPr>
          <w:rFonts w:cs="Arial"/>
          <w:iCs/>
          <w:szCs w:val="20"/>
        </w:rPr>
        <w:t xml:space="preserve">vplačati na podračun, odprt pri Banki Slovenije za namen plačila taks za </w:t>
      </w:r>
      <w:proofErr w:type="spellStart"/>
      <w:r w:rsidRPr="009C4740">
        <w:rPr>
          <w:rFonts w:cs="Arial"/>
          <w:iCs/>
          <w:szCs w:val="20"/>
        </w:rPr>
        <w:t>predrevizijski</w:t>
      </w:r>
      <w:proofErr w:type="spellEnd"/>
      <w:r w:rsidRPr="009C4740">
        <w:rPr>
          <w:rFonts w:cs="Arial"/>
          <w:iCs/>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w:t>
      </w:r>
      <w:r w:rsidR="008971F2" w:rsidRPr="009C4740">
        <w:rPr>
          <w:rFonts w:cs="Arial"/>
          <w:iCs/>
          <w:szCs w:val="20"/>
        </w:rPr>
        <w:t>Če</w:t>
      </w:r>
      <w:r w:rsidRPr="009C4740">
        <w:rPr>
          <w:rFonts w:cs="Arial"/>
          <w:iCs/>
          <w:szCs w:val="20"/>
        </w:rPr>
        <w:t xml:space="preserve"> je št</w:t>
      </w:r>
      <w:r w:rsidR="008971F2" w:rsidRPr="009C4740">
        <w:rPr>
          <w:rFonts w:cs="Arial"/>
          <w:iCs/>
          <w:szCs w:val="20"/>
        </w:rPr>
        <w:t>evilka</w:t>
      </w:r>
      <w:r w:rsidRPr="009C4740">
        <w:rPr>
          <w:rFonts w:cs="Arial"/>
          <w:iCs/>
          <w:szCs w:val="20"/>
        </w:rPr>
        <w:t xml:space="preserve"> objave javnega naročila krajša od šestih znakov, se na manjkajoča mesta spredaj vpiše 0).</w:t>
      </w:r>
    </w:p>
    <w:p w14:paraId="5796D34B" w14:textId="77777777" w:rsidR="00D01A75" w:rsidRPr="009C4740" w:rsidRDefault="00D01A75" w:rsidP="00D01A75">
      <w:pPr>
        <w:spacing w:line="280" w:lineRule="atLeast"/>
        <w:contextualSpacing/>
        <w:rPr>
          <w:rFonts w:cs="Arial"/>
          <w:iCs/>
          <w:szCs w:val="20"/>
        </w:rPr>
      </w:pPr>
    </w:p>
    <w:p w14:paraId="5034D89C" w14:textId="77777777" w:rsidR="00D01A75" w:rsidRPr="009C4740" w:rsidRDefault="00D01A75" w:rsidP="00D01A75">
      <w:pPr>
        <w:spacing w:line="280" w:lineRule="atLeast"/>
        <w:contextualSpacing/>
        <w:rPr>
          <w:rFonts w:cs="Arial"/>
          <w:b/>
          <w:bCs/>
          <w:iCs/>
          <w:szCs w:val="20"/>
        </w:rPr>
      </w:pPr>
      <w:bookmarkStart w:id="102" w:name="_Toc317268783"/>
      <w:bookmarkStart w:id="103" w:name="_Toc317351950"/>
      <w:bookmarkStart w:id="104" w:name="_Toc317443323"/>
      <w:bookmarkStart w:id="105" w:name="_Toc317443487"/>
      <w:bookmarkStart w:id="106" w:name="_Toc317443671"/>
      <w:bookmarkStart w:id="107" w:name="_Toc317503841"/>
      <w:bookmarkStart w:id="108" w:name="_Toc317503970"/>
      <w:r w:rsidRPr="009C4740">
        <w:rPr>
          <w:rFonts w:cs="Arial"/>
          <w:bCs/>
          <w:iCs/>
          <w:szCs w:val="20"/>
        </w:rPr>
        <w:t xml:space="preserve">Zahtevek za revizijo se vloži </w:t>
      </w:r>
      <w:bookmarkEnd w:id="102"/>
      <w:bookmarkEnd w:id="103"/>
      <w:bookmarkEnd w:id="104"/>
      <w:bookmarkEnd w:id="105"/>
      <w:bookmarkEnd w:id="106"/>
      <w:bookmarkEnd w:id="107"/>
      <w:bookmarkEnd w:id="108"/>
      <w:r w:rsidRPr="009C4740">
        <w:rPr>
          <w:rFonts w:cs="Arial"/>
          <w:bCs/>
          <w:iCs/>
          <w:szCs w:val="20"/>
        </w:rPr>
        <w:t xml:space="preserve">preko portala </w:t>
      </w:r>
      <w:proofErr w:type="spellStart"/>
      <w:r w:rsidRPr="009C4740">
        <w:rPr>
          <w:rFonts w:cs="Arial"/>
          <w:bCs/>
          <w:iCs/>
          <w:szCs w:val="20"/>
        </w:rPr>
        <w:t>eRevizija</w:t>
      </w:r>
      <w:proofErr w:type="spellEnd"/>
      <w:r w:rsidRPr="009C4740">
        <w:rPr>
          <w:rFonts w:cs="Arial"/>
          <w:bCs/>
          <w:iCs/>
          <w:szCs w:val="20"/>
        </w:rPr>
        <w:t xml:space="preserve">. </w:t>
      </w:r>
    </w:p>
    <w:p w14:paraId="1666C446" w14:textId="77777777" w:rsidR="00D01A75" w:rsidRPr="009C4740" w:rsidRDefault="00D01A75" w:rsidP="00D01A75">
      <w:pPr>
        <w:spacing w:line="280" w:lineRule="atLeast"/>
        <w:contextualSpacing/>
        <w:rPr>
          <w:rFonts w:cs="Arial"/>
          <w:iCs/>
          <w:szCs w:val="20"/>
        </w:rPr>
      </w:pPr>
    </w:p>
    <w:p w14:paraId="7F845E9C" w14:textId="77777777" w:rsidR="00D01A75" w:rsidRPr="009C4740" w:rsidRDefault="00D01A75" w:rsidP="00D01A75">
      <w:pPr>
        <w:spacing w:line="280" w:lineRule="atLeast"/>
        <w:contextualSpacing/>
        <w:rPr>
          <w:rFonts w:cs="Arial"/>
          <w:iCs/>
          <w:szCs w:val="20"/>
        </w:rPr>
      </w:pPr>
      <w:r w:rsidRPr="009C4740">
        <w:rPr>
          <w:rFonts w:cs="Arial"/>
          <w:iCs/>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2E74D2" w14:textId="77777777" w:rsidR="00D01A75" w:rsidRPr="009C4740" w:rsidRDefault="00D01A75" w:rsidP="00D01A75">
      <w:pPr>
        <w:spacing w:line="280" w:lineRule="atLeast"/>
        <w:contextualSpacing/>
        <w:rPr>
          <w:rFonts w:cs="Arial"/>
          <w:szCs w:val="20"/>
        </w:rPr>
      </w:pPr>
    </w:p>
    <w:p w14:paraId="5544505D" w14:textId="77777777" w:rsidR="002239E1" w:rsidRPr="009C4740" w:rsidRDefault="002239E1">
      <w:pPr>
        <w:jc w:val="left"/>
        <w:rPr>
          <w:rFonts w:cs="Arial"/>
          <w:szCs w:val="20"/>
        </w:rPr>
      </w:pPr>
    </w:p>
    <w:p w14:paraId="38CBE2D7" w14:textId="77777777" w:rsidR="002239E1" w:rsidRPr="009C4740" w:rsidRDefault="002239E1">
      <w:pPr>
        <w:jc w:val="left"/>
        <w:rPr>
          <w:rFonts w:cs="Arial"/>
          <w:szCs w:val="20"/>
        </w:rPr>
      </w:pPr>
    </w:p>
    <w:p w14:paraId="00CA30E5" w14:textId="77777777" w:rsidR="00F821E7" w:rsidRPr="009C4740" w:rsidRDefault="00F821E7" w:rsidP="00F821E7">
      <w:pPr>
        <w:pStyle w:val="Naslov1"/>
        <w:rPr>
          <w:noProof w:val="0"/>
        </w:rPr>
      </w:pPr>
      <w:bookmarkStart w:id="109" w:name="_Toc131079175"/>
      <w:r w:rsidRPr="009C4740">
        <w:rPr>
          <w:noProof w:val="0"/>
        </w:rPr>
        <w:t>OBRAZCI</w:t>
      </w:r>
      <w:bookmarkEnd w:id="109"/>
    </w:p>
    <w:p w14:paraId="67C26C0C" w14:textId="77777777" w:rsidR="00134F9D" w:rsidRPr="009C4740" w:rsidRDefault="00134F9D" w:rsidP="00134F9D">
      <w:pPr>
        <w:rPr>
          <w:rFonts w:cs="Arial"/>
          <w:szCs w:val="20"/>
        </w:rPr>
      </w:pPr>
    </w:p>
    <w:p w14:paraId="28B804AB" w14:textId="77777777" w:rsidR="002239E1" w:rsidRPr="009C4740" w:rsidRDefault="002239E1">
      <w:pPr>
        <w:jc w:val="left"/>
        <w:rPr>
          <w:rFonts w:cs="Arial"/>
          <w:szCs w:val="20"/>
        </w:rPr>
      </w:pPr>
      <w:r w:rsidRPr="009C4740">
        <w:rPr>
          <w:rFonts w:cs="Arial"/>
          <w:szCs w:val="20"/>
        </w:rPr>
        <w:br w:type="page"/>
      </w:r>
    </w:p>
    <w:p w14:paraId="3697E02D" w14:textId="77777777" w:rsidR="00AE0A87" w:rsidRPr="009C4740" w:rsidRDefault="00AE0A87" w:rsidP="00F56ED8">
      <w:pPr>
        <w:widowControl w:val="0"/>
        <w:spacing w:line="280" w:lineRule="atLeast"/>
        <w:jc w:val="right"/>
        <w:rPr>
          <w:rFonts w:cs="Arial"/>
          <w:iCs/>
          <w:szCs w:val="20"/>
        </w:rPr>
      </w:pPr>
      <w:r w:rsidRPr="009C4740">
        <w:rPr>
          <w:rFonts w:cs="Arial"/>
          <w:iCs/>
          <w:szCs w:val="20"/>
        </w:rPr>
        <w:lastRenderedPageBreak/>
        <w:t>OBR-1</w:t>
      </w:r>
    </w:p>
    <w:p w14:paraId="7B7FDFD5" w14:textId="77777777" w:rsidR="00AE0A87" w:rsidRPr="009C4740" w:rsidRDefault="00AE0A87" w:rsidP="00AE0A87">
      <w:pPr>
        <w:widowControl w:val="0"/>
        <w:spacing w:line="280" w:lineRule="atLeast"/>
        <w:rPr>
          <w:rFonts w:cs="Arial"/>
          <w:b/>
          <w:iCs/>
          <w:szCs w:val="20"/>
        </w:rPr>
      </w:pPr>
    </w:p>
    <w:p w14:paraId="73BAE523" w14:textId="77777777" w:rsidR="00AE0A87" w:rsidRPr="009C4740" w:rsidRDefault="00AE0A87" w:rsidP="00AE0A87">
      <w:pPr>
        <w:widowControl w:val="0"/>
        <w:spacing w:line="280" w:lineRule="atLeast"/>
        <w:jc w:val="center"/>
        <w:rPr>
          <w:rFonts w:cs="Arial"/>
          <w:b/>
          <w:iCs/>
          <w:szCs w:val="20"/>
        </w:rPr>
      </w:pPr>
      <w:r w:rsidRPr="009C4740">
        <w:rPr>
          <w:rFonts w:cs="Arial"/>
          <w:b/>
          <w:iCs/>
          <w:szCs w:val="20"/>
        </w:rPr>
        <w:t>STANDARDNI OBRAZEC ZA ENOTNI EVROPSKI DOKUMENT V ZVEZI Z ODDAJO JAVNEGA NAROČILA</w:t>
      </w:r>
    </w:p>
    <w:p w14:paraId="63F56C2B" w14:textId="77777777" w:rsidR="00AE0A87" w:rsidRPr="009C4740" w:rsidRDefault="00AE0A87" w:rsidP="00AE0A87">
      <w:pPr>
        <w:widowControl w:val="0"/>
        <w:spacing w:line="280" w:lineRule="atLeast"/>
        <w:rPr>
          <w:rFonts w:cs="Arial"/>
          <w:b/>
          <w:i/>
          <w:iCs/>
          <w:szCs w:val="20"/>
        </w:rPr>
      </w:pPr>
    </w:p>
    <w:p w14:paraId="5943A295" w14:textId="77777777" w:rsidR="00AE0A87" w:rsidRPr="009C4740" w:rsidRDefault="00AE0A87" w:rsidP="00AE0A87">
      <w:pPr>
        <w:widowControl w:val="0"/>
        <w:spacing w:line="280" w:lineRule="atLeast"/>
        <w:rPr>
          <w:rFonts w:cs="Arial"/>
          <w:iCs/>
          <w:szCs w:val="20"/>
        </w:rPr>
      </w:pPr>
    </w:p>
    <w:p w14:paraId="12C11CBA" w14:textId="77777777" w:rsidR="00AE0A87" w:rsidRPr="009C4740" w:rsidRDefault="00AE0A87" w:rsidP="00AE0A87">
      <w:pPr>
        <w:widowControl w:val="0"/>
        <w:spacing w:line="280" w:lineRule="atLeast"/>
        <w:rPr>
          <w:rFonts w:cs="Arial"/>
          <w:iCs/>
          <w:szCs w:val="20"/>
        </w:rPr>
      </w:pPr>
      <w:r w:rsidRPr="009C4740">
        <w:rPr>
          <w:rFonts w:cs="Arial"/>
          <w:iCs/>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577C2F2" w14:textId="77777777" w:rsidR="00AE0A87" w:rsidRPr="009C4740" w:rsidRDefault="00AE0A87" w:rsidP="00AE0A87">
      <w:pPr>
        <w:widowControl w:val="0"/>
        <w:spacing w:line="280" w:lineRule="atLeast"/>
        <w:rPr>
          <w:rFonts w:cs="Arial"/>
          <w:iCs/>
          <w:szCs w:val="20"/>
        </w:rPr>
      </w:pPr>
    </w:p>
    <w:p w14:paraId="2E7E7A4F" w14:textId="77777777" w:rsidR="00AE0A87" w:rsidRPr="009C4740" w:rsidRDefault="00AE0A87" w:rsidP="00AE0A87">
      <w:pPr>
        <w:widowControl w:val="0"/>
        <w:spacing w:line="280" w:lineRule="atLeast"/>
        <w:rPr>
          <w:rFonts w:cs="Arial"/>
          <w:iCs/>
          <w:szCs w:val="20"/>
        </w:rPr>
      </w:pPr>
      <w:r w:rsidRPr="009C4740">
        <w:rPr>
          <w:rFonts w:cs="Arial"/>
          <w:iCs/>
          <w:szCs w:val="20"/>
        </w:rPr>
        <w:t>Navedbe v ESPD in/ali dokazila, ki ji predloži gospodarski subjekt, morajo biti veljavni.</w:t>
      </w:r>
    </w:p>
    <w:p w14:paraId="4526EB9C" w14:textId="77777777" w:rsidR="00AE0A87" w:rsidRPr="009C4740" w:rsidRDefault="00AE0A87" w:rsidP="00AE0A87">
      <w:pPr>
        <w:widowControl w:val="0"/>
        <w:spacing w:line="280" w:lineRule="atLeast"/>
        <w:rPr>
          <w:rFonts w:cs="Arial"/>
          <w:iCs/>
          <w:szCs w:val="20"/>
        </w:rPr>
      </w:pPr>
    </w:p>
    <w:p w14:paraId="0129A162" w14:textId="77777777" w:rsidR="00AE0A87" w:rsidRPr="009C4740" w:rsidRDefault="00AE0A87" w:rsidP="00AE0A87">
      <w:pPr>
        <w:widowControl w:val="0"/>
        <w:spacing w:line="280" w:lineRule="atLeast"/>
        <w:rPr>
          <w:rFonts w:cs="Arial"/>
          <w:iCs/>
          <w:szCs w:val="20"/>
        </w:rPr>
      </w:pPr>
      <w:r w:rsidRPr="009C4740">
        <w:rPr>
          <w:rFonts w:cs="Arial"/>
          <w:iCs/>
          <w:szCs w:val="20"/>
        </w:rPr>
        <w:t xml:space="preserve">Gospodarski subjekt naročnikov obrazec ESPD (datoteka XML) uvozi na spletni strani portala javnih naročil/ESPD: </w:t>
      </w:r>
      <w:hyperlink r:id="rId13" w:history="1">
        <w:r w:rsidRPr="009C4740">
          <w:rPr>
            <w:rStyle w:val="Hiperpovezava"/>
            <w:rFonts w:cs="Arial"/>
            <w:iCs/>
            <w:szCs w:val="20"/>
          </w:rPr>
          <w:t>http://www.enarocanje.si/_ESPD/</w:t>
        </w:r>
      </w:hyperlink>
      <w:r w:rsidRPr="009C4740">
        <w:rPr>
          <w:rFonts w:cs="Arial"/>
          <w:iCs/>
          <w:szCs w:val="20"/>
        </w:rPr>
        <w:t xml:space="preserve"> in v njega neposredno vnese zahtevane podatke.</w:t>
      </w:r>
    </w:p>
    <w:p w14:paraId="3520DAAF" w14:textId="77777777" w:rsidR="00AE0A87" w:rsidRPr="009C4740" w:rsidRDefault="00AE0A87" w:rsidP="00AE0A87">
      <w:pPr>
        <w:widowControl w:val="0"/>
        <w:spacing w:line="280" w:lineRule="atLeast"/>
        <w:rPr>
          <w:rFonts w:cs="Arial"/>
          <w:iCs/>
          <w:szCs w:val="20"/>
        </w:rPr>
      </w:pPr>
    </w:p>
    <w:p w14:paraId="48723A40" w14:textId="77777777" w:rsidR="00AE0A87" w:rsidRPr="009C4740" w:rsidRDefault="00AE0A87" w:rsidP="00AE0A87">
      <w:pPr>
        <w:widowControl w:val="0"/>
        <w:spacing w:line="280" w:lineRule="atLeast"/>
        <w:rPr>
          <w:rFonts w:cs="Arial"/>
          <w:iCs/>
          <w:szCs w:val="20"/>
        </w:rPr>
      </w:pPr>
      <w:r w:rsidRPr="009C4740">
        <w:rPr>
          <w:rFonts w:cs="Arial"/>
          <w:iCs/>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13183F3" w14:textId="77777777" w:rsidR="00AE0A87" w:rsidRPr="009C4740" w:rsidRDefault="00AE0A87" w:rsidP="00AE0A87">
      <w:pPr>
        <w:widowControl w:val="0"/>
        <w:spacing w:line="280" w:lineRule="atLeast"/>
        <w:rPr>
          <w:rFonts w:cs="Arial"/>
          <w:iCs/>
          <w:szCs w:val="20"/>
        </w:rPr>
      </w:pPr>
    </w:p>
    <w:p w14:paraId="439FE994" w14:textId="77777777" w:rsidR="00AE0A87" w:rsidRPr="009C4740" w:rsidRDefault="00AE0A87" w:rsidP="00AE0A87">
      <w:pPr>
        <w:widowControl w:val="0"/>
        <w:spacing w:line="280" w:lineRule="atLeast"/>
        <w:rPr>
          <w:rFonts w:cs="Arial"/>
          <w:b/>
          <w:iCs/>
          <w:szCs w:val="20"/>
        </w:rPr>
      </w:pPr>
      <w:r w:rsidRPr="009C4740">
        <w:rPr>
          <w:rFonts w:cs="Arial"/>
          <w:b/>
          <w:iCs/>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C4740">
        <w:rPr>
          <w:rFonts w:cs="Arial"/>
          <w:b/>
          <w:iCs/>
          <w:szCs w:val="20"/>
        </w:rPr>
        <w:t>xml</w:t>
      </w:r>
      <w:proofErr w:type="spellEnd"/>
      <w:r w:rsidRPr="009C4740">
        <w:rPr>
          <w:rFonts w:cs="Arial"/>
          <w:b/>
          <w:iCs/>
          <w:szCs w:val="20"/>
        </w:rPr>
        <w:t xml:space="preserve">. obliki ali nepodpisan ESPD v </w:t>
      </w:r>
      <w:proofErr w:type="spellStart"/>
      <w:r w:rsidRPr="009C4740">
        <w:rPr>
          <w:rFonts w:cs="Arial"/>
          <w:b/>
          <w:iCs/>
          <w:szCs w:val="20"/>
        </w:rPr>
        <w:t>xml</w:t>
      </w:r>
      <w:proofErr w:type="spellEnd"/>
      <w:r w:rsidRPr="009C4740">
        <w:rPr>
          <w:rFonts w:cs="Arial"/>
          <w:b/>
          <w:iCs/>
          <w:szCs w:val="20"/>
        </w:rPr>
        <w:t xml:space="preserve">. obliki, pri čemer se v slednjem primeru v skladu Splošnimi pogoji uporabe sistema e-JN šteje, da je oddan pravno zavezujoč dokument, ki ima enako veljavnost kot podpisan. </w:t>
      </w:r>
    </w:p>
    <w:p w14:paraId="68D0A69C" w14:textId="77777777" w:rsidR="00AE0A87" w:rsidRPr="009C4740" w:rsidRDefault="00AE0A87" w:rsidP="00AE0A87">
      <w:pPr>
        <w:widowControl w:val="0"/>
        <w:spacing w:line="280" w:lineRule="atLeast"/>
        <w:rPr>
          <w:rFonts w:cs="Arial"/>
          <w:b/>
          <w:iCs/>
          <w:szCs w:val="20"/>
        </w:rPr>
      </w:pPr>
    </w:p>
    <w:p w14:paraId="27949254" w14:textId="77777777" w:rsidR="00AE0A87" w:rsidRPr="009C4740" w:rsidRDefault="00AE0A87" w:rsidP="00AE0A87">
      <w:pPr>
        <w:widowControl w:val="0"/>
        <w:spacing w:line="280" w:lineRule="atLeast"/>
        <w:rPr>
          <w:rFonts w:cs="Arial"/>
          <w:b/>
          <w:iCs/>
          <w:szCs w:val="20"/>
        </w:rPr>
      </w:pPr>
      <w:r w:rsidRPr="009C4740">
        <w:rPr>
          <w:rFonts w:cs="Arial"/>
          <w:b/>
          <w:iCs/>
          <w:szCs w:val="20"/>
        </w:rPr>
        <w:t xml:space="preserve">Za ostale sodelujoče ponudnik v razdelek »Sodelujoči«, del »ESPD – ostali sodelujoči« priloži podpisane ESPD v </w:t>
      </w:r>
      <w:proofErr w:type="spellStart"/>
      <w:r w:rsidRPr="009C4740">
        <w:rPr>
          <w:rFonts w:cs="Arial"/>
          <w:b/>
          <w:iCs/>
          <w:szCs w:val="20"/>
        </w:rPr>
        <w:t>pdf</w:t>
      </w:r>
      <w:proofErr w:type="spellEnd"/>
      <w:r w:rsidRPr="009C4740">
        <w:rPr>
          <w:rFonts w:cs="Arial"/>
          <w:b/>
          <w:iCs/>
          <w:szCs w:val="20"/>
        </w:rPr>
        <w:t xml:space="preserve">. obliki ali v elektronski obliki podpisan </w:t>
      </w:r>
      <w:proofErr w:type="spellStart"/>
      <w:r w:rsidRPr="009C4740">
        <w:rPr>
          <w:rFonts w:cs="Arial"/>
          <w:b/>
          <w:iCs/>
          <w:szCs w:val="20"/>
        </w:rPr>
        <w:t>xml</w:t>
      </w:r>
      <w:proofErr w:type="spellEnd"/>
      <w:r w:rsidRPr="009C4740">
        <w:rPr>
          <w:rFonts w:cs="Arial"/>
          <w:b/>
          <w:iCs/>
          <w:szCs w:val="20"/>
        </w:rPr>
        <w:t xml:space="preserve">. </w:t>
      </w:r>
    </w:p>
    <w:p w14:paraId="09BE6A53" w14:textId="77777777" w:rsidR="00AE0A87" w:rsidRPr="009C4740" w:rsidRDefault="00AE0A87">
      <w:pPr>
        <w:jc w:val="left"/>
        <w:rPr>
          <w:rFonts w:cs="Arial"/>
          <w:szCs w:val="20"/>
        </w:rPr>
      </w:pPr>
    </w:p>
    <w:p w14:paraId="6901A267" w14:textId="77777777" w:rsidR="00AE0A87" w:rsidRPr="009C4740" w:rsidRDefault="00AE0A87">
      <w:pPr>
        <w:jc w:val="left"/>
        <w:rPr>
          <w:rFonts w:cs="Arial"/>
          <w:i/>
          <w:iCs/>
          <w:szCs w:val="20"/>
        </w:rPr>
      </w:pPr>
      <w:r w:rsidRPr="009C4740">
        <w:rPr>
          <w:rFonts w:cs="Arial"/>
          <w:szCs w:val="20"/>
        </w:rPr>
        <w:br w:type="page"/>
      </w:r>
    </w:p>
    <w:p w14:paraId="7EC048B8" w14:textId="77777777" w:rsidR="00134F9D" w:rsidRPr="009C4740" w:rsidRDefault="00134F9D" w:rsidP="00134F9D">
      <w:pPr>
        <w:pStyle w:val="Naslov8"/>
        <w:spacing w:before="0" w:line="280" w:lineRule="atLeast"/>
        <w:ind w:left="7788"/>
        <w:contextualSpacing/>
        <w:jc w:val="center"/>
        <w:rPr>
          <w:rFonts w:ascii="Arial" w:hAnsi="Arial" w:cs="Arial"/>
          <w:i w:val="0"/>
          <w:noProof w:val="0"/>
          <w:sz w:val="20"/>
          <w:szCs w:val="20"/>
        </w:rPr>
      </w:pPr>
      <w:r w:rsidRPr="009C4740">
        <w:rPr>
          <w:rFonts w:ascii="Arial" w:hAnsi="Arial" w:cs="Arial"/>
          <w:i w:val="0"/>
          <w:noProof w:val="0"/>
          <w:sz w:val="20"/>
          <w:szCs w:val="20"/>
        </w:rPr>
        <w:lastRenderedPageBreak/>
        <w:t>OBR-</w:t>
      </w:r>
      <w:r w:rsidR="002239E1" w:rsidRPr="009C4740">
        <w:rPr>
          <w:rFonts w:ascii="Arial" w:hAnsi="Arial" w:cs="Arial"/>
          <w:i w:val="0"/>
          <w:noProof w:val="0"/>
          <w:sz w:val="20"/>
          <w:szCs w:val="20"/>
        </w:rPr>
        <w:t>2</w:t>
      </w:r>
    </w:p>
    <w:p w14:paraId="31B2ABFD" w14:textId="77777777" w:rsidR="00134F9D" w:rsidRPr="009C4740" w:rsidRDefault="00134F9D" w:rsidP="00134F9D">
      <w:pPr>
        <w:pStyle w:val="Naslov8"/>
        <w:spacing w:before="0" w:line="280" w:lineRule="atLeast"/>
        <w:contextualSpacing/>
        <w:jc w:val="center"/>
        <w:rPr>
          <w:rFonts w:ascii="Arial" w:hAnsi="Arial" w:cs="Arial"/>
          <w:b/>
          <w:noProof w:val="0"/>
          <w:sz w:val="20"/>
          <w:szCs w:val="20"/>
        </w:rPr>
      </w:pPr>
    </w:p>
    <w:p w14:paraId="2E7CC72D" w14:textId="77777777" w:rsidR="002D3380" w:rsidRPr="009C4740" w:rsidRDefault="002D3380" w:rsidP="002D3380">
      <w:pPr>
        <w:pStyle w:val="Naslov8"/>
        <w:spacing w:before="0" w:after="0" w:line="280" w:lineRule="atLeast"/>
        <w:jc w:val="center"/>
        <w:rPr>
          <w:rFonts w:ascii="Arial" w:hAnsi="Arial" w:cs="Arial"/>
          <w:b/>
          <w:i w:val="0"/>
          <w:noProof w:val="0"/>
          <w:sz w:val="20"/>
          <w:szCs w:val="20"/>
        </w:rPr>
      </w:pPr>
      <w:r w:rsidRPr="009C4740">
        <w:rPr>
          <w:rFonts w:ascii="Arial" w:hAnsi="Arial" w:cs="Arial"/>
          <w:b/>
          <w:i w:val="0"/>
          <w:noProof w:val="0"/>
          <w:sz w:val="20"/>
          <w:szCs w:val="20"/>
        </w:rPr>
        <w:t xml:space="preserve">PREDRAČUN </w:t>
      </w:r>
    </w:p>
    <w:p w14:paraId="03F1E105" w14:textId="77777777" w:rsidR="00350019" w:rsidRPr="009C4740" w:rsidRDefault="00350019" w:rsidP="00350019">
      <w:pPr>
        <w:rPr>
          <w:rFonts w:cs="Arial"/>
          <w:szCs w:val="20"/>
        </w:rPr>
      </w:pPr>
    </w:p>
    <w:p w14:paraId="71521DDB" w14:textId="77777777" w:rsidR="008B5C68" w:rsidRPr="009C4740" w:rsidRDefault="008B5C68" w:rsidP="008B5C68">
      <w:pPr>
        <w:spacing w:line="280" w:lineRule="atLeast"/>
        <w:rPr>
          <w:rFonts w:cs="Arial"/>
          <w:bCs/>
          <w:iCs/>
          <w:szCs w:val="20"/>
        </w:rPr>
      </w:pPr>
      <w:r w:rsidRPr="009C4740">
        <w:rPr>
          <w:rFonts w:cs="Arial"/>
          <w:bCs/>
          <w:iCs/>
          <w:szCs w:val="20"/>
        </w:rPr>
        <w:t>Ponudnik mora v Predračunu (OBR-</w:t>
      </w:r>
      <w:r w:rsidR="008E332A" w:rsidRPr="009C4740">
        <w:rPr>
          <w:rFonts w:cs="Arial"/>
          <w:bCs/>
          <w:iCs/>
          <w:szCs w:val="20"/>
        </w:rPr>
        <w:t>2</w:t>
      </w:r>
      <w:r w:rsidRPr="009C4740">
        <w:rPr>
          <w:rFonts w:cs="Arial"/>
          <w:bCs/>
          <w:iCs/>
          <w:szCs w:val="20"/>
        </w:rPr>
        <w:t>) ponujati vse pozicije, ob upoštevanju</w:t>
      </w:r>
      <w:r w:rsidR="00006CA6" w:rsidRPr="009C4740">
        <w:rPr>
          <w:rFonts w:cs="Arial"/>
          <w:bCs/>
          <w:iCs/>
          <w:szCs w:val="20"/>
        </w:rPr>
        <w:t xml:space="preserve"> funkcionalnih in</w:t>
      </w:r>
      <w:r w:rsidRPr="009C4740">
        <w:rPr>
          <w:rFonts w:cs="Arial"/>
          <w:bCs/>
          <w:iCs/>
          <w:szCs w:val="20"/>
        </w:rPr>
        <w:t xml:space="preserve"> tehničnih specifikacij, ki so del</w:t>
      </w:r>
      <w:r w:rsidR="00006CA6" w:rsidRPr="009C4740">
        <w:rPr>
          <w:rFonts w:cs="Arial"/>
          <w:bCs/>
          <w:iCs/>
          <w:szCs w:val="20"/>
        </w:rPr>
        <w:t xml:space="preserve"> razpisne</w:t>
      </w:r>
      <w:r w:rsidRPr="009C4740">
        <w:rPr>
          <w:rFonts w:cs="Arial"/>
          <w:bCs/>
          <w:iCs/>
          <w:szCs w:val="20"/>
        </w:rPr>
        <w:t xml:space="preserve"> dokumentacije, in sicer zaokrožene na dve decimalni mesti. </w:t>
      </w:r>
    </w:p>
    <w:p w14:paraId="76505EBB" w14:textId="77777777" w:rsidR="008B5C68" w:rsidRPr="009C4740" w:rsidRDefault="008B5C68" w:rsidP="008B5C68">
      <w:pPr>
        <w:spacing w:line="280" w:lineRule="atLeast"/>
        <w:rPr>
          <w:rFonts w:cs="Arial"/>
          <w:bCs/>
          <w:iCs/>
          <w:szCs w:val="20"/>
        </w:rPr>
      </w:pPr>
    </w:p>
    <w:p w14:paraId="044F15A9" w14:textId="21890226" w:rsidR="008B5C68" w:rsidRPr="009C4740" w:rsidRDefault="008B5C68" w:rsidP="008B5C68">
      <w:pPr>
        <w:spacing w:line="280" w:lineRule="atLeast"/>
        <w:rPr>
          <w:rFonts w:cs="Arial"/>
          <w:bCs/>
          <w:iCs/>
          <w:szCs w:val="20"/>
        </w:rPr>
      </w:pPr>
      <w:r w:rsidRPr="009C4740">
        <w:rPr>
          <w:rFonts w:cs="Arial"/>
          <w:bCs/>
          <w:iCs/>
          <w:szCs w:val="20"/>
        </w:rPr>
        <w:t xml:space="preserve">Ponudnik mora izpolniti vse postavke v predračunu. </w:t>
      </w:r>
      <w:r w:rsidR="00006CA6" w:rsidRPr="009C4740">
        <w:rPr>
          <w:rFonts w:cs="Arial"/>
          <w:bCs/>
          <w:iCs/>
          <w:szCs w:val="20"/>
        </w:rPr>
        <w:t>Če</w:t>
      </w:r>
      <w:r w:rsidRPr="009C4740">
        <w:rPr>
          <w:rFonts w:cs="Arial"/>
          <w:bCs/>
          <w:iCs/>
          <w:szCs w:val="20"/>
        </w:rPr>
        <w:t xml:space="preserve"> ponudnik cene v posamezno postavko ne vpiše, se šteje, da predmetne postavke ne ponuja in tako ne izpolnjuje vseh zahtev naročnika iz predmetne dokumentacije.</w:t>
      </w:r>
    </w:p>
    <w:p w14:paraId="68FEB342" w14:textId="77777777" w:rsidR="008B5C68" w:rsidRPr="009C4740" w:rsidRDefault="008B5C68" w:rsidP="008B5C68">
      <w:pPr>
        <w:spacing w:line="280" w:lineRule="atLeast"/>
        <w:rPr>
          <w:rFonts w:cs="Arial"/>
          <w:bCs/>
          <w:iCs/>
          <w:szCs w:val="20"/>
        </w:rPr>
      </w:pPr>
    </w:p>
    <w:p w14:paraId="0E2FD408" w14:textId="77777777" w:rsidR="008B5C68" w:rsidRPr="009C4740" w:rsidRDefault="00006CA6" w:rsidP="008B5C68">
      <w:pPr>
        <w:spacing w:line="280" w:lineRule="atLeast"/>
        <w:rPr>
          <w:rFonts w:cs="Arial"/>
          <w:bCs/>
          <w:iCs/>
          <w:szCs w:val="20"/>
        </w:rPr>
      </w:pPr>
      <w:r w:rsidRPr="009C4740">
        <w:rPr>
          <w:rFonts w:cs="Arial"/>
          <w:bCs/>
          <w:iCs/>
          <w:szCs w:val="20"/>
        </w:rPr>
        <w:t>Če</w:t>
      </w:r>
      <w:r w:rsidR="008B5C68" w:rsidRPr="009C4740">
        <w:rPr>
          <w:rFonts w:cs="Arial"/>
          <w:bCs/>
          <w:iCs/>
          <w:szCs w:val="20"/>
        </w:rPr>
        <w:t xml:space="preserve"> ponudnik vpiše ceno nič (0) EUR, se šteje, da ponuja postavko brezplačno.</w:t>
      </w:r>
    </w:p>
    <w:p w14:paraId="5BE5DD58" w14:textId="77777777" w:rsidR="008B5C68" w:rsidRPr="009C4740" w:rsidRDefault="008B5C68" w:rsidP="008B5C68">
      <w:pPr>
        <w:spacing w:line="280" w:lineRule="atLeast"/>
        <w:rPr>
          <w:rFonts w:cs="Arial"/>
          <w:bCs/>
          <w:iCs/>
          <w:szCs w:val="20"/>
        </w:rPr>
      </w:pPr>
    </w:p>
    <w:p w14:paraId="1C6959C7" w14:textId="77777777" w:rsidR="008B5C68" w:rsidRPr="009C4740" w:rsidRDefault="008B5C68" w:rsidP="008B5C68">
      <w:pPr>
        <w:spacing w:line="280" w:lineRule="atLeast"/>
        <w:rPr>
          <w:rFonts w:cs="Arial"/>
          <w:bCs/>
          <w:iCs/>
          <w:szCs w:val="20"/>
        </w:rPr>
      </w:pPr>
      <w:r w:rsidRPr="009C4740">
        <w:rPr>
          <w:rFonts w:cs="Arial"/>
          <w:bCs/>
          <w:iCs/>
          <w:szCs w:val="20"/>
        </w:rPr>
        <w:t>Ponudnik ne sme spreminjati vsebine predračuna.</w:t>
      </w:r>
    </w:p>
    <w:p w14:paraId="10A5F4D9" w14:textId="77777777" w:rsidR="008B5C68" w:rsidRPr="009C4740" w:rsidRDefault="008B5C68" w:rsidP="008B5C68">
      <w:pPr>
        <w:spacing w:line="280" w:lineRule="atLeast"/>
        <w:rPr>
          <w:rFonts w:cs="Arial"/>
          <w:bCs/>
          <w:iCs/>
          <w:szCs w:val="20"/>
        </w:rPr>
      </w:pPr>
    </w:p>
    <w:p w14:paraId="49AEDC3C" w14:textId="77777777" w:rsidR="008B5C68" w:rsidRPr="009C4740" w:rsidRDefault="008B5C68" w:rsidP="008B5C68">
      <w:pPr>
        <w:spacing w:line="280" w:lineRule="atLeast"/>
        <w:rPr>
          <w:rFonts w:cs="Arial"/>
          <w:bCs/>
          <w:iCs/>
          <w:szCs w:val="20"/>
        </w:rPr>
      </w:pPr>
      <w:r w:rsidRPr="009C4740">
        <w:rPr>
          <w:rFonts w:cs="Arial"/>
          <w:bCs/>
          <w:iCs/>
          <w:szCs w:val="20"/>
        </w:rPr>
        <w:t xml:space="preserve">Ponujena cena z DDV mora zajemati vse popuste in stroške. </w:t>
      </w:r>
    </w:p>
    <w:p w14:paraId="5443B480" w14:textId="77777777" w:rsidR="008B5C68" w:rsidRPr="009C4740" w:rsidRDefault="008B5C68" w:rsidP="008B5C68">
      <w:pPr>
        <w:spacing w:line="280" w:lineRule="atLeast"/>
        <w:rPr>
          <w:rFonts w:cs="Arial"/>
          <w:bCs/>
          <w:iCs/>
          <w:szCs w:val="20"/>
        </w:rPr>
      </w:pPr>
    </w:p>
    <w:p w14:paraId="44707003" w14:textId="77777777" w:rsidR="008B5C68" w:rsidRPr="009C4740" w:rsidRDefault="00006CA6" w:rsidP="008B5C68">
      <w:pPr>
        <w:spacing w:line="280" w:lineRule="atLeast"/>
        <w:rPr>
          <w:rFonts w:cs="Arial"/>
          <w:bCs/>
          <w:iCs/>
          <w:szCs w:val="20"/>
        </w:rPr>
      </w:pPr>
      <w:r w:rsidRPr="009C4740">
        <w:rPr>
          <w:rFonts w:cs="Arial"/>
          <w:bCs/>
          <w:iCs/>
          <w:szCs w:val="20"/>
        </w:rPr>
        <w:t>Če</w:t>
      </w:r>
      <w:r w:rsidR="008B5C68" w:rsidRPr="009C4740">
        <w:rPr>
          <w:rFonts w:cs="Arial"/>
          <w:bCs/>
          <w:iCs/>
          <w:szCs w:val="20"/>
        </w:rPr>
        <w:t xml:space="preserve"> bo naročnik pri pregledu in ocenjevanju ponudb odkril očitne računske napake, bo ravnal v skladu s sedmim odstavkom 89. člena ZJN-3.</w:t>
      </w:r>
    </w:p>
    <w:p w14:paraId="2885F0F1" w14:textId="77777777" w:rsidR="008B5C68" w:rsidRPr="009C4740" w:rsidRDefault="008B5C68" w:rsidP="008B5C68">
      <w:pPr>
        <w:spacing w:line="280" w:lineRule="atLeast"/>
        <w:rPr>
          <w:rFonts w:cs="Arial"/>
          <w:bCs/>
          <w:iCs/>
          <w:szCs w:val="20"/>
        </w:rPr>
      </w:pPr>
    </w:p>
    <w:p w14:paraId="35791CD3" w14:textId="77777777" w:rsidR="008B5C68" w:rsidRPr="009C4740" w:rsidRDefault="008B5C68" w:rsidP="008B5C68">
      <w:pPr>
        <w:spacing w:line="280" w:lineRule="atLeast"/>
        <w:rPr>
          <w:rFonts w:cs="Arial"/>
          <w:b/>
          <w:bCs/>
          <w:iCs/>
          <w:szCs w:val="20"/>
        </w:rPr>
      </w:pPr>
      <w:r w:rsidRPr="009C4740">
        <w:rPr>
          <w:rFonts w:cs="Arial"/>
          <w:b/>
          <w:bCs/>
          <w:iCs/>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C4740">
        <w:rPr>
          <w:rFonts w:cs="Arial"/>
          <w:b/>
          <w:bCs/>
          <w:iCs/>
          <w:szCs w:val="20"/>
        </w:rPr>
        <w:t>pdf</w:t>
      </w:r>
      <w:proofErr w:type="spellEnd"/>
      <w:r w:rsidRPr="009C4740">
        <w:rPr>
          <w:rFonts w:cs="Arial"/>
          <w:b/>
          <w:bCs/>
          <w:iCs/>
          <w:szCs w:val="20"/>
        </w:rPr>
        <w:t xml:space="preserve">. »Skupna ponudbena vrednost«, ki bo vpisana v istoimenski razdelek in dokument, ki bo naložen kot predračun v del »Predračun«, bosta razvidna in dostopna na javnem odpiranju ponudb. </w:t>
      </w:r>
    </w:p>
    <w:p w14:paraId="0253AB3D" w14:textId="77777777" w:rsidR="008B5C68" w:rsidRPr="009C4740" w:rsidRDefault="008B5C68" w:rsidP="008B5C68">
      <w:pPr>
        <w:spacing w:line="280" w:lineRule="atLeast"/>
        <w:rPr>
          <w:rFonts w:cs="Arial"/>
          <w:b/>
          <w:bCs/>
          <w:iCs/>
          <w:szCs w:val="20"/>
        </w:rPr>
      </w:pPr>
    </w:p>
    <w:p w14:paraId="5EDCFBCE" w14:textId="77777777" w:rsidR="008B5C68" w:rsidRPr="009C4740" w:rsidRDefault="008B5C68" w:rsidP="008B5C68">
      <w:pPr>
        <w:spacing w:line="280" w:lineRule="atLeast"/>
        <w:rPr>
          <w:rFonts w:cs="Arial"/>
          <w:b/>
          <w:bCs/>
          <w:iCs/>
          <w:szCs w:val="20"/>
        </w:rPr>
      </w:pPr>
      <w:r w:rsidRPr="009C4740">
        <w:rPr>
          <w:rFonts w:cs="Arial"/>
          <w:b/>
          <w:bCs/>
          <w:iCs/>
          <w:szCs w:val="20"/>
        </w:rPr>
        <w:t>V primeru razhajanj med podatki navedenimi v razdelku »Skupna ponudbena vrednost« in dokumentu, ki je predložen v delu »Predračun«, kot veljavni štejejo podatki v dokumentu, ki je predložen v delu »Predračun«.</w:t>
      </w:r>
    </w:p>
    <w:p w14:paraId="5EB4F3F7" w14:textId="77777777" w:rsidR="002D3380" w:rsidRPr="009C4740" w:rsidRDefault="002D3380" w:rsidP="002D3380">
      <w:pPr>
        <w:spacing w:line="280" w:lineRule="atLeast"/>
        <w:rPr>
          <w:rFonts w:cs="Arial"/>
          <w:szCs w:val="20"/>
        </w:rPr>
      </w:pPr>
    </w:p>
    <w:p w14:paraId="5F002B50" w14:textId="77777777" w:rsidR="001B4154" w:rsidRPr="009C4740" w:rsidRDefault="001B4154" w:rsidP="002D3380">
      <w:pPr>
        <w:rPr>
          <w:rFonts w:cs="Arial"/>
          <w:szCs w:val="20"/>
        </w:rPr>
      </w:pPr>
    </w:p>
    <w:p w14:paraId="248A7B13" w14:textId="77777777" w:rsidR="001B4154" w:rsidRPr="009C4740" w:rsidRDefault="001B4154" w:rsidP="002D3380">
      <w:pPr>
        <w:rPr>
          <w:rFonts w:cs="Arial"/>
          <w:szCs w:val="20"/>
        </w:rPr>
      </w:pPr>
    </w:p>
    <w:p w14:paraId="6FA047AA" w14:textId="77777777" w:rsidR="002A590D" w:rsidRPr="009C4740" w:rsidRDefault="002A590D" w:rsidP="004336AA">
      <w:pPr>
        <w:rPr>
          <w:rFonts w:cs="Arial"/>
          <w:szCs w:val="20"/>
        </w:rPr>
      </w:pPr>
    </w:p>
    <w:p w14:paraId="72EA34B3" w14:textId="77777777" w:rsidR="002A590D" w:rsidRPr="009C4740" w:rsidRDefault="002A590D" w:rsidP="004336AA">
      <w:pPr>
        <w:rPr>
          <w:rFonts w:cs="Arial"/>
          <w:szCs w:val="20"/>
        </w:rPr>
        <w:sectPr w:rsidR="002A590D" w:rsidRPr="009C4740" w:rsidSect="00FF25FD">
          <w:footerReference w:type="even" r:id="rId14"/>
          <w:footerReference w:type="default" r:id="rId15"/>
          <w:headerReference w:type="first" r:id="rId16"/>
          <w:type w:val="continuous"/>
          <w:pgSz w:w="11906" w:h="16838" w:code="9"/>
          <w:pgMar w:top="1418" w:right="1418" w:bottom="1528" w:left="1418" w:header="454" w:footer="397" w:gutter="0"/>
          <w:cols w:space="708"/>
          <w:titlePg/>
          <w:docGrid w:linePitch="360"/>
        </w:sectPr>
      </w:pPr>
    </w:p>
    <w:p w14:paraId="1DF49F41" w14:textId="77777777" w:rsidR="001B4154" w:rsidRPr="009C4740" w:rsidRDefault="001B4154" w:rsidP="001B4154">
      <w:pPr>
        <w:jc w:val="center"/>
        <w:rPr>
          <w:rFonts w:cs="Arial"/>
          <w:b/>
          <w:bCs/>
          <w:szCs w:val="20"/>
        </w:rPr>
      </w:pPr>
      <w:r w:rsidRPr="009C4740">
        <w:rPr>
          <w:rFonts w:cs="Arial"/>
          <w:b/>
          <w:bCs/>
          <w:szCs w:val="20"/>
        </w:rPr>
        <w:lastRenderedPageBreak/>
        <w:t>PREDRAČUN</w:t>
      </w:r>
    </w:p>
    <w:p w14:paraId="4C8E4D90" w14:textId="77777777" w:rsidR="002239E1" w:rsidRPr="009C4740" w:rsidRDefault="002239E1" w:rsidP="001B4154">
      <w:pPr>
        <w:jc w:val="center"/>
        <w:rPr>
          <w:rFonts w:cs="Arial"/>
          <w:b/>
          <w:bCs/>
          <w:szCs w:val="20"/>
        </w:rPr>
      </w:pPr>
    </w:p>
    <w:p w14:paraId="0A427C0F" w14:textId="77777777" w:rsidR="001B4154" w:rsidRPr="009C4740" w:rsidRDefault="001B4154" w:rsidP="001B4154">
      <w:pPr>
        <w:rPr>
          <w:rFonts w:cs="Arial"/>
          <w:b/>
          <w:bCs/>
          <w:szCs w:val="20"/>
        </w:rPr>
      </w:pPr>
      <w:r w:rsidRPr="009C4740">
        <w:rPr>
          <w:rFonts w:cs="Arial"/>
          <w:b/>
          <w:bCs/>
          <w:szCs w:val="20"/>
        </w:rPr>
        <w:t>PREDMET JAVNEGA NAROČILA: VZPOSTAVITEV REGISTRA PRAVNIH AKTOV LOKALNIH SKUPNOSTI</w:t>
      </w:r>
    </w:p>
    <w:p w14:paraId="339E10C2" w14:textId="77777777" w:rsidR="001B4154" w:rsidRPr="009C4740" w:rsidRDefault="001B4154" w:rsidP="00E34F17">
      <w:pPr>
        <w:rPr>
          <w:rFonts w:cs="Arial"/>
          <w:b/>
          <w:i/>
          <w:szCs w:val="20"/>
        </w:rPr>
      </w:pPr>
    </w:p>
    <w:tbl>
      <w:tblPr>
        <w:tblW w:w="15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3"/>
        <w:gridCol w:w="1845"/>
        <w:gridCol w:w="1595"/>
        <w:gridCol w:w="1570"/>
        <w:gridCol w:w="1784"/>
        <w:gridCol w:w="2376"/>
      </w:tblGrid>
      <w:tr w:rsidR="00007544" w:rsidRPr="009C4740" w14:paraId="0BA3FDA0" w14:textId="77777777" w:rsidTr="00A4623A">
        <w:trPr>
          <w:trHeight w:val="511"/>
          <w:jc w:val="center"/>
        </w:trPr>
        <w:tc>
          <w:tcPr>
            <w:tcW w:w="6003" w:type="dxa"/>
            <w:shd w:val="clear" w:color="auto" w:fill="D9D9D9" w:themeFill="background1" w:themeFillShade="D9"/>
            <w:vAlign w:val="center"/>
          </w:tcPr>
          <w:p w14:paraId="51F5BCFD" w14:textId="77777777" w:rsidR="00007544" w:rsidRPr="009C4740" w:rsidRDefault="00007544" w:rsidP="005764A4">
            <w:pPr>
              <w:autoSpaceDE w:val="0"/>
              <w:autoSpaceDN w:val="0"/>
              <w:adjustRightInd w:val="0"/>
              <w:spacing w:line="276" w:lineRule="auto"/>
              <w:rPr>
                <w:rFonts w:cs="Arial"/>
                <w:b/>
                <w:szCs w:val="20"/>
              </w:rPr>
            </w:pPr>
            <w:bookmarkStart w:id="111" w:name="_Hlk11319038"/>
            <w:r w:rsidRPr="009C4740">
              <w:rPr>
                <w:rFonts w:cs="Arial"/>
                <w:b/>
                <w:szCs w:val="20"/>
              </w:rPr>
              <w:t>Storitev</w:t>
            </w:r>
          </w:p>
        </w:tc>
        <w:tc>
          <w:tcPr>
            <w:tcW w:w="1845" w:type="dxa"/>
            <w:shd w:val="clear" w:color="auto" w:fill="D9D9D9" w:themeFill="background1" w:themeFillShade="D9"/>
            <w:vAlign w:val="center"/>
          </w:tcPr>
          <w:p w14:paraId="5B601FEF" w14:textId="77777777" w:rsidR="00007544" w:rsidRPr="009C4740" w:rsidRDefault="00007544" w:rsidP="002239E1">
            <w:pPr>
              <w:autoSpaceDE w:val="0"/>
              <w:autoSpaceDN w:val="0"/>
              <w:adjustRightInd w:val="0"/>
              <w:spacing w:line="276" w:lineRule="auto"/>
              <w:jc w:val="center"/>
              <w:rPr>
                <w:rFonts w:cs="Arial"/>
                <w:b/>
                <w:szCs w:val="20"/>
              </w:rPr>
            </w:pPr>
            <w:r w:rsidRPr="009C4740">
              <w:rPr>
                <w:rFonts w:cs="Arial"/>
                <w:b/>
                <w:szCs w:val="20"/>
              </w:rPr>
              <w:t>Enota</w:t>
            </w:r>
          </w:p>
        </w:tc>
        <w:tc>
          <w:tcPr>
            <w:tcW w:w="1595" w:type="dxa"/>
            <w:shd w:val="clear" w:color="auto" w:fill="D9D9D9" w:themeFill="background1" w:themeFillShade="D9"/>
            <w:vAlign w:val="center"/>
          </w:tcPr>
          <w:p w14:paraId="11B5EE7E" w14:textId="77777777" w:rsidR="00007544" w:rsidRPr="009C4740" w:rsidRDefault="00007544" w:rsidP="005764A4">
            <w:pPr>
              <w:autoSpaceDE w:val="0"/>
              <w:autoSpaceDN w:val="0"/>
              <w:adjustRightInd w:val="0"/>
              <w:spacing w:line="276" w:lineRule="auto"/>
              <w:jc w:val="center"/>
              <w:rPr>
                <w:rFonts w:cs="Arial"/>
                <w:b/>
                <w:szCs w:val="20"/>
              </w:rPr>
            </w:pPr>
            <w:r w:rsidRPr="009C4740">
              <w:rPr>
                <w:rFonts w:cs="Arial"/>
                <w:b/>
                <w:szCs w:val="20"/>
              </w:rPr>
              <w:t xml:space="preserve">Cena na enoto </w:t>
            </w:r>
            <w:r w:rsidRPr="009C4740">
              <w:rPr>
                <w:rFonts w:cs="Arial"/>
                <w:b/>
                <w:szCs w:val="20"/>
              </w:rPr>
              <w:br/>
              <w:t>brez DDV v EUR</w:t>
            </w:r>
          </w:p>
        </w:tc>
        <w:tc>
          <w:tcPr>
            <w:tcW w:w="1570" w:type="dxa"/>
            <w:shd w:val="clear" w:color="auto" w:fill="D9D9D9" w:themeFill="background1" w:themeFillShade="D9"/>
            <w:vAlign w:val="center"/>
          </w:tcPr>
          <w:p w14:paraId="0B8B0303" w14:textId="77777777" w:rsidR="00007544" w:rsidRPr="009C4740" w:rsidRDefault="00007544" w:rsidP="005764A4">
            <w:pPr>
              <w:autoSpaceDE w:val="0"/>
              <w:autoSpaceDN w:val="0"/>
              <w:adjustRightInd w:val="0"/>
              <w:spacing w:line="276" w:lineRule="auto"/>
              <w:jc w:val="center"/>
              <w:rPr>
                <w:rFonts w:cs="Arial"/>
                <w:b/>
                <w:szCs w:val="20"/>
              </w:rPr>
            </w:pPr>
            <w:r w:rsidRPr="009C4740">
              <w:rPr>
                <w:rFonts w:cs="Arial"/>
                <w:b/>
                <w:szCs w:val="20"/>
              </w:rPr>
              <w:t>Cena na enoto z DDV v EUR</w:t>
            </w:r>
          </w:p>
        </w:tc>
        <w:tc>
          <w:tcPr>
            <w:tcW w:w="1784" w:type="dxa"/>
            <w:shd w:val="clear" w:color="auto" w:fill="D9D9D9" w:themeFill="background1" w:themeFillShade="D9"/>
            <w:vAlign w:val="center"/>
          </w:tcPr>
          <w:p w14:paraId="6EFF3625" w14:textId="77777777" w:rsidR="00007544" w:rsidRPr="009C4740" w:rsidRDefault="00007544" w:rsidP="005764A4">
            <w:pPr>
              <w:autoSpaceDE w:val="0"/>
              <w:autoSpaceDN w:val="0"/>
              <w:adjustRightInd w:val="0"/>
              <w:spacing w:line="276" w:lineRule="auto"/>
              <w:jc w:val="center"/>
              <w:rPr>
                <w:rFonts w:cs="Arial"/>
                <w:b/>
                <w:szCs w:val="20"/>
              </w:rPr>
            </w:pPr>
            <w:r w:rsidRPr="009C4740">
              <w:rPr>
                <w:rFonts w:cs="Arial"/>
                <w:b/>
                <w:szCs w:val="20"/>
              </w:rPr>
              <w:t>Cena za celoten obseg</w:t>
            </w:r>
            <w:r w:rsidRPr="009C4740">
              <w:rPr>
                <w:rFonts w:cs="Arial"/>
                <w:b/>
                <w:szCs w:val="20"/>
              </w:rPr>
              <w:br/>
              <w:t>brez DDV v EUR</w:t>
            </w:r>
          </w:p>
        </w:tc>
        <w:tc>
          <w:tcPr>
            <w:tcW w:w="2376" w:type="dxa"/>
            <w:shd w:val="clear" w:color="auto" w:fill="D9D9D9" w:themeFill="background1" w:themeFillShade="D9"/>
            <w:vAlign w:val="center"/>
          </w:tcPr>
          <w:p w14:paraId="4FCD2226" w14:textId="77777777" w:rsidR="00007544" w:rsidRPr="009C4740" w:rsidRDefault="00007544" w:rsidP="005764A4">
            <w:pPr>
              <w:autoSpaceDE w:val="0"/>
              <w:autoSpaceDN w:val="0"/>
              <w:adjustRightInd w:val="0"/>
              <w:spacing w:line="276" w:lineRule="auto"/>
              <w:jc w:val="center"/>
              <w:rPr>
                <w:rFonts w:cs="Arial"/>
                <w:b/>
                <w:szCs w:val="20"/>
              </w:rPr>
            </w:pPr>
            <w:r w:rsidRPr="009C4740">
              <w:rPr>
                <w:rFonts w:cs="Arial"/>
                <w:b/>
                <w:szCs w:val="20"/>
              </w:rPr>
              <w:t>Cena za celoten obseg</w:t>
            </w:r>
            <w:r w:rsidRPr="009C4740">
              <w:rPr>
                <w:rFonts w:cs="Arial"/>
                <w:b/>
                <w:szCs w:val="20"/>
              </w:rPr>
              <w:br/>
              <w:t>z DDV v EUR</w:t>
            </w:r>
          </w:p>
        </w:tc>
      </w:tr>
      <w:tr w:rsidR="00D5778E" w:rsidRPr="009C4740" w14:paraId="612E096F" w14:textId="77777777" w:rsidTr="00907F14">
        <w:trPr>
          <w:trHeight w:val="420"/>
          <w:jc w:val="center"/>
        </w:trPr>
        <w:tc>
          <w:tcPr>
            <w:tcW w:w="15173" w:type="dxa"/>
            <w:gridSpan w:val="6"/>
            <w:shd w:val="clear" w:color="auto" w:fill="D9D9D9" w:themeFill="background1" w:themeFillShade="D9"/>
            <w:vAlign w:val="center"/>
          </w:tcPr>
          <w:p w14:paraId="2D45933B" w14:textId="77777777" w:rsidR="00BC0ACD" w:rsidRPr="009C4740" w:rsidRDefault="00BC0ACD" w:rsidP="006C1186">
            <w:pPr>
              <w:pStyle w:val="Odstavekseznama"/>
              <w:autoSpaceDE w:val="0"/>
              <w:autoSpaceDN w:val="0"/>
              <w:adjustRightInd w:val="0"/>
              <w:spacing w:line="276" w:lineRule="auto"/>
              <w:ind w:left="40"/>
              <w:rPr>
                <w:rFonts w:ascii="Arial" w:hAnsi="Arial" w:cs="Arial"/>
                <w:b/>
                <w:sz w:val="20"/>
              </w:rPr>
            </w:pPr>
            <w:r w:rsidRPr="009C4740">
              <w:rPr>
                <w:rFonts w:ascii="Arial" w:hAnsi="Arial" w:cs="Arial"/>
                <w:b/>
                <w:sz w:val="20"/>
              </w:rPr>
              <w:t>FAZA 1</w:t>
            </w:r>
            <w:r w:rsidR="00890C63" w:rsidRPr="009C4740">
              <w:rPr>
                <w:rFonts w:ascii="Arial" w:hAnsi="Arial" w:cs="Arial"/>
                <w:b/>
                <w:sz w:val="20"/>
              </w:rPr>
              <w:t xml:space="preserve">: </w:t>
            </w:r>
            <w:r w:rsidR="00006CA6" w:rsidRPr="009C4740">
              <w:rPr>
                <w:rFonts w:ascii="Arial" w:hAnsi="Arial" w:cs="Arial"/>
                <w:b/>
                <w:sz w:val="20"/>
              </w:rPr>
              <w:t>Priprava programa za izvedbo (PZI)</w:t>
            </w:r>
          </w:p>
        </w:tc>
      </w:tr>
      <w:tr w:rsidR="00007544" w:rsidRPr="009C4740" w14:paraId="455C7044" w14:textId="77777777" w:rsidTr="00A4623A">
        <w:trPr>
          <w:trHeight w:val="499"/>
          <w:jc w:val="center"/>
        </w:trPr>
        <w:tc>
          <w:tcPr>
            <w:tcW w:w="6003" w:type="dxa"/>
            <w:shd w:val="clear" w:color="auto" w:fill="auto"/>
            <w:vAlign w:val="center"/>
          </w:tcPr>
          <w:p w14:paraId="3E2CE0B5" w14:textId="77777777" w:rsidR="00007544" w:rsidRPr="009C4740" w:rsidRDefault="00007544" w:rsidP="005764A4">
            <w:pPr>
              <w:autoSpaceDE w:val="0"/>
              <w:autoSpaceDN w:val="0"/>
              <w:adjustRightInd w:val="0"/>
              <w:spacing w:line="276" w:lineRule="auto"/>
              <w:rPr>
                <w:rFonts w:cs="Arial"/>
                <w:szCs w:val="20"/>
              </w:rPr>
            </w:pPr>
            <w:bookmarkStart w:id="112" w:name="Besedilo690"/>
            <w:bookmarkEnd w:id="111"/>
            <w:r w:rsidRPr="009C4740">
              <w:rPr>
                <w:rFonts w:cs="Arial"/>
                <w:szCs w:val="20"/>
              </w:rPr>
              <w:t>Priprava programa za izvedbo (PZI)</w:t>
            </w:r>
          </w:p>
        </w:tc>
        <w:bookmarkEnd w:id="112"/>
        <w:tc>
          <w:tcPr>
            <w:tcW w:w="1845" w:type="dxa"/>
            <w:shd w:val="clear" w:color="auto" w:fill="auto"/>
            <w:vAlign w:val="center"/>
          </w:tcPr>
          <w:p w14:paraId="5AB5637B" w14:textId="77777777" w:rsidR="00007544" w:rsidRPr="009C4740" w:rsidRDefault="00007544" w:rsidP="00006CA6">
            <w:pPr>
              <w:autoSpaceDE w:val="0"/>
              <w:autoSpaceDN w:val="0"/>
              <w:adjustRightInd w:val="0"/>
              <w:spacing w:line="276" w:lineRule="auto"/>
              <w:jc w:val="center"/>
              <w:rPr>
                <w:rFonts w:cs="Arial"/>
                <w:szCs w:val="20"/>
              </w:rPr>
            </w:pPr>
            <w:r w:rsidRPr="009C4740">
              <w:rPr>
                <w:rFonts w:cs="Arial"/>
                <w:szCs w:val="20"/>
              </w:rPr>
              <w:t>komplet</w:t>
            </w:r>
          </w:p>
        </w:tc>
        <w:permStart w:id="983306308" w:edGrp="everyone"/>
        <w:tc>
          <w:tcPr>
            <w:tcW w:w="1595" w:type="dxa"/>
            <w:shd w:val="clear" w:color="auto" w:fill="auto"/>
            <w:vAlign w:val="center"/>
          </w:tcPr>
          <w:p w14:paraId="7BB65CD1" w14:textId="77777777" w:rsidR="00007544" w:rsidRPr="009C4740" w:rsidRDefault="008458E6" w:rsidP="005764A4">
            <w:pPr>
              <w:autoSpaceDE w:val="0"/>
              <w:autoSpaceDN w:val="0"/>
              <w:adjustRightInd w:val="0"/>
              <w:spacing w:line="276" w:lineRule="auto"/>
              <w:jc w:val="center"/>
              <w:rPr>
                <w:rFonts w:cs="Arial"/>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983306308"/>
          </w:p>
        </w:tc>
        <w:permStart w:id="347485094" w:edGrp="everyone"/>
        <w:tc>
          <w:tcPr>
            <w:tcW w:w="1570" w:type="dxa"/>
            <w:shd w:val="clear" w:color="auto" w:fill="auto"/>
            <w:vAlign w:val="center"/>
          </w:tcPr>
          <w:p w14:paraId="1E13B6CA" w14:textId="77777777" w:rsidR="00007544" w:rsidRPr="009C4740" w:rsidRDefault="008458E6" w:rsidP="005764A4">
            <w:pPr>
              <w:autoSpaceDE w:val="0"/>
              <w:autoSpaceDN w:val="0"/>
              <w:adjustRightInd w:val="0"/>
              <w:spacing w:line="276" w:lineRule="auto"/>
              <w:jc w:val="center"/>
              <w:rPr>
                <w:rFonts w:cs="Arial"/>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347485094"/>
          </w:p>
        </w:tc>
        <w:permStart w:id="260576160" w:edGrp="everyone"/>
        <w:tc>
          <w:tcPr>
            <w:tcW w:w="1784" w:type="dxa"/>
            <w:shd w:val="clear" w:color="auto" w:fill="auto"/>
            <w:vAlign w:val="center"/>
          </w:tcPr>
          <w:p w14:paraId="75581668" w14:textId="77777777" w:rsidR="00007544" w:rsidRPr="009C4740" w:rsidRDefault="008458E6" w:rsidP="005764A4">
            <w:pPr>
              <w:autoSpaceDE w:val="0"/>
              <w:autoSpaceDN w:val="0"/>
              <w:adjustRightInd w:val="0"/>
              <w:spacing w:line="276" w:lineRule="auto"/>
              <w:jc w:val="center"/>
              <w:rPr>
                <w:rFonts w:cs="Arial"/>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260576160"/>
          </w:p>
        </w:tc>
        <w:permStart w:id="771838778" w:edGrp="everyone"/>
        <w:tc>
          <w:tcPr>
            <w:tcW w:w="2376" w:type="dxa"/>
            <w:shd w:val="clear" w:color="auto" w:fill="auto"/>
            <w:vAlign w:val="center"/>
          </w:tcPr>
          <w:p w14:paraId="4F60885E" w14:textId="77777777" w:rsidR="00007544" w:rsidRPr="009C4740" w:rsidRDefault="008458E6" w:rsidP="005764A4">
            <w:pPr>
              <w:autoSpaceDE w:val="0"/>
              <w:autoSpaceDN w:val="0"/>
              <w:adjustRightInd w:val="0"/>
              <w:spacing w:line="276" w:lineRule="auto"/>
              <w:jc w:val="center"/>
              <w:rPr>
                <w:rFonts w:cs="Arial"/>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771838778"/>
          </w:p>
        </w:tc>
      </w:tr>
      <w:tr w:rsidR="00D5778E" w:rsidRPr="009C4740" w14:paraId="202C7018" w14:textId="77777777" w:rsidTr="00907F14">
        <w:trPr>
          <w:trHeight w:val="473"/>
          <w:jc w:val="center"/>
        </w:trPr>
        <w:tc>
          <w:tcPr>
            <w:tcW w:w="15173" w:type="dxa"/>
            <w:gridSpan w:val="6"/>
            <w:shd w:val="clear" w:color="auto" w:fill="D9D9D9" w:themeFill="background1" w:themeFillShade="D9"/>
            <w:vAlign w:val="center"/>
          </w:tcPr>
          <w:p w14:paraId="064BACAF" w14:textId="77777777" w:rsidR="00903CD5" w:rsidRPr="009C4740" w:rsidRDefault="00903CD5" w:rsidP="006C1186">
            <w:pPr>
              <w:autoSpaceDE w:val="0"/>
              <w:autoSpaceDN w:val="0"/>
              <w:adjustRightInd w:val="0"/>
              <w:spacing w:line="276" w:lineRule="auto"/>
              <w:jc w:val="left"/>
              <w:rPr>
                <w:rFonts w:cs="Arial"/>
                <w:b/>
                <w:szCs w:val="20"/>
              </w:rPr>
            </w:pPr>
            <w:r w:rsidRPr="009C4740">
              <w:rPr>
                <w:rFonts w:cs="Arial"/>
                <w:b/>
                <w:szCs w:val="20"/>
              </w:rPr>
              <w:t>FAZA 2</w:t>
            </w:r>
            <w:r w:rsidR="00890C63" w:rsidRPr="009C4740">
              <w:rPr>
                <w:rFonts w:cs="Arial"/>
                <w:b/>
                <w:szCs w:val="20"/>
              </w:rPr>
              <w:t xml:space="preserve">: </w:t>
            </w:r>
            <w:r w:rsidR="00006CA6" w:rsidRPr="009C4740">
              <w:rPr>
                <w:rFonts w:cs="Arial"/>
                <w:b/>
                <w:szCs w:val="20"/>
              </w:rPr>
              <w:t>Razvoj informacijske rešitve</w:t>
            </w:r>
          </w:p>
        </w:tc>
      </w:tr>
      <w:tr w:rsidR="00007544" w:rsidRPr="009C4740" w14:paraId="1BB249AE" w14:textId="77777777" w:rsidTr="00A4623A">
        <w:trPr>
          <w:trHeight w:val="499"/>
          <w:jc w:val="center"/>
        </w:trPr>
        <w:tc>
          <w:tcPr>
            <w:tcW w:w="6003" w:type="dxa"/>
            <w:shd w:val="clear" w:color="auto" w:fill="FFFFFF"/>
            <w:vAlign w:val="center"/>
          </w:tcPr>
          <w:p w14:paraId="63D51D3C" w14:textId="77777777" w:rsidR="00007544" w:rsidRPr="009C4740" w:rsidRDefault="00007544" w:rsidP="00CA684A">
            <w:pPr>
              <w:autoSpaceDE w:val="0"/>
              <w:autoSpaceDN w:val="0"/>
              <w:adjustRightInd w:val="0"/>
              <w:spacing w:line="276" w:lineRule="auto"/>
              <w:jc w:val="left"/>
              <w:rPr>
                <w:rFonts w:cs="Arial"/>
                <w:szCs w:val="20"/>
                <w:vertAlign w:val="subscript"/>
              </w:rPr>
            </w:pPr>
            <w:r w:rsidRPr="009C4740">
              <w:rPr>
                <w:rFonts w:cs="Arial"/>
                <w:szCs w:val="20"/>
              </w:rPr>
              <w:t>2.A. Razvoj informacijske rešitve in sprotna funkcionalna testiranj</w:t>
            </w:r>
            <w:r w:rsidR="00925BF8" w:rsidRPr="009C4740">
              <w:rPr>
                <w:rFonts w:cs="Arial"/>
                <w:szCs w:val="20"/>
              </w:rPr>
              <w:t>a</w:t>
            </w:r>
          </w:p>
        </w:tc>
        <w:tc>
          <w:tcPr>
            <w:tcW w:w="1845" w:type="dxa"/>
            <w:shd w:val="clear" w:color="auto" w:fill="FFFFFF"/>
            <w:vAlign w:val="center"/>
          </w:tcPr>
          <w:p w14:paraId="01CF82CF" w14:textId="77777777" w:rsidR="00007544" w:rsidRPr="009C4740" w:rsidRDefault="00007544" w:rsidP="008740BB">
            <w:pPr>
              <w:autoSpaceDE w:val="0"/>
              <w:autoSpaceDN w:val="0"/>
              <w:adjustRightInd w:val="0"/>
              <w:spacing w:line="276" w:lineRule="auto"/>
              <w:jc w:val="center"/>
              <w:rPr>
                <w:rFonts w:cs="Arial"/>
                <w:szCs w:val="20"/>
              </w:rPr>
            </w:pPr>
            <w:r w:rsidRPr="009C4740">
              <w:rPr>
                <w:rFonts w:cs="Arial"/>
                <w:szCs w:val="20"/>
              </w:rPr>
              <w:t>komplet</w:t>
            </w:r>
          </w:p>
        </w:tc>
        <w:permStart w:id="1944812515" w:edGrp="everyone"/>
        <w:tc>
          <w:tcPr>
            <w:tcW w:w="1595" w:type="dxa"/>
            <w:shd w:val="clear" w:color="auto" w:fill="auto"/>
            <w:vAlign w:val="center"/>
          </w:tcPr>
          <w:p w14:paraId="10D9E3EB" w14:textId="77777777" w:rsidR="00007544" w:rsidRPr="009C4740" w:rsidRDefault="008458E6" w:rsidP="00CA684A">
            <w:pPr>
              <w:autoSpaceDE w:val="0"/>
              <w:autoSpaceDN w:val="0"/>
              <w:adjustRightInd w:val="0"/>
              <w:spacing w:line="276" w:lineRule="auto"/>
              <w:jc w:val="center"/>
              <w:rPr>
                <w:rFonts w:cs="Arial"/>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1944812515"/>
          </w:p>
        </w:tc>
        <w:permStart w:id="1190673540" w:edGrp="everyone"/>
        <w:tc>
          <w:tcPr>
            <w:tcW w:w="1570" w:type="dxa"/>
            <w:shd w:val="clear" w:color="auto" w:fill="auto"/>
            <w:vAlign w:val="center"/>
          </w:tcPr>
          <w:p w14:paraId="12096201" w14:textId="77777777" w:rsidR="00007544" w:rsidRPr="009C4740" w:rsidRDefault="008458E6" w:rsidP="00CA684A">
            <w:pPr>
              <w:autoSpaceDE w:val="0"/>
              <w:autoSpaceDN w:val="0"/>
              <w:adjustRightInd w:val="0"/>
              <w:spacing w:line="276" w:lineRule="auto"/>
              <w:jc w:val="center"/>
              <w:rPr>
                <w:rFonts w:cs="Arial"/>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1190673540"/>
          </w:p>
        </w:tc>
        <w:permStart w:id="1170085577" w:edGrp="everyone"/>
        <w:tc>
          <w:tcPr>
            <w:tcW w:w="1784" w:type="dxa"/>
            <w:shd w:val="clear" w:color="auto" w:fill="auto"/>
            <w:vAlign w:val="center"/>
          </w:tcPr>
          <w:p w14:paraId="0D016A40" w14:textId="77777777" w:rsidR="00007544" w:rsidRPr="009C4740" w:rsidRDefault="008458E6" w:rsidP="00CA684A">
            <w:pPr>
              <w:autoSpaceDE w:val="0"/>
              <w:autoSpaceDN w:val="0"/>
              <w:adjustRightInd w:val="0"/>
              <w:spacing w:line="276" w:lineRule="auto"/>
              <w:jc w:val="center"/>
              <w:rPr>
                <w:rFonts w:cs="Arial"/>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1170085577"/>
          </w:p>
        </w:tc>
        <w:permStart w:id="152455769" w:edGrp="everyone"/>
        <w:tc>
          <w:tcPr>
            <w:tcW w:w="2376" w:type="dxa"/>
            <w:shd w:val="clear" w:color="auto" w:fill="auto"/>
            <w:vAlign w:val="center"/>
          </w:tcPr>
          <w:p w14:paraId="0A55E156" w14:textId="77777777" w:rsidR="00007544" w:rsidRPr="009C4740" w:rsidRDefault="008458E6" w:rsidP="00CA684A">
            <w:pPr>
              <w:autoSpaceDE w:val="0"/>
              <w:autoSpaceDN w:val="0"/>
              <w:adjustRightInd w:val="0"/>
              <w:spacing w:line="276" w:lineRule="auto"/>
              <w:jc w:val="center"/>
              <w:rPr>
                <w:rFonts w:cs="Arial"/>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152455769"/>
          </w:p>
        </w:tc>
      </w:tr>
      <w:tr w:rsidR="00907F14" w:rsidRPr="009C4740" w14:paraId="31324FCE" w14:textId="77777777" w:rsidTr="00F56ED8">
        <w:trPr>
          <w:trHeight w:val="499"/>
          <w:jc w:val="center"/>
        </w:trPr>
        <w:tc>
          <w:tcPr>
            <w:tcW w:w="6003" w:type="dxa"/>
            <w:shd w:val="clear" w:color="auto" w:fill="FFFFFF"/>
            <w:vAlign w:val="center"/>
          </w:tcPr>
          <w:p w14:paraId="21C15CD9" w14:textId="77777777" w:rsidR="008740BB" w:rsidRPr="009C4740" w:rsidRDefault="008740BB" w:rsidP="00F90732">
            <w:pPr>
              <w:autoSpaceDE w:val="0"/>
              <w:autoSpaceDN w:val="0"/>
              <w:adjustRightInd w:val="0"/>
              <w:spacing w:line="276" w:lineRule="auto"/>
              <w:jc w:val="left"/>
              <w:rPr>
                <w:rFonts w:cs="Arial"/>
                <w:szCs w:val="20"/>
              </w:rPr>
            </w:pPr>
            <w:r w:rsidRPr="009C4740">
              <w:rPr>
                <w:rFonts w:cs="Arial"/>
                <w:szCs w:val="20"/>
              </w:rPr>
              <w:t xml:space="preserve">2.B Uporabniško in </w:t>
            </w:r>
            <w:proofErr w:type="spellStart"/>
            <w:r w:rsidRPr="009C4740">
              <w:rPr>
                <w:rFonts w:cs="Arial"/>
                <w:szCs w:val="20"/>
              </w:rPr>
              <w:t>performančno</w:t>
            </w:r>
            <w:proofErr w:type="spellEnd"/>
            <w:r w:rsidRPr="009C4740">
              <w:rPr>
                <w:rFonts w:cs="Arial"/>
                <w:szCs w:val="20"/>
              </w:rPr>
              <w:t xml:space="preserve"> testiranje in odprav</w:t>
            </w:r>
            <w:r w:rsidR="00925BF8" w:rsidRPr="009C4740">
              <w:rPr>
                <w:rFonts w:cs="Arial"/>
                <w:szCs w:val="20"/>
              </w:rPr>
              <w:t>a</w:t>
            </w:r>
            <w:r w:rsidRPr="009C4740">
              <w:rPr>
                <w:rFonts w:cs="Arial"/>
                <w:szCs w:val="20"/>
              </w:rPr>
              <w:t xml:space="preserve"> napak v razvojnem okolju</w:t>
            </w:r>
          </w:p>
        </w:tc>
        <w:tc>
          <w:tcPr>
            <w:tcW w:w="1845" w:type="dxa"/>
            <w:shd w:val="clear" w:color="auto" w:fill="FFFFFF"/>
            <w:vAlign w:val="center"/>
          </w:tcPr>
          <w:p w14:paraId="1213B2FF" w14:textId="77777777" w:rsidR="008740BB" w:rsidRPr="009C4740" w:rsidDel="00006CA6" w:rsidRDefault="008740BB" w:rsidP="00CA684A">
            <w:pPr>
              <w:autoSpaceDE w:val="0"/>
              <w:autoSpaceDN w:val="0"/>
              <w:adjustRightInd w:val="0"/>
              <w:spacing w:line="276" w:lineRule="auto"/>
              <w:jc w:val="center"/>
              <w:rPr>
                <w:rFonts w:cs="Arial"/>
                <w:szCs w:val="20"/>
              </w:rPr>
            </w:pPr>
            <w:r w:rsidRPr="009C4740">
              <w:rPr>
                <w:rFonts w:cs="Arial"/>
                <w:szCs w:val="20"/>
              </w:rPr>
              <w:t>komplet</w:t>
            </w:r>
          </w:p>
        </w:tc>
        <w:permStart w:id="762199775" w:edGrp="everyone"/>
        <w:tc>
          <w:tcPr>
            <w:tcW w:w="1595" w:type="dxa"/>
            <w:shd w:val="clear" w:color="auto" w:fill="auto"/>
            <w:vAlign w:val="center"/>
          </w:tcPr>
          <w:p w14:paraId="18C6A307" w14:textId="77777777" w:rsidR="008740BB"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925BF8"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Pr="009C4740">
              <w:rPr>
                <w:rFonts w:cs="Arial"/>
                <w:bCs/>
                <w:iCs/>
                <w:szCs w:val="20"/>
              </w:rPr>
              <w:fldChar w:fldCharType="end"/>
            </w:r>
            <w:permEnd w:id="762199775"/>
          </w:p>
        </w:tc>
        <w:permStart w:id="1452085127" w:edGrp="everyone"/>
        <w:tc>
          <w:tcPr>
            <w:tcW w:w="1570" w:type="dxa"/>
            <w:shd w:val="clear" w:color="auto" w:fill="auto"/>
            <w:vAlign w:val="center"/>
          </w:tcPr>
          <w:p w14:paraId="1768F479" w14:textId="77777777" w:rsidR="008740BB"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925BF8"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Pr="009C4740">
              <w:rPr>
                <w:rFonts w:cs="Arial"/>
                <w:bCs/>
                <w:iCs/>
                <w:szCs w:val="20"/>
              </w:rPr>
              <w:fldChar w:fldCharType="end"/>
            </w:r>
            <w:permEnd w:id="1452085127"/>
          </w:p>
        </w:tc>
        <w:permStart w:id="1568561660" w:edGrp="everyone"/>
        <w:tc>
          <w:tcPr>
            <w:tcW w:w="1784" w:type="dxa"/>
            <w:shd w:val="clear" w:color="auto" w:fill="auto"/>
            <w:vAlign w:val="center"/>
          </w:tcPr>
          <w:p w14:paraId="307790E3" w14:textId="77777777" w:rsidR="008740BB"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925BF8"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Pr="009C4740">
              <w:rPr>
                <w:rFonts w:cs="Arial"/>
                <w:bCs/>
                <w:iCs/>
                <w:szCs w:val="20"/>
              </w:rPr>
              <w:fldChar w:fldCharType="end"/>
            </w:r>
            <w:permEnd w:id="1568561660"/>
          </w:p>
        </w:tc>
        <w:permStart w:id="431844733" w:edGrp="everyone"/>
        <w:tc>
          <w:tcPr>
            <w:tcW w:w="2376" w:type="dxa"/>
            <w:shd w:val="clear" w:color="auto" w:fill="auto"/>
            <w:vAlign w:val="center"/>
          </w:tcPr>
          <w:p w14:paraId="75FE2084" w14:textId="77777777" w:rsidR="008740BB"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925BF8"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Pr="009C4740">
              <w:rPr>
                <w:rFonts w:cs="Arial"/>
                <w:bCs/>
                <w:iCs/>
                <w:szCs w:val="20"/>
              </w:rPr>
              <w:fldChar w:fldCharType="end"/>
            </w:r>
            <w:permEnd w:id="431844733"/>
          </w:p>
        </w:tc>
      </w:tr>
      <w:tr w:rsidR="00907F14" w:rsidRPr="009C4740" w14:paraId="25BBB7BA" w14:textId="77777777" w:rsidTr="00F56ED8">
        <w:trPr>
          <w:trHeight w:val="499"/>
          <w:jc w:val="center"/>
        </w:trPr>
        <w:tc>
          <w:tcPr>
            <w:tcW w:w="6003" w:type="dxa"/>
            <w:shd w:val="clear" w:color="auto" w:fill="FFFFFF"/>
            <w:vAlign w:val="center"/>
          </w:tcPr>
          <w:p w14:paraId="722C6262" w14:textId="77777777" w:rsidR="008740BB" w:rsidRPr="009C4740" w:rsidRDefault="008740BB" w:rsidP="00F90732">
            <w:pPr>
              <w:autoSpaceDE w:val="0"/>
              <w:autoSpaceDN w:val="0"/>
              <w:adjustRightInd w:val="0"/>
              <w:spacing w:line="276" w:lineRule="auto"/>
              <w:jc w:val="left"/>
              <w:rPr>
                <w:rFonts w:cs="Arial"/>
                <w:szCs w:val="20"/>
              </w:rPr>
            </w:pPr>
            <w:r w:rsidRPr="009C4740">
              <w:rPr>
                <w:rFonts w:cs="Arial"/>
                <w:szCs w:val="20"/>
              </w:rPr>
              <w:t>2.C Izvedba oziroma sodelovanje pri izvedbi varnostnih testiranj in namestitev v testno okolje</w:t>
            </w:r>
          </w:p>
        </w:tc>
        <w:tc>
          <w:tcPr>
            <w:tcW w:w="1845" w:type="dxa"/>
            <w:shd w:val="clear" w:color="auto" w:fill="FFFFFF"/>
            <w:vAlign w:val="center"/>
          </w:tcPr>
          <w:p w14:paraId="2BC72D8F" w14:textId="77777777" w:rsidR="008740BB" w:rsidRPr="009C4740" w:rsidDel="00006CA6" w:rsidRDefault="008740BB" w:rsidP="00CA684A">
            <w:pPr>
              <w:autoSpaceDE w:val="0"/>
              <w:autoSpaceDN w:val="0"/>
              <w:adjustRightInd w:val="0"/>
              <w:spacing w:line="276" w:lineRule="auto"/>
              <w:jc w:val="center"/>
              <w:rPr>
                <w:rFonts w:cs="Arial"/>
                <w:szCs w:val="20"/>
              </w:rPr>
            </w:pPr>
            <w:r w:rsidRPr="009C4740">
              <w:rPr>
                <w:rFonts w:cs="Arial"/>
                <w:szCs w:val="20"/>
              </w:rPr>
              <w:t>komplet</w:t>
            </w:r>
          </w:p>
        </w:tc>
        <w:permStart w:id="1359753140" w:edGrp="everyone"/>
        <w:tc>
          <w:tcPr>
            <w:tcW w:w="1595" w:type="dxa"/>
            <w:shd w:val="clear" w:color="auto" w:fill="auto"/>
            <w:vAlign w:val="center"/>
          </w:tcPr>
          <w:p w14:paraId="132B866B" w14:textId="77777777" w:rsidR="008740BB"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925BF8"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Pr="009C4740">
              <w:rPr>
                <w:rFonts w:cs="Arial"/>
                <w:bCs/>
                <w:iCs/>
                <w:szCs w:val="20"/>
              </w:rPr>
              <w:fldChar w:fldCharType="end"/>
            </w:r>
            <w:permEnd w:id="1359753140"/>
          </w:p>
        </w:tc>
        <w:permStart w:id="449213828" w:edGrp="everyone"/>
        <w:tc>
          <w:tcPr>
            <w:tcW w:w="1570" w:type="dxa"/>
            <w:shd w:val="clear" w:color="auto" w:fill="auto"/>
            <w:vAlign w:val="center"/>
          </w:tcPr>
          <w:p w14:paraId="07D06495" w14:textId="77777777" w:rsidR="008740BB"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925BF8"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Pr="009C4740">
              <w:rPr>
                <w:rFonts w:cs="Arial"/>
                <w:bCs/>
                <w:iCs/>
                <w:szCs w:val="20"/>
              </w:rPr>
              <w:fldChar w:fldCharType="end"/>
            </w:r>
            <w:permEnd w:id="449213828"/>
          </w:p>
        </w:tc>
        <w:permStart w:id="378175029" w:edGrp="everyone"/>
        <w:tc>
          <w:tcPr>
            <w:tcW w:w="1784" w:type="dxa"/>
            <w:shd w:val="clear" w:color="auto" w:fill="auto"/>
            <w:vAlign w:val="center"/>
          </w:tcPr>
          <w:p w14:paraId="60AF53F6" w14:textId="77777777" w:rsidR="008740BB"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925BF8"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Pr="009C4740">
              <w:rPr>
                <w:rFonts w:cs="Arial"/>
                <w:bCs/>
                <w:iCs/>
                <w:szCs w:val="20"/>
              </w:rPr>
              <w:fldChar w:fldCharType="end"/>
            </w:r>
            <w:permEnd w:id="378175029"/>
          </w:p>
        </w:tc>
        <w:permStart w:id="1400523849" w:edGrp="everyone"/>
        <w:tc>
          <w:tcPr>
            <w:tcW w:w="2376" w:type="dxa"/>
            <w:shd w:val="clear" w:color="auto" w:fill="auto"/>
            <w:vAlign w:val="center"/>
          </w:tcPr>
          <w:p w14:paraId="4134E82C" w14:textId="77777777" w:rsidR="008740BB"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925BF8"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00925BF8" w:rsidRPr="009C4740">
              <w:rPr>
                <w:rFonts w:cs="Arial"/>
                <w:bCs/>
                <w:iCs/>
                <w:szCs w:val="20"/>
              </w:rPr>
              <w:t> </w:t>
            </w:r>
            <w:r w:rsidRPr="009C4740">
              <w:rPr>
                <w:rFonts w:cs="Arial"/>
                <w:bCs/>
                <w:iCs/>
                <w:szCs w:val="20"/>
              </w:rPr>
              <w:fldChar w:fldCharType="end"/>
            </w:r>
            <w:permEnd w:id="1400523849"/>
          </w:p>
        </w:tc>
      </w:tr>
      <w:tr w:rsidR="00D5778E" w:rsidRPr="009C4740" w14:paraId="4223A59A" w14:textId="77777777" w:rsidTr="00907F14">
        <w:trPr>
          <w:trHeight w:val="499"/>
          <w:jc w:val="center"/>
        </w:trPr>
        <w:tc>
          <w:tcPr>
            <w:tcW w:w="15173" w:type="dxa"/>
            <w:gridSpan w:val="6"/>
            <w:shd w:val="clear" w:color="auto" w:fill="D9D9D9" w:themeFill="background1" w:themeFillShade="D9"/>
            <w:vAlign w:val="center"/>
          </w:tcPr>
          <w:p w14:paraId="2D8428F2" w14:textId="77777777" w:rsidR="00B8060A" w:rsidRPr="009C4740" w:rsidRDefault="00B8060A" w:rsidP="00B8060A">
            <w:pPr>
              <w:autoSpaceDE w:val="0"/>
              <w:autoSpaceDN w:val="0"/>
              <w:adjustRightInd w:val="0"/>
              <w:spacing w:line="276" w:lineRule="auto"/>
              <w:jc w:val="left"/>
              <w:rPr>
                <w:rFonts w:cs="Arial"/>
                <w:bCs/>
                <w:iCs/>
                <w:szCs w:val="20"/>
              </w:rPr>
            </w:pPr>
            <w:r w:rsidRPr="009C4740">
              <w:rPr>
                <w:rFonts w:cs="Arial"/>
                <w:b/>
                <w:szCs w:val="20"/>
              </w:rPr>
              <w:t xml:space="preserve">FAZA 3: </w:t>
            </w:r>
            <w:r w:rsidR="00F90732" w:rsidRPr="009C4740">
              <w:rPr>
                <w:rFonts w:cs="Arial"/>
                <w:b/>
                <w:szCs w:val="20"/>
              </w:rPr>
              <w:t>Usposabljanje administratorjev in priprava navodil za uporabo</w:t>
            </w:r>
          </w:p>
        </w:tc>
      </w:tr>
      <w:tr w:rsidR="00007544" w:rsidRPr="009C4740" w14:paraId="0104D2C4" w14:textId="77777777" w:rsidTr="00A4623A">
        <w:trPr>
          <w:trHeight w:val="499"/>
          <w:jc w:val="center"/>
        </w:trPr>
        <w:tc>
          <w:tcPr>
            <w:tcW w:w="6003" w:type="dxa"/>
            <w:shd w:val="clear" w:color="auto" w:fill="FFFFFF"/>
            <w:vAlign w:val="center"/>
          </w:tcPr>
          <w:p w14:paraId="6C94EF0B" w14:textId="77777777" w:rsidR="00007544" w:rsidRPr="009C4740" w:rsidRDefault="00007544" w:rsidP="00CA684A">
            <w:pPr>
              <w:autoSpaceDE w:val="0"/>
              <w:autoSpaceDN w:val="0"/>
              <w:adjustRightInd w:val="0"/>
              <w:spacing w:line="276" w:lineRule="auto"/>
              <w:jc w:val="left"/>
              <w:rPr>
                <w:rFonts w:cs="Arial"/>
                <w:szCs w:val="20"/>
              </w:rPr>
            </w:pPr>
            <w:r w:rsidRPr="009C4740">
              <w:rPr>
                <w:rFonts w:cs="Arial"/>
                <w:szCs w:val="20"/>
              </w:rPr>
              <w:t>Usposabljanje administratorjev</w:t>
            </w:r>
          </w:p>
        </w:tc>
        <w:tc>
          <w:tcPr>
            <w:tcW w:w="1845" w:type="dxa"/>
            <w:shd w:val="clear" w:color="auto" w:fill="FFFFFF"/>
            <w:vAlign w:val="center"/>
          </w:tcPr>
          <w:p w14:paraId="28A35AA1" w14:textId="77777777" w:rsidR="00007544" w:rsidRPr="009C4740" w:rsidRDefault="00007544" w:rsidP="008740BB">
            <w:pPr>
              <w:autoSpaceDE w:val="0"/>
              <w:autoSpaceDN w:val="0"/>
              <w:adjustRightInd w:val="0"/>
              <w:spacing w:line="276" w:lineRule="auto"/>
              <w:jc w:val="center"/>
              <w:rPr>
                <w:rFonts w:cs="Arial"/>
                <w:szCs w:val="20"/>
              </w:rPr>
            </w:pPr>
            <w:r w:rsidRPr="009C4740">
              <w:rPr>
                <w:rFonts w:cs="Arial"/>
                <w:szCs w:val="20"/>
              </w:rPr>
              <w:t>komplet</w:t>
            </w:r>
          </w:p>
        </w:tc>
        <w:permStart w:id="90598433" w:edGrp="everyone"/>
        <w:tc>
          <w:tcPr>
            <w:tcW w:w="1595" w:type="dxa"/>
            <w:shd w:val="clear" w:color="auto" w:fill="auto"/>
            <w:vAlign w:val="center"/>
          </w:tcPr>
          <w:p w14:paraId="1DD8A00B" w14:textId="77777777" w:rsidR="00007544"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90598433"/>
          </w:p>
        </w:tc>
        <w:permStart w:id="1401773107" w:edGrp="everyone"/>
        <w:tc>
          <w:tcPr>
            <w:tcW w:w="1570" w:type="dxa"/>
            <w:shd w:val="clear" w:color="auto" w:fill="auto"/>
            <w:vAlign w:val="center"/>
          </w:tcPr>
          <w:p w14:paraId="1A807966" w14:textId="77777777" w:rsidR="00007544"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1401773107"/>
          </w:p>
        </w:tc>
        <w:permStart w:id="1606101934" w:edGrp="everyone"/>
        <w:tc>
          <w:tcPr>
            <w:tcW w:w="1784" w:type="dxa"/>
            <w:shd w:val="clear" w:color="auto" w:fill="auto"/>
            <w:vAlign w:val="center"/>
          </w:tcPr>
          <w:p w14:paraId="4DBE08C2" w14:textId="77777777" w:rsidR="00007544"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1606101934"/>
          </w:p>
        </w:tc>
        <w:permStart w:id="495329746" w:edGrp="everyone"/>
        <w:tc>
          <w:tcPr>
            <w:tcW w:w="2376" w:type="dxa"/>
            <w:shd w:val="clear" w:color="auto" w:fill="auto"/>
            <w:vAlign w:val="center"/>
          </w:tcPr>
          <w:p w14:paraId="0E62D7FE" w14:textId="77777777" w:rsidR="00007544"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495329746"/>
          </w:p>
        </w:tc>
      </w:tr>
      <w:tr w:rsidR="00007544" w:rsidRPr="009C4740" w14:paraId="5E12A8E2" w14:textId="77777777" w:rsidTr="00A4623A">
        <w:trPr>
          <w:trHeight w:val="499"/>
          <w:jc w:val="center"/>
        </w:trPr>
        <w:tc>
          <w:tcPr>
            <w:tcW w:w="6003" w:type="dxa"/>
            <w:shd w:val="clear" w:color="auto" w:fill="FFFFFF"/>
            <w:vAlign w:val="center"/>
          </w:tcPr>
          <w:p w14:paraId="3116521D" w14:textId="77777777" w:rsidR="00007544" w:rsidRPr="009C4740" w:rsidRDefault="00007544" w:rsidP="00CA684A">
            <w:pPr>
              <w:autoSpaceDE w:val="0"/>
              <w:autoSpaceDN w:val="0"/>
              <w:adjustRightInd w:val="0"/>
              <w:spacing w:line="276" w:lineRule="auto"/>
              <w:jc w:val="left"/>
              <w:rPr>
                <w:rFonts w:cs="Arial"/>
                <w:szCs w:val="20"/>
              </w:rPr>
            </w:pPr>
            <w:r w:rsidRPr="009C4740">
              <w:rPr>
                <w:rFonts w:cs="Arial"/>
                <w:szCs w:val="20"/>
              </w:rPr>
              <w:t>Priprava navodil za uporabo</w:t>
            </w:r>
          </w:p>
        </w:tc>
        <w:tc>
          <w:tcPr>
            <w:tcW w:w="1845" w:type="dxa"/>
            <w:shd w:val="clear" w:color="auto" w:fill="FFFFFF"/>
            <w:vAlign w:val="center"/>
          </w:tcPr>
          <w:p w14:paraId="4059031F" w14:textId="77777777" w:rsidR="00007544" w:rsidRPr="009C4740" w:rsidRDefault="00007544" w:rsidP="008740BB">
            <w:pPr>
              <w:autoSpaceDE w:val="0"/>
              <w:autoSpaceDN w:val="0"/>
              <w:adjustRightInd w:val="0"/>
              <w:spacing w:line="276" w:lineRule="auto"/>
              <w:jc w:val="center"/>
              <w:rPr>
                <w:rFonts w:cs="Arial"/>
                <w:szCs w:val="20"/>
              </w:rPr>
            </w:pPr>
            <w:r w:rsidRPr="009C4740">
              <w:rPr>
                <w:rFonts w:cs="Arial"/>
                <w:szCs w:val="20"/>
              </w:rPr>
              <w:t>komplet</w:t>
            </w:r>
          </w:p>
        </w:tc>
        <w:permStart w:id="752494061" w:edGrp="everyone"/>
        <w:tc>
          <w:tcPr>
            <w:tcW w:w="1595" w:type="dxa"/>
            <w:shd w:val="clear" w:color="auto" w:fill="auto"/>
            <w:vAlign w:val="center"/>
          </w:tcPr>
          <w:p w14:paraId="31D98069" w14:textId="77777777" w:rsidR="00007544"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752494061"/>
          </w:p>
        </w:tc>
        <w:permStart w:id="1411020115" w:edGrp="everyone"/>
        <w:tc>
          <w:tcPr>
            <w:tcW w:w="1570" w:type="dxa"/>
            <w:shd w:val="clear" w:color="auto" w:fill="auto"/>
            <w:vAlign w:val="center"/>
          </w:tcPr>
          <w:p w14:paraId="00200A86" w14:textId="77777777" w:rsidR="00007544"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1411020115"/>
          </w:p>
        </w:tc>
        <w:permStart w:id="995128829" w:edGrp="everyone"/>
        <w:tc>
          <w:tcPr>
            <w:tcW w:w="1784" w:type="dxa"/>
            <w:shd w:val="clear" w:color="auto" w:fill="auto"/>
            <w:vAlign w:val="center"/>
          </w:tcPr>
          <w:p w14:paraId="68406A01" w14:textId="77777777" w:rsidR="00007544"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995128829"/>
          </w:p>
        </w:tc>
        <w:permStart w:id="2106356793" w:edGrp="everyone"/>
        <w:tc>
          <w:tcPr>
            <w:tcW w:w="2376" w:type="dxa"/>
            <w:shd w:val="clear" w:color="auto" w:fill="auto"/>
            <w:vAlign w:val="center"/>
          </w:tcPr>
          <w:p w14:paraId="0A2F9278" w14:textId="77777777" w:rsidR="00007544" w:rsidRPr="009C4740" w:rsidRDefault="008458E6" w:rsidP="00CA684A">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2106356793"/>
          </w:p>
        </w:tc>
      </w:tr>
      <w:tr w:rsidR="00907F14" w:rsidRPr="009C4740" w14:paraId="682ECD9F" w14:textId="77777777" w:rsidTr="00907F14">
        <w:trPr>
          <w:trHeight w:val="499"/>
          <w:jc w:val="center"/>
        </w:trPr>
        <w:tc>
          <w:tcPr>
            <w:tcW w:w="15173" w:type="dxa"/>
            <w:gridSpan w:val="6"/>
            <w:shd w:val="clear" w:color="auto" w:fill="D9D9D9" w:themeFill="background1" w:themeFillShade="D9"/>
            <w:vAlign w:val="center"/>
          </w:tcPr>
          <w:p w14:paraId="0CE5D526" w14:textId="77777777" w:rsidR="00B8060A" w:rsidRPr="009C4740" w:rsidRDefault="007A3131" w:rsidP="00F43F81">
            <w:pPr>
              <w:autoSpaceDE w:val="0"/>
              <w:autoSpaceDN w:val="0"/>
              <w:adjustRightInd w:val="0"/>
              <w:spacing w:line="276" w:lineRule="auto"/>
              <w:jc w:val="left"/>
              <w:rPr>
                <w:rFonts w:cs="Arial"/>
                <w:b/>
                <w:szCs w:val="20"/>
              </w:rPr>
            </w:pPr>
            <w:r w:rsidRPr="009C4740">
              <w:rPr>
                <w:rFonts w:cs="Arial"/>
                <w:b/>
                <w:szCs w:val="20"/>
              </w:rPr>
              <w:t>FAZA 4</w:t>
            </w:r>
            <w:r w:rsidR="00B8060A" w:rsidRPr="009C4740">
              <w:rPr>
                <w:rFonts w:cs="Arial"/>
                <w:b/>
                <w:szCs w:val="20"/>
              </w:rPr>
              <w:t xml:space="preserve">: </w:t>
            </w:r>
            <w:r w:rsidR="00F90732" w:rsidRPr="009C4740">
              <w:rPr>
                <w:rFonts w:cs="Arial"/>
                <w:b/>
                <w:szCs w:val="20"/>
              </w:rPr>
              <w:t xml:space="preserve">Uporabniška, </w:t>
            </w:r>
            <w:proofErr w:type="spellStart"/>
            <w:r w:rsidR="00F90732" w:rsidRPr="009C4740">
              <w:rPr>
                <w:rFonts w:cs="Arial"/>
                <w:b/>
                <w:szCs w:val="20"/>
              </w:rPr>
              <w:t>performančna</w:t>
            </w:r>
            <w:proofErr w:type="spellEnd"/>
            <w:r w:rsidR="00F90732" w:rsidRPr="009C4740">
              <w:rPr>
                <w:rFonts w:cs="Arial"/>
                <w:b/>
                <w:szCs w:val="20"/>
              </w:rPr>
              <w:t xml:space="preserve"> in varnostna testiranja ter odprava napak v testnem okolju</w:t>
            </w:r>
          </w:p>
        </w:tc>
      </w:tr>
      <w:tr w:rsidR="00007544" w:rsidRPr="009C4740" w14:paraId="2B3D45AB" w14:textId="77777777" w:rsidTr="00A4623A">
        <w:trPr>
          <w:trHeight w:val="499"/>
          <w:jc w:val="center"/>
        </w:trPr>
        <w:tc>
          <w:tcPr>
            <w:tcW w:w="6003" w:type="dxa"/>
            <w:shd w:val="clear" w:color="auto" w:fill="FFFFFF"/>
            <w:vAlign w:val="center"/>
          </w:tcPr>
          <w:p w14:paraId="66933D27" w14:textId="77777777" w:rsidR="00007544" w:rsidRPr="009C4740" w:rsidRDefault="00007544" w:rsidP="00CA684A">
            <w:pPr>
              <w:autoSpaceDE w:val="0"/>
              <w:autoSpaceDN w:val="0"/>
              <w:adjustRightInd w:val="0"/>
              <w:spacing w:line="276" w:lineRule="auto"/>
              <w:jc w:val="left"/>
              <w:rPr>
                <w:rFonts w:cs="Arial"/>
                <w:szCs w:val="20"/>
              </w:rPr>
            </w:pPr>
            <w:r w:rsidRPr="009C4740">
              <w:rPr>
                <w:rFonts w:cs="Arial"/>
                <w:szCs w:val="20"/>
              </w:rPr>
              <w:t xml:space="preserve">Uporabniška, </w:t>
            </w:r>
            <w:proofErr w:type="spellStart"/>
            <w:r w:rsidRPr="009C4740">
              <w:rPr>
                <w:rFonts w:cs="Arial"/>
                <w:szCs w:val="20"/>
              </w:rPr>
              <w:t>performančna</w:t>
            </w:r>
            <w:proofErr w:type="spellEnd"/>
            <w:r w:rsidRPr="009C4740">
              <w:rPr>
                <w:rFonts w:cs="Arial"/>
                <w:szCs w:val="20"/>
              </w:rPr>
              <w:t xml:space="preserve"> in varnostna testiranja ter odprava napak v testnem okolju</w:t>
            </w:r>
          </w:p>
        </w:tc>
        <w:tc>
          <w:tcPr>
            <w:tcW w:w="1845" w:type="dxa"/>
            <w:shd w:val="clear" w:color="auto" w:fill="FFFFFF"/>
            <w:vAlign w:val="center"/>
          </w:tcPr>
          <w:p w14:paraId="399DECB1" w14:textId="77777777" w:rsidR="00007544" w:rsidRPr="009C4740" w:rsidRDefault="00007544" w:rsidP="00705806">
            <w:pPr>
              <w:autoSpaceDE w:val="0"/>
              <w:autoSpaceDN w:val="0"/>
              <w:adjustRightInd w:val="0"/>
              <w:spacing w:line="276" w:lineRule="auto"/>
              <w:jc w:val="center"/>
              <w:rPr>
                <w:rFonts w:cs="Arial"/>
                <w:szCs w:val="20"/>
              </w:rPr>
            </w:pPr>
            <w:r w:rsidRPr="009C4740">
              <w:rPr>
                <w:rFonts w:cs="Arial"/>
                <w:szCs w:val="20"/>
              </w:rPr>
              <w:t>komplet</w:t>
            </w:r>
          </w:p>
        </w:tc>
        <w:permStart w:id="658315069" w:edGrp="everyone"/>
        <w:tc>
          <w:tcPr>
            <w:tcW w:w="1595" w:type="dxa"/>
            <w:shd w:val="clear" w:color="auto" w:fill="auto"/>
            <w:vAlign w:val="center"/>
          </w:tcPr>
          <w:p w14:paraId="7A8E0EE0" w14:textId="77777777" w:rsidR="00007544" w:rsidRPr="009C4740" w:rsidRDefault="008458E6" w:rsidP="00F43F81">
            <w:pPr>
              <w:tabs>
                <w:tab w:val="left" w:pos="5400"/>
              </w:tabs>
              <w:jc w:val="center"/>
              <w:rPr>
                <w:rFonts w:cs="Arial"/>
                <w:b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658315069"/>
          </w:p>
        </w:tc>
        <w:permStart w:id="1581790703" w:edGrp="everyone"/>
        <w:tc>
          <w:tcPr>
            <w:tcW w:w="1570" w:type="dxa"/>
            <w:shd w:val="clear" w:color="auto" w:fill="auto"/>
            <w:vAlign w:val="center"/>
          </w:tcPr>
          <w:p w14:paraId="36DD99A4" w14:textId="77777777" w:rsidR="00007544" w:rsidRPr="009C4740" w:rsidRDefault="008458E6" w:rsidP="00F43F81">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1581790703"/>
          </w:p>
        </w:tc>
        <w:permStart w:id="1833176090" w:edGrp="everyone"/>
        <w:tc>
          <w:tcPr>
            <w:tcW w:w="1784" w:type="dxa"/>
            <w:shd w:val="clear" w:color="auto" w:fill="auto"/>
            <w:vAlign w:val="center"/>
          </w:tcPr>
          <w:p w14:paraId="6E5C0291" w14:textId="77777777" w:rsidR="00007544" w:rsidRPr="009C4740" w:rsidRDefault="008458E6" w:rsidP="00F43F81">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1833176090"/>
          </w:p>
        </w:tc>
        <w:permStart w:id="549978952" w:edGrp="everyone"/>
        <w:tc>
          <w:tcPr>
            <w:tcW w:w="2376" w:type="dxa"/>
            <w:shd w:val="clear" w:color="auto" w:fill="auto"/>
            <w:vAlign w:val="center"/>
          </w:tcPr>
          <w:p w14:paraId="5ADB5448" w14:textId="77777777" w:rsidR="00007544" w:rsidRPr="009C4740" w:rsidRDefault="008458E6" w:rsidP="00F43F81">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549978952"/>
          </w:p>
        </w:tc>
      </w:tr>
      <w:tr w:rsidR="00D5778E" w:rsidRPr="009C4740" w14:paraId="568D03CA" w14:textId="77777777" w:rsidTr="00907F14">
        <w:trPr>
          <w:trHeight w:val="499"/>
          <w:jc w:val="center"/>
        </w:trPr>
        <w:tc>
          <w:tcPr>
            <w:tcW w:w="15173" w:type="dxa"/>
            <w:gridSpan w:val="6"/>
            <w:shd w:val="clear" w:color="auto" w:fill="D9D9D9" w:themeFill="background1" w:themeFillShade="D9"/>
            <w:vAlign w:val="center"/>
          </w:tcPr>
          <w:p w14:paraId="68A68018" w14:textId="77777777" w:rsidR="004539AF" w:rsidRPr="009C4740" w:rsidRDefault="004539AF" w:rsidP="004539AF">
            <w:pPr>
              <w:autoSpaceDE w:val="0"/>
              <w:autoSpaceDN w:val="0"/>
              <w:adjustRightInd w:val="0"/>
              <w:spacing w:line="276" w:lineRule="auto"/>
              <w:jc w:val="left"/>
              <w:rPr>
                <w:rFonts w:cs="Arial"/>
                <w:bCs/>
                <w:iCs/>
                <w:szCs w:val="20"/>
              </w:rPr>
            </w:pPr>
            <w:r w:rsidRPr="009C4740">
              <w:rPr>
                <w:rFonts w:cs="Arial"/>
                <w:b/>
                <w:szCs w:val="20"/>
              </w:rPr>
              <w:t xml:space="preserve">FAZA 5: </w:t>
            </w:r>
            <w:r w:rsidR="00F90732" w:rsidRPr="009C4740">
              <w:rPr>
                <w:rFonts w:cs="Arial"/>
                <w:b/>
                <w:szCs w:val="20"/>
              </w:rPr>
              <w:t>Izvedba potrebnih korakov za prehod v produkcijsko delovanje</w:t>
            </w:r>
          </w:p>
        </w:tc>
      </w:tr>
      <w:tr w:rsidR="00007544" w:rsidRPr="009C4740" w14:paraId="179347B1" w14:textId="77777777" w:rsidTr="00A4623A">
        <w:trPr>
          <w:trHeight w:val="499"/>
          <w:jc w:val="center"/>
        </w:trPr>
        <w:tc>
          <w:tcPr>
            <w:tcW w:w="6003" w:type="dxa"/>
            <w:shd w:val="clear" w:color="auto" w:fill="FFFFFF"/>
            <w:vAlign w:val="center"/>
          </w:tcPr>
          <w:p w14:paraId="7AD74BDF" w14:textId="77777777" w:rsidR="00007544" w:rsidRPr="009C4740" w:rsidRDefault="00007544" w:rsidP="00CA684A">
            <w:pPr>
              <w:autoSpaceDE w:val="0"/>
              <w:autoSpaceDN w:val="0"/>
              <w:adjustRightInd w:val="0"/>
              <w:spacing w:line="276" w:lineRule="auto"/>
              <w:jc w:val="left"/>
              <w:rPr>
                <w:rFonts w:cs="Arial"/>
                <w:szCs w:val="20"/>
              </w:rPr>
            </w:pPr>
            <w:r w:rsidRPr="009C4740">
              <w:rPr>
                <w:rFonts w:cs="Arial"/>
                <w:szCs w:val="20"/>
              </w:rPr>
              <w:t>Izvedba potrebnih korakov za prehod v produkcijsko delovanje</w:t>
            </w:r>
          </w:p>
        </w:tc>
        <w:tc>
          <w:tcPr>
            <w:tcW w:w="1845" w:type="dxa"/>
            <w:shd w:val="clear" w:color="auto" w:fill="FFFFFF"/>
            <w:vAlign w:val="center"/>
          </w:tcPr>
          <w:p w14:paraId="3086B501" w14:textId="77777777" w:rsidR="00007544" w:rsidRPr="009C4740" w:rsidRDefault="00007544" w:rsidP="00705806">
            <w:pPr>
              <w:autoSpaceDE w:val="0"/>
              <w:autoSpaceDN w:val="0"/>
              <w:adjustRightInd w:val="0"/>
              <w:spacing w:line="276" w:lineRule="auto"/>
              <w:jc w:val="center"/>
              <w:rPr>
                <w:rFonts w:cs="Arial"/>
                <w:szCs w:val="20"/>
              </w:rPr>
            </w:pPr>
            <w:r w:rsidRPr="009C4740">
              <w:rPr>
                <w:rFonts w:cs="Arial"/>
                <w:szCs w:val="20"/>
              </w:rPr>
              <w:t>komplet</w:t>
            </w:r>
          </w:p>
        </w:tc>
        <w:permStart w:id="675883384" w:edGrp="everyone"/>
        <w:tc>
          <w:tcPr>
            <w:tcW w:w="1595" w:type="dxa"/>
            <w:shd w:val="clear" w:color="auto" w:fill="auto"/>
            <w:vAlign w:val="center"/>
          </w:tcPr>
          <w:p w14:paraId="3ADABF1B" w14:textId="77777777" w:rsidR="00007544" w:rsidRPr="009C4740" w:rsidRDefault="008458E6" w:rsidP="00F43F81">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675883384"/>
          </w:p>
        </w:tc>
        <w:permStart w:id="596462323" w:edGrp="everyone"/>
        <w:tc>
          <w:tcPr>
            <w:tcW w:w="1570" w:type="dxa"/>
            <w:shd w:val="clear" w:color="auto" w:fill="auto"/>
            <w:vAlign w:val="center"/>
          </w:tcPr>
          <w:p w14:paraId="74E23D2E" w14:textId="77777777" w:rsidR="00007544" w:rsidRPr="009C4740" w:rsidRDefault="008458E6" w:rsidP="00F43F81">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596462323"/>
          </w:p>
        </w:tc>
        <w:permStart w:id="1142766603" w:edGrp="everyone"/>
        <w:tc>
          <w:tcPr>
            <w:tcW w:w="1784" w:type="dxa"/>
            <w:shd w:val="clear" w:color="auto" w:fill="auto"/>
            <w:vAlign w:val="center"/>
          </w:tcPr>
          <w:p w14:paraId="26520DC4" w14:textId="77777777" w:rsidR="00007544" w:rsidRPr="009C4740" w:rsidRDefault="008458E6" w:rsidP="00F43F81">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1142766603"/>
          </w:p>
        </w:tc>
        <w:permStart w:id="1060900342" w:edGrp="everyone"/>
        <w:tc>
          <w:tcPr>
            <w:tcW w:w="2376" w:type="dxa"/>
            <w:shd w:val="clear" w:color="auto" w:fill="auto"/>
            <w:vAlign w:val="center"/>
          </w:tcPr>
          <w:p w14:paraId="34E6DC04" w14:textId="77777777" w:rsidR="00007544" w:rsidRPr="009C4740" w:rsidRDefault="008458E6" w:rsidP="00F43F81">
            <w:pPr>
              <w:autoSpaceDE w:val="0"/>
              <w:autoSpaceDN w:val="0"/>
              <w:adjustRightInd w:val="0"/>
              <w:spacing w:line="276" w:lineRule="auto"/>
              <w:jc w:val="center"/>
              <w:rPr>
                <w:rFonts w:cs="Arial"/>
                <w:bCs/>
                <w:iCs/>
                <w:szCs w:val="20"/>
              </w:rPr>
            </w:pPr>
            <w:r w:rsidRPr="009C4740">
              <w:rPr>
                <w:rFonts w:cs="Arial"/>
                <w:bCs/>
                <w:iCs/>
                <w:szCs w:val="20"/>
              </w:rPr>
              <w:fldChar w:fldCharType="begin">
                <w:ffData>
                  <w:name w:val="Besedilo7"/>
                  <w:enabled/>
                  <w:calcOnExit w:val="0"/>
                  <w:textInput/>
                </w:ffData>
              </w:fldChar>
            </w:r>
            <w:r w:rsidR="00007544"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00007544" w:rsidRPr="009C4740">
              <w:rPr>
                <w:rFonts w:cs="Arial"/>
                <w:bCs/>
                <w:iCs/>
                <w:szCs w:val="20"/>
              </w:rPr>
              <w:t> </w:t>
            </w:r>
            <w:r w:rsidRPr="009C4740">
              <w:rPr>
                <w:rFonts w:cs="Arial"/>
                <w:bCs/>
                <w:iCs/>
                <w:szCs w:val="20"/>
              </w:rPr>
              <w:fldChar w:fldCharType="end"/>
            </w:r>
            <w:permEnd w:id="1060900342"/>
          </w:p>
        </w:tc>
      </w:tr>
      <w:tr w:rsidR="00907F14" w:rsidRPr="009C4740" w14:paraId="19F346B3" w14:textId="77777777" w:rsidTr="00F56ED8">
        <w:trPr>
          <w:trHeight w:val="499"/>
          <w:jc w:val="center"/>
        </w:trPr>
        <w:tc>
          <w:tcPr>
            <w:tcW w:w="11013" w:type="dxa"/>
            <w:gridSpan w:val="4"/>
            <w:vAlign w:val="center"/>
          </w:tcPr>
          <w:p w14:paraId="08321AA9" w14:textId="77777777" w:rsidR="004539AF" w:rsidRPr="009C4740" w:rsidRDefault="004539AF" w:rsidP="004539AF">
            <w:pPr>
              <w:autoSpaceDE w:val="0"/>
              <w:autoSpaceDN w:val="0"/>
              <w:adjustRightInd w:val="0"/>
              <w:spacing w:line="276" w:lineRule="auto"/>
              <w:jc w:val="right"/>
              <w:rPr>
                <w:rFonts w:cs="Arial"/>
                <w:b/>
                <w:szCs w:val="20"/>
              </w:rPr>
            </w:pPr>
            <w:r w:rsidRPr="009C4740">
              <w:rPr>
                <w:rFonts w:cs="Arial"/>
                <w:b/>
                <w:szCs w:val="20"/>
              </w:rPr>
              <w:t>SKUPAJ</w:t>
            </w:r>
          </w:p>
        </w:tc>
        <w:permStart w:id="1724867042" w:edGrp="everyone"/>
        <w:tc>
          <w:tcPr>
            <w:tcW w:w="1784" w:type="dxa"/>
            <w:shd w:val="clear" w:color="auto" w:fill="auto"/>
            <w:vAlign w:val="center"/>
          </w:tcPr>
          <w:p w14:paraId="05357235" w14:textId="77777777" w:rsidR="004539AF" w:rsidRPr="009C4740" w:rsidRDefault="008458E6" w:rsidP="007638B1">
            <w:pPr>
              <w:tabs>
                <w:tab w:val="left" w:pos="5400"/>
              </w:tabs>
              <w:jc w:val="center"/>
              <w:rPr>
                <w:rFonts w:cs="Arial"/>
                <w:bCs/>
                <w:szCs w:val="20"/>
              </w:rPr>
            </w:pPr>
            <w:r w:rsidRPr="009C4740">
              <w:rPr>
                <w:rFonts w:cs="Arial"/>
                <w:bCs/>
                <w:iCs/>
                <w:szCs w:val="20"/>
              </w:rPr>
              <w:fldChar w:fldCharType="begin">
                <w:ffData>
                  <w:name w:val="Besedilo7"/>
                  <w:enabled/>
                  <w:calcOnExit w:val="0"/>
                  <w:textInput/>
                </w:ffData>
              </w:fldChar>
            </w:r>
            <w:r w:rsidR="004539AF"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4539AF" w:rsidRPr="009C4740">
              <w:rPr>
                <w:rFonts w:cs="Arial"/>
                <w:bCs/>
                <w:iCs/>
                <w:szCs w:val="20"/>
              </w:rPr>
              <w:t> </w:t>
            </w:r>
            <w:r w:rsidR="004539AF" w:rsidRPr="009C4740">
              <w:rPr>
                <w:rFonts w:cs="Arial"/>
                <w:bCs/>
                <w:iCs/>
                <w:szCs w:val="20"/>
              </w:rPr>
              <w:t> </w:t>
            </w:r>
            <w:r w:rsidR="004539AF" w:rsidRPr="009C4740">
              <w:rPr>
                <w:rFonts w:cs="Arial"/>
                <w:bCs/>
                <w:iCs/>
                <w:szCs w:val="20"/>
              </w:rPr>
              <w:t> </w:t>
            </w:r>
            <w:r w:rsidR="004539AF" w:rsidRPr="009C4740">
              <w:rPr>
                <w:rFonts w:cs="Arial"/>
                <w:bCs/>
                <w:iCs/>
                <w:szCs w:val="20"/>
              </w:rPr>
              <w:t> </w:t>
            </w:r>
            <w:r w:rsidR="004539AF" w:rsidRPr="009C4740">
              <w:rPr>
                <w:rFonts w:cs="Arial"/>
                <w:bCs/>
                <w:iCs/>
                <w:szCs w:val="20"/>
              </w:rPr>
              <w:t> </w:t>
            </w:r>
            <w:r w:rsidRPr="009C4740">
              <w:rPr>
                <w:rFonts w:cs="Arial"/>
                <w:bCs/>
                <w:iCs/>
                <w:szCs w:val="20"/>
              </w:rPr>
              <w:fldChar w:fldCharType="end"/>
            </w:r>
            <w:permEnd w:id="1724867042"/>
          </w:p>
        </w:tc>
        <w:permStart w:id="309480539" w:edGrp="everyone"/>
        <w:tc>
          <w:tcPr>
            <w:tcW w:w="2376" w:type="dxa"/>
            <w:shd w:val="clear" w:color="auto" w:fill="auto"/>
            <w:vAlign w:val="center"/>
          </w:tcPr>
          <w:p w14:paraId="6E6B0031" w14:textId="77777777" w:rsidR="004539AF" w:rsidRPr="009C4740" w:rsidRDefault="008458E6" w:rsidP="000850DB">
            <w:pPr>
              <w:autoSpaceDE w:val="0"/>
              <w:autoSpaceDN w:val="0"/>
              <w:adjustRightInd w:val="0"/>
              <w:spacing w:line="276" w:lineRule="auto"/>
              <w:jc w:val="center"/>
              <w:rPr>
                <w:rFonts w:cs="Arial"/>
                <w:b/>
                <w:bCs/>
                <w:szCs w:val="20"/>
              </w:rPr>
            </w:pPr>
            <w:r w:rsidRPr="009C4740">
              <w:rPr>
                <w:rFonts w:cs="Arial"/>
                <w:bCs/>
                <w:iCs/>
                <w:szCs w:val="20"/>
              </w:rPr>
              <w:fldChar w:fldCharType="begin">
                <w:ffData>
                  <w:name w:val="Besedilo7"/>
                  <w:enabled/>
                  <w:calcOnExit w:val="0"/>
                  <w:textInput/>
                </w:ffData>
              </w:fldChar>
            </w:r>
            <w:r w:rsidR="004539AF"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4539AF" w:rsidRPr="009C4740">
              <w:rPr>
                <w:rFonts w:cs="Arial"/>
                <w:bCs/>
                <w:iCs/>
                <w:szCs w:val="20"/>
              </w:rPr>
              <w:t> </w:t>
            </w:r>
            <w:r w:rsidR="004539AF" w:rsidRPr="009C4740">
              <w:rPr>
                <w:rFonts w:cs="Arial"/>
                <w:bCs/>
                <w:iCs/>
                <w:szCs w:val="20"/>
              </w:rPr>
              <w:t> </w:t>
            </w:r>
            <w:r w:rsidR="004539AF" w:rsidRPr="009C4740">
              <w:rPr>
                <w:rFonts w:cs="Arial"/>
                <w:bCs/>
                <w:iCs/>
                <w:szCs w:val="20"/>
              </w:rPr>
              <w:t> </w:t>
            </w:r>
            <w:r w:rsidR="004539AF" w:rsidRPr="009C4740">
              <w:rPr>
                <w:rFonts w:cs="Arial"/>
                <w:bCs/>
                <w:iCs/>
                <w:szCs w:val="20"/>
              </w:rPr>
              <w:t> </w:t>
            </w:r>
            <w:r w:rsidR="004539AF" w:rsidRPr="009C4740">
              <w:rPr>
                <w:rFonts w:cs="Arial"/>
                <w:bCs/>
                <w:iCs/>
                <w:szCs w:val="20"/>
              </w:rPr>
              <w:t> </w:t>
            </w:r>
            <w:r w:rsidRPr="009C4740">
              <w:rPr>
                <w:rFonts w:cs="Arial"/>
                <w:bCs/>
                <w:iCs/>
                <w:szCs w:val="20"/>
              </w:rPr>
              <w:fldChar w:fldCharType="end"/>
            </w:r>
            <w:permEnd w:id="309480539"/>
          </w:p>
        </w:tc>
      </w:tr>
    </w:tbl>
    <w:p w14:paraId="24EBEDE9" w14:textId="77777777" w:rsidR="00FC7FD2" w:rsidRPr="009C4740" w:rsidRDefault="00FC7FD2" w:rsidP="0042050C">
      <w:pPr>
        <w:ind w:left="-709"/>
        <w:rPr>
          <w:rFonts w:cs="Arial"/>
          <w:i/>
          <w:szCs w:val="20"/>
        </w:rPr>
      </w:pPr>
    </w:p>
    <w:p w14:paraId="0A12D5EB" w14:textId="77777777" w:rsidR="0042050C" w:rsidRPr="009C4740" w:rsidRDefault="0042050C" w:rsidP="0042050C">
      <w:pPr>
        <w:ind w:left="-709"/>
        <w:rPr>
          <w:rFonts w:cs="Arial"/>
          <w:szCs w:val="20"/>
        </w:rPr>
      </w:pPr>
    </w:p>
    <w:p w14:paraId="0FA55CC9" w14:textId="77777777" w:rsidR="00EB36B3" w:rsidRPr="009C4740" w:rsidRDefault="00EB36B3" w:rsidP="00E34F17">
      <w:pPr>
        <w:rPr>
          <w:rFonts w:cs="Arial"/>
          <w:szCs w:val="20"/>
        </w:rPr>
      </w:pPr>
    </w:p>
    <w:p w14:paraId="55E53846" w14:textId="77777777" w:rsidR="00E34F17" w:rsidRPr="009C4740" w:rsidRDefault="00E34F17" w:rsidP="00EB36B3">
      <w:pPr>
        <w:ind w:left="-709"/>
        <w:rPr>
          <w:rFonts w:cs="Arial"/>
          <w:bCs/>
          <w:iCs/>
          <w:szCs w:val="20"/>
        </w:rPr>
      </w:pPr>
      <w:r w:rsidRPr="009C4740">
        <w:rPr>
          <w:rFonts w:cs="Arial"/>
          <w:bCs/>
          <w:iCs/>
          <w:szCs w:val="20"/>
        </w:rPr>
        <w:t xml:space="preserve">Dne: </w:t>
      </w:r>
      <w:permStart w:id="1049964831" w:edGrp="everyone"/>
      <w:r w:rsidR="008458E6" w:rsidRPr="009C4740">
        <w:rPr>
          <w:rFonts w:cs="Arial"/>
          <w:bCs/>
          <w:iCs/>
          <w:szCs w:val="20"/>
        </w:rPr>
        <w:fldChar w:fldCharType="begin">
          <w:ffData>
            <w:name w:val="Besedilo7"/>
            <w:enabled/>
            <w:calcOnExit w:val="0"/>
            <w:textInput/>
          </w:ffData>
        </w:fldChar>
      </w:r>
      <w:r w:rsidRPr="009C4740">
        <w:rPr>
          <w:rFonts w:cs="Arial"/>
          <w:bCs/>
          <w:iCs/>
          <w:szCs w:val="20"/>
        </w:rPr>
        <w:instrText xml:space="preserve"> FORMTEXT </w:instrText>
      </w:r>
      <w:r w:rsidR="008458E6" w:rsidRPr="009C4740">
        <w:rPr>
          <w:rFonts w:cs="Arial"/>
          <w:bCs/>
          <w:iCs/>
          <w:szCs w:val="20"/>
        </w:rPr>
      </w:r>
      <w:r w:rsidR="008458E6" w:rsidRPr="009C4740">
        <w:rPr>
          <w:rFonts w:cs="Arial"/>
          <w:bCs/>
          <w:iCs/>
          <w:szCs w:val="20"/>
        </w:rPr>
        <w:fldChar w:fldCharType="separate"/>
      </w:r>
      <w:r w:rsidR="00CC5D8F" w:rsidRPr="009C4740">
        <w:rPr>
          <w:rFonts w:cs="Arial"/>
          <w:bCs/>
          <w:iCs/>
          <w:szCs w:val="20"/>
        </w:rPr>
        <w:t> </w:t>
      </w:r>
      <w:r w:rsidR="00CC5D8F" w:rsidRPr="009C4740">
        <w:rPr>
          <w:rFonts w:cs="Arial"/>
          <w:bCs/>
          <w:iCs/>
          <w:szCs w:val="20"/>
        </w:rPr>
        <w:t> </w:t>
      </w:r>
      <w:r w:rsidR="00CC5D8F" w:rsidRPr="009C4740">
        <w:rPr>
          <w:rFonts w:cs="Arial"/>
          <w:bCs/>
          <w:iCs/>
          <w:szCs w:val="20"/>
        </w:rPr>
        <w:t> </w:t>
      </w:r>
      <w:r w:rsidR="00CC5D8F" w:rsidRPr="009C4740">
        <w:rPr>
          <w:rFonts w:cs="Arial"/>
          <w:bCs/>
          <w:iCs/>
          <w:szCs w:val="20"/>
        </w:rPr>
        <w:t> </w:t>
      </w:r>
      <w:r w:rsidR="00CC5D8F" w:rsidRPr="009C4740">
        <w:rPr>
          <w:rFonts w:cs="Arial"/>
          <w:bCs/>
          <w:iCs/>
          <w:szCs w:val="20"/>
        </w:rPr>
        <w:t> </w:t>
      </w:r>
      <w:r w:rsidR="008458E6" w:rsidRPr="009C4740">
        <w:rPr>
          <w:rFonts w:cs="Arial"/>
          <w:szCs w:val="20"/>
        </w:rPr>
        <w:fldChar w:fldCharType="end"/>
      </w:r>
      <w:permEnd w:id="1049964831"/>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p>
    <w:p w14:paraId="55ACCA8B" w14:textId="77777777" w:rsidR="00E34F17" w:rsidRPr="009C4740" w:rsidRDefault="00E34F17" w:rsidP="00E34F17">
      <w:pPr>
        <w:rPr>
          <w:rFonts w:cs="Arial"/>
          <w:szCs w:val="20"/>
        </w:rPr>
      </w:pP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00EB36B3" w:rsidRPr="009C4740">
        <w:rPr>
          <w:rFonts w:cs="Arial"/>
          <w:bCs/>
          <w:iCs/>
          <w:szCs w:val="20"/>
        </w:rPr>
        <w:tab/>
      </w:r>
      <w:r w:rsidR="00EB36B3" w:rsidRPr="009C4740">
        <w:rPr>
          <w:rFonts w:cs="Arial"/>
          <w:bCs/>
          <w:iCs/>
          <w:szCs w:val="20"/>
        </w:rPr>
        <w:tab/>
      </w:r>
      <w:r w:rsidR="00EB36B3" w:rsidRPr="009C4740">
        <w:rPr>
          <w:rFonts w:cs="Arial"/>
          <w:bCs/>
          <w:iCs/>
          <w:szCs w:val="20"/>
        </w:rPr>
        <w:tab/>
      </w:r>
      <w:r w:rsidR="00EB36B3" w:rsidRPr="009C4740">
        <w:rPr>
          <w:rFonts w:cs="Arial"/>
          <w:bCs/>
          <w:iCs/>
          <w:szCs w:val="20"/>
        </w:rPr>
        <w:tab/>
      </w:r>
      <w:r w:rsidR="00EB36B3" w:rsidRPr="009C4740">
        <w:rPr>
          <w:rFonts w:cs="Arial"/>
          <w:bCs/>
          <w:iCs/>
          <w:szCs w:val="20"/>
        </w:rPr>
        <w:tab/>
      </w:r>
      <w:r w:rsidR="00705806" w:rsidRPr="009C4740">
        <w:rPr>
          <w:rFonts w:cs="Arial"/>
          <w:bCs/>
          <w:iCs/>
          <w:szCs w:val="20"/>
        </w:rPr>
        <w:t>P</w:t>
      </w:r>
      <w:r w:rsidRPr="009C4740">
        <w:rPr>
          <w:rFonts w:cs="Arial"/>
          <w:bCs/>
          <w:iCs/>
          <w:szCs w:val="20"/>
        </w:rPr>
        <w:t>odpis ponudnika</w:t>
      </w:r>
    </w:p>
    <w:p w14:paraId="60E30CA9" w14:textId="77777777" w:rsidR="00EB36B3" w:rsidRPr="009C4740" w:rsidRDefault="00EB36B3" w:rsidP="00491A6E">
      <w:pPr>
        <w:ind w:left="5664" w:firstLine="708"/>
        <w:rPr>
          <w:rFonts w:cs="Arial"/>
          <w:bCs/>
          <w:iCs/>
          <w:szCs w:val="20"/>
        </w:rPr>
      </w:pPr>
    </w:p>
    <w:p w14:paraId="0169AB41" w14:textId="77777777" w:rsidR="00E34F17" w:rsidRPr="009C4740" w:rsidRDefault="00EB36B3" w:rsidP="00491A6E">
      <w:pPr>
        <w:ind w:left="5664" w:firstLine="708"/>
        <w:rPr>
          <w:rFonts w:cs="Arial"/>
          <w:bCs/>
          <w:iCs/>
          <w:szCs w:val="20"/>
        </w:rPr>
      </w:pP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00E34F17" w:rsidRPr="009C4740">
        <w:rPr>
          <w:rFonts w:cs="Arial"/>
          <w:bCs/>
          <w:iCs/>
          <w:szCs w:val="20"/>
        </w:rPr>
        <w:t>____________________</w:t>
      </w:r>
    </w:p>
    <w:p w14:paraId="4DDB99C1" w14:textId="77777777" w:rsidR="002239E1" w:rsidRPr="009C4740" w:rsidRDefault="002239E1" w:rsidP="00491A6E">
      <w:pPr>
        <w:ind w:left="5664" w:firstLine="708"/>
        <w:rPr>
          <w:rFonts w:cs="Arial"/>
          <w:bCs/>
          <w:iCs/>
          <w:szCs w:val="20"/>
        </w:rPr>
      </w:pPr>
    </w:p>
    <w:p w14:paraId="7CA66358" w14:textId="77777777" w:rsidR="002239E1" w:rsidRPr="009C4740" w:rsidRDefault="002239E1" w:rsidP="00491A6E">
      <w:pPr>
        <w:ind w:left="5664" w:firstLine="708"/>
        <w:rPr>
          <w:rFonts w:cs="Arial"/>
          <w:bCs/>
          <w:iCs/>
          <w:szCs w:val="20"/>
        </w:rPr>
      </w:pPr>
    </w:p>
    <w:p w14:paraId="163E114B" w14:textId="77777777" w:rsidR="002A590D" w:rsidRPr="009C4740" w:rsidRDefault="002A590D" w:rsidP="009F5C4A">
      <w:pPr>
        <w:rPr>
          <w:rFonts w:cs="Arial"/>
          <w:szCs w:val="20"/>
        </w:rPr>
        <w:sectPr w:rsidR="002A590D" w:rsidRPr="009C4740" w:rsidSect="002A590D">
          <w:headerReference w:type="first" r:id="rId17"/>
          <w:pgSz w:w="16838" w:h="11906" w:orient="landscape" w:code="9"/>
          <w:pgMar w:top="1418" w:right="1525" w:bottom="1418" w:left="1418" w:header="454" w:footer="397" w:gutter="0"/>
          <w:cols w:space="708"/>
          <w:docGrid w:linePitch="360"/>
        </w:sectPr>
      </w:pPr>
    </w:p>
    <w:p w14:paraId="662A3A7E" w14:textId="77777777" w:rsidR="00556CFB" w:rsidRPr="009C4740" w:rsidRDefault="00556CFB" w:rsidP="00556CFB">
      <w:pPr>
        <w:rPr>
          <w:rFonts w:cs="Arial"/>
          <w:szCs w:val="20"/>
        </w:rPr>
      </w:pPr>
      <w:bookmarkStart w:id="113" w:name="_Toc318133923"/>
    </w:p>
    <w:p w14:paraId="7D12E237" w14:textId="77777777" w:rsidR="00556CFB" w:rsidRPr="009C4740" w:rsidRDefault="00556CFB" w:rsidP="00556CFB">
      <w:pPr>
        <w:ind w:left="7788"/>
        <w:rPr>
          <w:rFonts w:cs="Arial"/>
          <w:szCs w:val="20"/>
        </w:rPr>
      </w:pPr>
      <w:r w:rsidRPr="009C4740">
        <w:rPr>
          <w:rFonts w:cs="Arial"/>
          <w:szCs w:val="20"/>
        </w:rPr>
        <w:t>OBR-3</w:t>
      </w:r>
    </w:p>
    <w:p w14:paraId="587D4E24" w14:textId="77777777" w:rsidR="00556CFB" w:rsidRPr="009C4740" w:rsidRDefault="00556CFB" w:rsidP="00556CFB">
      <w:pPr>
        <w:rPr>
          <w:rFonts w:cs="Arial"/>
          <w:szCs w:val="20"/>
        </w:rPr>
      </w:pPr>
      <w:bookmarkStart w:id="114" w:name="_Hlk129614269"/>
      <w:r w:rsidRPr="009C4740">
        <w:rPr>
          <w:rFonts w:cs="Arial"/>
          <w:szCs w:val="20"/>
        </w:rPr>
        <w:t xml:space="preserve">PONUDNIK </w:t>
      </w:r>
    </w:p>
    <w:p w14:paraId="5A2BA626" w14:textId="77777777" w:rsidR="00556CFB" w:rsidRPr="009C4740" w:rsidRDefault="00556CFB" w:rsidP="00556CFB">
      <w:pPr>
        <w:rPr>
          <w:rFonts w:cs="Arial"/>
          <w:iCs/>
          <w:szCs w:val="20"/>
        </w:rPr>
      </w:pPr>
    </w:p>
    <w:permStart w:id="339369323" w:edGrp="everyone"/>
    <w:p w14:paraId="5791EF4C" w14:textId="77777777" w:rsidR="00556CFB" w:rsidRPr="009C4740" w:rsidRDefault="008458E6" w:rsidP="00556CFB">
      <w:pPr>
        <w:rPr>
          <w:rFonts w:cs="Arial"/>
          <w:b/>
          <w:szCs w:val="20"/>
        </w:rPr>
      </w:pPr>
      <w:r w:rsidRPr="009C4740">
        <w:rPr>
          <w:rFonts w:cs="Arial"/>
          <w:b/>
          <w:bCs/>
          <w:iCs/>
          <w:szCs w:val="20"/>
        </w:rPr>
        <w:fldChar w:fldCharType="begin">
          <w:ffData>
            <w:name w:val="Besedilo12"/>
            <w:enabled/>
            <w:calcOnExit w:val="0"/>
            <w:textInput/>
          </w:ffData>
        </w:fldChar>
      </w:r>
      <w:r w:rsidR="00556CFB" w:rsidRPr="009C4740">
        <w:rPr>
          <w:rFonts w:cs="Arial"/>
          <w:b/>
          <w:bCs/>
          <w:iCs/>
          <w:szCs w:val="20"/>
        </w:rPr>
        <w:instrText xml:space="preserve"> FORMTEXT </w:instrText>
      </w:r>
      <w:r w:rsidRPr="009C4740">
        <w:rPr>
          <w:rFonts w:cs="Arial"/>
          <w:b/>
          <w:bCs/>
          <w:iCs/>
          <w:szCs w:val="20"/>
        </w:rPr>
      </w:r>
      <w:r w:rsidRPr="009C4740">
        <w:rPr>
          <w:rFonts w:cs="Arial"/>
          <w:b/>
          <w:bCs/>
          <w:iCs/>
          <w:szCs w:val="20"/>
        </w:rPr>
        <w:fldChar w:fldCharType="separate"/>
      </w:r>
      <w:r w:rsidR="00556CFB" w:rsidRPr="009C4740">
        <w:rPr>
          <w:rFonts w:cs="Arial"/>
          <w:b/>
          <w:bCs/>
          <w:iCs/>
          <w:szCs w:val="20"/>
        </w:rPr>
        <w:t> </w:t>
      </w:r>
      <w:r w:rsidR="00556CFB" w:rsidRPr="009C4740">
        <w:rPr>
          <w:rFonts w:cs="Arial"/>
          <w:b/>
          <w:bCs/>
          <w:iCs/>
          <w:szCs w:val="20"/>
        </w:rPr>
        <w:t> </w:t>
      </w:r>
      <w:r w:rsidR="00556CFB" w:rsidRPr="009C4740">
        <w:rPr>
          <w:rFonts w:cs="Arial"/>
          <w:b/>
          <w:bCs/>
          <w:iCs/>
          <w:szCs w:val="20"/>
        </w:rPr>
        <w:t> </w:t>
      </w:r>
      <w:r w:rsidR="00556CFB" w:rsidRPr="009C4740">
        <w:rPr>
          <w:rFonts w:cs="Arial"/>
          <w:b/>
          <w:bCs/>
          <w:iCs/>
          <w:szCs w:val="20"/>
        </w:rPr>
        <w:t> </w:t>
      </w:r>
      <w:r w:rsidR="00556CFB" w:rsidRPr="009C4740">
        <w:rPr>
          <w:rFonts w:cs="Arial"/>
          <w:b/>
          <w:bCs/>
          <w:iCs/>
          <w:szCs w:val="20"/>
        </w:rPr>
        <w:t> </w:t>
      </w:r>
      <w:r w:rsidRPr="009C4740">
        <w:rPr>
          <w:rFonts w:cs="Arial"/>
          <w:szCs w:val="20"/>
        </w:rPr>
        <w:fldChar w:fldCharType="end"/>
      </w:r>
      <w:permEnd w:id="339369323"/>
    </w:p>
    <w:p w14:paraId="14961B3E" w14:textId="77777777" w:rsidR="00556CFB" w:rsidRPr="009C4740" w:rsidRDefault="00556CFB" w:rsidP="00556CFB">
      <w:pPr>
        <w:rPr>
          <w:rFonts w:cs="Arial"/>
          <w:szCs w:val="20"/>
        </w:rPr>
      </w:pPr>
    </w:p>
    <w:p w14:paraId="5D9FCAD3" w14:textId="77777777" w:rsidR="00556CFB" w:rsidRPr="009C4740" w:rsidRDefault="00556CFB" w:rsidP="00556CFB">
      <w:pPr>
        <w:rPr>
          <w:rFonts w:cs="Arial"/>
          <w:szCs w:val="20"/>
        </w:rPr>
      </w:pPr>
    </w:p>
    <w:p w14:paraId="5634EE6C" w14:textId="77777777" w:rsidR="00556CFB" w:rsidRPr="009C4740" w:rsidRDefault="00556CFB" w:rsidP="00556CFB">
      <w:pPr>
        <w:jc w:val="center"/>
        <w:rPr>
          <w:rFonts w:cs="Arial"/>
          <w:b/>
          <w:szCs w:val="20"/>
        </w:rPr>
      </w:pPr>
      <w:r w:rsidRPr="009C4740">
        <w:rPr>
          <w:rFonts w:cs="Arial"/>
          <w:b/>
          <w:szCs w:val="20"/>
        </w:rPr>
        <w:t>REFERENCE</w:t>
      </w:r>
    </w:p>
    <w:p w14:paraId="47AB830B" w14:textId="77777777" w:rsidR="00556CFB" w:rsidRPr="009C4740" w:rsidRDefault="00556CFB" w:rsidP="00556CFB">
      <w:pPr>
        <w:jc w:val="center"/>
        <w:rPr>
          <w:rFonts w:cs="Arial"/>
          <w:b/>
          <w:szCs w:val="20"/>
        </w:rPr>
      </w:pPr>
      <w:r w:rsidRPr="009C4740">
        <w:rPr>
          <w:rFonts w:cs="Arial"/>
          <w:b/>
          <w:szCs w:val="20"/>
        </w:rPr>
        <w:t>(v skladu z zahtevami iz točke 8.4.1. II. poglavja Navodil ponudnikom za izdelavo ponudbe)</w:t>
      </w:r>
    </w:p>
    <w:p w14:paraId="19CF26B9" w14:textId="77777777" w:rsidR="00556CFB" w:rsidRPr="009C4740" w:rsidRDefault="00556CFB" w:rsidP="00556CFB">
      <w:pPr>
        <w:rPr>
          <w:rFonts w:cs="Arial"/>
          <w:szCs w:val="20"/>
        </w:rPr>
      </w:pPr>
    </w:p>
    <w:p w14:paraId="3B0D45FF" w14:textId="77777777" w:rsidR="00093C9A" w:rsidRPr="009C4740" w:rsidRDefault="00093C9A" w:rsidP="00556CFB">
      <w:pPr>
        <w:rPr>
          <w:rFonts w:cs="Arial"/>
          <w:b/>
          <w:bCs/>
          <w:szCs w:val="20"/>
        </w:rPr>
      </w:pPr>
    </w:p>
    <w:p w14:paraId="074329B9" w14:textId="77777777" w:rsidR="00556CFB" w:rsidRPr="009C4740" w:rsidRDefault="00093C9A" w:rsidP="00781002">
      <w:pPr>
        <w:rPr>
          <w:rFonts w:cs="Arial"/>
          <w:b/>
          <w:bCs/>
        </w:rPr>
      </w:pPr>
      <w:r w:rsidRPr="009C4740">
        <w:rPr>
          <w:rFonts w:cs="Arial"/>
          <w:b/>
          <w:bCs/>
        </w:rPr>
        <w:t>Opcija</w:t>
      </w:r>
      <w:r w:rsidR="00781002" w:rsidRPr="009C4740">
        <w:rPr>
          <w:rFonts w:cs="Arial"/>
          <w:b/>
          <w:bCs/>
        </w:rPr>
        <w:t xml:space="preserve"> 1: </w:t>
      </w:r>
      <w:r w:rsidRPr="009C4740">
        <w:rPr>
          <w:rFonts w:cs="Arial"/>
          <w:b/>
          <w:bCs/>
        </w:rPr>
        <w:t>produkcijska rešitev</w:t>
      </w:r>
    </w:p>
    <w:p w14:paraId="36A448C4" w14:textId="77777777" w:rsidR="00093C9A" w:rsidRPr="009C4740" w:rsidRDefault="00093C9A" w:rsidP="00556CFB">
      <w:pPr>
        <w:rPr>
          <w:rFonts w:cs="Arial"/>
          <w:szCs w:val="20"/>
        </w:rPr>
      </w:pPr>
    </w:p>
    <w:p w14:paraId="578867A2" w14:textId="77777777" w:rsidR="00093C9A" w:rsidRPr="009C4740" w:rsidRDefault="00556CFB" w:rsidP="00556CFB">
      <w:pPr>
        <w:spacing w:line="280" w:lineRule="atLeast"/>
        <w:rPr>
          <w:rFonts w:cs="Arial"/>
          <w:szCs w:val="20"/>
        </w:rPr>
      </w:pPr>
      <w:r w:rsidRPr="009C4740">
        <w:rPr>
          <w:rFonts w:cs="Arial"/>
          <w:szCs w:val="20"/>
        </w:rPr>
        <w:t xml:space="preserve">Ponudnik izkazuje, da je </w:t>
      </w:r>
      <w:r w:rsidRPr="009C4740">
        <w:rPr>
          <w:rFonts w:cs="Arial"/>
          <w:b/>
          <w:bCs/>
          <w:szCs w:val="20"/>
        </w:rPr>
        <w:t>v zadnjih petih (5) letih</w:t>
      </w:r>
      <w:r w:rsidRPr="009C4740">
        <w:rPr>
          <w:rFonts w:cs="Arial"/>
          <w:szCs w:val="20"/>
        </w:rPr>
        <w:t xml:space="preserve">, šteto od dneva objave obvestila o tem naročilu na portalu javnih naročil, uspešno </w:t>
      </w:r>
      <w:r w:rsidRPr="009C4740">
        <w:rPr>
          <w:rFonts w:cs="Arial"/>
          <w:b/>
          <w:bCs/>
          <w:szCs w:val="20"/>
        </w:rPr>
        <w:t xml:space="preserve">izdelal informacijsko rešitev (referenčni projekt), ki je v produkciji </w:t>
      </w:r>
      <w:r w:rsidRPr="009C4740">
        <w:rPr>
          <w:rFonts w:cs="Arial"/>
          <w:szCs w:val="20"/>
        </w:rPr>
        <w:t xml:space="preserve">in po tehnološki plati, obsegu in zahtevnosti izpolnjuje naslednje pogoje: </w:t>
      </w:r>
    </w:p>
    <w:p w14:paraId="26FCA94A" w14:textId="77777777" w:rsidR="00093C9A" w:rsidRPr="009C4740" w:rsidRDefault="00093C9A">
      <w:pPr>
        <w:numPr>
          <w:ilvl w:val="0"/>
          <w:numId w:val="63"/>
        </w:numPr>
        <w:spacing w:line="280" w:lineRule="atLeast"/>
        <w:rPr>
          <w:rFonts w:cs="Arial"/>
          <w:szCs w:val="20"/>
        </w:rPr>
      </w:pPr>
      <w:r w:rsidRPr="009C4740">
        <w:rPr>
          <w:rFonts w:cs="Arial"/>
          <w:szCs w:val="20"/>
        </w:rPr>
        <w:t>arhitektura in obseg uporabnikov:</w:t>
      </w:r>
    </w:p>
    <w:p w14:paraId="45F743E4" w14:textId="77777777" w:rsidR="00093C9A" w:rsidRPr="009C4740" w:rsidRDefault="00093C9A" w:rsidP="00093C9A">
      <w:pPr>
        <w:numPr>
          <w:ilvl w:val="1"/>
          <w:numId w:val="28"/>
        </w:numPr>
        <w:spacing w:line="280" w:lineRule="atLeast"/>
        <w:ind w:left="1418" w:hanging="218"/>
        <w:rPr>
          <w:rFonts w:cs="Arial"/>
          <w:szCs w:val="20"/>
        </w:rPr>
      </w:pPr>
      <w:r w:rsidRPr="009C4740">
        <w:rPr>
          <w:rFonts w:cs="Arial"/>
          <w:szCs w:val="20"/>
        </w:rPr>
        <w:t>informacijska rešitev je izdelana v 3 ali več nivojski arhitekturi,</w:t>
      </w:r>
    </w:p>
    <w:p w14:paraId="39F44AA9" w14:textId="77777777" w:rsidR="00093C9A" w:rsidRPr="009C4740" w:rsidRDefault="00093C9A" w:rsidP="00093C9A">
      <w:pPr>
        <w:numPr>
          <w:ilvl w:val="1"/>
          <w:numId w:val="28"/>
        </w:numPr>
        <w:spacing w:line="280" w:lineRule="atLeast"/>
        <w:ind w:left="1418" w:hanging="218"/>
        <w:rPr>
          <w:rFonts w:cs="Arial"/>
          <w:szCs w:val="20"/>
        </w:rPr>
      </w:pPr>
      <w:r w:rsidRPr="009C4740">
        <w:rPr>
          <w:rFonts w:cs="Arial"/>
          <w:szCs w:val="20"/>
        </w:rPr>
        <w:t xml:space="preserve">informacijsko rešitev uporablja vsaj 500 aktivnih imenskih uporabnikov, </w:t>
      </w:r>
    </w:p>
    <w:p w14:paraId="6BE0FE26" w14:textId="77777777" w:rsidR="00093C9A" w:rsidRPr="009C4740" w:rsidRDefault="00093C9A" w:rsidP="00093C9A">
      <w:pPr>
        <w:numPr>
          <w:ilvl w:val="1"/>
          <w:numId w:val="28"/>
        </w:numPr>
        <w:spacing w:line="280" w:lineRule="atLeast"/>
        <w:ind w:left="1418" w:hanging="218"/>
        <w:rPr>
          <w:rFonts w:cs="Arial"/>
          <w:szCs w:val="20"/>
        </w:rPr>
      </w:pPr>
      <w:r w:rsidRPr="009C4740">
        <w:rPr>
          <w:rFonts w:cs="Arial"/>
          <w:szCs w:val="20"/>
        </w:rPr>
        <w:t>informacijska rešitev je izvedena na način, da omogoča neodvisnost od tehnologije spletnih brskalnikov,</w:t>
      </w:r>
    </w:p>
    <w:p w14:paraId="3182DFF5" w14:textId="77777777" w:rsidR="00093C9A" w:rsidRPr="009C4740" w:rsidRDefault="00093C9A" w:rsidP="00093C9A">
      <w:pPr>
        <w:numPr>
          <w:ilvl w:val="1"/>
          <w:numId w:val="28"/>
        </w:numPr>
        <w:spacing w:line="280" w:lineRule="atLeast"/>
        <w:ind w:left="1418" w:hanging="218"/>
        <w:rPr>
          <w:rFonts w:cs="Arial"/>
          <w:szCs w:val="20"/>
        </w:rPr>
      </w:pPr>
      <w:r w:rsidRPr="009C4740">
        <w:rPr>
          <w:rFonts w:cs="Arial"/>
          <w:szCs w:val="20"/>
        </w:rPr>
        <w:t>podatkovni nivo: podatkovna baza Oracle oziroma Microsoft SQL;</w:t>
      </w:r>
    </w:p>
    <w:p w14:paraId="04D68011" w14:textId="77777777" w:rsidR="00093C9A" w:rsidRPr="009C4740" w:rsidRDefault="00093C9A" w:rsidP="00093C9A">
      <w:pPr>
        <w:numPr>
          <w:ilvl w:val="1"/>
          <w:numId w:val="28"/>
        </w:numPr>
        <w:spacing w:line="280" w:lineRule="atLeast"/>
        <w:ind w:left="1418" w:hanging="218"/>
        <w:rPr>
          <w:rFonts w:cs="Arial"/>
          <w:szCs w:val="20"/>
        </w:rPr>
      </w:pPr>
      <w:r w:rsidRPr="009C4740">
        <w:rPr>
          <w:rFonts w:cs="Arial"/>
          <w:szCs w:val="20"/>
        </w:rPr>
        <w:t xml:space="preserve">aplikacijski nivo: </w:t>
      </w:r>
      <w:proofErr w:type="spellStart"/>
      <w:r w:rsidRPr="009C4740">
        <w:rPr>
          <w:rFonts w:cs="Arial"/>
          <w:szCs w:val="20"/>
        </w:rPr>
        <w:t>JBoss</w:t>
      </w:r>
      <w:proofErr w:type="spellEnd"/>
      <w:r w:rsidRPr="009C4740">
        <w:rPr>
          <w:rFonts w:cs="Arial"/>
          <w:szCs w:val="20"/>
        </w:rPr>
        <w:t xml:space="preserve">, </w:t>
      </w:r>
      <w:proofErr w:type="spellStart"/>
      <w:r w:rsidRPr="009C4740">
        <w:rPr>
          <w:rFonts w:cs="Arial"/>
          <w:szCs w:val="20"/>
        </w:rPr>
        <w:t>Tomcat</w:t>
      </w:r>
      <w:proofErr w:type="spellEnd"/>
      <w:r w:rsidRPr="009C4740">
        <w:rPr>
          <w:rFonts w:cs="Arial"/>
          <w:szCs w:val="20"/>
        </w:rPr>
        <w:t xml:space="preserve">, </w:t>
      </w:r>
      <w:proofErr w:type="spellStart"/>
      <w:r w:rsidRPr="009C4740">
        <w:rPr>
          <w:rFonts w:cs="Arial"/>
          <w:szCs w:val="20"/>
        </w:rPr>
        <w:t>Wildfly</w:t>
      </w:r>
      <w:proofErr w:type="spellEnd"/>
      <w:r w:rsidRPr="009C4740">
        <w:rPr>
          <w:rFonts w:cs="Arial"/>
          <w:szCs w:val="20"/>
        </w:rPr>
        <w:t xml:space="preserve"> ali drugo Java izvajalno okolje oziroma Microsoft IIS;</w:t>
      </w:r>
    </w:p>
    <w:p w14:paraId="33FBB949" w14:textId="77777777" w:rsidR="00093C9A" w:rsidRPr="009C4740" w:rsidRDefault="00093C9A" w:rsidP="00093C9A">
      <w:pPr>
        <w:numPr>
          <w:ilvl w:val="1"/>
          <w:numId w:val="28"/>
        </w:numPr>
        <w:spacing w:line="280" w:lineRule="atLeast"/>
        <w:ind w:left="1418" w:hanging="218"/>
        <w:rPr>
          <w:rFonts w:cs="Arial"/>
          <w:szCs w:val="20"/>
        </w:rPr>
      </w:pPr>
      <w:r w:rsidRPr="009C4740">
        <w:rPr>
          <w:rFonts w:cs="Arial"/>
          <w:szCs w:val="20"/>
        </w:rPr>
        <w:t xml:space="preserve">predstavitveni nivo: </w:t>
      </w:r>
      <w:proofErr w:type="spellStart"/>
      <w:r w:rsidRPr="009C4740">
        <w:rPr>
          <w:rFonts w:cs="Arial"/>
          <w:szCs w:val="20"/>
        </w:rPr>
        <w:t>React</w:t>
      </w:r>
      <w:proofErr w:type="spellEnd"/>
      <w:r w:rsidRPr="009C4740">
        <w:rPr>
          <w:rFonts w:cs="Arial"/>
          <w:szCs w:val="20"/>
        </w:rPr>
        <w:t xml:space="preserve">, </w:t>
      </w:r>
      <w:proofErr w:type="spellStart"/>
      <w:r w:rsidRPr="009C4740">
        <w:rPr>
          <w:rFonts w:cs="Arial"/>
          <w:szCs w:val="20"/>
        </w:rPr>
        <w:t>Angular</w:t>
      </w:r>
      <w:proofErr w:type="spellEnd"/>
      <w:r w:rsidRPr="009C4740">
        <w:rPr>
          <w:rFonts w:cs="Arial"/>
          <w:szCs w:val="20"/>
        </w:rPr>
        <w:t xml:space="preserve"> oziroma .Net. </w:t>
      </w:r>
    </w:p>
    <w:p w14:paraId="5AFFE655" w14:textId="77777777" w:rsidR="00093C9A" w:rsidRPr="009C4740" w:rsidRDefault="00093C9A">
      <w:pPr>
        <w:numPr>
          <w:ilvl w:val="0"/>
          <w:numId w:val="63"/>
        </w:numPr>
        <w:spacing w:line="280" w:lineRule="atLeast"/>
        <w:rPr>
          <w:rFonts w:cs="Arial"/>
          <w:szCs w:val="20"/>
        </w:rPr>
      </w:pPr>
      <w:r w:rsidRPr="009C4740">
        <w:rPr>
          <w:rFonts w:cs="Arial"/>
          <w:szCs w:val="20"/>
        </w:rPr>
        <w:t>uporaba spletnih storitev za povezovanje sistemov:</w:t>
      </w:r>
    </w:p>
    <w:p w14:paraId="2634294A" w14:textId="77777777" w:rsidR="00093C9A" w:rsidRPr="009C4740" w:rsidRDefault="00093C9A" w:rsidP="00093C9A">
      <w:pPr>
        <w:numPr>
          <w:ilvl w:val="1"/>
          <w:numId w:val="28"/>
        </w:numPr>
        <w:spacing w:line="280" w:lineRule="atLeast"/>
        <w:ind w:left="1418" w:hanging="284"/>
        <w:rPr>
          <w:rFonts w:cs="Arial"/>
          <w:szCs w:val="20"/>
        </w:rPr>
      </w:pPr>
      <w:r w:rsidRPr="009C4740">
        <w:rPr>
          <w:rFonts w:cs="Arial"/>
          <w:szCs w:val="20"/>
        </w:rPr>
        <w:t xml:space="preserve">informacijska rešitev obsega integracijo najmanj treh različnih podatkovnih virov ali sistemov, </w:t>
      </w:r>
    </w:p>
    <w:p w14:paraId="3A20D0A1" w14:textId="77777777" w:rsidR="00093C9A" w:rsidRPr="009C4740" w:rsidRDefault="00093C9A" w:rsidP="00093C9A">
      <w:pPr>
        <w:numPr>
          <w:ilvl w:val="1"/>
          <w:numId w:val="28"/>
        </w:numPr>
        <w:spacing w:line="280" w:lineRule="atLeast"/>
        <w:ind w:left="1418" w:hanging="284"/>
        <w:rPr>
          <w:rFonts w:cs="Arial"/>
          <w:szCs w:val="20"/>
        </w:rPr>
      </w:pPr>
      <w:proofErr w:type="spellStart"/>
      <w:r w:rsidRPr="009C4740">
        <w:rPr>
          <w:rFonts w:cs="Arial"/>
          <w:szCs w:val="20"/>
        </w:rPr>
        <w:t>Apache</w:t>
      </w:r>
      <w:proofErr w:type="spellEnd"/>
      <w:r w:rsidRPr="009C4740">
        <w:rPr>
          <w:rFonts w:cs="Arial"/>
          <w:szCs w:val="20"/>
        </w:rPr>
        <w:t xml:space="preserve"> </w:t>
      </w:r>
      <w:proofErr w:type="spellStart"/>
      <w:r w:rsidRPr="009C4740">
        <w:rPr>
          <w:rFonts w:cs="Arial"/>
          <w:szCs w:val="20"/>
        </w:rPr>
        <w:t>Solr</w:t>
      </w:r>
      <w:proofErr w:type="spellEnd"/>
      <w:r w:rsidRPr="009C4740">
        <w:rPr>
          <w:rFonts w:cs="Arial"/>
          <w:szCs w:val="20"/>
        </w:rPr>
        <w:t xml:space="preserve"> za izvajanje iskalnih funkcij po besedilih in dokumentih (na osnovi vsaj 10.000 dokumentov),</w:t>
      </w:r>
    </w:p>
    <w:p w14:paraId="17F074AD" w14:textId="77777777" w:rsidR="00093C9A" w:rsidRPr="009C4740" w:rsidRDefault="00093C9A" w:rsidP="00093C9A">
      <w:pPr>
        <w:numPr>
          <w:ilvl w:val="1"/>
          <w:numId w:val="28"/>
        </w:numPr>
        <w:spacing w:line="280" w:lineRule="atLeast"/>
        <w:ind w:left="1418" w:hanging="284"/>
        <w:rPr>
          <w:rFonts w:cs="Arial"/>
          <w:szCs w:val="20"/>
        </w:rPr>
      </w:pPr>
      <w:r w:rsidRPr="009C4740">
        <w:rPr>
          <w:rFonts w:cs="Arial"/>
          <w:szCs w:val="20"/>
        </w:rPr>
        <w:t xml:space="preserve">informacijska rešitev omogoča izmenjavo podatkov med integriranimi sistemi (preko SOAP, REST, XML ipd.), </w:t>
      </w:r>
    </w:p>
    <w:p w14:paraId="7EB8CF8F" w14:textId="77777777" w:rsidR="00093C9A" w:rsidRPr="009C4740" w:rsidRDefault="00093C9A" w:rsidP="00093C9A">
      <w:pPr>
        <w:numPr>
          <w:ilvl w:val="1"/>
          <w:numId w:val="28"/>
        </w:numPr>
        <w:spacing w:line="280" w:lineRule="atLeast"/>
        <w:ind w:left="1418" w:hanging="284"/>
        <w:rPr>
          <w:rFonts w:cs="Arial"/>
          <w:szCs w:val="20"/>
        </w:rPr>
      </w:pPr>
      <w:r w:rsidRPr="009C4740">
        <w:rPr>
          <w:rFonts w:cs="Arial"/>
          <w:szCs w:val="20"/>
        </w:rPr>
        <w:t>informacijska rešitev omogoča izmenjavo elektronskih dokumentov (</w:t>
      </w:r>
      <w:proofErr w:type="spellStart"/>
      <w:r w:rsidRPr="009C4740">
        <w:rPr>
          <w:rFonts w:cs="Arial"/>
          <w:szCs w:val="20"/>
        </w:rPr>
        <w:t>pdf</w:t>
      </w:r>
      <w:proofErr w:type="spellEnd"/>
      <w:r w:rsidRPr="009C4740">
        <w:rPr>
          <w:rFonts w:cs="Arial"/>
          <w:szCs w:val="20"/>
        </w:rPr>
        <w:t xml:space="preserve">., doc., </w:t>
      </w:r>
      <w:proofErr w:type="spellStart"/>
      <w:r w:rsidRPr="009C4740">
        <w:rPr>
          <w:rFonts w:cs="Arial"/>
          <w:szCs w:val="20"/>
        </w:rPr>
        <w:t>xls</w:t>
      </w:r>
      <w:proofErr w:type="spellEnd"/>
      <w:r w:rsidRPr="009C4740">
        <w:rPr>
          <w:rFonts w:cs="Arial"/>
          <w:szCs w:val="20"/>
        </w:rPr>
        <w:t xml:space="preserve"> ali podobnih).</w:t>
      </w:r>
    </w:p>
    <w:p w14:paraId="12FFA26E" w14:textId="77777777" w:rsidR="00093C9A" w:rsidRPr="009C4740" w:rsidRDefault="00093C9A">
      <w:pPr>
        <w:numPr>
          <w:ilvl w:val="0"/>
          <w:numId w:val="63"/>
        </w:numPr>
        <w:spacing w:line="280" w:lineRule="atLeast"/>
        <w:rPr>
          <w:rFonts w:cs="Arial"/>
          <w:szCs w:val="20"/>
        </w:rPr>
      </w:pPr>
      <w:r w:rsidRPr="009C4740">
        <w:rPr>
          <w:rFonts w:cs="Arial"/>
          <w:szCs w:val="20"/>
        </w:rPr>
        <w:t xml:space="preserve">podatkovno modeliranje in relacijske podatkovne zbirke: </w:t>
      </w:r>
    </w:p>
    <w:p w14:paraId="740704A3" w14:textId="77777777" w:rsidR="00093C9A" w:rsidRPr="009C4740" w:rsidRDefault="00093C9A" w:rsidP="00093C9A">
      <w:pPr>
        <w:numPr>
          <w:ilvl w:val="1"/>
          <w:numId w:val="29"/>
        </w:numPr>
        <w:spacing w:line="280" w:lineRule="atLeast"/>
        <w:ind w:left="1418" w:hanging="284"/>
        <w:rPr>
          <w:rFonts w:cs="Arial"/>
          <w:bCs/>
          <w:iCs/>
          <w:szCs w:val="20"/>
        </w:rPr>
      </w:pPr>
      <w:r w:rsidRPr="009C4740">
        <w:rPr>
          <w:rFonts w:cs="Arial"/>
          <w:szCs w:val="20"/>
        </w:rPr>
        <w:t xml:space="preserve">informacijska rešitev vsebuje različne tabele, poglede in procedure. </w:t>
      </w:r>
    </w:p>
    <w:p w14:paraId="4C49E7A3" w14:textId="77777777" w:rsidR="00556CFB" w:rsidRPr="009C4740" w:rsidRDefault="00556CFB" w:rsidP="00556CFB">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6003"/>
      </w:tblGrid>
      <w:tr w:rsidR="00556CFB" w:rsidRPr="009C4740" w14:paraId="49360F4D" w14:textId="77777777" w:rsidTr="00F56ED8">
        <w:tc>
          <w:tcPr>
            <w:tcW w:w="2977" w:type="dxa"/>
            <w:shd w:val="clear" w:color="auto" w:fill="D9D9D9" w:themeFill="background1" w:themeFillShade="D9"/>
          </w:tcPr>
          <w:p w14:paraId="4A482CF5" w14:textId="77777777" w:rsidR="00556CFB" w:rsidRPr="009C4740" w:rsidRDefault="00556CFB" w:rsidP="00F56ED8">
            <w:pPr>
              <w:spacing w:before="60" w:after="60"/>
              <w:jc w:val="left"/>
              <w:rPr>
                <w:rFonts w:cs="Arial"/>
                <w:b/>
                <w:bCs/>
                <w:szCs w:val="20"/>
              </w:rPr>
            </w:pPr>
            <w:r w:rsidRPr="009C4740">
              <w:rPr>
                <w:rFonts w:cs="Arial"/>
                <w:b/>
                <w:bCs/>
                <w:szCs w:val="20"/>
              </w:rPr>
              <w:t>Naziv</w:t>
            </w:r>
            <w:r w:rsidRPr="009C4740">
              <w:rPr>
                <w:rFonts w:cs="Arial"/>
                <w:b/>
                <w:szCs w:val="20"/>
              </w:rPr>
              <w:t xml:space="preserve"> referenčnega projekta</w:t>
            </w:r>
          </w:p>
        </w:tc>
        <w:permStart w:id="2136090729" w:edGrp="everyone"/>
        <w:tc>
          <w:tcPr>
            <w:tcW w:w="6095" w:type="dxa"/>
            <w:shd w:val="clear" w:color="auto" w:fill="auto"/>
            <w:vAlign w:val="center"/>
          </w:tcPr>
          <w:p w14:paraId="4DF19D8D" w14:textId="77777777" w:rsidR="00556CFB" w:rsidRPr="009C4740" w:rsidRDefault="008458E6" w:rsidP="00A4623A">
            <w:pPr>
              <w:spacing w:before="60" w:after="60"/>
              <w:rPr>
                <w:rFonts w:cs="Arial"/>
                <w:bCs/>
                <w:szCs w:val="20"/>
              </w:rPr>
            </w:pPr>
            <w:r w:rsidRPr="009C4740">
              <w:rPr>
                <w:rFonts w:cs="Arial"/>
                <w:szCs w:val="20"/>
              </w:rPr>
              <w:fldChar w:fldCharType="begin">
                <w:ffData>
                  <w:name w:val="Besedilo8"/>
                  <w:enabled/>
                  <w:calcOnExit w:val="0"/>
                  <w:textInput/>
                </w:ffData>
              </w:fldChar>
            </w:r>
            <w:r w:rsidR="00556CFB" w:rsidRPr="009C4740">
              <w:rPr>
                <w:rFonts w:cs="Arial"/>
                <w:szCs w:val="20"/>
              </w:rPr>
              <w:instrText xml:space="preserve"> FORMTEXT </w:instrText>
            </w:r>
            <w:r w:rsidRPr="009C4740">
              <w:rPr>
                <w:rFonts w:cs="Arial"/>
                <w:szCs w:val="20"/>
              </w:rPr>
            </w:r>
            <w:r w:rsidRPr="009C4740">
              <w:rPr>
                <w:rFonts w:cs="Arial"/>
                <w:szCs w:val="20"/>
              </w:rPr>
              <w:fldChar w:fldCharType="separate"/>
            </w:r>
            <w:r w:rsidR="00556CFB" w:rsidRPr="009C4740">
              <w:rPr>
                <w:rFonts w:cs="Arial"/>
                <w:szCs w:val="20"/>
              </w:rPr>
              <w:t> </w:t>
            </w:r>
            <w:r w:rsidR="00556CFB" w:rsidRPr="009C4740">
              <w:rPr>
                <w:rFonts w:cs="Arial"/>
                <w:szCs w:val="20"/>
              </w:rPr>
              <w:t> </w:t>
            </w:r>
            <w:r w:rsidR="00556CFB" w:rsidRPr="009C4740">
              <w:rPr>
                <w:rFonts w:cs="Arial"/>
                <w:szCs w:val="20"/>
              </w:rPr>
              <w:t> </w:t>
            </w:r>
            <w:r w:rsidR="00556CFB" w:rsidRPr="009C4740">
              <w:rPr>
                <w:rFonts w:cs="Arial"/>
                <w:szCs w:val="20"/>
              </w:rPr>
              <w:t> </w:t>
            </w:r>
            <w:r w:rsidR="00556CFB" w:rsidRPr="009C4740">
              <w:rPr>
                <w:rFonts w:cs="Arial"/>
                <w:szCs w:val="20"/>
              </w:rPr>
              <w:t> </w:t>
            </w:r>
            <w:r w:rsidRPr="009C4740">
              <w:rPr>
                <w:rFonts w:cs="Arial"/>
                <w:szCs w:val="20"/>
              </w:rPr>
              <w:fldChar w:fldCharType="end"/>
            </w:r>
            <w:permEnd w:id="2136090729"/>
          </w:p>
        </w:tc>
      </w:tr>
      <w:tr w:rsidR="00556CFB" w:rsidRPr="009C4740" w14:paraId="7F4ECE53" w14:textId="77777777" w:rsidTr="00F56ED8">
        <w:tc>
          <w:tcPr>
            <w:tcW w:w="2977" w:type="dxa"/>
            <w:shd w:val="clear" w:color="auto" w:fill="D9D9D9" w:themeFill="background1" w:themeFillShade="D9"/>
          </w:tcPr>
          <w:p w14:paraId="39F5D816" w14:textId="77777777" w:rsidR="00556CFB" w:rsidRPr="009C4740" w:rsidDel="00B96E0E" w:rsidRDefault="00556CFB" w:rsidP="00F56ED8">
            <w:pPr>
              <w:spacing w:before="60" w:after="60"/>
              <w:jc w:val="left"/>
              <w:rPr>
                <w:rFonts w:cs="Arial"/>
                <w:b/>
                <w:bCs/>
                <w:szCs w:val="20"/>
              </w:rPr>
            </w:pPr>
            <w:r w:rsidRPr="009C4740">
              <w:rPr>
                <w:rFonts w:cs="Arial"/>
                <w:b/>
                <w:bCs/>
                <w:szCs w:val="20"/>
              </w:rPr>
              <w:t xml:space="preserve">Pravna podlaga za izvedbo referenčnega projekta </w:t>
            </w:r>
          </w:p>
        </w:tc>
        <w:tc>
          <w:tcPr>
            <w:tcW w:w="6095" w:type="dxa"/>
            <w:shd w:val="clear" w:color="auto" w:fill="auto"/>
            <w:vAlign w:val="center"/>
          </w:tcPr>
          <w:p w14:paraId="276F990A" w14:textId="77777777" w:rsidR="00556CFB" w:rsidRPr="009C4740" w:rsidRDefault="00556CFB" w:rsidP="00A4623A">
            <w:pPr>
              <w:spacing w:before="60" w:after="60"/>
              <w:rPr>
                <w:rFonts w:cs="Arial"/>
                <w:szCs w:val="20"/>
              </w:rPr>
            </w:pPr>
            <w:r w:rsidRPr="009C4740">
              <w:rPr>
                <w:rFonts w:cs="Arial"/>
                <w:szCs w:val="20"/>
              </w:rPr>
              <w:t>[pogodba / naročilnica št. …. z dne ….]</w:t>
            </w:r>
          </w:p>
        </w:tc>
      </w:tr>
      <w:tr w:rsidR="00556CFB" w:rsidRPr="009C4740" w14:paraId="2FE1E4D9" w14:textId="77777777" w:rsidTr="00F56ED8">
        <w:trPr>
          <w:trHeight w:val="625"/>
        </w:trPr>
        <w:tc>
          <w:tcPr>
            <w:tcW w:w="2977" w:type="dxa"/>
            <w:shd w:val="clear" w:color="auto" w:fill="D9D9D9" w:themeFill="background1" w:themeFillShade="D9"/>
          </w:tcPr>
          <w:p w14:paraId="0D4E411D" w14:textId="77777777" w:rsidR="00556CFB" w:rsidRPr="009C4740" w:rsidRDefault="00556CFB" w:rsidP="00F56ED8">
            <w:pPr>
              <w:spacing w:before="60" w:after="60"/>
              <w:jc w:val="left"/>
              <w:rPr>
                <w:rFonts w:cs="Arial"/>
                <w:b/>
                <w:bCs/>
                <w:szCs w:val="20"/>
              </w:rPr>
            </w:pPr>
            <w:r w:rsidRPr="009C4740">
              <w:rPr>
                <w:rFonts w:cs="Arial"/>
                <w:b/>
                <w:bCs/>
                <w:szCs w:val="20"/>
              </w:rPr>
              <w:t xml:space="preserve">Referenčni naročnik </w:t>
            </w:r>
          </w:p>
        </w:tc>
        <w:permStart w:id="868835975" w:edGrp="everyone"/>
        <w:tc>
          <w:tcPr>
            <w:tcW w:w="6095" w:type="dxa"/>
            <w:shd w:val="clear" w:color="auto" w:fill="auto"/>
            <w:vAlign w:val="center"/>
          </w:tcPr>
          <w:p w14:paraId="0E24ABDD" w14:textId="77777777" w:rsidR="00556CFB" w:rsidRPr="009C4740" w:rsidRDefault="008458E6" w:rsidP="00A4623A">
            <w:pPr>
              <w:spacing w:before="60" w:after="60"/>
              <w:rPr>
                <w:rFonts w:cs="Arial"/>
                <w:bCs/>
                <w:szCs w:val="20"/>
              </w:rPr>
            </w:pPr>
            <w:r w:rsidRPr="009C4740">
              <w:rPr>
                <w:rFonts w:cs="Arial"/>
                <w:szCs w:val="20"/>
              </w:rPr>
              <w:fldChar w:fldCharType="begin">
                <w:ffData>
                  <w:name w:val="Besedilo8"/>
                  <w:enabled/>
                  <w:calcOnExit w:val="0"/>
                  <w:textInput/>
                </w:ffData>
              </w:fldChar>
            </w:r>
            <w:r w:rsidR="00556CFB" w:rsidRPr="009C4740">
              <w:rPr>
                <w:rFonts w:cs="Arial"/>
                <w:szCs w:val="20"/>
              </w:rPr>
              <w:instrText xml:space="preserve"> FORMTEXT </w:instrText>
            </w:r>
            <w:r w:rsidRPr="009C4740">
              <w:rPr>
                <w:rFonts w:cs="Arial"/>
                <w:szCs w:val="20"/>
              </w:rPr>
            </w:r>
            <w:r w:rsidRPr="009C4740">
              <w:rPr>
                <w:rFonts w:cs="Arial"/>
                <w:szCs w:val="20"/>
              </w:rPr>
              <w:fldChar w:fldCharType="separate"/>
            </w:r>
            <w:r w:rsidR="00556CFB" w:rsidRPr="009C4740">
              <w:rPr>
                <w:rFonts w:cs="Arial"/>
                <w:szCs w:val="20"/>
              </w:rPr>
              <w:t> </w:t>
            </w:r>
            <w:r w:rsidR="00556CFB" w:rsidRPr="009C4740">
              <w:rPr>
                <w:rFonts w:cs="Arial"/>
                <w:szCs w:val="20"/>
              </w:rPr>
              <w:t> </w:t>
            </w:r>
            <w:r w:rsidR="00556CFB" w:rsidRPr="009C4740">
              <w:rPr>
                <w:rFonts w:cs="Arial"/>
                <w:szCs w:val="20"/>
              </w:rPr>
              <w:t> </w:t>
            </w:r>
            <w:r w:rsidR="00556CFB" w:rsidRPr="009C4740">
              <w:rPr>
                <w:rFonts w:cs="Arial"/>
                <w:szCs w:val="20"/>
              </w:rPr>
              <w:t> </w:t>
            </w:r>
            <w:r w:rsidR="00556CFB" w:rsidRPr="009C4740">
              <w:rPr>
                <w:rFonts w:cs="Arial"/>
                <w:szCs w:val="20"/>
              </w:rPr>
              <w:t> </w:t>
            </w:r>
            <w:r w:rsidRPr="009C4740">
              <w:rPr>
                <w:rFonts w:cs="Arial"/>
                <w:szCs w:val="20"/>
              </w:rPr>
              <w:fldChar w:fldCharType="end"/>
            </w:r>
            <w:permEnd w:id="868835975"/>
          </w:p>
        </w:tc>
      </w:tr>
      <w:tr w:rsidR="00556CFB" w:rsidRPr="009C4740" w14:paraId="5202772B" w14:textId="77777777" w:rsidTr="00F56ED8">
        <w:tc>
          <w:tcPr>
            <w:tcW w:w="2977" w:type="dxa"/>
            <w:shd w:val="clear" w:color="auto" w:fill="D9D9D9" w:themeFill="background1" w:themeFillShade="D9"/>
          </w:tcPr>
          <w:p w14:paraId="08152F14" w14:textId="77777777" w:rsidR="00556CFB" w:rsidRPr="009C4740" w:rsidRDefault="00556CFB" w:rsidP="00F56ED8">
            <w:pPr>
              <w:spacing w:before="60" w:after="60"/>
              <w:jc w:val="left"/>
              <w:rPr>
                <w:rFonts w:cs="Arial"/>
                <w:b/>
                <w:bCs/>
                <w:szCs w:val="20"/>
              </w:rPr>
            </w:pPr>
            <w:r w:rsidRPr="009C4740">
              <w:rPr>
                <w:rFonts w:cs="Arial"/>
                <w:b/>
                <w:szCs w:val="20"/>
              </w:rPr>
              <w:t xml:space="preserve">Izvajalec </w:t>
            </w:r>
            <w:r w:rsidRPr="009C4740">
              <w:rPr>
                <w:rFonts w:cs="Arial"/>
                <w:b/>
                <w:bCs/>
                <w:iCs/>
                <w:szCs w:val="20"/>
              </w:rPr>
              <w:t>(navedite, ali ste nastopali kot samostojni izvajalec, podizvajalec ali partner v skupni ponudbi in v kolikšnem odstotku)</w:t>
            </w:r>
          </w:p>
        </w:tc>
        <w:permStart w:id="88101222" w:edGrp="everyone"/>
        <w:tc>
          <w:tcPr>
            <w:tcW w:w="6095" w:type="dxa"/>
            <w:shd w:val="clear" w:color="auto" w:fill="auto"/>
            <w:vAlign w:val="center"/>
          </w:tcPr>
          <w:p w14:paraId="2FBBC85D" w14:textId="77777777" w:rsidR="00556CFB" w:rsidRPr="009C4740" w:rsidRDefault="008458E6" w:rsidP="00A4623A">
            <w:pPr>
              <w:spacing w:before="60" w:after="60"/>
              <w:rPr>
                <w:rFonts w:cs="Arial"/>
                <w:bCs/>
                <w:szCs w:val="20"/>
              </w:rPr>
            </w:pPr>
            <w:r w:rsidRPr="009C4740">
              <w:rPr>
                <w:rFonts w:cs="Arial"/>
                <w:szCs w:val="20"/>
              </w:rPr>
              <w:fldChar w:fldCharType="begin">
                <w:ffData>
                  <w:name w:val="Besedilo8"/>
                  <w:enabled/>
                  <w:calcOnExit w:val="0"/>
                  <w:textInput/>
                </w:ffData>
              </w:fldChar>
            </w:r>
            <w:r w:rsidR="00556CFB" w:rsidRPr="009C4740">
              <w:rPr>
                <w:rFonts w:cs="Arial"/>
                <w:szCs w:val="20"/>
              </w:rPr>
              <w:instrText xml:space="preserve"> FORMTEXT </w:instrText>
            </w:r>
            <w:r w:rsidRPr="009C4740">
              <w:rPr>
                <w:rFonts w:cs="Arial"/>
                <w:szCs w:val="20"/>
              </w:rPr>
            </w:r>
            <w:r w:rsidRPr="009C4740">
              <w:rPr>
                <w:rFonts w:cs="Arial"/>
                <w:szCs w:val="20"/>
              </w:rPr>
              <w:fldChar w:fldCharType="separate"/>
            </w:r>
            <w:r w:rsidR="00556CFB" w:rsidRPr="009C4740">
              <w:rPr>
                <w:rFonts w:cs="Arial"/>
                <w:szCs w:val="20"/>
              </w:rPr>
              <w:t> </w:t>
            </w:r>
            <w:r w:rsidR="00556CFB" w:rsidRPr="009C4740">
              <w:rPr>
                <w:rFonts w:cs="Arial"/>
                <w:szCs w:val="20"/>
              </w:rPr>
              <w:t> </w:t>
            </w:r>
            <w:r w:rsidR="00556CFB" w:rsidRPr="009C4740">
              <w:rPr>
                <w:rFonts w:cs="Arial"/>
                <w:szCs w:val="20"/>
              </w:rPr>
              <w:t> </w:t>
            </w:r>
            <w:r w:rsidR="00556CFB" w:rsidRPr="009C4740">
              <w:rPr>
                <w:rFonts w:cs="Arial"/>
                <w:szCs w:val="20"/>
              </w:rPr>
              <w:t> </w:t>
            </w:r>
            <w:r w:rsidR="00556CFB" w:rsidRPr="009C4740">
              <w:rPr>
                <w:rFonts w:cs="Arial"/>
                <w:szCs w:val="20"/>
              </w:rPr>
              <w:t> </w:t>
            </w:r>
            <w:r w:rsidRPr="009C4740">
              <w:rPr>
                <w:rFonts w:cs="Arial"/>
                <w:szCs w:val="20"/>
              </w:rPr>
              <w:fldChar w:fldCharType="end"/>
            </w:r>
            <w:permEnd w:id="88101222"/>
          </w:p>
        </w:tc>
      </w:tr>
      <w:tr w:rsidR="00556CFB" w:rsidRPr="009C4740" w14:paraId="73EDA2BA" w14:textId="77777777" w:rsidTr="00F56ED8">
        <w:tc>
          <w:tcPr>
            <w:tcW w:w="2977" w:type="dxa"/>
            <w:shd w:val="clear" w:color="auto" w:fill="D9D9D9" w:themeFill="background1" w:themeFillShade="D9"/>
          </w:tcPr>
          <w:p w14:paraId="43A28F3A" w14:textId="77777777" w:rsidR="00556CFB" w:rsidRPr="009C4740" w:rsidRDefault="00556CFB" w:rsidP="00556CFB">
            <w:pPr>
              <w:spacing w:before="60" w:after="60"/>
              <w:jc w:val="left"/>
              <w:rPr>
                <w:rFonts w:cs="Arial"/>
                <w:b/>
                <w:bCs/>
                <w:szCs w:val="20"/>
              </w:rPr>
            </w:pPr>
            <w:r w:rsidRPr="009C4740">
              <w:rPr>
                <w:rFonts w:cs="Arial"/>
                <w:b/>
                <w:szCs w:val="20"/>
              </w:rPr>
              <w:lastRenderedPageBreak/>
              <w:t xml:space="preserve">Datum začetka in zaključka (produkcije) referenčnega projekta </w:t>
            </w:r>
          </w:p>
        </w:tc>
        <w:permStart w:id="2078091162" w:edGrp="everyone"/>
        <w:tc>
          <w:tcPr>
            <w:tcW w:w="6095" w:type="dxa"/>
            <w:shd w:val="clear" w:color="auto" w:fill="auto"/>
            <w:vAlign w:val="center"/>
          </w:tcPr>
          <w:p w14:paraId="4E5D7F68" w14:textId="77777777" w:rsidR="00556CFB" w:rsidRPr="009C4740" w:rsidRDefault="008458E6" w:rsidP="00A4623A">
            <w:pPr>
              <w:spacing w:before="60" w:after="60"/>
              <w:rPr>
                <w:rFonts w:cs="Arial"/>
                <w:bCs/>
                <w:szCs w:val="20"/>
              </w:rPr>
            </w:pPr>
            <w:r w:rsidRPr="009C4740">
              <w:rPr>
                <w:rFonts w:cs="Arial"/>
                <w:szCs w:val="20"/>
              </w:rPr>
              <w:fldChar w:fldCharType="begin">
                <w:ffData>
                  <w:name w:val="Besedilo8"/>
                  <w:enabled/>
                  <w:calcOnExit w:val="0"/>
                  <w:textInput/>
                </w:ffData>
              </w:fldChar>
            </w:r>
            <w:r w:rsidR="00556CFB" w:rsidRPr="009C4740">
              <w:rPr>
                <w:rFonts w:cs="Arial"/>
                <w:szCs w:val="20"/>
              </w:rPr>
              <w:instrText xml:space="preserve"> FORMTEXT </w:instrText>
            </w:r>
            <w:r w:rsidRPr="009C4740">
              <w:rPr>
                <w:rFonts w:cs="Arial"/>
                <w:szCs w:val="20"/>
              </w:rPr>
            </w:r>
            <w:r w:rsidRPr="009C4740">
              <w:rPr>
                <w:rFonts w:cs="Arial"/>
                <w:szCs w:val="20"/>
              </w:rPr>
              <w:fldChar w:fldCharType="separate"/>
            </w:r>
            <w:r w:rsidR="00556CFB" w:rsidRPr="009C4740">
              <w:rPr>
                <w:rFonts w:cs="Arial"/>
                <w:szCs w:val="20"/>
              </w:rPr>
              <w:t> </w:t>
            </w:r>
            <w:r w:rsidR="00556CFB" w:rsidRPr="009C4740">
              <w:rPr>
                <w:rFonts w:cs="Arial"/>
                <w:szCs w:val="20"/>
              </w:rPr>
              <w:t> </w:t>
            </w:r>
            <w:r w:rsidR="00556CFB" w:rsidRPr="009C4740">
              <w:rPr>
                <w:rFonts w:cs="Arial"/>
                <w:szCs w:val="20"/>
              </w:rPr>
              <w:t> </w:t>
            </w:r>
            <w:r w:rsidR="00556CFB" w:rsidRPr="009C4740">
              <w:rPr>
                <w:rFonts w:cs="Arial"/>
                <w:szCs w:val="20"/>
              </w:rPr>
              <w:t> </w:t>
            </w:r>
            <w:r w:rsidR="00556CFB" w:rsidRPr="009C4740">
              <w:rPr>
                <w:rFonts w:cs="Arial"/>
                <w:szCs w:val="20"/>
              </w:rPr>
              <w:t> </w:t>
            </w:r>
            <w:r w:rsidRPr="009C4740">
              <w:rPr>
                <w:rFonts w:cs="Arial"/>
                <w:szCs w:val="20"/>
              </w:rPr>
              <w:fldChar w:fldCharType="end"/>
            </w:r>
            <w:permEnd w:id="2078091162"/>
          </w:p>
        </w:tc>
      </w:tr>
      <w:tr w:rsidR="00556CFB" w:rsidRPr="009C4740" w14:paraId="46848C3F" w14:textId="77777777" w:rsidTr="00F56ED8">
        <w:tc>
          <w:tcPr>
            <w:tcW w:w="2977" w:type="dxa"/>
            <w:shd w:val="clear" w:color="auto" w:fill="D9D9D9" w:themeFill="background1" w:themeFillShade="D9"/>
          </w:tcPr>
          <w:p w14:paraId="7E88B3A0" w14:textId="77777777" w:rsidR="00556CFB" w:rsidRPr="009C4740" w:rsidRDefault="00556CFB" w:rsidP="00F56ED8">
            <w:pPr>
              <w:spacing w:before="60" w:after="60"/>
              <w:jc w:val="left"/>
              <w:rPr>
                <w:rFonts w:cs="Arial"/>
                <w:b/>
                <w:bCs/>
                <w:szCs w:val="20"/>
              </w:rPr>
            </w:pPr>
            <w:r w:rsidRPr="009C4740">
              <w:rPr>
                <w:rFonts w:cs="Arial"/>
                <w:b/>
                <w:szCs w:val="20"/>
              </w:rPr>
              <w:t>Kontaktna oseba pri referenčnem naročniku, ki lahko potrdi referenco (ime in priimek, e-pošta in tel. št.)</w:t>
            </w:r>
          </w:p>
        </w:tc>
        <w:permStart w:id="644643411" w:edGrp="everyone"/>
        <w:tc>
          <w:tcPr>
            <w:tcW w:w="6095" w:type="dxa"/>
            <w:shd w:val="clear" w:color="auto" w:fill="auto"/>
            <w:vAlign w:val="center"/>
          </w:tcPr>
          <w:p w14:paraId="5D5FFD48" w14:textId="77777777" w:rsidR="00556CFB" w:rsidRPr="009C4740" w:rsidRDefault="008458E6" w:rsidP="00A4623A">
            <w:pPr>
              <w:spacing w:before="60" w:after="60"/>
              <w:rPr>
                <w:rFonts w:cs="Arial"/>
                <w:bCs/>
                <w:szCs w:val="20"/>
              </w:rPr>
            </w:pPr>
            <w:r w:rsidRPr="009C4740">
              <w:rPr>
                <w:rFonts w:cs="Arial"/>
                <w:szCs w:val="20"/>
              </w:rPr>
              <w:fldChar w:fldCharType="begin">
                <w:ffData>
                  <w:name w:val="Besedilo8"/>
                  <w:enabled/>
                  <w:calcOnExit w:val="0"/>
                  <w:textInput/>
                </w:ffData>
              </w:fldChar>
            </w:r>
            <w:r w:rsidR="00556CFB" w:rsidRPr="009C4740">
              <w:rPr>
                <w:rFonts w:cs="Arial"/>
                <w:szCs w:val="20"/>
              </w:rPr>
              <w:instrText xml:space="preserve"> FORMTEXT </w:instrText>
            </w:r>
            <w:r w:rsidRPr="009C4740">
              <w:rPr>
                <w:rFonts w:cs="Arial"/>
                <w:szCs w:val="20"/>
              </w:rPr>
            </w:r>
            <w:r w:rsidRPr="009C4740">
              <w:rPr>
                <w:rFonts w:cs="Arial"/>
                <w:szCs w:val="20"/>
              </w:rPr>
              <w:fldChar w:fldCharType="separate"/>
            </w:r>
            <w:r w:rsidR="00556CFB" w:rsidRPr="009C4740">
              <w:rPr>
                <w:rFonts w:cs="Arial"/>
                <w:szCs w:val="20"/>
              </w:rPr>
              <w:t> </w:t>
            </w:r>
            <w:r w:rsidR="00556CFB" w:rsidRPr="009C4740">
              <w:rPr>
                <w:rFonts w:cs="Arial"/>
                <w:szCs w:val="20"/>
              </w:rPr>
              <w:t> </w:t>
            </w:r>
            <w:r w:rsidR="00556CFB" w:rsidRPr="009C4740">
              <w:rPr>
                <w:rFonts w:cs="Arial"/>
                <w:szCs w:val="20"/>
              </w:rPr>
              <w:t> </w:t>
            </w:r>
            <w:r w:rsidR="00556CFB" w:rsidRPr="009C4740">
              <w:rPr>
                <w:rFonts w:cs="Arial"/>
                <w:szCs w:val="20"/>
              </w:rPr>
              <w:t> </w:t>
            </w:r>
            <w:r w:rsidR="00556CFB" w:rsidRPr="009C4740">
              <w:rPr>
                <w:rFonts w:cs="Arial"/>
                <w:szCs w:val="20"/>
              </w:rPr>
              <w:t> </w:t>
            </w:r>
            <w:r w:rsidRPr="009C4740">
              <w:rPr>
                <w:rFonts w:cs="Arial"/>
                <w:szCs w:val="20"/>
              </w:rPr>
              <w:fldChar w:fldCharType="end"/>
            </w:r>
            <w:permEnd w:id="644643411"/>
          </w:p>
        </w:tc>
      </w:tr>
    </w:tbl>
    <w:p w14:paraId="6605259A" w14:textId="77777777" w:rsidR="00556CFB" w:rsidRPr="009C4740" w:rsidRDefault="00556CFB" w:rsidP="00556CFB">
      <w:pPr>
        <w:rPr>
          <w:rFonts w:cs="Arial"/>
          <w:b/>
          <w:szCs w:val="20"/>
        </w:rPr>
      </w:pPr>
    </w:p>
    <w:p w14:paraId="6E80612E" w14:textId="77777777" w:rsidR="00556CFB" w:rsidRPr="009C4740" w:rsidRDefault="00556CFB" w:rsidP="00556CFB">
      <w:pPr>
        <w:rPr>
          <w:rFonts w:cs="Arial"/>
          <w:b/>
          <w:szCs w:val="20"/>
        </w:rPr>
      </w:pPr>
    </w:p>
    <w:p w14:paraId="4E1D128D" w14:textId="77777777" w:rsidR="00093C9A" w:rsidRPr="009C4740" w:rsidRDefault="00093C9A" w:rsidP="00556CFB">
      <w:pPr>
        <w:rPr>
          <w:rFonts w:cs="Arial"/>
          <w:b/>
          <w:szCs w:val="20"/>
        </w:rPr>
      </w:pPr>
      <w:r w:rsidRPr="009C4740">
        <w:rPr>
          <w:rFonts w:cs="Arial"/>
          <w:b/>
          <w:szCs w:val="20"/>
        </w:rPr>
        <w:t>Opcija 2</w:t>
      </w:r>
      <w:r w:rsidR="00781002" w:rsidRPr="009C4740">
        <w:rPr>
          <w:rFonts w:cs="Arial"/>
          <w:b/>
          <w:szCs w:val="20"/>
        </w:rPr>
        <w:t xml:space="preserve">: </w:t>
      </w:r>
      <w:r w:rsidRPr="009C4740">
        <w:rPr>
          <w:rFonts w:cs="Arial"/>
          <w:b/>
          <w:szCs w:val="20"/>
        </w:rPr>
        <w:t>rešitev v razvoju</w:t>
      </w:r>
    </w:p>
    <w:p w14:paraId="4C5D9A57" w14:textId="77777777" w:rsidR="00093C9A" w:rsidRPr="009C4740" w:rsidRDefault="00093C9A" w:rsidP="00556CFB">
      <w:pPr>
        <w:rPr>
          <w:rFonts w:cs="Arial"/>
          <w:b/>
          <w:szCs w:val="20"/>
        </w:rPr>
      </w:pPr>
    </w:p>
    <w:p w14:paraId="3DF6E3C2" w14:textId="77777777" w:rsidR="00093C9A" w:rsidRPr="009C4740" w:rsidRDefault="00093C9A" w:rsidP="00093C9A">
      <w:pPr>
        <w:spacing w:line="280" w:lineRule="atLeast"/>
        <w:rPr>
          <w:rFonts w:cs="Arial"/>
          <w:szCs w:val="20"/>
        </w:rPr>
      </w:pPr>
      <w:r w:rsidRPr="009C4740">
        <w:rPr>
          <w:rFonts w:cs="Arial"/>
          <w:szCs w:val="20"/>
        </w:rPr>
        <w:t xml:space="preserve">Ponudnik izkazuje, da je </w:t>
      </w:r>
      <w:r w:rsidRPr="009C4740">
        <w:rPr>
          <w:rFonts w:cs="Arial"/>
          <w:b/>
          <w:bCs/>
          <w:szCs w:val="20"/>
        </w:rPr>
        <w:t>v zadnjih petih (5) letih</w:t>
      </w:r>
      <w:r w:rsidRPr="009C4740">
        <w:rPr>
          <w:rFonts w:cs="Arial"/>
          <w:szCs w:val="20"/>
        </w:rPr>
        <w:t xml:space="preserve">, šteto od dneva objave obvestila o tem naročilu na portalu javnih naročil, uspešno </w:t>
      </w:r>
      <w:r w:rsidRPr="009C4740">
        <w:rPr>
          <w:rFonts w:cs="Arial"/>
          <w:b/>
          <w:bCs/>
          <w:szCs w:val="20"/>
        </w:rPr>
        <w:t xml:space="preserve">razvijal informacijsko rešitev (referenčni projekt), ki še ni v produkciji </w:t>
      </w:r>
      <w:r w:rsidRPr="009C4740">
        <w:rPr>
          <w:rFonts w:cs="Arial"/>
          <w:szCs w:val="20"/>
        </w:rPr>
        <w:t xml:space="preserve">in po tehnološki plati, obsegu in zahtevnosti izpolnjuje naslednje pogoje: </w:t>
      </w:r>
    </w:p>
    <w:p w14:paraId="438C4F63" w14:textId="77777777" w:rsidR="00093C9A" w:rsidRPr="009C4740" w:rsidRDefault="00093C9A">
      <w:pPr>
        <w:numPr>
          <w:ilvl w:val="0"/>
          <w:numId w:val="64"/>
        </w:numPr>
        <w:spacing w:line="280" w:lineRule="atLeast"/>
        <w:rPr>
          <w:rFonts w:cs="Arial"/>
          <w:szCs w:val="20"/>
        </w:rPr>
      </w:pPr>
      <w:r w:rsidRPr="009C4740">
        <w:rPr>
          <w:rFonts w:cs="Arial"/>
          <w:szCs w:val="20"/>
        </w:rPr>
        <w:t>arhitektura in obseg uporabnikov:</w:t>
      </w:r>
    </w:p>
    <w:p w14:paraId="78CE4E7F" w14:textId="77777777" w:rsidR="00093C9A" w:rsidRPr="009C4740" w:rsidRDefault="00093C9A" w:rsidP="00093C9A">
      <w:pPr>
        <w:numPr>
          <w:ilvl w:val="1"/>
          <w:numId w:val="28"/>
        </w:numPr>
        <w:spacing w:line="280" w:lineRule="atLeast"/>
        <w:ind w:left="1418" w:hanging="218"/>
        <w:rPr>
          <w:rFonts w:cs="Arial"/>
          <w:szCs w:val="20"/>
        </w:rPr>
      </w:pPr>
      <w:r w:rsidRPr="009C4740">
        <w:rPr>
          <w:rFonts w:cs="Arial"/>
          <w:szCs w:val="20"/>
        </w:rPr>
        <w:t>informacijska rešitev je izdelana v 3 ali več nivojski arhitekturi,</w:t>
      </w:r>
    </w:p>
    <w:p w14:paraId="1DA64D8F" w14:textId="77777777" w:rsidR="00093C9A" w:rsidRPr="009C4740" w:rsidRDefault="00093C9A" w:rsidP="00093C9A">
      <w:pPr>
        <w:numPr>
          <w:ilvl w:val="1"/>
          <w:numId w:val="28"/>
        </w:numPr>
        <w:spacing w:line="280" w:lineRule="atLeast"/>
        <w:ind w:left="1418" w:hanging="218"/>
        <w:rPr>
          <w:rFonts w:cs="Arial"/>
          <w:szCs w:val="20"/>
        </w:rPr>
      </w:pPr>
      <w:r w:rsidRPr="009C4740">
        <w:rPr>
          <w:rFonts w:cs="Arial"/>
          <w:szCs w:val="20"/>
        </w:rPr>
        <w:t xml:space="preserve">informacijsko rešitev uporablja vsaj 500 aktivnih imenskih uporabnikov, </w:t>
      </w:r>
    </w:p>
    <w:p w14:paraId="0FFA1E53" w14:textId="77777777" w:rsidR="00093C9A" w:rsidRPr="009C4740" w:rsidRDefault="00093C9A" w:rsidP="00093C9A">
      <w:pPr>
        <w:numPr>
          <w:ilvl w:val="1"/>
          <w:numId w:val="28"/>
        </w:numPr>
        <w:spacing w:line="280" w:lineRule="atLeast"/>
        <w:ind w:left="1418" w:hanging="218"/>
        <w:rPr>
          <w:rFonts w:cs="Arial"/>
          <w:szCs w:val="20"/>
        </w:rPr>
      </w:pPr>
      <w:r w:rsidRPr="009C4740">
        <w:rPr>
          <w:rFonts w:cs="Arial"/>
          <w:szCs w:val="20"/>
        </w:rPr>
        <w:t>informacijska rešitev je izvedena na način, da omogoča neodvisnost od tehnologije spletnih brskalnikov,</w:t>
      </w:r>
    </w:p>
    <w:p w14:paraId="096A128C" w14:textId="77777777" w:rsidR="00093C9A" w:rsidRPr="009C4740" w:rsidRDefault="00093C9A" w:rsidP="00093C9A">
      <w:pPr>
        <w:numPr>
          <w:ilvl w:val="1"/>
          <w:numId w:val="28"/>
        </w:numPr>
        <w:spacing w:line="280" w:lineRule="atLeast"/>
        <w:ind w:left="1418" w:hanging="218"/>
        <w:rPr>
          <w:rFonts w:cs="Arial"/>
          <w:szCs w:val="20"/>
        </w:rPr>
      </w:pPr>
      <w:r w:rsidRPr="009C4740">
        <w:rPr>
          <w:rFonts w:cs="Arial"/>
          <w:szCs w:val="20"/>
        </w:rPr>
        <w:t>podatkovni nivo: podatkovna baza Oracle oziroma Microsoft SQL;</w:t>
      </w:r>
    </w:p>
    <w:p w14:paraId="455647C5" w14:textId="77777777" w:rsidR="00093C9A" w:rsidRPr="009C4740" w:rsidRDefault="00093C9A" w:rsidP="00093C9A">
      <w:pPr>
        <w:numPr>
          <w:ilvl w:val="1"/>
          <w:numId w:val="28"/>
        </w:numPr>
        <w:spacing w:line="280" w:lineRule="atLeast"/>
        <w:ind w:left="1418" w:hanging="218"/>
        <w:rPr>
          <w:rFonts w:cs="Arial"/>
          <w:szCs w:val="20"/>
        </w:rPr>
      </w:pPr>
      <w:r w:rsidRPr="009C4740">
        <w:rPr>
          <w:rFonts w:cs="Arial"/>
          <w:szCs w:val="20"/>
        </w:rPr>
        <w:t xml:space="preserve">aplikacijski nivo: </w:t>
      </w:r>
      <w:proofErr w:type="spellStart"/>
      <w:r w:rsidRPr="009C4740">
        <w:rPr>
          <w:rFonts w:cs="Arial"/>
          <w:szCs w:val="20"/>
        </w:rPr>
        <w:t>JBoss</w:t>
      </w:r>
      <w:proofErr w:type="spellEnd"/>
      <w:r w:rsidRPr="009C4740">
        <w:rPr>
          <w:rFonts w:cs="Arial"/>
          <w:szCs w:val="20"/>
        </w:rPr>
        <w:t xml:space="preserve">, </w:t>
      </w:r>
      <w:proofErr w:type="spellStart"/>
      <w:r w:rsidRPr="009C4740">
        <w:rPr>
          <w:rFonts w:cs="Arial"/>
          <w:szCs w:val="20"/>
        </w:rPr>
        <w:t>Tomcat</w:t>
      </w:r>
      <w:proofErr w:type="spellEnd"/>
      <w:r w:rsidRPr="009C4740">
        <w:rPr>
          <w:rFonts w:cs="Arial"/>
          <w:szCs w:val="20"/>
        </w:rPr>
        <w:t xml:space="preserve">, </w:t>
      </w:r>
      <w:proofErr w:type="spellStart"/>
      <w:r w:rsidRPr="009C4740">
        <w:rPr>
          <w:rFonts w:cs="Arial"/>
          <w:szCs w:val="20"/>
        </w:rPr>
        <w:t>Wildfly</w:t>
      </w:r>
      <w:proofErr w:type="spellEnd"/>
      <w:r w:rsidRPr="009C4740">
        <w:rPr>
          <w:rFonts w:cs="Arial"/>
          <w:szCs w:val="20"/>
        </w:rPr>
        <w:t xml:space="preserve"> ali drugo Java izvajalno okolje oziroma Microsoft IIS;</w:t>
      </w:r>
    </w:p>
    <w:p w14:paraId="1A0C3247" w14:textId="77777777" w:rsidR="00093C9A" w:rsidRPr="009C4740" w:rsidRDefault="00093C9A" w:rsidP="00093C9A">
      <w:pPr>
        <w:numPr>
          <w:ilvl w:val="1"/>
          <w:numId w:val="28"/>
        </w:numPr>
        <w:spacing w:line="280" w:lineRule="atLeast"/>
        <w:ind w:left="1418" w:hanging="218"/>
        <w:rPr>
          <w:rFonts w:cs="Arial"/>
          <w:szCs w:val="20"/>
        </w:rPr>
      </w:pPr>
      <w:r w:rsidRPr="009C4740">
        <w:rPr>
          <w:rFonts w:cs="Arial"/>
          <w:szCs w:val="20"/>
        </w:rPr>
        <w:t xml:space="preserve">predstavitveni nivo: </w:t>
      </w:r>
      <w:proofErr w:type="spellStart"/>
      <w:r w:rsidRPr="009C4740">
        <w:rPr>
          <w:rFonts w:cs="Arial"/>
          <w:szCs w:val="20"/>
        </w:rPr>
        <w:t>React</w:t>
      </w:r>
      <w:proofErr w:type="spellEnd"/>
      <w:r w:rsidRPr="009C4740">
        <w:rPr>
          <w:rFonts w:cs="Arial"/>
          <w:szCs w:val="20"/>
        </w:rPr>
        <w:t xml:space="preserve">, </w:t>
      </w:r>
      <w:proofErr w:type="spellStart"/>
      <w:r w:rsidRPr="009C4740">
        <w:rPr>
          <w:rFonts w:cs="Arial"/>
          <w:szCs w:val="20"/>
        </w:rPr>
        <w:t>Angular</w:t>
      </w:r>
      <w:proofErr w:type="spellEnd"/>
      <w:r w:rsidRPr="009C4740">
        <w:rPr>
          <w:rFonts w:cs="Arial"/>
          <w:szCs w:val="20"/>
        </w:rPr>
        <w:t xml:space="preserve"> oziroma .Net. </w:t>
      </w:r>
    </w:p>
    <w:p w14:paraId="60F17BDF" w14:textId="77777777" w:rsidR="00093C9A" w:rsidRPr="009C4740" w:rsidRDefault="00093C9A">
      <w:pPr>
        <w:numPr>
          <w:ilvl w:val="0"/>
          <w:numId w:val="64"/>
        </w:numPr>
        <w:spacing w:line="280" w:lineRule="atLeast"/>
        <w:rPr>
          <w:rFonts w:cs="Arial"/>
          <w:szCs w:val="20"/>
        </w:rPr>
      </w:pPr>
      <w:r w:rsidRPr="009C4740">
        <w:rPr>
          <w:rFonts w:cs="Arial"/>
          <w:szCs w:val="20"/>
        </w:rPr>
        <w:t>uporaba spletnih storitev za povezovanje sistemov:</w:t>
      </w:r>
    </w:p>
    <w:p w14:paraId="2B2A0F0D" w14:textId="77777777" w:rsidR="00093C9A" w:rsidRPr="009C4740" w:rsidRDefault="00093C9A" w:rsidP="00093C9A">
      <w:pPr>
        <w:numPr>
          <w:ilvl w:val="1"/>
          <w:numId w:val="28"/>
        </w:numPr>
        <w:spacing w:line="280" w:lineRule="atLeast"/>
        <w:ind w:left="1418" w:hanging="284"/>
        <w:rPr>
          <w:rFonts w:cs="Arial"/>
          <w:szCs w:val="20"/>
        </w:rPr>
      </w:pPr>
      <w:r w:rsidRPr="009C4740">
        <w:rPr>
          <w:rFonts w:cs="Arial"/>
          <w:szCs w:val="20"/>
        </w:rPr>
        <w:t xml:space="preserve">informacijska rešitev obsega integracijo najmanj treh različnih podatkovnih virov ali sistemov, </w:t>
      </w:r>
    </w:p>
    <w:p w14:paraId="079034ED" w14:textId="77777777" w:rsidR="00093C9A" w:rsidRPr="009C4740" w:rsidRDefault="00093C9A" w:rsidP="00093C9A">
      <w:pPr>
        <w:numPr>
          <w:ilvl w:val="1"/>
          <w:numId w:val="28"/>
        </w:numPr>
        <w:spacing w:line="280" w:lineRule="atLeast"/>
        <w:ind w:left="1418" w:hanging="284"/>
        <w:rPr>
          <w:rFonts w:cs="Arial"/>
          <w:szCs w:val="20"/>
        </w:rPr>
      </w:pPr>
      <w:proofErr w:type="spellStart"/>
      <w:r w:rsidRPr="009C4740">
        <w:rPr>
          <w:rFonts w:cs="Arial"/>
          <w:szCs w:val="20"/>
        </w:rPr>
        <w:t>Apache</w:t>
      </w:r>
      <w:proofErr w:type="spellEnd"/>
      <w:r w:rsidRPr="009C4740">
        <w:rPr>
          <w:rFonts w:cs="Arial"/>
          <w:szCs w:val="20"/>
        </w:rPr>
        <w:t xml:space="preserve"> </w:t>
      </w:r>
      <w:proofErr w:type="spellStart"/>
      <w:r w:rsidRPr="009C4740">
        <w:rPr>
          <w:rFonts w:cs="Arial"/>
          <w:szCs w:val="20"/>
        </w:rPr>
        <w:t>Solr</w:t>
      </w:r>
      <w:proofErr w:type="spellEnd"/>
      <w:r w:rsidRPr="009C4740">
        <w:rPr>
          <w:rFonts w:cs="Arial"/>
          <w:szCs w:val="20"/>
        </w:rPr>
        <w:t xml:space="preserve"> za izvajanje iskalnih funkcij po besedilih in dokumentih (na osnovi vsaj 10.000 dokumentov),</w:t>
      </w:r>
    </w:p>
    <w:p w14:paraId="424B1B59" w14:textId="77777777" w:rsidR="00093C9A" w:rsidRPr="009C4740" w:rsidRDefault="00093C9A" w:rsidP="00093C9A">
      <w:pPr>
        <w:numPr>
          <w:ilvl w:val="1"/>
          <w:numId w:val="28"/>
        </w:numPr>
        <w:spacing w:line="280" w:lineRule="atLeast"/>
        <w:ind w:left="1418" w:hanging="284"/>
        <w:rPr>
          <w:rFonts w:cs="Arial"/>
          <w:szCs w:val="20"/>
        </w:rPr>
      </w:pPr>
      <w:r w:rsidRPr="009C4740">
        <w:rPr>
          <w:rFonts w:cs="Arial"/>
          <w:szCs w:val="20"/>
        </w:rPr>
        <w:t xml:space="preserve">informacijska rešitev omogoča izmenjavo podatkov med integriranimi sistemi (preko SOAP, REST, XML ipd.), </w:t>
      </w:r>
    </w:p>
    <w:p w14:paraId="56650876" w14:textId="77777777" w:rsidR="00093C9A" w:rsidRPr="009C4740" w:rsidRDefault="00093C9A" w:rsidP="00093C9A">
      <w:pPr>
        <w:numPr>
          <w:ilvl w:val="1"/>
          <w:numId w:val="28"/>
        </w:numPr>
        <w:spacing w:line="280" w:lineRule="atLeast"/>
        <w:ind w:left="1418" w:hanging="284"/>
        <w:rPr>
          <w:rFonts w:cs="Arial"/>
          <w:szCs w:val="20"/>
        </w:rPr>
      </w:pPr>
      <w:r w:rsidRPr="009C4740">
        <w:rPr>
          <w:rFonts w:cs="Arial"/>
          <w:szCs w:val="20"/>
        </w:rPr>
        <w:t>informacijska rešitev omogoča izmenjavo elektronskih dokumentov (</w:t>
      </w:r>
      <w:proofErr w:type="spellStart"/>
      <w:r w:rsidRPr="009C4740">
        <w:rPr>
          <w:rFonts w:cs="Arial"/>
          <w:szCs w:val="20"/>
        </w:rPr>
        <w:t>pdf</w:t>
      </w:r>
      <w:proofErr w:type="spellEnd"/>
      <w:r w:rsidRPr="009C4740">
        <w:rPr>
          <w:rFonts w:cs="Arial"/>
          <w:szCs w:val="20"/>
        </w:rPr>
        <w:t xml:space="preserve">., doc., </w:t>
      </w:r>
      <w:proofErr w:type="spellStart"/>
      <w:r w:rsidRPr="009C4740">
        <w:rPr>
          <w:rFonts w:cs="Arial"/>
          <w:szCs w:val="20"/>
        </w:rPr>
        <w:t>xls</w:t>
      </w:r>
      <w:proofErr w:type="spellEnd"/>
      <w:r w:rsidRPr="009C4740">
        <w:rPr>
          <w:rFonts w:cs="Arial"/>
          <w:szCs w:val="20"/>
        </w:rPr>
        <w:t xml:space="preserve"> ali podobnih).</w:t>
      </w:r>
    </w:p>
    <w:p w14:paraId="7D027C9E" w14:textId="77777777" w:rsidR="00093C9A" w:rsidRPr="009C4740" w:rsidRDefault="00093C9A">
      <w:pPr>
        <w:numPr>
          <w:ilvl w:val="0"/>
          <w:numId w:val="64"/>
        </w:numPr>
        <w:spacing w:line="280" w:lineRule="atLeast"/>
        <w:rPr>
          <w:rFonts w:cs="Arial"/>
          <w:szCs w:val="20"/>
        </w:rPr>
      </w:pPr>
      <w:r w:rsidRPr="009C4740">
        <w:rPr>
          <w:rFonts w:cs="Arial"/>
          <w:szCs w:val="20"/>
        </w:rPr>
        <w:t xml:space="preserve">podatkovno modeliranje in relacijske podatkovne zbirke: </w:t>
      </w:r>
    </w:p>
    <w:p w14:paraId="6373ACDC" w14:textId="77777777" w:rsidR="00093C9A" w:rsidRPr="009C4740" w:rsidRDefault="00093C9A" w:rsidP="00093C9A">
      <w:pPr>
        <w:numPr>
          <w:ilvl w:val="1"/>
          <w:numId w:val="29"/>
        </w:numPr>
        <w:spacing w:line="280" w:lineRule="atLeast"/>
        <w:ind w:left="1418" w:hanging="284"/>
        <w:rPr>
          <w:rFonts w:cs="Arial"/>
          <w:bCs/>
          <w:iCs/>
          <w:szCs w:val="20"/>
        </w:rPr>
      </w:pPr>
      <w:r w:rsidRPr="009C4740">
        <w:rPr>
          <w:rFonts w:cs="Arial"/>
          <w:szCs w:val="20"/>
        </w:rPr>
        <w:t xml:space="preserve">informacijska rešitev vsebuje različne tabele, poglede in procedure. </w:t>
      </w:r>
    </w:p>
    <w:p w14:paraId="67BB70AD" w14:textId="77777777" w:rsidR="00093C9A" w:rsidRPr="009C4740" w:rsidRDefault="00093C9A" w:rsidP="00556CFB">
      <w:pPr>
        <w:rPr>
          <w:rFonts w:cs="Arial"/>
          <w:b/>
          <w:szCs w:val="20"/>
        </w:rPr>
      </w:pPr>
    </w:p>
    <w:p w14:paraId="1CDE8740" w14:textId="77777777" w:rsidR="00093C9A" w:rsidRPr="009C4740" w:rsidRDefault="00093C9A" w:rsidP="00093C9A">
      <w:pPr>
        <w:spacing w:line="280" w:lineRule="atLeast"/>
        <w:rPr>
          <w:rFonts w:cs="Arial"/>
          <w:bCs/>
          <w:iCs/>
          <w:szCs w:val="20"/>
        </w:rPr>
      </w:pPr>
      <w:r w:rsidRPr="009C4740">
        <w:rPr>
          <w:rFonts w:cs="Arial"/>
          <w:bCs/>
          <w:iCs/>
          <w:szCs w:val="20"/>
        </w:rPr>
        <w:t>Ponudnik potrjuje, da razvoj informacijske rešitve poteka na podlagi pogodbe z referenčnim naročnikom, ki je bila sklenjena pred dnem objave obvestila o tem naročilu, da je bil program za izvedbo (PZI), iz katerega izhaja, da bo informacijski sistem izpolnjeval zgoraj navedene pogoje, potrjen pred dnem objave obvestila o tem naročilu in ga je potrdil referenčni naročnik, upravljalec centralne strežniške infrastrukture v državni upravi (MJU) ali drug za to pooblaščeni subjekt v konkretnem primeru, in da so vsi elementi točk a), b) in c) iz prejšnjega odstavka vključeni v fazo referenčnega projekta, ki je že bila v celoti izvedena in potrjena s strani referenčnega naročnika, kar ponudnik izkaže s prevzemnim zapisnikom ali poročilom o opravljenih storitvah v posamezni fazi razvoja informacijske rešitve, ki ga je referenčni naročnik potrdil.</w:t>
      </w:r>
    </w:p>
    <w:p w14:paraId="1FF75308" w14:textId="77777777" w:rsidR="00093C9A" w:rsidRPr="009C4740" w:rsidRDefault="00093C9A" w:rsidP="00556CFB">
      <w:pPr>
        <w:rPr>
          <w:rFonts w:cs="Arial"/>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6002"/>
      </w:tblGrid>
      <w:tr w:rsidR="00093C9A" w:rsidRPr="009C4740" w14:paraId="1A8DF103" w14:textId="77777777" w:rsidTr="00A4623A">
        <w:tc>
          <w:tcPr>
            <w:tcW w:w="2977" w:type="dxa"/>
            <w:shd w:val="clear" w:color="auto" w:fill="D9D9D9" w:themeFill="background1" w:themeFillShade="D9"/>
          </w:tcPr>
          <w:p w14:paraId="6E3916E5" w14:textId="77777777" w:rsidR="00093C9A" w:rsidRPr="009C4740" w:rsidRDefault="00093C9A" w:rsidP="00F56ED8">
            <w:pPr>
              <w:spacing w:before="60" w:after="60"/>
              <w:jc w:val="left"/>
              <w:rPr>
                <w:rFonts w:cs="Arial"/>
                <w:b/>
                <w:bCs/>
                <w:szCs w:val="20"/>
              </w:rPr>
            </w:pPr>
            <w:r w:rsidRPr="009C4740">
              <w:rPr>
                <w:rFonts w:cs="Arial"/>
                <w:b/>
                <w:bCs/>
                <w:szCs w:val="20"/>
              </w:rPr>
              <w:t>Naziv</w:t>
            </w:r>
            <w:r w:rsidRPr="009C4740">
              <w:rPr>
                <w:rFonts w:cs="Arial"/>
                <w:b/>
                <w:szCs w:val="20"/>
              </w:rPr>
              <w:t xml:space="preserve"> referenčnega projekta</w:t>
            </w:r>
          </w:p>
        </w:tc>
        <w:permStart w:id="225990001" w:edGrp="everyone"/>
        <w:tc>
          <w:tcPr>
            <w:tcW w:w="6095" w:type="dxa"/>
            <w:shd w:val="clear" w:color="auto" w:fill="auto"/>
            <w:vAlign w:val="center"/>
          </w:tcPr>
          <w:p w14:paraId="1F3049DA" w14:textId="77777777" w:rsidR="00093C9A" w:rsidRPr="009C4740" w:rsidRDefault="008458E6" w:rsidP="00A4623A">
            <w:pPr>
              <w:spacing w:before="60" w:after="60"/>
              <w:rPr>
                <w:rFonts w:cs="Arial"/>
                <w:bCs/>
                <w:szCs w:val="20"/>
              </w:rPr>
            </w:pPr>
            <w:r w:rsidRPr="009C4740">
              <w:rPr>
                <w:rFonts w:cs="Arial"/>
                <w:szCs w:val="20"/>
              </w:rPr>
              <w:fldChar w:fldCharType="begin">
                <w:ffData>
                  <w:name w:val="Besedilo8"/>
                  <w:enabled/>
                  <w:calcOnExit w:val="0"/>
                  <w:textInput/>
                </w:ffData>
              </w:fldChar>
            </w:r>
            <w:r w:rsidR="00093C9A" w:rsidRPr="009C4740">
              <w:rPr>
                <w:rFonts w:cs="Arial"/>
                <w:szCs w:val="20"/>
              </w:rPr>
              <w:instrText xml:space="preserve"> FORMTEXT </w:instrText>
            </w:r>
            <w:r w:rsidRPr="009C4740">
              <w:rPr>
                <w:rFonts w:cs="Arial"/>
                <w:szCs w:val="20"/>
              </w:rPr>
            </w:r>
            <w:r w:rsidRPr="009C4740">
              <w:rPr>
                <w:rFonts w:cs="Arial"/>
                <w:szCs w:val="20"/>
              </w:rPr>
              <w:fldChar w:fldCharType="separate"/>
            </w:r>
            <w:r w:rsidR="00093C9A" w:rsidRPr="009C4740">
              <w:rPr>
                <w:rFonts w:cs="Arial"/>
                <w:szCs w:val="20"/>
              </w:rPr>
              <w:t> </w:t>
            </w:r>
            <w:r w:rsidR="00093C9A" w:rsidRPr="009C4740">
              <w:rPr>
                <w:rFonts w:cs="Arial"/>
                <w:szCs w:val="20"/>
              </w:rPr>
              <w:t> </w:t>
            </w:r>
            <w:r w:rsidR="00093C9A" w:rsidRPr="009C4740">
              <w:rPr>
                <w:rFonts w:cs="Arial"/>
                <w:szCs w:val="20"/>
              </w:rPr>
              <w:t> </w:t>
            </w:r>
            <w:r w:rsidR="00093C9A" w:rsidRPr="009C4740">
              <w:rPr>
                <w:rFonts w:cs="Arial"/>
                <w:szCs w:val="20"/>
              </w:rPr>
              <w:t> </w:t>
            </w:r>
            <w:r w:rsidR="00093C9A" w:rsidRPr="009C4740">
              <w:rPr>
                <w:rFonts w:cs="Arial"/>
                <w:szCs w:val="20"/>
              </w:rPr>
              <w:t> </w:t>
            </w:r>
            <w:r w:rsidRPr="009C4740">
              <w:rPr>
                <w:rFonts w:cs="Arial"/>
                <w:szCs w:val="20"/>
              </w:rPr>
              <w:fldChar w:fldCharType="end"/>
            </w:r>
            <w:permEnd w:id="225990001"/>
          </w:p>
        </w:tc>
      </w:tr>
      <w:tr w:rsidR="00093C9A" w:rsidRPr="009C4740" w14:paraId="36A4D20E" w14:textId="77777777" w:rsidTr="00A4623A">
        <w:tc>
          <w:tcPr>
            <w:tcW w:w="2977" w:type="dxa"/>
            <w:shd w:val="clear" w:color="auto" w:fill="D9D9D9" w:themeFill="background1" w:themeFillShade="D9"/>
          </w:tcPr>
          <w:p w14:paraId="5263B823" w14:textId="77777777" w:rsidR="00093C9A" w:rsidRPr="009C4740" w:rsidDel="00B96E0E" w:rsidRDefault="00093C9A" w:rsidP="00F56ED8">
            <w:pPr>
              <w:spacing w:before="60" w:after="60"/>
              <w:jc w:val="left"/>
              <w:rPr>
                <w:rFonts w:cs="Arial"/>
                <w:b/>
                <w:bCs/>
                <w:szCs w:val="20"/>
              </w:rPr>
            </w:pPr>
            <w:r w:rsidRPr="009C4740">
              <w:rPr>
                <w:rFonts w:cs="Arial"/>
                <w:b/>
                <w:bCs/>
                <w:szCs w:val="20"/>
              </w:rPr>
              <w:t xml:space="preserve">Pravna podlaga za izvedbo referenčnega projekta </w:t>
            </w:r>
          </w:p>
        </w:tc>
        <w:tc>
          <w:tcPr>
            <w:tcW w:w="6095" w:type="dxa"/>
            <w:shd w:val="clear" w:color="auto" w:fill="auto"/>
            <w:vAlign w:val="center"/>
          </w:tcPr>
          <w:p w14:paraId="569BEB75" w14:textId="77777777" w:rsidR="00093C9A" w:rsidRPr="009C4740" w:rsidRDefault="00093C9A" w:rsidP="00A4623A">
            <w:pPr>
              <w:spacing w:before="60" w:after="60"/>
              <w:rPr>
                <w:rFonts w:cs="Arial"/>
                <w:szCs w:val="20"/>
              </w:rPr>
            </w:pPr>
            <w:r w:rsidRPr="009C4740">
              <w:rPr>
                <w:rFonts w:cs="Arial"/>
                <w:szCs w:val="20"/>
              </w:rPr>
              <w:t>[pogodba / naročilnica št. …. z dne ….]</w:t>
            </w:r>
          </w:p>
        </w:tc>
      </w:tr>
      <w:tr w:rsidR="00093C9A" w:rsidRPr="009C4740" w14:paraId="79739F88" w14:textId="77777777" w:rsidTr="00A4623A">
        <w:trPr>
          <w:trHeight w:val="625"/>
        </w:trPr>
        <w:tc>
          <w:tcPr>
            <w:tcW w:w="2977" w:type="dxa"/>
            <w:shd w:val="clear" w:color="auto" w:fill="D9D9D9" w:themeFill="background1" w:themeFillShade="D9"/>
          </w:tcPr>
          <w:p w14:paraId="6C1B21CC" w14:textId="77777777" w:rsidR="00093C9A" w:rsidRPr="009C4740" w:rsidRDefault="00093C9A" w:rsidP="00F56ED8">
            <w:pPr>
              <w:spacing w:before="60" w:after="60"/>
              <w:jc w:val="left"/>
              <w:rPr>
                <w:rFonts w:cs="Arial"/>
                <w:b/>
                <w:bCs/>
                <w:szCs w:val="20"/>
              </w:rPr>
            </w:pPr>
            <w:r w:rsidRPr="009C4740">
              <w:rPr>
                <w:rFonts w:cs="Arial"/>
                <w:b/>
                <w:bCs/>
                <w:szCs w:val="20"/>
              </w:rPr>
              <w:lastRenderedPageBreak/>
              <w:t xml:space="preserve">Referenčni naročnik </w:t>
            </w:r>
          </w:p>
        </w:tc>
        <w:permStart w:id="937509433" w:edGrp="everyone"/>
        <w:tc>
          <w:tcPr>
            <w:tcW w:w="6095" w:type="dxa"/>
            <w:shd w:val="clear" w:color="auto" w:fill="auto"/>
            <w:vAlign w:val="center"/>
          </w:tcPr>
          <w:p w14:paraId="67EC9095" w14:textId="77777777" w:rsidR="00093C9A" w:rsidRPr="009C4740" w:rsidRDefault="008458E6" w:rsidP="00A4623A">
            <w:pPr>
              <w:spacing w:before="60" w:after="60"/>
              <w:rPr>
                <w:rFonts w:cs="Arial"/>
                <w:bCs/>
                <w:szCs w:val="20"/>
              </w:rPr>
            </w:pPr>
            <w:r w:rsidRPr="009C4740">
              <w:rPr>
                <w:rFonts w:cs="Arial"/>
                <w:szCs w:val="20"/>
              </w:rPr>
              <w:fldChar w:fldCharType="begin">
                <w:ffData>
                  <w:name w:val="Besedilo8"/>
                  <w:enabled/>
                  <w:calcOnExit w:val="0"/>
                  <w:textInput/>
                </w:ffData>
              </w:fldChar>
            </w:r>
            <w:r w:rsidR="00093C9A" w:rsidRPr="009C4740">
              <w:rPr>
                <w:rFonts w:cs="Arial"/>
                <w:szCs w:val="20"/>
              </w:rPr>
              <w:instrText xml:space="preserve"> FORMTEXT </w:instrText>
            </w:r>
            <w:r w:rsidRPr="009C4740">
              <w:rPr>
                <w:rFonts w:cs="Arial"/>
                <w:szCs w:val="20"/>
              </w:rPr>
            </w:r>
            <w:r w:rsidRPr="009C4740">
              <w:rPr>
                <w:rFonts w:cs="Arial"/>
                <w:szCs w:val="20"/>
              </w:rPr>
              <w:fldChar w:fldCharType="separate"/>
            </w:r>
            <w:r w:rsidR="00093C9A" w:rsidRPr="009C4740">
              <w:rPr>
                <w:rFonts w:cs="Arial"/>
                <w:szCs w:val="20"/>
              </w:rPr>
              <w:t> </w:t>
            </w:r>
            <w:r w:rsidR="00093C9A" w:rsidRPr="009C4740">
              <w:rPr>
                <w:rFonts w:cs="Arial"/>
                <w:szCs w:val="20"/>
              </w:rPr>
              <w:t> </w:t>
            </w:r>
            <w:r w:rsidR="00093C9A" w:rsidRPr="009C4740">
              <w:rPr>
                <w:rFonts w:cs="Arial"/>
                <w:szCs w:val="20"/>
              </w:rPr>
              <w:t> </w:t>
            </w:r>
            <w:r w:rsidR="00093C9A" w:rsidRPr="009C4740">
              <w:rPr>
                <w:rFonts w:cs="Arial"/>
                <w:szCs w:val="20"/>
              </w:rPr>
              <w:t> </w:t>
            </w:r>
            <w:r w:rsidR="00093C9A" w:rsidRPr="009C4740">
              <w:rPr>
                <w:rFonts w:cs="Arial"/>
                <w:szCs w:val="20"/>
              </w:rPr>
              <w:t> </w:t>
            </w:r>
            <w:r w:rsidRPr="009C4740">
              <w:rPr>
                <w:rFonts w:cs="Arial"/>
                <w:szCs w:val="20"/>
              </w:rPr>
              <w:fldChar w:fldCharType="end"/>
            </w:r>
            <w:permEnd w:id="937509433"/>
          </w:p>
        </w:tc>
      </w:tr>
      <w:tr w:rsidR="00093C9A" w:rsidRPr="009C4740" w14:paraId="28D28C07" w14:textId="77777777" w:rsidTr="00A4623A">
        <w:tc>
          <w:tcPr>
            <w:tcW w:w="2977" w:type="dxa"/>
            <w:shd w:val="clear" w:color="auto" w:fill="D9D9D9" w:themeFill="background1" w:themeFillShade="D9"/>
          </w:tcPr>
          <w:p w14:paraId="63BC2AD3" w14:textId="77777777" w:rsidR="00093C9A" w:rsidRPr="009C4740" w:rsidRDefault="00093C9A" w:rsidP="00F56ED8">
            <w:pPr>
              <w:spacing w:before="60" w:after="60"/>
              <w:jc w:val="left"/>
              <w:rPr>
                <w:rFonts w:cs="Arial"/>
                <w:b/>
                <w:bCs/>
                <w:szCs w:val="20"/>
              </w:rPr>
            </w:pPr>
            <w:r w:rsidRPr="009C4740">
              <w:rPr>
                <w:rFonts w:cs="Arial"/>
                <w:b/>
                <w:szCs w:val="20"/>
              </w:rPr>
              <w:t xml:space="preserve">Izvajalec </w:t>
            </w:r>
            <w:r w:rsidRPr="009C4740">
              <w:rPr>
                <w:rFonts w:cs="Arial"/>
                <w:b/>
                <w:bCs/>
                <w:iCs/>
                <w:szCs w:val="20"/>
              </w:rPr>
              <w:t>(navedite, ali ste nastopali kot samostojni izvajalec, podizvajalec ali partner v skupni ponudbi in v kolikšnem odstotku)</w:t>
            </w:r>
          </w:p>
        </w:tc>
        <w:permStart w:id="1669086367" w:edGrp="everyone"/>
        <w:tc>
          <w:tcPr>
            <w:tcW w:w="6095" w:type="dxa"/>
            <w:shd w:val="clear" w:color="auto" w:fill="auto"/>
            <w:vAlign w:val="center"/>
          </w:tcPr>
          <w:p w14:paraId="44C3DBC2" w14:textId="77777777" w:rsidR="00093C9A" w:rsidRPr="009C4740" w:rsidRDefault="008458E6" w:rsidP="00A4623A">
            <w:pPr>
              <w:spacing w:before="60" w:after="60"/>
              <w:rPr>
                <w:rFonts w:cs="Arial"/>
                <w:bCs/>
                <w:szCs w:val="20"/>
              </w:rPr>
            </w:pPr>
            <w:r w:rsidRPr="009C4740">
              <w:rPr>
                <w:rFonts w:cs="Arial"/>
                <w:szCs w:val="20"/>
              </w:rPr>
              <w:fldChar w:fldCharType="begin">
                <w:ffData>
                  <w:name w:val="Besedilo8"/>
                  <w:enabled/>
                  <w:calcOnExit w:val="0"/>
                  <w:textInput/>
                </w:ffData>
              </w:fldChar>
            </w:r>
            <w:r w:rsidR="00093C9A" w:rsidRPr="009C4740">
              <w:rPr>
                <w:rFonts w:cs="Arial"/>
                <w:szCs w:val="20"/>
              </w:rPr>
              <w:instrText xml:space="preserve"> FORMTEXT </w:instrText>
            </w:r>
            <w:r w:rsidRPr="009C4740">
              <w:rPr>
                <w:rFonts w:cs="Arial"/>
                <w:szCs w:val="20"/>
              </w:rPr>
            </w:r>
            <w:r w:rsidRPr="009C4740">
              <w:rPr>
                <w:rFonts w:cs="Arial"/>
                <w:szCs w:val="20"/>
              </w:rPr>
              <w:fldChar w:fldCharType="separate"/>
            </w:r>
            <w:r w:rsidR="00093C9A" w:rsidRPr="009C4740">
              <w:rPr>
                <w:rFonts w:cs="Arial"/>
                <w:szCs w:val="20"/>
              </w:rPr>
              <w:t> </w:t>
            </w:r>
            <w:r w:rsidR="00093C9A" w:rsidRPr="009C4740">
              <w:rPr>
                <w:rFonts w:cs="Arial"/>
                <w:szCs w:val="20"/>
              </w:rPr>
              <w:t> </w:t>
            </w:r>
            <w:r w:rsidR="00093C9A" w:rsidRPr="009C4740">
              <w:rPr>
                <w:rFonts w:cs="Arial"/>
                <w:szCs w:val="20"/>
              </w:rPr>
              <w:t> </w:t>
            </w:r>
            <w:r w:rsidR="00093C9A" w:rsidRPr="009C4740">
              <w:rPr>
                <w:rFonts w:cs="Arial"/>
                <w:szCs w:val="20"/>
              </w:rPr>
              <w:t> </w:t>
            </w:r>
            <w:r w:rsidR="00093C9A" w:rsidRPr="009C4740">
              <w:rPr>
                <w:rFonts w:cs="Arial"/>
                <w:szCs w:val="20"/>
              </w:rPr>
              <w:t> </w:t>
            </w:r>
            <w:r w:rsidRPr="009C4740">
              <w:rPr>
                <w:rFonts w:cs="Arial"/>
                <w:szCs w:val="20"/>
              </w:rPr>
              <w:fldChar w:fldCharType="end"/>
            </w:r>
            <w:permEnd w:id="1669086367"/>
          </w:p>
        </w:tc>
      </w:tr>
      <w:tr w:rsidR="00093C9A" w:rsidRPr="009C4740" w14:paraId="61DDC966" w14:textId="77777777" w:rsidTr="00A4623A">
        <w:tc>
          <w:tcPr>
            <w:tcW w:w="2977" w:type="dxa"/>
            <w:shd w:val="clear" w:color="auto" w:fill="D9D9D9" w:themeFill="background1" w:themeFillShade="D9"/>
          </w:tcPr>
          <w:p w14:paraId="3052A742" w14:textId="77777777" w:rsidR="00093C9A" w:rsidRPr="009C4740" w:rsidRDefault="00093C9A" w:rsidP="00A4623A">
            <w:pPr>
              <w:spacing w:before="60" w:after="60"/>
              <w:jc w:val="left"/>
              <w:rPr>
                <w:rFonts w:cs="Arial"/>
                <w:b/>
                <w:bCs/>
                <w:szCs w:val="20"/>
              </w:rPr>
            </w:pPr>
            <w:r w:rsidRPr="009C4740">
              <w:rPr>
                <w:rFonts w:cs="Arial"/>
                <w:b/>
                <w:szCs w:val="20"/>
              </w:rPr>
              <w:t xml:space="preserve">Datum začetka in predvidenega zaključka (produkcije) referenčnega projekta </w:t>
            </w:r>
          </w:p>
        </w:tc>
        <w:permStart w:id="1477724340" w:edGrp="everyone"/>
        <w:tc>
          <w:tcPr>
            <w:tcW w:w="6095" w:type="dxa"/>
            <w:shd w:val="clear" w:color="auto" w:fill="auto"/>
            <w:vAlign w:val="center"/>
          </w:tcPr>
          <w:p w14:paraId="6DE76A16" w14:textId="77777777" w:rsidR="00093C9A" w:rsidRPr="009C4740" w:rsidRDefault="008458E6" w:rsidP="00A4623A">
            <w:pPr>
              <w:spacing w:before="60" w:after="60"/>
              <w:rPr>
                <w:rFonts w:cs="Arial"/>
                <w:bCs/>
                <w:szCs w:val="20"/>
              </w:rPr>
            </w:pPr>
            <w:r w:rsidRPr="009C4740">
              <w:rPr>
                <w:rFonts w:cs="Arial"/>
                <w:szCs w:val="20"/>
              </w:rPr>
              <w:fldChar w:fldCharType="begin">
                <w:ffData>
                  <w:name w:val="Besedilo8"/>
                  <w:enabled/>
                  <w:calcOnExit w:val="0"/>
                  <w:textInput/>
                </w:ffData>
              </w:fldChar>
            </w:r>
            <w:r w:rsidR="00093C9A" w:rsidRPr="009C4740">
              <w:rPr>
                <w:rFonts w:cs="Arial"/>
                <w:szCs w:val="20"/>
              </w:rPr>
              <w:instrText xml:space="preserve"> FORMTEXT </w:instrText>
            </w:r>
            <w:r w:rsidRPr="009C4740">
              <w:rPr>
                <w:rFonts w:cs="Arial"/>
                <w:szCs w:val="20"/>
              </w:rPr>
            </w:r>
            <w:r w:rsidRPr="009C4740">
              <w:rPr>
                <w:rFonts w:cs="Arial"/>
                <w:szCs w:val="20"/>
              </w:rPr>
              <w:fldChar w:fldCharType="separate"/>
            </w:r>
            <w:r w:rsidR="00093C9A" w:rsidRPr="009C4740">
              <w:rPr>
                <w:rFonts w:cs="Arial"/>
                <w:szCs w:val="20"/>
              </w:rPr>
              <w:t> </w:t>
            </w:r>
            <w:r w:rsidR="00093C9A" w:rsidRPr="009C4740">
              <w:rPr>
                <w:rFonts w:cs="Arial"/>
                <w:szCs w:val="20"/>
              </w:rPr>
              <w:t> </w:t>
            </w:r>
            <w:r w:rsidR="00093C9A" w:rsidRPr="009C4740">
              <w:rPr>
                <w:rFonts w:cs="Arial"/>
                <w:szCs w:val="20"/>
              </w:rPr>
              <w:t> </w:t>
            </w:r>
            <w:r w:rsidR="00093C9A" w:rsidRPr="009C4740">
              <w:rPr>
                <w:rFonts w:cs="Arial"/>
                <w:szCs w:val="20"/>
              </w:rPr>
              <w:t> </w:t>
            </w:r>
            <w:r w:rsidR="00093C9A" w:rsidRPr="009C4740">
              <w:rPr>
                <w:rFonts w:cs="Arial"/>
                <w:szCs w:val="20"/>
              </w:rPr>
              <w:t> </w:t>
            </w:r>
            <w:r w:rsidRPr="009C4740">
              <w:rPr>
                <w:rFonts w:cs="Arial"/>
                <w:szCs w:val="20"/>
              </w:rPr>
              <w:fldChar w:fldCharType="end"/>
            </w:r>
            <w:permEnd w:id="1477724340"/>
          </w:p>
        </w:tc>
      </w:tr>
      <w:tr w:rsidR="00093C9A" w:rsidRPr="009C4740" w14:paraId="6F01AF7D" w14:textId="77777777" w:rsidTr="00A4623A">
        <w:tc>
          <w:tcPr>
            <w:tcW w:w="2977" w:type="dxa"/>
            <w:shd w:val="clear" w:color="auto" w:fill="D9D9D9" w:themeFill="background1" w:themeFillShade="D9"/>
          </w:tcPr>
          <w:p w14:paraId="14842E31" w14:textId="77777777" w:rsidR="00093C9A" w:rsidRPr="009C4740" w:rsidRDefault="00093C9A" w:rsidP="00F56ED8">
            <w:pPr>
              <w:spacing w:before="60" w:after="60"/>
              <w:jc w:val="left"/>
              <w:rPr>
                <w:rFonts w:cs="Arial"/>
                <w:b/>
                <w:bCs/>
                <w:szCs w:val="20"/>
              </w:rPr>
            </w:pPr>
            <w:r w:rsidRPr="009C4740">
              <w:rPr>
                <w:rFonts w:cs="Arial"/>
                <w:b/>
                <w:szCs w:val="20"/>
              </w:rPr>
              <w:t>Kontaktna oseba pri referenčnem naročniku, ki lahko potrdi referenco (ime in priimek, e-pošta in tel. št.)</w:t>
            </w:r>
          </w:p>
        </w:tc>
        <w:permStart w:id="1889808439" w:edGrp="everyone"/>
        <w:tc>
          <w:tcPr>
            <w:tcW w:w="6095" w:type="dxa"/>
            <w:shd w:val="clear" w:color="auto" w:fill="auto"/>
            <w:vAlign w:val="center"/>
          </w:tcPr>
          <w:p w14:paraId="2DECC300" w14:textId="77777777" w:rsidR="00093C9A" w:rsidRPr="009C4740" w:rsidRDefault="008458E6" w:rsidP="00A4623A">
            <w:pPr>
              <w:spacing w:before="60" w:after="60"/>
              <w:rPr>
                <w:rFonts w:cs="Arial"/>
                <w:bCs/>
                <w:szCs w:val="20"/>
              </w:rPr>
            </w:pPr>
            <w:r w:rsidRPr="009C4740">
              <w:rPr>
                <w:rFonts w:cs="Arial"/>
                <w:szCs w:val="20"/>
              </w:rPr>
              <w:fldChar w:fldCharType="begin">
                <w:ffData>
                  <w:name w:val="Besedilo8"/>
                  <w:enabled/>
                  <w:calcOnExit w:val="0"/>
                  <w:textInput/>
                </w:ffData>
              </w:fldChar>
            </w:r>
            <w:r w:rsidR="00093C9A" w:rsidRPr="009C4740">
              <w:rPr>
                <w:rFonts w:cs="Arial"/>
                <w:szCs w:val="20"/>
              </w:rPr>
              <w:instrText xml:space="preserve"> FORMTEXT </w:instrText>
            </w:r>
            <w:r w:rsidRPr="009C4740">
              <w:rPr>
                <w:rFonts w:cs="Arial"/>
                <w:szCs w:val="20"/>
              </w:rPr>
            </w:r>
            <w:r w:rsidRPr="009C4740">
              <w:rPr>
                <w:rFonts w:cs="Arial"/>
                <w:szCs w:val="20"/>
              </w:rPr>
              <w:fldChar w:fldCharType="separate"/>
            </w:r>
            <w:r w:rsidR="00093C9A" w:rsidRPr="009C4740">
              <w:rPr>
                <w:rFonts w:cs="Arial"/>
                <w:szCs w:val="20"/>
              </w:rPr>
              <w:t> </w:t>
            </w:r>
            <w:r w:rsidR="00093C9A" w:rsidRPr="009C4740">
              <w:rPr>
                <w:rFonts w:cs="Arial"/>
                <w:szCs w:val="20"/>
              </w:rPr>
              <w:t> </w:t>
            </w:r>
            <w:r w:rsidR="00093C9A" w:rsidRPr="009C4740">
              <w:rPr>
                <w:rFonts w:cs="Arial"/>
                <w:szCs w:val="20"/>
              </w:rPr>
              <w:t> </w:t>
            </w:r>
            <w:r w:rsidR="00093C9A" w:rsidRPr="009C4740">
              <w:rPr>
                <w:rFonts w:cs="Arial"/>
                <w:szCs w:val="20"/>
              </w:rPr>
              <w:t> </w:t>
            </w:r>
            <w:r w:rsidR="00093C9A" w:rsidRPr="009C4740">
              <w:rPr>
                <w:rFonts w:cs="Arial"/>
                <w:szCs w:val="20"/>
              </w:rPr>
              <w:t> </w:t>
            </w:r>
            <w:r w:rsidRPr="009C4740">
              <w:rPr>
                <w:rFonts w:cs="Arial"/>
                <w:szCs w:val="20"/>
              </w:rPr>
              <w:fldChar w:fldCharType="end"/>
            </w:r>
            <w:permEnd w:id="1889808439"/>
          </w:p>
        </w:tc>
      </w:tr>
      <w:tr w:rsidR="00093C9A" w:rsidRPr="009C4740" w14:paraId="6D350426" w14:textId="77777777" w:rsidTr="00A4623A">
        <w:tc>
          <w:tcPr>
            <w:tcW w:w="2977" w:type="dxa"/>
            <w:shd w:val="clear" w:color="auto" w:fill="D9D9D9" w:themeFill="background1" w:themeFillShade="D9"/>
          </w:tcPr>
          <w:p w14:paraId="2EB63C1B" w14:textId="77777777" w:rsidR="00093C9A" w:rsidRPr="009C4740" w:rsidRDefault="00093C9A" w:rsidP="00A4623A">
            <w:pPr>
              <w:spacing w:before="60" w:after="60"/>
              <w:jc w:val="left"/>
              <w:rPr>
                <w:rFonts w:cs="Arial"/>
                <w:b/>
                <w:szCs w:val="20"/>
              </w:rPr>
            </w:pPr>
            <w:r w:rsidRPr="009C4740">
              <w:rPr>
                <w:rFonts w:cs="Arial"/>
                <w:b/>
                <w:szCs w:val="20"/>
              </w:rPr>
              <w:t xml:space="preserve">Dokazila o izvedbi oziroma zaključku razvoja elementov iz točk a), b) in c) </w:t>
            </w:r>
          </w:p>
        </w:tc>
        <w:tc>
          <w:tcPr>
            <w:tcW w:w="6095" w:type="dxa"/>
            <w:shd w:val="clear" w:color="auto" w:fill="auto"/>
            <w:vAlign w:val="center"/>
          </w:tcPr>
          <w:p w14:paraId="202CAEA7" w14:textId="77777777" w:rsidR="00093C9A" w:rsidRPr="009C4740" w:rsidRDefault="00093C9A" w:rsidP="00A4623A">
            <w:pPr>
              <w:spacing w:before="60" w:after="60"/>
              <w:rPr>
                <w:rFonts w:cs="Arial"/>
                <w:bCs/>
                <w:szCs w:val="20"/>
              </w:rPr>
            </w:pPr>
            <w:r w:rsidRPr="009C4740">
              <w:rPr>
                <w:rFonts w:cs="Arial"/>
                <w:bCs/>
                <w:szCs w:val="20"/>
              </w:rPr>
              <w:t>(</w:t>
            </w:r>
            <w:r w:rsidR="00781002" w:rsidRPr="009C4740">
              <w:rPr>
                <w:rFonts w:cs="Arial"/>
                <w:bCs/>
                <w:szCs w:val="20"/>
              </w:rPr>
              <w:t xml:space="preserve">potrjen PZI, </w:t>
            </w:r>
            <w:r w:rsidRPr="009C4740">
              <w:rPr>
                <w:rFonts w:cs="Arial"/>
                <w:bCs/>
                <w:szCs w:val="20"/>
              </w:rPr>
              <w:t xml:space="preserve">prevzemni zapisnik, poročilo o opravljenih storitvah ipd.) </w:t>
            </w:r>
          </w:p>
        </w:tc>
      </w:tr>
    </w:tbl>
    <w:p w14:paraId="25ED0A96" w14:textId="77777777" w:rsidR="00093C9A" w:rsidRPr="009C4740" w:rsidRDefault="00093C9A" w:rsidP="00556CFB">
      <w:pPr>
        <w:rPr>
          <w:rFonts w:cs="Arial"/>
          <w:b/>
          <w:szCs w:val="20"/>
        </w:rPr>
      </w:pPr>
    </w:p>
    <w:p w14:paraId="11BBDBCF" w14:textId="77777777" w:rsidR="005B0EDC" w:rsidRPr="009C4740" w:rsidRDefault="005B0EDC" w:rsidP="00556CFB">
      <w:pPr>
        <w:rPr>
          <w:rFonts w:cs="Arial"/>
          <w:b/>
          <w:szCs w:val="20"/>
        </w:rPr>
      </w:pPr>
    </w:p>
    <w:p w14:paraId="6EEC5A54" w14:textId="77777777" w:rsidR="00093C9A" w:rsidRPr="009C4740" w:rsidRDefault="00093C9A" w:rsidP="00556CFB">
      <w:pPr>
        <w:rPr>
          <w:rFonts w:cs="Arial"/>
          <w:b/>
          <w:szCs w:val="20"/>
        </w:rPr>
      </w:pPr>
    </w:p>
    <w:p w14:paraId="7C524950" w14:textId="77777777" w:rsidR="00556CFB" w:rsidRPr="009C4740" w:rsidRDefault="00556CFB" w:rsidP="00556CFB">
      <w:pPr>
        <w:rPr>
          <w:rFonts w:cs="Arial"/>
          <w:bCs/>
          <w:iCs/>
          <w:szCs w:val="20"/>
        </w:rPr>
      </w:pPr>
      <w:r w:rsidRPr="009C4740">
        <w:rPr>
          <w:rFonts w:cs="Arial"/>
          <w:bCs/>
          <w:iCs/>
          <w:szCs w:val="20"/>
        </w:rPr>
        <w:t xml:space="preserve">Dne: </w:t>
      </w:r>
      <w:permStart w:id="1606695448" w:edGrp="everyone"/>
      <w:r w:rsidR="008458E6" w:rsidRPr="009C4740">
        <w:rPr>
          <w:rFonts w:cs="Arial"/>
          <w:szCs w:val="20"/>
        </w:rPr>
        <w:fldChar w:fldCharType="begin">
          <w:ffData>
            <w:name w:val="Besedilo4"/>
            <w:enabled/>
            <w:calcOnExit w:val="0"/>
            <w:textInput/>
          </w:ffData>
        </w:fldChar>
      </w:r>
      <w:r w:rsidRPr="009C4740">
        <w:rPr>
          <w:rFonts w:cs="Arial"/>
          <w:szCs w:val="20"/>
        </w:rPr>
        <w:instrText xml:space="preserve"> FORMTEXT </w:instrText>
      </w:r>
      <w:r w:rsidR="008458E6" w:rsidRPr="009C4740">
        <w:rPr>
          <w:rFonts w:cs="Arial"/>
          <w:szCs w:val="20"/>
        </w:rPr>
      </w:r>
      <w:r w:rsidR="008458E6" w:rsidRPr="009C4740">
        <w:rPr>
          <w:rFonts w:cs="Arial"/>
          <w:szCs w:val="20"/>
        </w:rPr>
        <w:fldChar w:fldCharType="separate"/>
      </w:r>
      <w:r w:rsidRPr="009C4740">
        <w:rPr>
          <w:rFonts w:cs="Arial"/>
          <w:szCs w:val="20"/>
        </w:rPr>
        <w:t> </w:t>
      </w:r>
      <w:r w:rsidRPr="009C4740">
        <w:rPr>
          <w:rFonts w:cs="Arial"/>
          <w:szCs w:val="20"/>
        </w:rPr>
        <w:t> </w:t>
      </w:r>
      <w:r w:rsidRPr="009C4740">
        <w:rPr>
          <w:rFonts w:cs="Arial"/>
          <w:szCs w:val="20"/>
        </w:rPr>
        <w:t> </w:t>
      </w:r>
      <w:r w:rsidRPr="009C4740">
        <w:rPr>
          <w:rFonts w:cs="Arial"/>
          <w:szCs w:val="20"/>
        </w:rPr>
        <w:t> </w:t>
      </w:r>
      <w:r w:rsidRPr="009C4740">
        <w:rPr>
          <w:rFonts w:cs="Arial"/>
          <w:szCs w:val="20"/>
        </w:rPr>
        <w:t> </w:t>
      </w:r>
      <w:r w:rsidR="008458E6" w:rsidRPr="009C4740">
        <w:rPr>
          <w:rFonts w:cs="Arial"/>
          <w:szCs w:val="20"/>
        </w:rPr>
        <w:fldChar w:fldCharType="end"/>
      </w:r>
      <w:permEnd w:id="1606695448"/>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t>Podpis ponudnika</w:t>
      </w:r>
    </w:p>
    <w:p w14:paraId="7BD38B8D" w14:textId="77777777" w:rsidR="00556CFB" w:rsidRPr="009C4740" w:rsidRDefault="00556CFB" w:rsidP="00556CFB">
      <w:pPr>
        <w:rPr>
          <w:rFonts w:cs="Arial"/>
          <w:bCs/>
          <w:iCs/>
          <w:szCs w:val="20"/>
        </w:rPr>
      </w:pPr>
      <w:r w:rsidRPr="009C4740">
        <w:rPr>
          <w:rFonts w:cs="Arial"/>
          <w:bCs/>
          <w:iCs/>
          <w:szCs w:val="20"/>
        </w:rPr>
        <w:t xml:space="preserve"> </w:t>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r>
      <w:r w:rsidRPr="009C4740">
        <w:rPr>
          <w:rFonts w:cs="Arial"/>
          <w:bCs/>
          <w:iCs/>
          <w:szCs w:val="20"/>
        </w:rPr>
        <w:tab/>
        <w:t>____________________</w:t>
      </w:r>
    </w:p>
    <w:p w14:paraId="7D9DAC69" w14:textId="77777777" w:rsidR="00556CFB" w:rsidRPr="009C4740" w:rsidRDefault="00556CFB" w:rsidP="00556CFB">
      <w:pPr>
        <w:rPr>
          <w:rFonts w:cs="Arial"/>
          <w:szCs w:val="20"/>
        </w:rPr>
      </w:pPr>
    </w:p>
    <w:p w14:paraId="24EC32A7" w14:textId="77777777" w:rsidR="00556CFB" w:rsidRPr="009C4740" w:rsidRDefault="00556CFB">
      <w:pPr>
        <w:jc w:val="left"/>
        <w:rPr>
          <w:rFonts w:cs="Arial"/>
          <w:szCs w:val="20"/>
        </w:rPr>
      </w:pPr>
    </w:p>
    <w:bookmarkEnd w:id="114"/>
    <w:p w14:paraId="146009E9" w14:textId="77777777" w:rsidR="00556CFB" w:rsidRPr="009C4740" w:rsidRDefault="00556CFB">
      <w:pPr>
        <w:jc w:val="left"/>
        <w:rPr>
          <w:rFonts w:cs="Arial"/>
          <w:szCs w:val="20"/>
        </w:rPr>
      </w:pPr>
      <w:r w:rsidRPr="009C4740">
        <w:rPr>
          <w:rFonts w:cs="Arial"/>
          <w:szCs w:val="20"/>
        </w:rPr>
        <w:br w:type="page"/>
      </w:r>
    </w:p>
    <w:p w14:paraId="4368EFEF" w14:textId="77777777" w:rsidR="00C221A0" w:rsidRPr="009C4740" w:rsidRDefault="00AE0A87" w:rsidP="00F56ED8">
      <w:pPr>
        <w:jc w:val="right"/>
        <w:rPr>
          <w:rFonts w:cs="Arial"/>
          <w:szCs w:val="20"/>
        </w:rPr>
      </w:pPr>
      <w:bookmarkStart w:id="115" w:name="_Toc466382905"/>
      <w:bookmarkStart w:id="116" w:name="_Toc466382906"/>
      <w:bookmarkEnd w:id="115"/>
      <w:bookmarkEnd w:id="116"/>
      <w:r w:rsidRPr="009C4740">
        <w:rPr>
          <w:rFonts w:cs="Arial"/>
          <w:iCs/>
          <w:szCs w:val="20"/>
        </w:rPr>
        <w:lastRenderedPageBreak/>
        <w:t>OBR-4</w:t>
      </w:r>
    </w:p>
    <w:p w14:paraId="2BC977D2" w14:textId="77777777" w:rsidR="00FB63DC" w:rsidRPr="009C4740" w:rsidRDefault="00FB63DC" w:rsidP="00365E30">
      <w:pPr>
        <w:widowControl w:val="0"/>
        <w:spacing w:line="280" w:lineRule="atLeast"/>
        <w:rPr>
          <w:rFonts w:cs="Arial"/>
          <w:iCs/>
          <w:szCs w:val="20"/>
        </w:rPr>
      </w:pPr>
      <w:r w:rsidRPr="009C4740">
        <w:rPr>
          <w:rFonts w:cs="Arial"/>
          <w:iCs/>
          <w:szCs w:val="20"/>
        </w:rPr>
        <w:t>PONUDNI</w:t>
      </w:r>
      <w:r w:rsidR="009E45C3" w:rsidRPr="009C4740">
        <w:rPr>
          <w:rFonts w:cs="Arial"/>
          <w:iCs/>
          <w:szCs w:val="20"/>
        </w:rPr>
        <w:t>K</w:t>
      </w:r>
      <w:r w:rsidR="00365E30" w:rsidRPr="009C4740">
        <w:rPr>
          <w:rFonts w:cs="Arial"/>
          <w:iCs/>
          <w:szCs w:val="20"/>
        </w:rPr>
        <w:t xml:space="preserve"> </w:t>
      </w:r>
    </w:p>
    <w:permStart w:id="1930118464" w:edGrp="everyone"/>
    <w:p w14:paraId="6B067E84" w14:textId="77777777" w:rsidR="00FB63DC" w:rsidRPr="009C4740" w:rsidRDefault="008458E6" w:rsidP="00365E30">
      <w:pPr>
        <w:widowControl w:val="0"/>
        <w:spacing w:line="280" w:lineRule="atLeast"/>
        <w:rPr>
          <w:rFonts w:cs="Arial"/>
          <w:iCs/>
          <w:szCs w:val="20"/>
        </w:rPr>
      </w:pPr>
      <w:r w:rsidRPr="009C4740">
        <w:rPr>
          <w:rFonts w:cs="Arial"/>
          <w:b/>
          <w:bCs/>
          <w:i/>
          <w:iCs/>
          <w:szCs w:val="20"/>
        </w:rPr>
        <w:fldChar w:fldCharType="begin">
          <w:ffData>
            <w:name w:val="Besedilo12"/>
            <w:enabled/>
            <w:calcOnExit w:val="0"/>
            <w:textInput/>
          </w:ffData>
        </w:fldChar>
      </w:r>
      <w:r w:rsidR="00FB63DC"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FB63DC" w:rsidRPr="009C4740">
        <w:rPr>
          <w:rFonts w:cs="Arial"/>
          <w:b/>
          <w:bCs/>
          <w:i/>
          <w:iCs/>
          <w:szCs w:val="20"/>
        </w:rPr>
        <w:t> </w:t>
      </w:r>
      <w:r w:rsidR="00FB63DC" w:rsidRPr="009C4740">
        <w:rPr>
          <w:rFonts w:cs="Arial"/>
          <w:b/>
          <w:bCs/>
          <w:i/>
          <w:iCs/>
          <w:szCs w:val="20"/>
        </w:rPr>
        <w:t> </w:t>
      </w:r>
      <w:r w:rsidR="00FB63DC" w:rsidRPr="009C4740">
        <w:rPr>
          <w:rFonts w:cs="Arial"/>
          <w:b/>
          <w:bCs/>
          <w:i/>
          <w:iCs/>
          <w:szCs w:val="20"/>
        </w:rPr>
        <w:t> </w:t>
      </w:r>
      <w:r w:rsidR="00FB63DC" w:rsidRPr="009C4740">
        <w:rPr>
          <w:rFonts w:cs="Arial"/>
          <w:b/>
          <w:bCs/>
          <w:i/>
          <w:iCs/>
          <w:szCs w:val="20"/>
        </w:rPr>
        <w:t> </w:t>
      </w:r>
      <w:r w:rsidR="00FB63DC" w:rsidRPr="009C4740">
        <w:rPr>
          <w:rFonts w:cs="Arial"/>
          <w:b/>
          <w:bCs/>
          <w:i/>
          <w:iCs/>
          <w:szCs w:val="20"/>
        </w:rPr>
        <w:t> </w:t>
      </w:r>
      <w:r w:rsidRPr="009C4740">
        <w:rPr>
          <w:rFonts w:cs="Arial"/>
          <w:bCs/>
          <w:i/>
          <w:iCs/>
          <w:szCs w:val="20"/>
        </w:rPr>
        <w:fldChar w:fldCharType="end"/>
      </w:r>
      <w:permEnd w:id="1930118464"/>
    </w:p>
    <w:p w14:paraId="733075E0" w14:textId="77777777" w:rsidR="00FB63DC" w:rsidRPr="009C4740" w:rsidRDefault="00FB63DC" w:rsidP="00365E30">
      <w:pPr>
        <w:widowControl w:val="0"/>
        <w:spacing w:line="280" w:lineRule="atLeast"/>
        <w:ind w:right="-2"/>
        <w:rPr>
          <w:rFonts w:cs="Arial"/>
          <w:b/>
          <w:iCs/>
          <w:szCs w:val="20"/>
        </w:rPr>
      </w:pPr>
    </w:p>
    <w:p w14:paraId="2527102E" w14:textId="77777777" w:rsidR="00FB63DC" w:rsidRPr="009C4740" w:rsidRDefault="00FB63DC" w:rsidP="00365E30">
      <w:pPr>
        <w:widowControl w:val="0"/>
        <w:spacing w:line="280" w:lineRule="atLeast"/>
        <w:ind w:right="-2"/>
        <w:rPr>
          <w:rFonts w:cs="Arial"/>
          <w:b/>
          <w:iCs/>
          <w:szCs w:val="20"/>
        </w:rPr>
      </w:pPr>
    </w:p>
    <w:p w14:paraId="66A48DA6" w14:textId="77777777" w:rsidR="00FB63DC" w:rsidRPr="009C4740" w:rsidRDefault="00AE0A87" w:rsidP="00365E30">
      <w:pPr>
        <w:widowControl w:val="0"/>
        <w:spacing w:line="280" w:lineRule="atLeast"/>
        <w:jc w:val="center"/>
        <w:rPr>
          <w:rFonts w:cs="Arial"/>
          <w:b/>
          <w:iCs/>
          <w:szCs w:val="20"/>
        </w:rPr>
      </w:pPr>
      <w:r w:rsidRPr="009C4740">
        <w:rPr>
          <w:rFonts w:cs="Arial"/>
          <w:b/>
          <w:iCs/>
          <w:szCs w:val="20"/>
        </w:rPr>
        <w:t>KADER</w:t>
      </w:r>
    </w:p>
    <w:p w14:paraId="51DB0A72" w14:textId="77777777" w:rsidR="00790A1F" w:rsidRPr="009C4740" w:rsidRDefault="00790A1F" w:rsidP="00365E30">
      <w:pPr>
        <w:widowControl w:val="0"/>
        <w:spacing w:line="280" w:lineRule="atLeast"/>
        <w:jc w:val="center"/>
        <w:rPr>
          <w:rFonts w:cs="Arial"/>
          <w:b/>
          <w:iCs/>
          <w:szCs w:val="20"/>
        </w:rPr>
      </w:pPr>
      <w:r w:rsidRPr="009C4740">
        <w:rPr>
          <w:rFonts w:cs="Arial"/>
          <w:b/>
          <w:iCs/>
          <w:szCs w:val="20"/>
        </w:rPr>
        <w:t>(v skladu z zahtevami iz točke 8.4.</w:t>
      </w:r>
      <w:r w:rsidR="00AE0A87" w:rsidRPr="009C4740">
        <w:rPr>
          <w:rFonts w:cs="Arial"/>
          <w:b/>
          <w:iCs/>
          <w:szCs w:val="20"/>
        </w:rPr>
        <w:t>2</w:t>
      </w:r>
      <w:r w:rsidRPr="009C4740">
        <w:rPr>
          <w:rFonts w:cs="Arial"/>
          <w:b/>
          <w:iCs/>
          <w:szCs w:val="20"/>
        </w:rPr>
        <w:t>. II. poglavja Navodil ponudnikom za izdelavo ponudbe)</w:t>
      </w:r>
    </w:p>
    <w:p w14:paraId="5B2C9BE4" w14:textId="77777777" w:rsidR="00365E30" w:rsidRPr="009C4740" w:rsidRDefault="00365E30" w:rsidP="00365E30">
      <w:pPr>
        <w:widowControl w:val="0"/>
        <w:spacing w:line="280" w:lineRule="atLeast"/>
        <w:jc w:val="center"/>
        <w:rPr>
          <w:rFonts w:cs="Arial"/>
          <w:b/>
          <w:iCs/>
          <w:szCs w:val="20"/>
        </w:rPr>
      </w:pPr>
    </w:p>
    <w:p w14:paraId="596569EB" w14:textId="77777777" w:rsidR="005764A4" w:rsidRPr="009C4740" w:rsidRDefault="005764A4" w:rsidP="005764A4">
      <w:pPr>
        <w:widowControl w:val="0"/>
        <w:spacing w:line="280" w:lineRule="atLeast"/>
        <w:rPr>
          <w:rFonts w:cs="Arial"/>
          <w:iCs/>
          <w:szCs w:val="20"/>
        </w:rPr>
      </w:pPr>
      <w:r w:rsidRPr="009C4740">
        <w:rPr>
          <w:rFonts w:cs="Arial"/>
          <w:iCs/>
          <w:szCs w:val="20"/>
        </w:rPr>
        <w:t>Ponudnik mora imeti za izvajanje tega javnega naročila ves čas trajanja naročila na voljo najmanj</w:t>
      </w:r>
    </w:p>
    <w:p w14:paraId="229D5263" w14:textId="77777777" w:rsidR="005764A4" w:rsidRPr="009C4740" w:rsidRDefault="005764A4" w:rsidP="00AF134D">
      <w:pPr>
        <w:widowControl w:val="0"/>
        <w:numPr>
          <w:ilvl w:val="0"/>
          <w:numId w:val="37"/>
        </w:numPr>
        <w:spacing w:line="280" w:lineRule="atLeast"/>
        <w:rPr>
          <w:rFonts w:cs="Arial"/>
          <w:iCs/>
          <w:szCs w:val="20"/>
        </w:rPr>
      </w:pPr>
      <w:r w:rsidRPr="009C4740">
        <w:rPr>
          <w:rFonts w:cs="Arial"/>
          <w:iCs/>
          <w:szCs w:val="20"/>
        </w:rPr>
        <w:t>enega vodjo projekta</w:t>
      </w:r>
      <w:r w:rsidR="000A3F61" w:rsidRPr="009C4740">
        <w:rPr>
          <w:rFonts w:cs="Arial"/>
          <w:iCs/>
          <w:szCs w:val="20"/>
        </w:rPr>
        <w:t>,</w:t>
      </w:r>
      <w:r w:rsidRPr="009C4740">
        <w:rPr>
          <w:rFonts w:cs="Arial"/>
          <w:iCs/>
          <w:szCs w:val="20"/>
        </w:rPr>
        <w:t xml:space="preserve"> </w:t>
      </w:r>
    </w:p>
    <w:p w14:paraId="086E56AB" w14:textId="77777777" w:rsidR="005764A4" w:rsidRPr="009C4740" w:rsidRDefault="005764A4" w:rsidP="00AF134D">
      <w:pPr>
        <w:widowControl w:val="0"/>
        <w:numPr>
          <w:ilvl w:val="0"/>
          <w:numId w:val="37"/>
        </w:numPr>
        <w:spacing w:line="280" w:lineRule="atLeast"/>
        <w:rPr>
          <w:rFonts w:cs="Arial"/>
          <w:iCs/>
          <w:szCs w:val="20"/>
        </w:rPr>
      </w:pPr>
      <w:r w:rsidRPr="009C4740">
        <w:rPr>
          <w:rFonts w:cs="Arial"/>
          <w:iCs/>
          <w:szCs w:val="20"/>
        </w:rPr>
        <w:t>enega UX/UI oblikovalca,</w:t>
      </w:r>
    </w:p>
    <w:p w14:paraId="0BFF822A" w14:textId="77777777" w:rsidR="005764A4" w:rsidRPr="009C4740" w:rsidRDefault="005764A4" w:rsidP="00AF134D">
      <w:pPr>
        <w:widowControl w:val="0"/>
        <w:numPr>
          <w:ilvl w:val="0"/>
          <w:numId w:val="37"/>
        </w:numPr>
        <w:spacing w:line="280" w:lineRule="atLeast"/>
        <w:rPr>
          <w:rFonts w:cs="Arial"/>
          <w:iCs/>
          <w:szCs w:val="20"/>
        </w:rPr>
      </w:pPr>
      <w:r w:rsidRPr="009C4740">
        <w:rPr>
          <w:rFonts w:cs="Arial"/>
          <w:iCs/>
          <w:szCs w:val="20"/>
        </w:rPr>
        <w:t xml:space="preserve">enega arhitekta spletnih rešitev, </w:t>
      </w:r>
    </w:p>
    <w:p w14:paraId="643146E5" w14:textId="77777777" w:rsidR="005764A4" w:rsidRPr="009C4740" w:rsidRDefault="005764A4" w:rsidP="00AF134D">
      <w:pPr>
        <w:widowControl w:val="0"/>
        <w:numPr>
          <w:ilvl w:val="0"/>
          <w:numId w:val="37"/>
        </w:numPr>
        <w:spacing w:line="280" w:lineRule="atLeast"/>
        <w:rPr>
          <w:rFonts w:cs="Arial"/>
          <w:iCs/>
          <w:szCs w:val="20"/>
        </w:rPr>
      </w:pPr>
      <w:r w:rsidRPr="009C4740">
        <w:rPr>
          <w:rFonts w:cs="Arial"/>
          <w:iCs/>
          <w:szCs w:val="20"/>
        </w:rPr>
        <w:t>dva razvojna inženirja/programerja,</w:t>
      </w:r>
    </w:p>
    <w:p w14:paraId="51799D86" w14:textId="77777777" w:rsidR="000A3F61" w:rsidRPr="009C4740" w:rsidRDefault="000A3F61" w:rsidP="00AF134D">
      <w:pPr>
        <w:widowControl w:val="0"/>
        <w:numPr>
          <w:ilvl w:val="0"/>
          <w:numId w:val="37"/>
        </w:numPr>
        <w:spacing w:line="280" w:lineRule="atLeast"/>
        <w:rPr>
          <w:rFonts w:cs="Arial"/>
          <w:iCs/>
          <w:szCs w:val="20"/>
        </w:rPr>
      </w:pPr>
      <w:r w:rsidRPr="009C4740">
        <w:rPr>
          <w:rFonts w:cs="Arial"/>
          <w:iCs/>
          <w:szCs w:val="20"/>
        </w:rPr>
        <w:t>enega strokovnega sodelavca s področja prava.</w:t>
      </w:r>
    </w:p>
    <w:p w14:paraId="419D11D2" w14:textId="77777777" w:rsidR="00FB63DC" w:rsidRPr="009C4740" w:rsidRDefault="00FB63DC" w:rsidP="00365E30">
      <w:pPr>
        <w:widowControl w:val="0"/>
        <w:spacing w:line="280" w:lineRule="atLeast"/>
        <w:rPr>
          <w:rFonts w:cs="Arial"/>
          <w:b/>
          <w:bCs/>
          <w:iCs/>
          <w:szCs w:val="20"/>
        </w:rPr>
      </w:pPr>
    </w:p>
    <w:p w14:paraId="41C16D98" w14:textId="77777777" w:rsidR="00FB63DC" w:rsidRPr="009C4740" w:rsidRDefault="00FB63DC" w:rsidP="00365E30">
      <w:pPr>
        <w:widowControl w:val="0"/>
        <w:spacing w:line="280" w:lineRule="atLeast"/>
        <w:rPr>
          <w:rFonts w:cs="Arial"/>
          <w:b/>
          <w:bCs/>
          <w:iCs/>
          <w:szCs w:val="20"/>
        </w:rPr>
      </w:pPr>
      <w:r w:rsidRPr="009C4740">
        <w:rPr>
          <w:rFonts w:cs="Arial"/>
          <w:b/>
          <w:bCs/>
          <w:iCs/>
          <w:szCs w:val="20"/>
        </w:rPr>
        <w:t>1. SEZNAM KADRA</w:t>
      </w:r>
    </w:p>
    <w:p w14:paraId="349644EC" w14:textId="77777777" w:rsidR="000A3F61" w:rsidRPr="009C4740" w:rsidRDefault="000A3F61" w:rsidP="00365E30">
      <w:pPr>
        <w:widowControl w:val="0"/>
        <w:spacing w:line="280" w:lineRule="atLeast"/>
        <w:rPr>
          <w:rFonts w:cs="Arial"/>
          <w:iCs/>
          <w:szCs w:val="20"/>
        </w:rPr>
      </w:pPr>
    </w:p>
    <w:p w14:paraId="03DEF05F" w14:textId="77777777" w:rsidR="00FB63DC" w:rsidRPr="009C4740" w:rsidRDefault="00FB63DC" w:rsidP="00365E30">
      <w:pPr>
        <w:widowControl w:val="0"/>
        <w:spacing w:line="280" w:lineRule="atLeast"/>
        <w:rPr>
          <w:rFonts w:cs="Arial"/>
          <w:b/>
          <w:bCs/>
          <w:iCs/>
          <w:szCs w:val="20"/>
        </w:rPr>
      </w:pPr>
      <w:r w:rsidRPr="009C4740">
        <w:rPr>
          <w:rFonts w:cs="Arial"/>
          <w:iCs/>
          <w:szCs w:val="20"/>
        </w:rPr>
        <w:t>Pri izvedbi javnega naročila bodo sodelovali naslednji strokovnjaki</w:t>
      </w:r>
      <w:r w:rsidR="00790A1F" w:rsidRPr="009C4740">
        <w:rPr>
          <w:rFonts w:cs="Arial"/>
          <w:bCs/>
          <w:iCs/>
          <w:szCs w:val="20"/>
        </w:rPr>
        <w:t>:</w:t>
      </w:r>
      <w:r w:rsidRPr="009C4740">
        <w:rPr>
          <w:rFonts w:cs="Arial"/>
          <w:b/>
          <w:bCs/>
          <w:iCs/>
          <w:szCs w:val="20"/>
        </w:rPr>
        <w:t xml:space="preserve"> </w:t>
      </w:r>
    </w:p>
    <w:p w14:paraId="1AB82FCD" w14:textId="77777777" w:rsidR="00E953D1" w:rsidRPr="009C4740" w:rsidRDefault="00E953D1" w:rsidP="00365E30">
      <w:pPr>
        <w:widowControl w:val="0"/>
        <w:spacing w:line="280" w:lineRule="atLeast"/>
        <w:rPr>
          <w:rFonts w:cs="Arial"/>
          <w:b/>
          <w:bCs/>
          <w:i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618"/>
        <w:gridCol w:w="2877"/>
        <w:gridCol w:w="2876"/>
      </w:tblGrid>
      <w:tr w:rsidR="00FB63DC" w:rsidRPr="009C4740" w14:paraId="7891635B" w14:textId="77777777" w:rsidTr="005764A4">
        <w:trPr>
          <w:trHeight w:val="510"/>
        </w:trPr>
        <w:tc>
          <w:tcPr>
            <w:tcW w:w="380" w:type="pct"/>
            <w:shd w:val="clear" w:color="auto" w:fill="auto"/>
            <w:vAlign w:val="center"/>
          </w:tcPr>
          <w:p w14:paraId="270E834C" w14:textId="77777777" w:rsidR="00FB63DC" w:rsidRPr="009C4740" w:rsidRDefault="00FB63DC" w:rsidP="00365E30">
            <w:pPr>
              <w:widowControl w:val="0"/>
              <w:spacing w:line="280" w:lineRule="atLeast"/>
              <w:rPr>
                <w:rFonts w:cs="Arial"/>
                <w:b/>
                <w:iCs/>
                <w:szCs w:val="20"/>
              </w:rPr>
            </w:pPr>
            <w:proofErr w:type="spellStart"/>
            <w:r w:rsidRPr="009C4740">
              <w:rPr>
                <w:rFonts w:cs="Arial"/>
                <w:b/>
                <w:iCs/>
                <w:szCs w:val="20"/>
              </w:rPr>
              <w:t>Zap</w:t>
            </w:r>
            <w:proofErr w:type="spellEnd"/>
            <w:r w:rsidRPr="009C4740">
              <w:rPr>
                <w:rFonts w:cs="Arial"/>
                <w:b/>
                <w:iCs/>
                <w:szCs w:val="20"/>
              </w:rPr>
              <w:t>. št.</w:t>
            </w:r>
          </w:p>
        </w:tc>
        <w:tc>
          <w:tcPr>
            <w:tcW w:w="1445" w:type="pct"/>
            <w:shd w:val="clear" w:color="auto" w:fill="auto"/>
            <w:vAlign w:val="center"/>
          </w:tcPr>
          <w:p w14:paraId="72CFBA72" w14:textId="77777777" w:rsidR="00FB63DC" w:rsidRPr="009C4740" w:rsidRDefault="00FB63DC" w:rsidP="00365E30">
            <w:pPr>
              <w:widowControl w:val="0"/>
              <w:spacing w:line="280" w:lineRule="atLeast"/>
              <w:rPr>
                <w:rFonts w:cs="Arial"/>
                <w:b/>
                <w:iCs/>
                <w:szCs w:val="20"/>
              </w:rPr>
            </w:pPr>
            <w:r w:rsidRPr="009C4740">
              <w:rPr>
                <w:rFonts w:cs="Arial"/>
                <w:b/>
                <w:iCs/>
                <w:szCs w:val="20"/>
              </w:rPr>
              <w:t>Ime in priimek</w:t>
            </w:r>
          </w:p>
        </w:tc>
        <w:tc>
          <w:tcPr>
            <w:tcW w:w="1588" w:type="pct"/>
            <w:shd w:val="clear" w:color="auto" w:fill="auto"/>
            <w:vAlign w:val="center"/>
          </w:tcPr>
          <w:p w14:paraId="26309E54" w14:textId="77777777" w:rsidR="00FB63DC" w:rsidRPr="009C4740" w:rsidRDefault="00FB63DC" w:rsidP="00365E30">
            <w:pPr>
              <w:widowControl w:val="0"/>
              <w:spacing w:line="280" w:lineRule="atLeast"/>
              <w:rPr>
                <w:rFonts w:cs="Arial"/>
                <w:b/>
                <w:iCs/>
                <w:szCs w:val="20"/>
              </w:rPr>
            </w:pPr>
            <w:r w:rsidRPr="009C4740">
              <w:rPr>
                <w:rFonts w:cs="Arial"/>
                <w:b/>
                <w:iCs/>
                <w:szCs w:val="20"/>
              </w:rPr>
              <w:t>Predvidena vloga pri poslu</w:t>
            </w:r>
          </w:p>
        </w:tc>
        <w:tc>
          <w:tcPr>
            <w:tcW w:w="1587" w:type="pct"/>
            <w:vAlign w:val="center"/>
          </w:tcPr>
          <w:p w14:paraId="3236BA2F" w14:textId="77777777" w:rsidR="00FB63DC" w:rsidRPr="009C4740" w:rsidRDefault="00FB63DC" w:rsidP="00365E30">
            <w:pPr>
              <w:widowControl w:val="0"/>
              <w:spacing w:line="280" w:lineRule="atLeast"/>
              <w:rPr>
                <w:rFonts w:cs="Arial"/>
                <w:b/>
                <w:iCs/>
                <w:szCs w:val="20"/>
              </w:rPr>
            </w:pPr>
            <w:r w:rsidRPr="009C4740">
              <w:rPr>
                <w:rFonts w:cs="Arial"/>
                <w:b/>
                <w:iCs/>
                <w:szCs w:val="20"/>
              </w:rPr>
              <w:t>Zaposlen pri</w:t>
            </w:r>
          </w:p>
        </w:tc>
      </w:tr>
      <w:tr w:rsidR="00FB63DC" w:rsidRPr="009C4740" w14:paraId="2DB76727" w14:textId="77777777" w:rsidTr="00E953D1">
        <w:trPr>
          <w:trHeight w:val="527"/>
        </w:trPr>
        <w:tc>
          <w:tcPr>
            <w:tcW w:w="380" w:type="pct"/>
            <w:shd w:val="clear" w:color="auto" w:fill="auto"/>
            <w:vAlign w:val="center"/>
          </w:tcPr>
          <w:p w14:paraId="7C9D826E" w14:textId="77777777" w:rsidR="00FB63DC" w:rsidRPr="009C4740" w:rsidRDefault="00E953D1" w:rsidP="00E953D1">
            <w:pPr>
              <w:widowControl w:val="0"/>
              <w:spacing w:line="280" w:lineRule="atLeast"/>
              <w:jc w:val="left"/>
              <w:rPr>
                <w:rFonts w:cs="Arial"/>
                <w:iCs/>
                <w:szCs w:val="20"/>
              </w:rPr>
            </w:pPr>
            <w:r w:rsidRPr="009C4740">
              <w:rPr>
                <w:rFonts w:cs="Arial"/>
                <w:iCs/>
                <w:szCs w:val="20"/>
              </w:rPr>
              <w:t>1.</w:t>
            </w:r>
          </w:p>
        </w:tc>
        <w:permStart w:id="1555636621" w:edGrp="everyone"/>
        <w:tc>
          <w:tcPr>
            <w:tcW w:w="1445" w:type="pct"/>
            <w:shd w:val="clear" w:color="auto" w:fill="auto"/>
            <w:vAlign w:val="center"/>
          </w:tcPr>
          <w:p w14:paraId="41A1B736" w14:textId="77777777" w:rsidR="00FB63DC" w:rsidRPr="009C4740" w:rsidRDefault="008458E6" w:rsidP="00E953D1">
            <w:pPr>
              <w:widowControl w:val="0"/>
              <w:spacing w:line="280" w:lineRule="atLeast"/>
              <w:jc w:val="left"/>
              <w:rPr>
                <w:rFonts w:cs="Arial"/>
                <w:iCs/>
                <w:szCs w:val="20"/>
              </w:rPr>
            </w:pPr>
            <w:r w:rsidRPr="009C4740">
              <w:rPr>
                <w:rFonts w:cs="Arial"/>
                <w:b/>
                <w:bCs/>
                <w:i/>
                <w:iCs/>
                <w:szCs w:val="20"/>
                <w:highlight w:val="yellow"/>
              </w:rPr>
              <w:fldChar w:fldCharType="begin">
                <w:ffData>
                  <w:name w:val="Besedilo12"/>
                  <w:enabled/>
                  <w:calcOnExit w:val="0"/>
                  <w:textInput/>
                </w:ffData>
              </w:fldChar>
            </w:r>
            <w:r w:rsidR="00FB63DC"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FB63DC" w:rsidRPr="009C4740">
              <w:rPr>
                <w:rFonts w:cs="Arial"/>
                <w:b/>
                <w:bCs/>
                <w:i/>
                <w:iCs/>
                <w:szCs w:val="20"/>
                <w:highlight w:val="yellow"/>
              </w:rPr>
              <w:t> </w:t>
            </w:r>
            <w:r w:rsidR="00FB63DC" w:rsidRPr="009C4740">
              <w:rPr>
                <w:rFonts w:cs="Arial"/>
                <w:b/>
                <w:bCs/>
                <w:i/>
                <w:iCs/>
                <w:szCs w:val="20"/>
                <w:highlight w:val="yellow"/>
              </w:rPr>
              <w:t> </w:t>
            </w:r>
            <w:r w:rsidR="00FB63DC" w:rsidRPr="009C4740">
              <w:rPr>
                <w:rFonts w:cs="Arial"/>
                <w:b/>
                <w:bCs/>
                <w:i/>
                <w:iCs/>
                <w:szCs w:val="20"/>
                <w:highlight w:val="yellow"/>
              </w:rPr>
              <w:t> </w:t>
            </w:r>
            <w:r w:rsidR="00FB63DC" w:rsidRPr="009C4740">
              <w:rPr>
                <w:rFonts w:cs="Arial"/>
                <w:b/>
                <w:bCs/>
                <w:i/>
                <w:iCs/>
                <w:szCs w:val="20"/>
                <w:highlight w:val="yellow"/>
              </w:rPr>
              <w:t> </w:t>
            </w:r>
            <w:r w:rsidR="00FB63DC" w:rsidRPr="009C4740">
              <w:rPr>
                <w:rFonts w:cs="Arial"/>
                <w:b/>
                <w:bCs/>
                <w:i/>
                <w:iCs/>
                <w:szCs w:val="20"/>
                <w:highlight w:val="yellow"/>
              </w:rPr>
              <w:t> </w:t>
            </w:r>
            <w:r w:rsidRPr="009C4740">
              <w:rPr>
                <w:rFonts w:cs="Arial"/>
                <w:bCs/>
                <w:i/>
                <w:iCs/>
                <w:szCs w:val="20"/>
                <w:highlight w:val="yellow"/>
              </w:rPr>
              <w:fldChar w:fldCharType="end"/>
            </w:r>
            <w:permEnd w:id="1555636621"/>
          </w:p>
        </w:tc>
        <w:tc>
          <w:tcPr>
            <w:tcW w:w="1588" w:type="pct"/>
            <w:shd w:val="clear" w:color="auto" w:fill="auto"/>
            <w:vAlign w:val="center"/>
          </w:tcPr>
          <w:p w14:paraId="73FE7931" w14:textId="77777777" w:rsidR="00FB63DC" w:rsidRPr="009C4740" w:rsidRDefault="00E953D1" w:rsidP="00E953D1">
            <w:pPr>
              <w:widowControl w:val="0"/>
              <w:spacing w:line="280" w:lineRule="atLeast"/>
              <w:jc w:val="left"/>
              <w:rPr>
                <w:rFonts w:cs="Arial"/>
                <w:iCs/>
                <w:szCs w:val="20"/>
              </w:rPr>
            </w:pPr>
            <w:r w:rsidRPr="009C4740">
              <w:rPr>
                <w:rFonts w:cs="Arial"/>
                <w:iCs/>
                <w:szCs w:val="20"/>
              </w:rPr>
              <w:t>Vodja projekta</w:t>
            </w:r>
          </w:p>
        </w:tc>
        <w:permStart w:id="520888525" w:edGrp="everyone"/>
        <w:tc>
          <w:tcPr>
            <w:tcW w:w="1587" w:type="pct"/>
            <w:vAlign w:val="center"/>
          </w:tcPr>
          <w:p w14:paraId="047C4032" w14:textId="77777777" w:rsidR="00FB63DC" w:rsidRPr="009C4740" w:rsidRDefault="008458E6" w:rsidP="00E953D1">
            <w:pPr>
              <w:widowControl w:val="0"/>
              <w:spacing w:line="280" w:lineRule="atLeast"/>
              <w:jc w:val="left"/>
              <w:rPr>
                <w:rFonts w:cs="Arial"/>
                <w:b/>
                <w:bCs/>
                <w:i/>
                <w:iCs/>
                <w:szCs w:val="20"/>
              </w:rPr>
            </w:pPr>
            <w:r w:rsidRPr="009C4740">
              <w:rPr>
                <w:rFonts w:cs="Arial"/>
                <w:b/>
                <w:bCs/>
                <w:i/>
                <w:iCs/>
                <w:szCs w:val="20"/>
                <w:highlight w:val="yellow"/>
              </w:rPr>
              <w:fldChar w:fldCharType="begin">
                <w:ffData>
                  <w:name w:val="Besedilo12"/>
                  <w:enabled/>
                  <w:calcOnExit w:val="0"/>
                  <w:textInput/>
                </w:ffData>
              </w:fldChar>
            </w:r>
            <w:r w:rsidR="00FB63DC"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FB63DC" w:rsidRPr="009C4740">
              <w:rPr>
                <w:rFonts w:cs="Arial"/>
                <w:b/>
                <w:bCs/>
                <w:i/>
                <w:iCs/>
                <w:szCs w:val="20"/>
                <w:highlight w:val="yellow"/>
              </w:rPr>
              <w:t> </w:t>
            </w:r>
            <w:r w:rsidR="00FB63DC" w:rsidRPr="009C4740">
              <w:rPr>
                <w:rFonts w:cs="Arial"/>
                <w:b/>
                <w:bCs/>
                <w:i/>
                <w:iCs/>
                <w:szCs w:val="20"/>
                <w:highlight w:val="yellow"/>
              </w:rPr>
              <w:t> </w:t>
            </w:r>
            <w:r w:rsidR="00FB63DC" w:rsidRPr="009C4740">
              <w:rPr>
                <w:rFonts w:cs="Arial"/>
                <w:b/>
                <w:bCs/>
                <w:i/>
                <w:iCs/>
                <w:szCs w:val="20"/>
                <w:highlight w:val="yellow"/>
              </w:rPr>
              <w:t> </w:t>
            </w:r>
            <w:r w:rsidR="00FB63DC" w:rsidRPr="009C4740">
              <w:rPr>
                <w:rFonts w:cs="Arial"/>
                <w:b/>
                <w:bCs/>
                <w:i/>
                <w:iCs/>
                <w:szCs w:val="20"/>
                <w:highlight w:val="yellow"/>
              </w:rPr>
              <w:t> </w:t>
            </w:r>
            <w:r w:rsidR="00FB63DC" w:rsidRPr="009C4740">
              <w:rPr>
                <w:rFonts w:cs="Arial"/>
                <w:b/>
                <w:bCs/>
                <w:i/>
                <w:iCs/>
                <w:szCs w:val="20"/>
                <w:highlight w:val="yellow"/>
              </w:rPr>
              <w:t> </w:t>
            </w:r>
            <w:r w:rsidRPr="009C4740">
              <w:rPr>
                <w:rFonts w:cs="Arial"/>
                <w:bCs/>
                <w:i/>
                <w:iCs/>
                <w:szCs w:val="20"/>
                <w:highlight w:val="yellow"/>
              </w:rPr>
              <w:fldChar w:fldCharType="end"/>
            </w:r>
            <w:permEnd w:id="520888525"/>
          </w:p>
        </w:tc>
      </w:tr>
      <w:tr w:rsidR="00FB63DC" w:rsidRPr="009C4740" w14:paraId="1F766CD3" w14:textId="77777777" w:rsidTr="00E953D1">
        <w:trPr>
          <w:trHeight w:val="510"/>
        </w:trPr>
        <w:tc>
          <w:tcPr>
            <w:tcW w:w="380" w:type="pct"/>
            <w:shd w:val="clear" w:color="auto" w:fill="auto"/>
            <w:vAlign w:val="center"/>
          </w:tcPr>
          <w:p w14:paraId="6FFD045A" w14:textId="77777777" w:rsidR="00FB63DC" w:rsidRPr="009C4740" w:rsidRDefault="00E953D1" w:rsidP="00E953D1">
            <w:pPr>
              <w:widowControl w:val="0"/>
              <w:spacing w:line="280" w:lineRule="atLeast"/>
              <w:jc w:val="left"/>
              <w:rPr>
                <w:rFonts w:cs="Arial"/>
                <w:iCs/>
                <w:szCs w:val="20"/>
              </w:rPr>
            </w:pPr>
            <w:r w:rsidRPr="009C4740">
              <w:rPr>
                <w:rFonts w:cs="Arial"/>
                <w:iCs/>
                <w:szCs w:val="20"/>
              </w:rPr>
              <w:t>2.</w:t>
            </w:r>
          </w:p>
        </w:tc>
        <w:permStart w:id="1701990057" w:edGrp="everyone"/>
        <w:tc>
          <w:tcPr>
            <w:tcW w:w="1445" w:type="pct"/>
            <w:shd w:val="clear" w:color="auto" w:fill="auto"/>
            <w:vAlign w:val="center"/>
          </w:tcPr>
          <w:p w14:paraId="589CF1F2" w14:textId="77777777" w:rsidR="00FB63DC" w:rsidRPr="009C4740" w:rsidRDefault="008458E6" w:rsidP="00E953D1">
            <w:pPr>
              <w:widowControl w:val="0"/>
              <w:spacing w:line="280" w:lineRule="atLeast"/>
              <w:jc w:val="left"/>
              <w:rPr>
                <w:rFonts w:cs="Arial"/>
                <w:iCs/>
                <w:szCs w:val="20"/>
              </w:rPr>
            </w:pPr>
            <w:r w:rsidRPr="009C4740">
              <w:rPr>
                <w:rFonts w:cs="Arial"/>
                <w:b/>
                <w:bCs/>
                <w:i/>
                <w:iCs/>
                <w:szCs w:val="20"/>
                <w:highlight w:val="yellow"/>
              </w:rPr>
              <w:fldChar w:fldCharType="begin">
                <w:ffData>
                  <w:name w:val="Besedilo12"/>
                  <w:enabled/>
                  <w:calcOnExit w:val="0"/>
                  <w:textInput/>
                </w:ffData>
              </w:fldChar>
            </w:r>
            <w:r w:rsidR="00FB63DC"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FB63DC" w:rsidRPr="009C4740">
              <w:rPr>
                <w:rFonts w:cs="Arial"/>
                <w:b/>
                <w:bCs/>
                <w:i/>
                <w:iCs/>
                <w:szCs w:val="20"/>
                <w:highlight w:val="yellow"/>
              </w:rPr>
              <w:t> </w:t>
            </w:r>
            <w:r w:rsidR="00FB63DC" w:rsidRPr="009C4740">
              <w:rPr>
                <w:rFonts w:cs="Arial"/>
                <w:b/>
                <w:bCs/>
                <w:i/>
                <w:iCs/>
                <w:szCs w:val="20"/>
                <w:highlight w:val="yellow"/>
              </w:rPr>
              <w:t> </w:t>
            </w:r>
            <w:r w:rsidR="00FB63DC" w:rsidRPr="009C4740">
              <w:rPr>
                <w:rFonts w:cs="Arial"/>
                <w:b/>
                <w:bCs/>
                <w:i/>
                <w:iCs/>
                <w:szCs w:val="20"/>
                <w:highlight w:val="yellow"/>
              </w:rPr>
              <w:t> </w:t>
            </w:r>
            <w:r w:rsidR="00FB63DC" w:rsidRPr="009C4740">
              <w:rPr>
                <w:rFonts w:cs="Arial"/>
                <w:b/>
                <w:bCs/>
                <w:i/>
                <w:iCs/>
                <w:szCs w:val="20"/>
                <w:highlight w:val="yellow"/>
              </w:rPr>
              <w:t> </w:t>
            </w:r>
            <w:r w:rsidR="00FB63DC" w:rsidRPr="009C4740">
              <w:rPr>
                <w:rFonts w:cs="Arial"/>
                <w:b/>
                <w:bCs/>
                <w:i/>
                <w:iCs/>
                <w:szCs w:val="20"/>
                <w:highlight w:val="yellow"/>
              </w:rPr>
              <w:t> </w:t>
            </w:r>
            <w:r w:rsidRPr="009C4740">
              <w:rPr>
                <w:rFonts w:cs="Arial"/>
                <w:bCs/>
                <w:i/>
                <w:iCs/>
                <w:szCs w:val="20"/>
                <w:highlight w:val="yellow"/>
              </w:rPr>
              <w:fldChar w:fldCharType="end"/>
            </w:r>
            <w:permEnd w:id="1701990057"/>
          </w:p>
        </w:tc>
        <w:tc>
          <w:tcPr>
            <w:tcW w:w="1588" w:type="pct"/>
            <w:shd w:val="clear" w:color="auto" w:fill="auto"/>
            <w:vAlign w:val="center"/>
          </w:tcPr>
          <w:p w14:paraId="17FAB77E" w14:textId="77777777" w:rsidR="00FB63DC" w:rsidRPr="009C4740" w:rsidRDefault="00E953D1" w:rsidP="00E953D1">
            <w:pPr>
              <w:widowControl w:val="0"/>
              <w:spacing w:line="280" w:lineRule="atLeast"/>
              <w:jc w:val="left"/>
              <w:rPr>
                <w:rFonts w:cs="Arial"/>
                <w:iCs/>
                <w:szCs w:val="20"/>
              </w:rPr>
            </w:pPr>
            <w:r w:rsidRPr="009C4740">
              <w:rPr>
                <w:rFonts w:cs="Arial"/>
                <w:iCs/>
                <w:szCs w:val="20"/>
              </w:rPr>
              <w:t>UX/UI oblikovalec</w:t>
            </w:r>
          </w:p>
        </w:tc>
        <w:permStart w:id="304637945" w:edGrp="everyone"/>
        <w:tc>
          <w:tcPr>
            <w:tcW w:w="1587" w:type="pct"/>
            <w:vAlign w:val="center"/>
          </w:tcPr>
          <w:p w14:paraId="085E29CE" w14:textId="77777777" w:rsidR="00FB63DC" w:rsidRPr="009C4740" w:rsidRDefault="008458E6" w:rsidP="00E953D1">
            <w:pPr>
              <w:widowControl w:val="0"/>
              <w:spacing w:line="280" w:lineRule="atLeast"/>
              <w:jc w:val="left"/>
              <w:rPr>
                <w:rFonts w:cs="Arial"/>
                <w:b/>
                <w:bCs/>
                <w:i/>
                <w:iCs/>
                <w:szCs w:val="20"/>
              </w:rPr>
            </w:pPr>
            <w:r w:rsidRPr="009C4740">
              <w:rPr>
                <w:rFonts w:cs="Arial"/>
                <w:b/>
                <w:bCs/>
                <w:i/>
                <w:iCs/>
                <w:szCs w:val="20"/>
                <w:highlight w:val="yellow"/>
              </w:rPr>
              <w:fldChar w:fldCharType="begin">
                <w:ffData>
                  <w:name w:val="Besedilo12"/>
                  <w:enabled/>
                  <w:calcOnExit w:val="0"/>
                  <w:textInput/>
                </w:ffData>
              </w:fldChar>
            </w:r>
            <w:r w:rsidR="00FB63DC"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FB63DC" w:rsidRPr="009C4740">
              <w:rPr>
                <w:rFonts w:cs="Arial"/>
                <w:b/>
                <w:bCs/>
                <w:i/>
                <w:iCs/>
                <w:szCs w:val="20"/>
                <w:highlight w:val="yellow"/>
              </w:rPr>
              <w:t> </w:t>
            </w:r>
            <w:r w:rsidR="00FB63DC" w:rsidRPr="009C4740">
              <w:rPr>
                <w:rFonts w:cs="Arial"/>
                <w:b/>
                <w:bCs/>
                <w:i/>
                <w:iCs/>
                <w:szCs w:val="20"/>
                <w:highlight w:val="yellow"/>
              </w:rPr>
              <w:t> </w:t>
            </w:r>
            <w:r w:rsidR="00FB63DC" w:rsidRPr="009C4740">
              <w:rPr>
                <w:rFonts w:cs="Arial"/>
                <w:b/>
                <w:bCs/>
                <w:i/>
                <w:iCs/>
                <w:szCs w:val="20"/>
                <w:highlight w:val="yellow"/>
              </w:rPr>
              <w:t> </w:t>
            </w:r>
            <w:r w:rsidR="00FB63DC" w:rsidRPr="009C4740">
              <w:rPr>
                <w:rFonts w:cs="Arial"/>
                <w:b/>
                <w:bCs/>
                <w:i/>
                <w:iCs/>
                <w:szCs w:val="20"/>
                <w:highlight w:val="yellow"/>
              </w:rPr>
              <w:t> </w:t>
            </w:r>
            <w:r w:rsidR="00FB63DC" w:rsidRPr="009C4740">
              <w:rPr>
                <w:rFonts w:cs="Arial"/>
                <w:b/>
                <w:bCs/>
                <w:i/>
                <w:iCs/>
                <w:szCs w:val="20"/>
                <w:highlight w:val="yellow"/>
              </w:rPr>
              <w:t> </w:t>
            </w:r>
            <w:r w:rsidRPr="009C4740">
              <w:rPr>
                <w:rFonts w:cs="Arial"/>
                <w:bCs/>
                <w:i/>
                <w:iCs/>
                <w:szCs w:val="20"/>
                <w:highlight w:val="yellow"/>
              </w:rPr>
              <w:fldChar w:fldCharType="end"/>
            </w:r>
            <w:permEnd w:id="304637945"/>
          </w:p>
        </w:tc>
      </w:tr>
      <w:tr w:rsidR="00E953D1" w:rsidRPr="009C4740" w14:paraId="4E1A932A" w14:textId="77777777" w:rsidTr="00E953D1">
        <w:trPr>
          <w:trHeight w:val="510"/>
        </w:trPr>
        <w:tc>
          <w:tcPr>
            <w:tcW w:w="380" w:type="pct"/>
            <w:shd w:val="clear" w:color="auto" w:fill="auto"/>
            <w:vAlign w:val="center"/>
          </w:tcPr>
          <w:p w14:paraId="1D399BD8" w14:textId="77777777" w:rsidR="00E953D1" w:rsidRPr="009C4740" w:rsidRDefault="00E953D1" w:rsidP="00E953D1">
            <w:pPr>
              <w:widowControl w:val="0"/>
              <w:spacing w:line="280" w:lineRule="atLeast"/>
              <w:jc w:val="left"/>
              <w:rPr>
                <w:rFonts w:cs="Arial"/>
                <w:iCs/>
                <w:szCs w:val="20"/>
              </w:rPr>
            </w:pPr>
            <w:r w:rsidRPr="009C4740">
              <w:rPr>
                <w:rFonts w:cs="Arial"/>
                <w:iCs/>
                <w:szCs w:val="20"/>
              </w:rPr>
              <w:t>3.</w:t>
            </w:r>
          </w:p>
        </w:tc>
        <w:permStart w:id="618692463" w:edGrp="everyone"/>
        <w:tc>
          <w:tcPr>
            <w:tcW w:w="1445" w:type="pct"/>
            <w:shd w:val="clear" w:color="auto" w:fill="auto"/>
            <w:vAlign w:val="center"/>
          </w:tcPr>
          <w:p w14:paraId="461C61FE" w14:textId="77777777" w:rsidR="00E953D1" w:rsidRPr="009C4740" w:rsidRDefault="008458E6" w:rsidP="00E953D1">
            <w:pPr>
              <w:widowControl w:val="0"/>
              <w:spacing w:line="280" w:lineRule="atLeast"/>
              <w:jc w:val="left"/>
              <w:rPr>
                <w:rFonts w:cs="Arial"/>
                <w:bCs/>
                <w:iCs/>
                <w:szCs w:val="20"/>
                <w:highlight w:val="yellow"/>
              </w:rPr>
            </w:pPr>
            <w:r w:rsidRPr="009C4740">
              <w:rPr>
                <w:rFonts w:cs="Arial"/>
                <w:b/>
                <w:bCs/>
                <w:i/>
                <w:iCs/>
                <w:szCs w:val="20"/>
                <w:highlight w:val="yellow"/>
              </w:rPr>
              <w:fldChar w:fldCharType="begin">
                <w:ffData>
                  <w:name w:val="Besedilo12"/>
                  <w:enabled/>
                  <w:calcOnExit w:val="0"/>
                  <w:textInput/>
                </w:ffData>
              </w:fldChar>
            </w:r>
            <w:r w:rsidR="00E953D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Pr="009C4740">
              <w:rPr>
                <w:rFonts w:cs="Arial"/>
                <w:bCs/>
                <w:i/>
                <w:iCs/>
                <w:szCs w:val="20"/>
                <w:highlight w:val="yellow"/>
              </w:rPr>
              <w:fldChar w:fldCharType="end"/>
            </w:r>
            <w:permEnd w:id="618692463"/>
          </w:p>
        </w:tc>
        <w:tc>
          <w:tcPr>
            <w:tcW w:w="1588" w:type="pct"/>
            <w:shd w:val="clear" w:color="auto" w:fill="auto"/>
            <w:vAlign w:val="center"/>
          </w:tcPr>
          <w:p w14:paraId="49E833C6" w14:textId="77777777" w:rsidR="00E953D1" w:rsidRPr="009C4740" w:rsidRDefault="00E953D1" w:rsidP="00E953D1">
            <w:pPr>
              <w:widowControl w:val="0"/>
              <w:spacing w:line="280" w:lineRule="atLeast"/>
              <w:jc w:val="left"/>
              <w:rPr>
                <w:rFonts w:cs="Arial"/>
                <w:bCs/>
                <w:iCs/>
                <w:szCs w:val="20"/>
                <w:highlight w:val="yellow"/>
              </w:rPr>
            </w:pPr>
            <w:r w:rsidRPr="009C4740">
              <w:rPr>
                <w:rFonts w:cs="Arial"/>
                <w:bCs/>
                <w:iCs/>
                <w:szCs w:val="20"/>
              </w:rPr>
              <w:t>Arhitekt spletnih rešitev</w:t>
            </w:r>
          </w:p>
        </w:tc>
        <w:permStart w:id="1551041120" w:edGrp="everyone"/>
        <w:tc>
          <w:tcPr>
            <w:tcW w:w="1587" w:type="pct"/>
            <w:vAlign w:val="center"/>
          </w:tcPr>
          <w:p w14:paraId="6C171F59" w14:textId="77777777" w:rsidR="00E953D1" w:rsidRPr="009C4740" w:rsidRDefault="008458E6" w:rsidP="00E953D1">
            <w:pPr>
              <w:widowControl w:val="0"/>
              <w:spacing w:line="280" w:lineRule="atLeast"/>
              <w:jc w:val="left"/>
              <w:rPr>
                <w:rFonts w:cs="Arial"/>
                <w:bCs/>
                <w:iCs/>
                <w:szCs w:val="20"/>
                <w:highlight w:val="yellow"/>
              </w:rPr>
            </w:pPr>
            <w:r w:rsidRPr="009C4740">
              <w:rPr>
                <w:rFonts w:cs="Arial"/>
                <w:b/>
                <w:bCs/>
                <w:i/>
                <w:iCs/>
                <w:szCs w:val="20"/>
                <w:highlight w:val="yellow"/>
              </w:rPr>
              <w:fldChar w:fldCharType="begin">
                <w:ffData>
                  <w:name w:val="Besedilo12"/>
                  <w:enabled/>
                  <w:calcOnExit w:val="0"/>
                  <w:textInput/>
                </w:ffData>
              </w:fldChar>
            </w:r>
            <w:r w:rsidR="00E953D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Pr="009C4740">
              <w:rPr>
                <w:rFonts w:cs="Arial"/>
                <w:bCs/>
                <w:i/>
                <w:iCs/>
                <w:szCs w:val="20"/>
                <w:highlight w:val="yellow"/>
              </w:rPr>
              <w:fldChar w:fldCharType="end"/>
            </w:r>
            <w:permEnd w:id="1551041120"/>
          </w:p>
        </w:tc>
      </w:tr>
      <w:tr w:rsidR="00E953D1" w:rsidRPr="009C4740" w14:paraId="38B5004F" w14:textId="77777777" w:rsidTr="00E953D1">
        <w:trPr>
          <w:trHeight w:val="510"/>
        </w:trPr>
        <w:tc>
          <w:tcPr>
            <w:tcW w:w="380" w:type="pct"/>
            <w:shd w:val="clear" w:color="auto" w:fill="auto"/>
            <w:vAlign w:val="center"/>
          </w:tcPr>
          <w:p w14:paraId="6C8C9995" w14:textId="77777777" w:rsidR="00E953D1" w:rsidRPr="009C4740" w:rsidRDefault="00E953D1" w:rsidP="00E953D1">
            <w:pPr>
              <w:widowControl w:val="0"/>
              <w:spacing w:line="280" w:lineRule="atLeast"/>
              <w:jc w:val="left"/>
              <w:rPr>
                <w:rFonts w:cs="Arial"/>
                <w:iCs/>
                <w:szCs w:val="20"/>
              </w:rPr>
            </w:pPr>
            <w:r w:rsidRPr="009C4740">
              <w:rPr>
                <w:rFonts w:cs="Arial"/>
                <w:iCs/>
                <w:szCs w:val="20"/>
              </w:rPr>
              <w:t>4.</w:t>
            </w:r>
          </w:p>
        </w:tc>
        <w:permStart w:id="453934068" w:edGrp="everyone"/>
        <w:tc>
          <w:tcPr>
            <w:tcW w:w="1445" w:type="pct"/>
            <w:shd w:val="clear" w:color="auto" w:fill="auto"/>
            <w:vAlign w:val="center"/>
          </w:tcPr>
          <w:p w14:paraId="68ECD579" w14:textId="77777777" w:rsidR="00E953D1" w:rsidRPr="009C4740" w:rsidRDefault="008458E6" w:rsidP="00E953D1">
            <w:pPr>
              <w:widowControl w:val="0"/>
              <w:spacing w:line="280" w:lineRule="atLeast"/>
              <w:jc w:val="left"/>
              <w:rPr>
                <w:rFonts w:cs="Arial"/>
                <w:bCs/>
                <w:iCs/>
                <w:szCs w:val="20"/>
                <w:highlight w:val="yellow"/>
              </w:rPr>
            </w:pPr>
            <w:r w:rsidRPr="009C4740">
              <w:rPr>
                <w:rFonts w:cs="Arial"/>
                <w:b/>
                <w:bCs/>
                <w:i/>
                <w:iCs/>
                <w:szCs w:val="20"/>
                <w:highlight w:val="yellow"/>
              </w:rPr>
              <w:fldChar w:fldCharType="begin">
                <w:ffData>
                  <w:name w:val="Besedilo12"/>
                  <w:enabled/>
                  <w:calcOnExit w:val="0"/>
                  <w:textInput/>
                </w:ffData>
              </w:fldChar>
            </w:r>
            <w:r w:rsidR="00E953D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Pr="009C4740">
              <w:rPr>
                <w:rFonts w:cs="Arial"/>
                <w:bCs/>
                <w:i/>
                <w:iCs/>
                <w:szCs w:val="20"/>
                <w:highlight w:val="yellow"/>
              </w:rPr>
              <w:fldChar w:fldCharType="end"/>
            </w:r>
            <w:permEnd w:id="453934068"/>
          </w:p>
        </w:tc>
        <w:tc>
          <w:tcPr>
            <w:tcW w:w="1588" w:type="pct"/>
            <w:shd w:val="clear" w:color="auto" w:fill="auto"/>
            <w:vAlign w:val="center"/>
          </w:tcPr>
          <w:p w14:paraId="60C675F8" w14:textId="77777777" w:rsidR="00E953D1" w:rsidRPr="009C4740" w:rsidRDefault="000E07D9" w:rsidP="00E953D1">
            <w:pPr>
              <w:widowControl w:val="0"/>
              <w:spacing w:line="280" w:lineRule="atLeast"/>
              <w:jc w:val="left"/>
              <w:rPr>
                <w:rFonts w:cs="Arial"/>
                <w:bCs/>
                <w:iCs/>
                <w:szCs w:val="20"/>
              </w:rPr>
            </w:pPr>
            <w:r w:rsidRPr="009C4740">
              <w:rPr>
                <w:rFonts w:cs="Arial"/>
                <w:bCs/>
                <w:iCs/>
                <w:szCs w:val="20"/>
              </w:rPr>
              <w:t>Razvojni inženir/programer</w:t>
            </w:r>
          </w:p>
        </w:tc>
        <w:permStart w:id="1833966579" w:edGrp="everyone"/>
        <w:tc>
          <w:tcPr>
            <w:tcW w:w="1587" w:type="pct"/>
            <w:vAlign w:val="center"/>
          </w:tcPr>
          <w:p w14:paraId="38A8A454" w14:textId="77777777" w:rsidR="00E953D1" w:rsidRPr="009C4740" w:rsidRDefault="008458E6" w:rsidP="00E953D1">
            <w:pPr>
              <w:widowControl w:val="0"/>
              <w:spacing w:line="280" w:lineRule="atLeast"/>
              <w:jc w:val="left"/>
              <w:rPr>
                <w:rFonts w:cs="Arial"/>
                <w:bCs/>
                <w:iCs/>
                <w:szCs w:val="20"/>
                <w:highlight w:val="yellow"/>
              </w:rPr>
            </w:pPr>
            <w:r w:rsidRPr="009C4740">
              <w:rPr>
                <w:rFonts w:cs="Arial"/>
                <w:b/>
                <w:bCs/>
                <w:i/>
                <w:iCs/>
                <w:szCs w:val="20"/>
                <w:highlight w:val="yellow"/>
              </w:rPr>
              <w:fldChar w:fldCharType="begin">
                <w:ffData>
                  <w:name w:val="Besedilo12"/>
                  <w:enabled/>
                  <w:calcOnExit w:val="0"/>
                  <w:textInput/>
                </w:ffData>
              </w:fldChar>
            </w:r>
            <w:r w:rsidR="00E953D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Pr="009C4740">
              <w:rPr>
                <w:rFonts w:cs="Arial"/>
                <w:bCs/>
                <w:i/>
                <w:iCs/>
                <w:szCs w:val="20"/>
                <w:highlight w:val="yellow"/>
              </w:rPr>
              <w:fldChar w:fldCharType="end"/>
            </w:r>
            <w:permEnd w:id="1833966579"/>
          </w:p>
        </w:tc>
      </w:tr>
      <w:tr w:rsidR="00E953D1" w:rsidRPr="009C4740" w14:paraId="176BB44E" w14:textId="77777777" w:rsidTr="00E953D1">
        <w:trPr>
          <w:trHeight w:val="510"/>
        </w:trPr>
        <w:tc>
          <w:tcPr>
            <w:tcW w:w="380" w:type="pct"/>
            <w:shd w:val="clear" w:color="auto" w:fill="auto"/>
            <w:vAlign w:val="center"/>
          </w:tcPr>
          <w:p w14:paraId="12D9AFB8" w14:textId="77777777" w:rsidR="00E953D1" w:rsidRPr="009C4740" w:rsidRDefault="00E953D1" w:rsidP="00E953D1">
            <w:pPr>
              <w:widowControl w:val="0"/>
              <w:spacing w:line="280" w:lineRule="atLeast"/>
              <w:jc w:val="left"/>
              <w:rPr>
                <w:rFonts w:cs="Arial"/>
                <w:iCs/>
                <w:szCs w:val="20"/>
              </w:rPr>
            </w:pPr>
            <w:r w:rsidRPr="009C4740">
              <w:rPr>
                <w:rFonts w:cs="Arial"/>
                <w:iCs/>
                <w:szCs w:val="20"/>
              </w:rPr>
              <w:t>5.</w:t>
            </w:r>
          </w:p>
        </w:tc>
        <w:permStart w:id="437141798" w:edGrp="everyone"/>
        <w:tc>
          <w:tcPr>
            <w:tcW w:w="1445" w:type="pct"/>
            <w:shd w:val="clear" w:color="auto" w:fill="auto"/>
            <w:vAlign w:val="center"/>
          </w:tcPr>
          <w:p w14:paraId="4436D13A" w14:textId="77777777" w:rsidR="00E953D1" w:rsidRPr="009C4740" w:rsidRDefault="008458E6" w:rsidP="00E953D1">
            <w:pPr>
              <w:widowControl w:val="0"/>
              <w:spacing w:line="280" w:lineRule="atLeast"/>
              <w:jc w:val="left"/>
              <w:rPr>
                <w:rFonts w:cs="Arial"/>
                <w:bCs/>
                <w:iCs/>
                <w:szCs w:val="20"/>
                <w:highlight w:val="yellow"/>
              </w:rPr>
            </w:pPr>
            <w:r w:rsidRPr="009C4740">
              <w:rPr>
                <w:rFonts w:cs="Arial"/>
                <w:b/>
                <w:bCs/>
                <w:i/>
                <w:iCs/>
                <w:szCs w:val="20"/>
                <w:highlight w:val="yellow"/>
              </w:rPr>
              <w:fldChar w:fldCharType="begin">
                <w:ffData>
                  <w:name w:val="Besedilo12"/>
                  <w:enabled/>
                  <w:calcOnExit w:val="0"/>
                  <w:textInput/>
                </w:ffData>
              </w:fldChar>
            </w:r>
            <w:r w:rsidR="00E953D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Pr="009C4740">
              <w:rPr>
                <w:rFonts w:cs="Arial"/>
                <w:bCs/>
                <w:i/>
                <w:iCs/>
                <w:szCs w:val="20"/>
                <w:highlight w:val="yellow"/>
              </w:rPr>
              <w:fldChar w:fldCharType="end"/>
            </w:r>
            <w:permEnd w:id="437141798"/>
          </w:p>
        </w:tc>
        <w:tc>
          <w:tcPr>
            <w:tcW w:w="1588" w:type="pct"/>
            <w:shd w:val="clear" w:color="auto" w:fill="auto"/>
            <w:vAlign w:val="center"/>
          </w:tcPr>
          <w:p w14:paraId="06057E6F" w14:textId="77777777" w:rsidR="00E953D1" w:rsidRPr="009C4740" w:rsidRDefault="000E07D9" w:rsidP="00E953D1">
            <w:pPr>
              <w:widowControl w:val="0"/>
              <w:spacing w:line="280" w:lineRule="atLeast"/>
              <w:jc w:val="left"/>
              <w:rPr>
                <w:rFonts w:cs="Arial"/>
                <w:bCs/>
                <w:iCs/>
                <w:szCs w:val="20"/>
              </w:rPr>
            </w:pPr>
            <w:r w:rsidRPr="009C4740">
              <w:rPr>
                <w:rFonts w:cs="Arial"/>
                <w:bCs/>
                <w:iCs/>
                <w:szCs w:val="20"/>
              </w:rPr>
              <w:t>Razvojni inženir/programer</w:t>
            </w:r>
          </w:p>
        </w:tc>
        <w:permStart w:id="488967679" w:edGrp="everyone"/>
        <w:tc>
          <w:tcPr>
            <w:tcW w:w="1587" w:type="pct"/>
            <w:vAlign w:val="center"/>
          </w:tcPr>
          <w:p w14:paraId="1BD00C11" w14:textId="77777777" w:rsidR="00E953D1" w:rsidRPr="009C4740" w:rsidRDefault="008458E6" w:rsidP="00E953D1">
            <w:pPr>
              <w:widowControl w:val="0"/>
              <w:spacing w:line="280" w:lineRule="atLeast"/>
              <w:jc w:val="left"/>
              <w:rPr>
                <w:rFonts w:cs="Arial"/>
                <w:bCs/>
                <w:iCs/>
                <w:szCs w:val="20"/>
                <w:highlight w:val="yellow"/>
              </w:rPr>
            </w:pPr>
            <w:r w:rsidRPr="009C4740">
              <w:rPr>
                <w:rFonts w:cs="Arial"/>
                <w:b/>
                <w:bCs/>
                <w:i/>
                <w:iCs/>
                <w:szCs w:val="20"/>
                <w:highlight w:val="yellow"/>
              </w:rPr>
              <w:fldChar w:fldCharType="begin">
                <w:ffData>
                  <w:name w:val="Besedilo12"/>
                  <w:enabled/>
                  <w:calcOnExit w:val="0"/>
                  <w:textInput/>
                </w:ffData>
              </w:fldChar>
            </w:r>
            <w:r w:rsidR="00E953D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00E953D1" w:rsidRPr="009C4740">
              <w:rPr>
                <w:rFonts w:cs="Arial"/>
                <w:b/>
                <w:bCs/>
                <w:i/>
                <w:iCs/>
                <w:szCs w:val="20"/>
                <w:highlight w:val="yellow"/>
              </w:rPr>
              <w:t> </w:t>
            </w:r>
            <w:r w:rsidRPr="009C4740">
              <w:rPr>
                <w:rFonts w:cs="Arial"/>
                <w:bCs/>
                <w:i/>
                <w:iCs/>
                <w:szCs w:val="20"/>
                <w:highlight w:val="yellow"/>
              </w:rPr>
              <w:fldChar w:fldCharType="end"/>
            </w:r>
            <w:permEnd w:id="488967679"/>
          </w:p>
        </w:tc>
      </w:tr>
      <w:tr w:rsidR="00790A1F" w:rsidRPr="009C4740" w14:paraId="5037AED4" w14:textId="77777777" w:rsidTr="00E953D1">
        <w:trPr>
          <w:trHeight w:val="510"/>
        </w:trPr>
        <w:tc>
          <w:tcPr>
            <w:tcW w:w="380" w:type="pct"/>
            <w:shd w:val="clear" w:color="auto" w:fill="auto"/>
            <w:vAlign w:val="center"/>
          </w:tcPr>
          <w:p w14:paraId="19F0DCCB" w14:textId="77777777" w:rsidR="00790A1F" w:rsidRPr="009C4740" w:rsidRDefault="00790A1F" w:rsidP="00E953D1">
            <w:pPr>
              <w:widowControl w:val="0"/>
              <w:spacing w:line="280" w:lineRule="atLeast"/>
              <w:jc w:val="left"/>
              <w:rPr>
                <w:rFonts w:cs="Arial"/>
                <w:iCs/>
                <w:szCs w:val="20"/>
              </w:rPr>
            </w:pPr>
            <w:r w:rsidRPr="009C4740">
              <w:rPr>
                <w:rFonts w:cs="Arial"/>
                <w:iCs/>
                <w:szCs w:val="20"/>
              </w:rPr>
              <w:t xml:space="preserve">6. </w:t>
            </w:r>
          </w:p>
        </w:tc>
        <w:permStart w:id="295247870" w:edGrp="everyone"/>
        <w:tc>
          <w:tcPr>
            <w:tcW w:w="1445" w:type="pct"/>
            <w:shd w:val="clear" w:color="auto" w:fill="auto"/>
            <w:vAlign w:val="center"/>
          </w:tcPr>
          <w:p w14:paraId="48532406" w14:textId="77777777" w:rsidR="00790A1F" w:rsidRPr="009C4740" w:rsidRDefault="008458E6" w:rsidP="00E953D1">
            <w:pPr>
              <w:widowControl w:val="0"/>
              <w:spacing w:line="280" w:lineRule="atLeast"/>
              <w:jc w:val="left"/>
              <w:rPr>
                <w:rFonts w:cs="Arial"/>
                <w:b/>
                <w:bCs/>
                <w:i/>
                <w:iCs/>
                <w:szCs w:val="20"/>
                <w:highlight w:val="yellow"/>
              </w:rPr>
            </w:pPr>
            <w:r w:rsidRPr="009C4740">
              <w:rPr>
                <w:rFonts w:cs="Arial"/>
                <w:b/>
                <w:bCs/>
                <w:i/>
                <w:iCs/>
                <w:szCs w:val="20"/>
                <w:highlight w:val="yellow"/>
              </w:rPr>
              <w:fldChar w:fldCharType="begin">
                <w:ffData>
                  <w:name w:val="Besedilo12"/>
                  <w:enabled/>
                  <w:calcOnExit w:val="0"/>
                  <w:textInput/>
                </w:ffData>
              </w:fldChar>
            </w:r>
            <w:r w:rsidR="0043269A"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43269A" w:rsidRPr="009C4740">
              <w:rPr>
                <w:rFonts w:cs="Arial"/>
                <w:b/>
                <w:bCs/>
                <w:i/>
                <w:iCs/>
                <w:szCs w:val="20"/>
                <w:highlight w:val="yellow"/>
              </w:rPr>
              <w:t> </w:t>
            </w:r>
            <w:r w:rsidR="0043269A" w:rsidRPr="009C4740">
              <w:rPr>
                <w:rFonts w:cs="Arial"/>
                <w:b/>
                <w:bCs/>
                <w:i/>
                <w:iCs/>
                <w:szCs w:val="20"/>
                <w:highlight w:val="yellow"/>
              </w:rPr>
              <w:t> </w:t>
            </w:r>
            <w:r w:rsidR="0043269A" w:rsidRPr="009C4740">
              <w:rPr>
                <w:rFonts w:cs="Arial"/>
                <w:b/>
                <w:bCs/>
                <w:i/>
                <w:iCs/>
                <w:szCs w:val="20"/>
                <w:highlight w:val="yellow"/>
              </w:rPr>
              <w:t> </w:t>
            </w:r>
            <w:r w:rsidR="0043269A" w:rsidRPr="009C4740">
              <w:rPr>
                <w:rFonts w:cs="Arial"/>
                <w:b/>
                <w:bCs/>
                <w:i/>
                <w:iCs/>
                <w:szCs w:val="20"/>
                <w:highlight w:val="yellow"/>
              </w:rPr>
              <w:t> </w:t>
            </w:r>
            <w:r w:rsidR="0043269A" w:rsidRPr="009C4740">
              <w:rPr>
                <w:rFonts w:cs="Arial"/>
                <w:b/>
                <w:bCs/>
                <w:i/>
                <w:iCs/>
                <w:szCs w:val="20"/>
                <w:highlight w:val="yellow"/>
              </w:rPr>
              <w:t> </w:t>
            </w:r>
            <w:r w:rsidRPr="009C4740">
              <w:rPr>
                <w:rFonts w:cs="Arial"/>
                <w:bCs/>
                <w:i/>
                <w:iCs/>
                <w:szCs w:val="20"/>
                <w:highlight w:val="yellow"/>
              </w:rPr>
              <w:fldChar w:fldCharType="end"/>
            </w:r>
            <w:permEnd w:id="295247870"/>
          </w:p>
        </w:tc>
        <w:tc>
          <w:tcPr>
            <w:tcW w:w="1588" w:type="pct"/>
            <w:shd w:val="clear" w:color="auto" w:fill="auto"/>
            <w:vAlign w:val="center"/>
          </w:tcPr>
          <w:p w14:paraId="3899D093" w14:textId="77777777" w:rsidR="00790A1F" w:rsidRPr="009C4740" w:rsidRDefault="00790A1F" w:rsidP="00E953D1">
            <w:pPr>
              <w:widowControl w:val="0"/>
              <w:spacing w:line="280" w:lineRule="atLeast"/>
              <w:jc w:val="left"/>
              <w:rPr>
                <w:rFonts w:cs="Arial"/>
                <w:bCs/>
                <w:iCs/>
                <w:szCs w:val="20"/>
              </w:rPr>
            </w:pPr>
            <w:r w:rsidRPr="009C4740">
              <w:rPr>
                <w:rFonts w:cs="Arial"/>
                <w:bCs/>
                <w:iCs/>
                <w:szCs w:val="20"/>
              </w:rPr>
              <w:t>Strokovni sodelavec</w:t>
            </w:r>
          </w:p>
        </w:tc>
        <w:permStart w:id="801066810" w:edGrp="everyone"/>
        <w:tc>
          <w:tcPr>
            <w:tcW w:w="1587" w:type="pct"/>
            <w:vAlign w:val="center"/>
          </w:tcPr>
          <w:p w14:paraId="7FE35B6F" w14:textId="77777777" w:rsidR="00790A1F" w:rsidRPr="009C4740" w:rsidRDefault="008458E6" w:rsidP="00E953D1">
            <w:pPr>
              <w:widowControl w:val="0"/>
              <w:spacing w:line="280" w:lineRule="atLeast"/>
              <w:jc w:val="left"/>
              <w:rPr>
                <w:rFonts w:cs="Arial"/>
                <w:b/>
                <w:bCs/>
                <w:i/>
                <w:iCs/>
                <w:szCs w:val="20"/>
                <w:highlight w:val="yellow"/>
              </w:rPr>
            </w:pPr>
            <w:r w:rsidRPr="009C4740">
              <w:rPr>
                <w:rFonts w:cs="Arial"/>
                <w:b/>
                <w:bCs/>
                <w:i/>
                <w:iCs/>
                <w:szCs w:val="20"/>
                <w:highlight w:val="yellow"/>
              </w:rPr>
              <w:fldChar w:fldCharType="begin">
                <w:ffData>
                  <w:name w:val="Besedilo12"/>
                  <w:enabled/>
                  <w:calcOnExit w:val="0"/>
                  <w:textInput/>
                </w:ffData>
              </w:fldChar>
            </w:r>
            <w:r w:rsidR="0043269A"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43269A" w:rsidRPr="009C4740">
              <w:rPr>
                <w:rFonts w:cs="Arial"/>
                <w:b/>
                <w:bCs/>
                <w:i/>
                <w:iCs/>
                <w:szCs w:val="20"/>
                <w:highlight w:val="yellow"/>
              </w:rPr>
              <w:t> </w:t>
            </w:r>
            <w:r w:rsidR="0043269A" w:rsidRPr="009C4740">
              <w:rPr>
                <w:rFonts w:cs="Arial"/>
                <w:b/>
                <w:bCs/>
                <w:i/>
                <w:iCs/>
                <w:szCs w:val="20"/>
                <w:highlight w:val="yellow"/>
              </w:rPr>
              <w:t> </w:t>
            </w:r>
            <w:r w:rsidR="0043269A" w:rsidRPr="009C4740">
              <w:rPr>
                <w:rFonts w:cs="Arial"/>
                <w:b/>
                <w:bCs/>
                <w:i/>
                <w:iCs/>
                <w:szCs w:val="20"/>
                <w:highlight w:val="yellow"/>
              </w:rPr>
              <w:t> </w:t>
            </w:r>
            <w:r w:rsidR="0043269A" w:rsidRPr="009C4740">
              <w:rPr>
                <w:rFonts w:cs="Arial"/>
                <w:b/>
                <w:bCs/>
                <w:i/>
                <w:iCs/>
                <w:szCs w:val="20"/>
                <w:highlight w:val="yellow"/>
              </w:rPr>
              <w:t> </w:t>
            </w:r>
            <w:r w:rsidR="0043269A" w:rsidRPr="009C4740">
              <w:rPr>
                <w:rFonts w:cs="Arial"/>
                <w:b/>
                <w:bCs/>
                <w:i/>
                <w:iCs/>
                <w:szCs w:val="20"/>
                <w:highlight w:val="yellow"/>
              </w:rPr>
              <w:t> </w:t>
            </w:r>
            <w:r w:rsidRPr="009C4740">
              <w:rPr>
                <w:rFonts w:cs="Arial"/>
                <w:bCs/>
                <w:i/>
                <w:iCs/>
                <w:szCs w:val="20"/>
                <w:highlight w:val="yellow"/>
              </w:rPr>
              <w:fldChar w:fldCharType="end"/>
            </w:r>
            <w:permEnd w:id="801066810"/>
          </w:p>
        </w:tc>
      </w:tr>
    </w:tbl>
    <w:p w14:paraId="033ADE73" w14:textId="77777777" w:rsidR="00790A1F" w:rsidRPr="009C4740" w:rsidRDefault="00790A1F" w:rsidP="00365E30">
      <w:pPr>
        <w:widowControl w:val="0"/>
        <w:spacing w:line="280" w:lineRule="atLeast"/>
        <w:rPr>
          <w:rFonts w:cs="Arial"/>
          <w:b/>
          <w:iCs/>
          <w:szCs w:val="20"/>
        </w:rPr>
      </w:pPr>
    </w:p>
    <w:p w14:paraId="047496AE" w14:textId="77777777" w:rsidR="00FB63DC" w:rsidRPr="009C4740" w:rsidRDefault="0043269A" w:rsidP="00365E30">
      <w:pPr>
        <w:widowControl w:val="0"/>
        <w:spacing w:line="280" w:lineRule="atLeast"/>
        <w:rPr>
          <w:rFonts w:cs="Arial"/>
          <w:b/>
          <w:iCs/>
          <w:szCs w:val="20"/>
        </w:rPr>
      </w:pPr>
      <w:r w:rsidRPr="009C4740">
        <w:rPr>
          <w:rFonts w:cs="Arial"/>
          <w:b/>
          <w:iCs/>
          <w:szCs w:val="20"/>
        </w:rPr>
        <w:t>1.1</w:t>
      </w:r>
      <w:r w:rsidR="001623F7" w:rsidRPr="009C4740">
        <w:rPr>
          <w:rFonts w:cs="Arial"/>
          <w:b/>
          <w:iCs/>
          <w:szCs w:val="20"/>
        </w:rPr>
        <w:t xml:space="preserve">. VODJA PROJEKTA </w:t>
      </w:r>
      <w:r w:rsidR="00FB63DC" w:rsidRPr="009C4740">
        <w:rPr>
          <w:rFonts w:cs="Arial"/>
          <w:b/>
          <w:iCs/>
          <w:szCs w:val="20"/>
        </w:rPr>
        <w:t xml:space="preserve"> </w:t>
      </w:r>
    </w:p>
    <w:p w14:paraId="07C54DD6" w14:textId="77777777" w:rsidR="00790A1F" w:rsidRPr="009C4740" w:rsidRDefault="00790A1F" w:rsidP="00365E30">
      <w:pPr>
        <w:widowControl w:val="0"/>
        <w:spacing w:line="280" w:lineRule="atLeast"/>
        <w:rPr>
          <w:rFonts w:cs="Arial"/>
          <w:bCs/>
          <w:iCs/>
          <w:szCs w:val="20"/>
        </w:rPr>
      </w:pPr>
    </w:p>
    <w:p w14:paraId="3747ACD3" w14:textId="77777777" w:rsidR="00CF22B0" w:rsidRPr="009C4740" w:rsidRDefault="00790A1F" w:rsidP="00365E30">
      <w:pPr>
        <w:widowControl w:val="0"/>
        <w:spacing w:line="280" w:lineRule="atLeast"/>
        <w:rPr>
          <w:rFonts w:cs="Arial"/>
          <w:bCs/>
          <w:iCs/>
          <w:szCs w:val="20"/>
        </w:rPr>
      </w:pPr>
      <w:r w:rsidRPr="009C4740">
        <w:rPr>
          <w:rFonts w:cs="Arial"/>
          <w:bCs/>
          <w:iCs/>
          <w:szCs w:val="20"/>
        </w:rPr>
        <w:t xml:space="preserve">Ponudnik </w:t>
      </w:r>
      <w:r w:rsidR="00CF22B0" w:rsidRPr="009C4740">
        <w:rPr>
          <w:rFonts w:cs="Arial"/>
          <w:bCs/>
          <w:iCs/>
          <w:szCs w:val="20"/>
        </w:rPr>
        <w:t>potrjuje, da je vodja projekta v zadnjih petih (5) letih, šteto od dneva objave obvestila o tem naročilu na portalu javnih naročil, neprekinjeno vsaj šest (6) mesecev uspešno vodil en projekt razvoja informacijskega sistema/aplikacije, pri katerem je v ekipi sodelovalo najmanj pet (5) članov in je vrednost projekta znašala vsaj 150.000,00 EUR brez DDV;</w:t>
      </w:r>
    </w:p>
    <w:p w14:paraId="53BDFE09" w14:textId="77777777" w:rsidR="00CF22B0" w:rsidRPr="009C4740" w:rsidRDefault="00CF22B0" w:rsidP="00365E30">
      <w:pPr>
        <w:widowControl w:val="0"/>
        <w:spacing w:line="280" w:lineRule="atLeast"/>
        <w:rPr>
          <w:rFonts w:cs="Arial"/>
          <w:bCs/>
          <w:iCs/>
          <w:szCs w:val="20"/>
        </w:rPr>
      </w:pPr>
    </w:p>
    <w:p w14:paraId="3AC77AFB" w14:textId="77777777" w:rsidR="00FB63DC" w:rsidRPr="009C4740" w:rsidRDefault="00FB63DC" w:rsidP="00365E30">
      <w:pPr>
        <w:widowControl w:val="0"/>
        <w:spacing w:line="280" w:lineRule="atLeast"/>
        <w:rPr>
          <w:rFonts w:cs="Arial"/>
          <w:bCs/>
          <w:iCs/>
          <w:szCs w:val="20"/>
        </w:rPr>
      </w:pPr>
      <w:r w:rsidRPr="009C4740">
        <w:rPr>
          <w:rFonts w:cs="Arial"/>
          <w:bCs/>
          <w:iCs/>
          <w:szCs w:val="20"/>
        </w:rPr>
        <w:t>Prosimo, da za posameznim pogojem navedete zahtevane podatke</w:t>
      </w:r>
      <w:r w:rsidRPr="009C4740">
        <w:rPr>
          <w:rFonts w:cs="Arial"/>
          <w:b/>
          <w:bCs/>
          <w:iCs/>
          <w:szCs w:val="20"/>
        </w:rPr>
        <w:t xml:space="preserve"> </w:t>
      </w:r>
      <w:r w:rsidRPr="009C4740">
        <w:rPr>
          <w:rFonts w:cs="Arial"/>
          <w:bCs/>
          <w:iCs/>
          <w:szCs w:val="20"/>
        </w:rPr>
        <w:t>za strokovnjaka pod zaporedno številko 1</w:t>
      </w:r>
      <w:r w:rsidR="001623F7" w:rsidRPr="009C4740">
        <w:rPr>
          <w:rFonts w:cs="Arial"/>
          <w:bCs/>
          <w:iCs/>
          <w:szCs w:val="20"/>
        </w:rPr>
        <w:t xml:space="preserve"> - glejte zahteve iz točke 8.4.</w:t>
      </w:r>
      <w:r w:rsidR="0043269A" w:rsidRPr="009C4740">
        <w:rPr>
          <w:rFonts w:cs="Arial"/>
          <w:bCs/>
          <w:iCs/>
          <w:szCs w:val="20"/>
        </w:rPr>
        <w:t>2</w:t>
      </w:r>
      <w:r w:rsidRPr="009C4740">
        <w:rPr>
          <w:rFonts w:cs="Arial"/>
          <w:bCs/>
          <w:iCs/>
          <w:szCs w:val="20"/>
        </w:rPr>
        <w:t>. II. poglavja navodil:</w:t>
      </w:r>
    </w:p>
    <w:p w14:paraId="11C5D59D" w14:textId="77777777" w:rsidR="00FB63DC" w:rsidRPr="009C4740" w:rsidRDefault="00FB63DC" w:rsidP="00365E30">
      <w:pPr>
        <w:widowControl w:val="0"/>
        <w:spacing w:line="280" w:lineRule="atLeast"/>
        <w:rPr>
          <w:rFonts w:cs="Arial"/>
          <w:bCs/>
          <w:iCs/>
          <w:szCs w:val="20"/>
        </w:rPr>
      </w:pPr>
    </w:p>
    <w:p w14:paraId="6DA0A71F" w14:textId="77777777" w:rsidR="00FB63DC" w:rsidRPr="009C4740" w:rsidRDefault="00FB63DC" w:rsidP="00365E30">
      <w:pPr>
        <w:widowControl w:val="0"/>
        <w:spacing w:line="280" w:lineRule="atLeast"/>
        <w:rPr>
          <w:rFonts w:cs="Arial"/>
          <w:b/>
          <w:bCs/>
          <w:iCs/>
          <w:szCs w:val="20"/>
        </w:rPr>
      </w:pPr>
      <w:r w:rsidRPr="009C4740">
        <w:rPr>
          <w:rFonts w:cs="Arial"/>
          <w:b/>
          <w:bCs/>
          <w:iCs/>
          <w:szCs w:val="20"/>
        </w:rPr>
        <w:t xml:space="preserve">a) Naziv projekta </w:t>
      </w:r>
      <w:r w:rsidR="001838CB" w:rsidRPr="009C4740">
        <w:rPr>
          <w:rFonts w:cs="Arial"/>
          <w:b/>
          <w:bCs/>
          <w:iCs/>
          <w:szCs w:val="20"/>
        </w:rPr>
        <w:t>razvoja informacijskega sistema/aplikacije</w:t>
      </w:r>
      <w:r w:rsidRPr="009C4740">
        <w:rPr>
          <w:rFonts w:cs="Arial"/>
          <w:b/>
          <w:bCs/>
          <w:iCs/>
          <w:szCs w:val="20"/>
        </w:rPr>
        <w:t xml:space="preserve">, pri katerem </w:t>
      </w:r>
      <w:r w:rsidRPr="009C4740">
        <w:rPr>
          <w:rFonts w:cs="Arial"/>
          <w:b/>
          <w:iCs/>
          <w:szCs w:val="20"/>
        </w:rPr>
        <w:t xml:space="preserve">je sodeloval:  </w:t>
      </w:r>
      <w:permStart w:id="317879394"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317879394"/>
    </w:p>
    <w:p w14:paraId="47384E37" w14:textId="77777777" w:rsidR="00FB63DC" w:rsidRPr="009C4740" w:rsidRDefault="00FB63DC" w:rsidP="00365E30">
      <w:pPr>
        <w:widowControl w:val="0"/>
        <w:spacing w:line="280" w:lineRule="atLeast"/>
        <w:rPr>
          <w:rFonts w:cs="Arial"/>
          <w:b/>
          <w:bCs/>
          <w:iCs/>
          <w:szCs w:val="20"/>
        </w:rPr>
      </w:pPr>
    </w:p>
    <w:p w14:paraId="561D7ADB" w14:textId="77777777" w:rsidR="00FB63DC" w:rsidRPr="009C4740" w:rsidRDefault="00FB63DC" w:rsidP="00365E30">
      <w:pPr>
        <w:widowControl w:val="0"/>
        <w:spacing w:line="280" w:lineRule="atLeast"/>
        <w:rPr>
          <w:rFonts w:cs="Arial"/>
          <w:b/>
          <w:iCs/>
          <w:szCs w:val="20"/>
        </w:rPr>
      </w:pPr>
      <w:r w:rsidRPr="009C4740">
        <w:rPr>
          <w:rFonts w:cs="Arial"/>
          <w:b/>
          <w:bCs/>
          <w:iCs/>
          <w:szCs w:val="20"/>
        </w:rPr>
        <w:t xml:space="preserve">b) Naročnik projekta:  </w:t>
      </w:r>
      <w:permStart w:id="556545194"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556545194"/>
    </w:p>
    <w:p w14:paraId="43FF0C75" w14:textId="77777777" w:rsidR="00FB63DC" w:rsidRPr="009C4740" w:rsidRDefault="00FB63DC" w:rsidP="00365E30">
      <w:pPr>
        <w:widowControl w:val="0"/>
        <w:spacing w:line="280" w:lineRule="atLeast"/>
        <w:rPr>
          <w:rFonts w:cs="Arial"/>
          <w:b/>
          <w:iCs/>
          <w:szCs w:val="20"/>
        </w:rPr>
      </w:pPr>
    </w:p>
    <w:p w14:paraId="2A8DC9BC" w14:textId="77777777" w:rsidR="001838CB" w:rsidRPr="009C4740" w:rsidRDefault="00CF22B0" w:rsidP="00365E30">
      <w:pPr>
        <w:widowControl w:val="0"/>
        <w:spacing w:line="280" w:lineRule="atLeast"/>
        <w:rPr>
          <w:rFonts w:cs="Arial"/>
          <w:b/>
          <w:iCs/>
          <w:szCs w:val="20"/>
        </w:rPr>
      </w:pPr>
      <w:r w:rsidRPr="009C4740">
        <w:rPr>
          <w:rFonts w:cs="Arial"/>
          <w:b/>
          <w:iCs/>
          <w:szCs w:val="20"/>
        </w:rPr>
        <w:t>c</w:t>
      </w:r>
      <w:r w:rsidR="00FB63DC" w:rsidRPr="009C4740">
        <w:rPr>
          <w:rFonts w:cs="Arial"/>
          <w:b/>
          <w:iCs/>
          <w:szCs w:val="20"/>
        </w:rPr>
        <w:t xml:space="preserve">) </w:t>
      </w:r>
      <w:r w:rsidR="001838CB" w:rsidRPr="009C4740">
        <w:rPr>
          <w:rFonts w:cs="Arial"/>
          <w:b/>
          <w:iCs/>
          <w:szCs w:val="20"/>
        </w:rPr>
        <w:t xml:space="preserve">Strokovnjak je vodil projekt </w:t>
      </w:r>
      <w:r w:rsidRPr="009C4740">
        <w:rPr>
          <w:rFonts w:cs="Arial"/>
          <w:b/>
          <w:iCs/>
          <w:szCs w:val="20"/>
        </w:rPr>
        <w:t xml:space="preserve">neprekinjeno od </w:t>
      </w:r>
      <w:bookmarkStart w:id="117" w:name="_Hlk128477813"/>
      <w:permStart w:id="1515857330" w:edGrp="everyone"/>
      <w:r w:rsidR="008458E6" w:rsidRPr="009C4740">
        <w:rPr>
          <w:rFonts w:cs="Arial"/>
          <w:b/>
          <w:bCs/>
          <w:i/>
          <w:iCs/>
          <w:szCs w:val="20"/>
          <w:highlight w:val="yellow"/>
        </w:rPr>
        <w:fldChar w:fldCharType="begin">
          <w:ffData>
            <w:name w:val="Besedilo12"/>
            <w:enabled/>
            <w:calcOnExit w:val="0"/>
            <w:textInput/>
          </w:ffData>
        </w:fldChar>
      </w:r>
      <w:r w:rsidR="001838CB"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001838CB" w:rsidRPr="009C4740">
        <w:rPr>
          <w:rFonts w:cs="Arial"/>
          <w:b/>
          <w:bCs/>
          <w:i/>
          <w:iCs/>
          <w:szCs w:val="20"/>
          <w:highlight w:val="yellow"/>
        </w:rPr>
        <w:t> </w:t>
      </w:r>
      <w:r w:rsidR="001838CB" w:rsidRPr="009C4740">
        <w:rPr>
          <w:rFonts w:cs="Arial"/>
          <w:b/>
          <w:bCs/>
          <w:i/>
          <w:iCs/>
          <w:szCs w:val="20"/>
          <w:highlight w:val="yellow"/>
        </w:rPr>
        <w:t> </w:t>
      </w:r>
      <w:r w:rsidR="001838CB" w:rsidRPr="009C4740">
        <w:rPr>
          <w:rFonts w:cs="Arial"/>
          <w:b/>
          <w:bCs/>
          <w:i/>
          <w:iCs/>
          <w:szCs w:val="20"/>
          <w:highlight w:val="yellow"/>
        </w:rPr>
        <w:t> </w:t>
      </w:r>
      <w:r w:rsidR="001838CB" w:rsidRPr="009C4740">
        <w:rPr>
          <w:rFonts w:cs="Arial"/>
          <w:b/>
          <w:bCs/>
          <w:i/>
          <w:iCs/>
          <w:szCs w:val="20"/>
          <w:highlight w:val="yellow"/>
        </w:rPr>
        <w:t> </w:t>
      </w:r>
      <w:r w:rsidR="001838CB" w:rsidRPr="009C4740">
        <w:rPr>
          <w:rFonts w:cs="Arial"/>
          <w:b/>
          <w:bCs/>
          <w:i/>
          <w:iCs/>
          <w:szCs w:val="20"/>
          <w:highlight w:val="yellow"/>
        </w:rPr>
        <w:t> </w:t>
      </w:r>
      <w:r w:rsidR="008458E6" w:rsidRPr="009C4740">
        <w:rPr>
          <w:rFonts w:cs="Arial"/>
          <w:bCs/>
          <w:i/>
          <w:iCs/>
          <w:szCs w:val="20"/>
          <w:highlight w:val="yellow"/>
        </w:rPr>
        <w:fldChar w:fldCharType="end"/>
      </w:r>
      <w:bookmarkEnd w:id="117"/>
      <w:permEnd w:id="1515857330"/>
      <w:r w:rsidR="001838CB" w:rsidRPr="009C4740">
        <w:rPr>
          <w:rFonts w:cs="Arial"/>
          <w:b/>
          <w:iCs/>
          <w:szCs w:val="20"/>
        </w:rPr>
        <w:t xml:space="preserve"> </w:t>
      </w:r>
      <w:r w:rsidRPr="009C4740">
        <w:rPr>
          <w:rFonts w:cs="Arial"/>
          <w:b/>
          <w:iCs/>
          <w:szCs w:val="20"/>
        </w:rPr>
        <w:t xml:space="preserve">do  </w:t>
      </w:r>
      <w:permStart w:id="2048027858"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2048027858"/>
      <w:r w:rsidRPr="009C4740">
        <w:rPr>
          <w:rFonts w:cs="Arial"/>
          <w:b/>
          <w:iCs/>
          <w:szCs w:val="20"/>
        </w:rPr>
        <w:t xml:space="preserve"> </w:t>
      </w:r>
    </w:p>
    <w:p w14:paraId="1C80F3FC" w14:textId="77777777" w:rsidR="001838CB" w:rsidRPr="009C4740" w:rsidRDefault="001838CB" w:rsidP="00365E30">
      <w:pPr>
        <w:widowControl w:val="0"/>
        <w:spacing w:line="280" w:lineRule="atLeast"/>
        <w:rPr>
          <w:rFonts w:cs="Arial"/>
          <w:b/>
          <w:iCs/>
          <w:szCs w:val="20"/>
        </w:rPr>
      </w:pPr>
    </w:p>
    <w:p w14:paraId="1A1CD75A" w14:textId="77777777" w:rsidR="00FB63DC" w:rsidRPr="009C4740" w:rsidRDefault="00CF22B0" w:rsidP="00365E30">
      <w:pPr>
        <w:widowControl w:val="0"/>
        <w:spacing w:line="280" w:lineRule="atLeast"/>
        <w:rPr>
          <w:rFonts w:cs="Arial"/>
          <w:b/>
          <w:iCs/>
          <w:szCs w:val="20"/>
        </w:rPr>
      </w:pPr>
      <w:r w:rsidRPr="009C4740">
        <w:rPr>
          <w:rFonts w:cs="Arial"/>
          <w:b/>
          <w:iCs/>
          <w:szCs w:val="20"/>
        </w:rPr>
        <w:lastRenderedPageBreak/>
        <w:t>d</w:t>
      </w:r>
      <w:r w:rsidR="00FB63DC" w:rsidRPr="009C4740">
        <w:rPr>
          <w:rFonts w:cs="Arial"/>
          <w:b/>
          <w:iCs/>
          <w:szCs w:val="20"/>
        </w:rPr>
        <w:t xml:space="preserve">) </w:t>
      </w:r>
      <w:r w:rsidR="001838CB" w:rsidRPr="009C4740">
        <w:rPr>
          <w:rFonts w:cs="Arial"/>
          <w:b/>
          <w:iCs/>
          <w:szCs w:val="20"/>
        </w:rPr>
        <w:t xml:space="preserve">V ekipi je sodelovalo </w:t>
      </w:r>
      <w:permStart w:id="460004777" w:edGrp="everyone"/>
      <w:r w:rsidR="008458E6" w:rsidRPr="009C4740">
        <w:rPr>
          <w:rFonts w:cs="Arial"/>
          <w:b/>
          <w:bCs/>
          <w:i/>
          <w:iCs/>
          <w:szCs w:val="20"/>
          <w:highlight w:val="yellow"/>
        </w:rPr>
        <w:fldChar w:fldCharType="begin">
          <w:ffData>
            <w:name w:val="Besedilo12"/>
            <w:enabled/>
            <w:calcOnExit w:val="0"/>
            <w:textInput/>
          </w:ffData>
        </w:fldChar>
      </w:r>
      <w:r w:rsidR="001838CB"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001838CB" w:rsidRPr="009C4740">
        <w:rPr>
          <w:rFonts w:cs="Arial"/>
          <w:b/>
          <w:bCs/>
          <w:i/>
          <w:iCs/>
          <w:szCs w:val="20"/>
          <w:highlight w:val="yellow"/>
        </w:rPr>
        <w:t> </w:t>
      </w:r>
      <w:r w:rsidR="001838CB" w:rsidRPr="009C4740">
        <w:rPr>
          <w:rFonts w:cs="Arial"/>
          <w:b/>
          <w:bCs/>
          <w:i/>
          <w:iCs/>
          <w:szCs w:val="20"/>
          <w:highlight w:val="yellow"/>
        </w:rPr>
        <w:t> </w:t>
      </w:r>
      <w:r w:rsidR="001838CB" w:rsidRPr="009C4740">
        <w:rPr>
          <w:rFonts w:cs="Arial"/>
          <w:b/>
          <w:bCs/>
          <w:i/>
          <w:iCs/>
          <w:szCs w:val="20"/>
          <w:highlight w:val="yellow"/>
        </w:rPr>
        <w:t> </w:t>
      </w:r>
      <w:r w:rsidR="001838CB" w:rsidRPr="009C4740">
        <w:rPr>
          <w:rFonts w:cs="Arial"/>
          <w:b/>
          <w:bCs/>
          <w:i/>
          <w:iCs/>
          <w:szCs w:val="20"/>
          <w:highlight w:val="yellow"/>
        </w:rPr>
        <w:t> </w:t>
      </w:r>
      <w:r w:rsidR="001838CB" w:rsidRPr="009C4740">
        <w:rPr>
          <w:rFonts w:cs="Arial"/>
          <w:b/>
          <w:bCs/>
          <w:i/>
          <w:iCs/>
          <w:szCs w:val="20"/>
          <w:highlight w:val="yellow"/>
        </w:rPr>
        <w:t> </w:t>
      </w:r>
      <w:r w:rsidR="008458E6" w:rsidRPr="009C4740">
        <w:rPr>
          <w:rFonts w:cs="Arial"/>
          <w:bCs/>
          <w:i/>
          <w:iCs/>
          <w:szCs w:val="20"/>
          <w:highlight w:val="yellow"/>
        </w:rPr>
        <w:fldChar w:fldCharType="end"/>
      </w:r>
      <w:permEnd w:id="460004777"/>
      <w:r w:rsidR="001838CB" w:rsidRPr="009C4740">
        <w:rPr>
          <w:rFonts w:cs="Arial"/>
          <w:b/>
          <w:iCs/>
          <w:szCs w:val="20"/>
        </w:rPr>
        <w:t xml:space="preserve"> članov</w:t>
      </w:r>
    </w:p>
    <w:p w14:paraId="5F7E5223" w14:textId="77777777" w:rsidR="001838CB" w:rsidRPr="009C4740" w:rsidRDefault="001838CB" w:rsidP="00365E30">
      <w:pPr>
        <w:widowControl w:val="0"/>
        <w:spacing w:line="280" w:lineRule="atLeast"/>
        <w:rPr>
          <w:rFonts w:cs="Arial"/>
          <w:b/>
          <w:iCs/>
          <w:szCs w:val="20"/>
        </w:rPr>
      </w:pPr>
    </w:p>
    <w:p w14:paraId="0C21FCA2" w14:textId="77777777" w:rsidR="001838CB" w:rsidRPr="009C4740" w:rsidRDefault="00CF22B0" w:rsidP="00365E30">
      <w:pPr>
        <w:widowControl w:val="0"/>
        <w:spacing w:line="280" w:lineRule="atLeast"/>
        <w:rPr>
          <w:rFonts w:cs="Arial"/>
          <w:b/>
          <w:iCs/>
          <w:szCs w:val="20"/>
        </w:rPr>
      </w:pPr>
      <w:r w:rsidRPr="009C4740">
        <w:rPr>
          <w:rFonts w:cs="Arial"/>
          <w:b/>
          <w:iCs/>
          <w:szCs w:val="20"/>
        </w:rPr>
        <w:t>e</w:t>
      </w:r>
      <w:r w:rsidR="001838CB" w:rsidRPr="009C4740">
        <w:rPr>
          <w:rFonts w:cs="Arial"/>
          <w:b/>
          <w:iCs/>
          <w:szCs w:val="20"/>
        </w:rPr>
        <w:t xml:space="preserve">) Vrednost projekta  </w:t>
      </w:r>
      <w:permStart w:id="1257140573" w:edGrp="everyone"/>
      <w:r w:rsidR="008458E6" w:rsidRPr="009C4740">
        <w:rPr>
          <w:rFonts w:cs="Arial"/>
          <w:b/>
          <w:bCs/>
          <w:i/>
          <w:iCs/>
          <w:szCs w:val="20"/>
          <w:highlight w:val="yellow"/>
        </w:rPr>
        <w:fldChar w:fldCharType="begin">
          <w:ffData>
            <w:name w:val="Besedilo12"/>
            <w:enabled/>
            <w:calcOnExit w:val="0"/>
            <w:textInput/>
          </w:ffData>
        </w:fldChar>
      </w:r>
      <w:r w:rsidR="001838CB"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001838CB" w:rsidRPr="009C4740">
        <w:rPr>
          <w:rFonts w:cs="Arial"/>
          <w:b/>
          <w:bCs/>
          <w:i/>
          <w:iCs/>
          <w:szCs w:val="20"/>
          <w:highlight w:val="yellow"/>
        </w:rPr>
        <w:t> </w:t>
      </w:r>
      <w:r w:rsidR="001838CB" w:rsidRPr="009C4740">
        <w:rPr>
          <w:rFonts w:cs="Arial"/>
          <w:b/>
          <w:bCs/>
          <w:i/>
          <w:iCs/>
          <w:szCs w:val="20"/>
          <w:highlight w:val="yellow"/>
        </w:rPr>
        <w:t> </w:t>
      </w:r>
      <w:r w:rsidR="001838CB" w:rsidRPr="009C4740">
        <w:rPr>
          <w:rFonts w:cs="Arial"/>
          <w:b/>
          <w:bCs/>
          <w:i/>
          <w:iCs/>
          <w:szCs w:val="20"/>
          <w:highlight w:val="yellow"/>
        </w:rPr>
        <w:t> </w:t>
      </w:r>
      <w:r w:rsidR="001838CB" w:rsidRPr="009C4740">
        <w:rPr>
          <w:rFonts w:cs="Arial"/>
          <w:b/>
          <w:bCs/>
          <w:i/>
          <w:iCs/>
          <w:szCs w:val="20"/>
          <w:highlight w:val="yellow"/>
        </w:rPr>
        <w:t> </w:t>
      </w:r>
      <w:r w:rsidR="001838CB" w:rsidRPr="009C4740">
        <w:rPr>
          <w:rFonts w:cs="Arial"/>
          <w:b/>
          <w:bCs/>
          <w:i/>
          <w:iCs/>
          <w:szCs w:val="20"/>
          <w:highlight w:val="yellow"/>
        </w:rPr>
        <w:t> </w:t>
      </w:r>
      <w:r w:rsidR="008458E6" w:rsidRPr="009C4740">
        <w:rPr>
          <w:rFonts w:cs="Arial"/>
          <w:bCs/>
          <w:i/>
          <w:iCs/>
          <w:szCs w:val="20"/>
          <w:highlight w:val="yellow"/>
        </w:rPr>
        <w:fldChar w:fldCharType="end"/>
      </w:r>
      <w:permEnd w:id="1257140573"/>
    </w:p>
    <w:p w14:paraId="0EE58641" w14:textId="77777777" w:rsidR="001838CB" w:rsidRPr="009C4740" w:rsidRDefault="001838CB" w:rsidP="00365E30">
      <w:pPr>
        <w:widowControl w:val="0"/>
        <w:spacing w:line="280" w:lineRule="atLeast"/>
        <w:rPr>
          <w:rFonts w:cs="Arial"/>
          <w:b/>
          <w:iCs/>
          <w:szCs w:val="20"/>
        </w:rPr>
      </w:pPr>
    </w:p>
    <w:p w14:paraId="165C3652" w14:textId="77777777" w:rsidR="0043269A" w:rsidRPr="009C4740" w:rsidRDefault="00C66D81" w:rsidP="00C66D81">
      <w:pPr>
        <w:rPr>
          <w:rFonts w:eastAsia="Arial" w:cs="Arial"/>
          <w:color w:val="000000"/>
          <w:szCs w:val="20"/>
        </w:rPr>
      </w:pPr>
      <w:r w:rsidRPr="009C4740">
        <w:rPr>
          <w:rFonts w:eastAsia="Arial" w:cs="Arial"/>
          <w:szCs w:val="20"/>
        </w:rPr>
        <w:t xml:space="preserve">Navedeno je mogoče preveriti pri </w:t>
      </w:r>
      <w:proofErr w:type="spellStart"/>
      <w:r w:rsidRPr="009C4740">
        <w:rPr>
          <w:rFonts w:cs="Arial"/>
          <w:color w:val="000000"/>
          <w:szCs w:val="20"/>
        </w:rPr>
        <w:t>pri</w:t>
      </w:r>
      <w:proofErr w:type="spellEnd"/>
      <w:r w:rsidRPr="009C4740">
        <w:rPr>
          <w:rFonts w:cs="Arial"/>
          <w:color w:val="000000"/>
          <w:szCs w:val="20"/>
        </w:rPr>
        <w:t xml:space="preserve"> osebi</w:t>
      </w:r>
      <w:r w:rsidRPr="009C4740">
        <w:rPr>
          <w:rFonts w:eastAsia="Arial" w:cs="Arial"/>
          <w:szCs w:val="20"/>
        </w:rPr>
        <w:t xml:space="preserve"> </w:t>
      </w:r>
      <w:r w:rsidR="008458E6" w:rsidRPr="009C4740">
        <w:rPr>
          <w:rFonts w:cs="Arial"/>
          <w:color w:val="000000"/>
          <w:szCs w:val="20"/>
        </w:rPr>
        <w:fldChar w:fldCharType="begin">
          <w:ffData>
            <w:name w:val="Besedilo6"/>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cs="Arial"/>
          <w:color w:val="000000"/>
          <w:szCs w:val="20"/>
        </w:rPr>
        <w:t>,</w:t>
      </w:r>
      <w:r w:rsidRPr="009C4740">
        <w:rPr>
          <w:rFonts w:eastAsia="Arial" w:cs="Arial"/>
          <w:szCs w:val="20"/>
        </w:rPr>
        <w:t xml:space="preserve"> </w:t>
      </w:r>
      <w:r w:rsidRPr="009C4740">
        <w:rPr>
          <w:rFonts w:eastAsia="Arial" w:cs="Arial"/>
          <w:color w:val="000000"/>
          <w:szCs w:val="20"/>
        </w:rPr>
        <w:t xml:space="preserve">na telefonski številki </w:t>
      </w:r>
      <w:r w:rsidR="008458E6" w:rsidRPr="009C4740">
        <w:rPr>
          <w:rFonts w:cs="Arial"/>
          <w:color w:val="000000"/>
          <w:szCs w:val="20"/>
        </w:rPr>
        <w:fldChar w:fldCharType="begin">
          <w:ffData>
            <w:name w:val="Besedilo7"/>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eastAsia="Arial" w:cs="Arial"/>
          <w:color w:val="000000"/>
          <w:szCs w:val="20"/>
        </w:rPr>
        <w:t xml:space="preserve"> in elektronskem naslovu </w:t>
      </w:r>
      <w:r w:rsidR="008458E6" w:rsidRPr="009C4740">
        <w:rPr>
          <w:rFonts w:cs="Arial"/>
          <w:color w:val="000000"/>
          <w:szCs w:val="20"/>
        </w:rPr>
        <w:fldChar w:fldCharType="begin">
          <w:ffData>
            <w:name w:val="Besedilo1"/>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008458E6" w:rsidRPr="009C4740">
        <w:rPr>
          <w:rFonts w:cs="Arial"/>
          <w:color w:val="000000"/>
          <w:szCs w:val="20"/>
        </w:rPr>
        <w:fldChar w:fldCharType="end"/>
      </w:r>
      <w:r w:rsidRPr="009C4740">
        <w:rPr>
          <w:rFonts w:eastAsia="Arial" w:cs="Arial"/>
          <w:color w:val="000000"/>
          <w:szCs w:val="20"/>
        </w:rPr>
        <w:t>.</w:t>
      </w:r>
    </w:p>
    <w:p w14:paraId="6A9C9EEF" w14:textId="77777777" w:rsidR="00CF22B0" w:rsidRPr="009C4740" w:rsidRDefault="00CF22B0" w:rsidP="00365E30">
      <w:pPr>
        <w:widowControl w:val="0"/>
        <w:spacing w:line="280" w:lineRule="atLeast"/>
        <w:rPr>
          <w:rFonts w:cs="Arial"/>
          <w:b/>
          <w:iCs/>
          <w:szCs w:val="20"/>
        </w:rPr>
      </w:pPr>
    </w:p>
    <w:p w14:paraId="158A2B0A" w14:textId="77777777" w:rsidR="007434B0" w:rsidRPr="009C4740" w:rsidRDefault="000A3F61" w:rsidP="00365E30">
      <w:pPr>
        <w:widowControl w:val="0"/>
        <w:spacing w:line="280" w:lineRule="atLeast"/>
        <w:rPr>
          <w:rFonts w:cs="Arial"/>
          <w:b/>
          <w:iCs/>
          <w:szCs w:val="20"/>
        </w:rPr>
      </w:pPr>
      <w:r w:rsidRPr="009C4740">
        <w:rPr>
          <w:rFonts w:cs="Arial"/>
          <w:b/>
          <w:iCs/>
          <w:szCs w:val="20"/>
        </w:rPr>
        <w:t>1.2. UX/UI OBLIKOVALEC</w:t>
      </w:r>
    </w:p>
    <w:p w14:paraId="70A1EDE8" w14:textId="77777777" w:rsidR="00CF22B0" w:rsidRPr="009C4740" w:rsidRDefault="00CF22B0" w:rsidP="00F5684E">
      <w:pPr>
        <w:widowControl w:val="0"/>
        <w:spacing w:line="280" w:lineRule="atLeast"/>
        <w:rPr>
          <w:rFonts w:cs="Arial"/>
          <w:bCs/>
          <w:iCs/>
          <w:szCs w:val="20"/>
        </w:rPr>
      </w:pPr>
    </w:p>
    <w:p w14:paraId="0F30BDDE" w14:textId="77777777" w:rsidR="00CF22B0" w:rsidRPr="009C4740" w:rsidRDefault="00CF22B0" w:rsidP="00CF22B0">
      <w:pPr>
        <w:widowControl w:val="0"/>
        <w:spacing w:line="280" w:lineRule="atLeast"/>
        <w:rPr>
          <w:rFonts w:cs="Arial"/>
          <w:bCs/>
          <w:iCs/>
          <w:szCs w:val="20"/>
        </w:rPr>
      </w:pPr>
      <w:r w:rsidRPr="009C4740">
        <w:rPr>
          <w:rFonts w:cs="Arial"/>
          <w:bCs/>
          <w:iCs/>
          <w:szCs w:val="20"/>
        </w:rPr>
        <w:t>Ponudnik potrjuje, da je UX</w:t>
      </w:r>
      <w:r w:rsidR="0043269A" w:rsidRPr="009C4740">
        <w:rPr>
          <w:rFonts w:cs="Arial"/>
          <w:bCs/>
          <w:iCs/>
          <w:szCs w:val="20"/>
        </w:rPr>
        <w:t>/</w:t>
      </w:r>
      <w:r w:rsidRPr="009C4740">
        <w:rPr>
          <w:rFonts w:cs="Arial"/>
          <w:bCs/>
          <w:iCs/>
          <w:szCs w:val="20"/>
        </w:rPr>
        <w:t xml:space="preserve">UI oblikovalec, naveden na seznamu pod 1. točko, v zadnjih petih (5) letih, šteto od dneva objave obvestila o tem naročilu na portalu javnih naročil, neprekinjeno vsaj šest (6) mesecev uspešno sodeloval v tej vlogi pri projektu razvoja informacijskega sistema/aplikacije, in lahko izkaže vsaj triletne (3) izkušnje s pripravo digitalnih izdelkov za razvojne ekipe, </w:t>
      </w:r>
      <w:proofErr w:type="spellStart"/>
      <w:r w:rsidRPr="009C4740">
        <w:rPr>
          <w:rFonts w:cs="Arial"/>
          <w:bCs/>
          <w:iCs/>
          <w:szCs w:val="20"/>
        </w:rPr>
        <w:t>prototipiranja</w:t>
      </w:r>
      <w:proofErr w:type="spellEnd"/>
      <w:r w:rsidRPr="009C4740">
        <w:rPr>
          <w:rFonts w:cs="Arial"/>
          <w:bCs/>
          <w:iCs/>
          <w:szCs w:val="20"/>
        </w:rPr>
        <w:t xml:space="preserve"> in žičnih modelov, sodelovanjem z vodji projektov in uporabniki pri kreiranju intuitivnih rešitev ter poznavanje spletnih tehnologij, njihovih možnosti in omejitev (HTML, CSS, </w:t>
      </w:r>
      <w:proofErr w:type="spellStart"/>
      <w:r w:rsidRPr="009C4740">
        <w:rPr>
          <w:rFonts w:cs="Arial"/>
          <w:bCs/>
          <w:iCs/>
          <w:szCs w:val="20"/>
        </w:rPr>
        <w:t>JavaScript</w:t>
      </w:r>
      <w:proofErr w:type="spellEnd"/>
      <w:r w:rsidRPr="009C4740">
        <w:rPr>
          <w:rFonts w:cs="Arial"/>
          <w:bCs/>
          <w:iCs/>
          <w:szCs w:val="20"/>
        </w:rPr>
        <w:t>)</w:t>
      </w:r>
      <w:r w:rsidR="000A3F61" w:rsidRPr="009C4740">
        <w:rPr>
          <w:rFonts w:cs="Arial"/>
          <w:bCs/>
          <w:iCs/>
          <w:szCs w:val="20"/>
        </w:rPr>
        <w:t>.</w:t>
      </w:r>
    </w:p>
    <w:p w14:paraId="5BF0A65E" w14:textId="77777777" w:rsidR="00CF22B0" w:rsidRPr="009C4740" w:rsidRDefault="00CF22B0" w:rsidP="00F5684E">
      <w:pPr>
        <w:widowControl w:val="0"/>
        <w:spacing w:line="280" w:lineRule="atLeast"/>
        <w:rPr>
          <w:rFonts w:cs="Arial"/>
          <w:bCs/>
          <w:iCs/>
          <w:szCs w:val="20"/>
        </w:rPr>
      </w:pPr>
    </w:p>
    <w:p w14:paraId="3A2B513F" w14:textId="77777777" w:rsidR="00F5684E" w:rsidRPr="009C4740" w:rsidRDefault="00F5684E" w:rsidP="00F5684E">
      <w:pPr>
        <w:widowControl w:val="0"/>
        <w:spacing w:line="280" w:lineRule="atLeast"/>
        <w:rPr>
          <w:rFonts w:cs="Arial"/>
          <w:bCs/>
          <w:iCs/>
          <w:szCs w:val="20"/>
        </w:rPr>
      </w:pPr>
      <w:r w:rsidRPr="009C4740">
        <w:rPr>
          <w:rFonts w:cs="Arial"/>
          <w:bCs/>
          <w:iCs/>
          <w:szCs w:val="20"/>
        </w:rPr>
        <w:t>Prosimo, da za posameznim pogojem navedete zahtevane podatke</w:t>
      </w:r>
      <w:r w:rsidRPr="009C4740">
        <w:rPr>
          <w:rFonts w:cs="Arial"/>
          <w:b/>
          <w:bCs/>
          <w:iCs/>
          <w:szCs w:val="20"/>
        </w:rPr>
        <w:t xml:space="preserve"> </w:t>
      </w:r>
      <w:r w:rsidRPr="009C4740">
        <w:rPr>
          <w:rFonts w:cs="Arial"/>
          <w:bCs/>
          <w:iCs/>
          <w:szCs w:val="20"/>
        </w:rPr>
        <w:t>za strokovnjaka pod zaporedno številko 2 - glejte zahteve iz točke 8.4.</w:t>
      </w:r>
      <w:r w:rsidR="000A3F61" w:rsidRPr="009C4740">
        <w:rPr>
          <w:rFonts w:cs="Arial"/>
          <w:bCs/>
          <w:iCs/>
          <w:szCs w:val="20"/>
        </w:rPr>
        <w:t>2</w:t>
      </w:r>
      <w:r w:rsidRPr="009C4740">
        <w:rPr>
          <w:rFonts w:cs="Arial"/>
          <w:bCs/>
          <w:iCs/>
          <w:szCs w:val="20"/>
        </w:rPr>
        <w:t>. II. poglavja navodil:</w:t>
      </w:r>
    </w:p>
    <w:p w14:paraId="2AD8A359" w14:textId="77777777" w:rsidR="00F5684E" w:rsidRPr="009C4740" w:rsidRDefault="00F5684E" w:rsidP="00365E30">
      <w:pPr>
        <w:widowControl w:val="0"/>
        <w:spacing w:line="280" w:lineRule="atLeast"/>
        <w:rPr>
          <w:rFonts w:cs="Arial"/>
          <w:b/>
          <w:iCs/>
          <w:szCs w:val="20"/>
        </w:rPr>
      </w:pPr>
    </w:p>
    <w:p w14:paraId="53FF4F6B" w14:textId="77777777" w:rsidR="005A2FE6" w:rsidRPr="009C4740" w:rsidRDefault="005A2FE6" w:rsidP="005A2FE6">
      <w:pPr>
        <w:widowControl w:val="0"/>
        <w:spacing w:line="280" w:lineRule="atLeast"/>
        <w:rPr>
          <w:rFonts w:cs="Arial"/>
          <w:b/>
          <w:bCs/>
          <w:iCs/>
          <w:szCs w:val="20"/>
        </w:rPr>
      </w:pPr>
      <w:r w:rsidRPr="009C4740">
        <w:rPr>
          <w:rFonts w:cs="Arial"/>
          <w:b/>
          <w:bCs/>
          <w:iCs/>
          <w:szCs w:val="20"/>
        </w:rPr>
        <w:t xml:space="preserve">a) Naziv projekta razvoja informacijskega sistema/aplikacije, pri katerem </w:t>
      </w:r>
      <w:r w:rsidRPr="009C4740">
        <w:rPr>
          <w:rFonts w:cs="Arial"/>
          <w:b/>
          <w:iCs/>
          <w:szCs w:val="20"/>
        </w:rPr>
        <w:t xml:space="preserve">je sodeloval:  </w:t>
      </w:r>
      <w:permStart w:id="1590779725"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1590779725"/>
    </w:p>
    <w:p w14:paraId="04969DA8" w14:textId="77777777" w:rsidR="005A2FE6" w:rsidRPr="009C4740" w:rsidRDefault="005A2FE6" w:rsidP="005A2FE6">
      <w:pPr>
        <w:widowControl w:val="0"/>
        <w:spacing w:line="280" w:lineRule="atLeast"/>
        <w:rPr>
          <w:rFonts w:cs="Arial"/>
          <w:b/>
          <w:bCs/>
          <w:iCs/>
          <w:szCs w:val="20"/>
        </w:rPr>
      </w:pPr>
    </w:p>
    <w:p w14:paraId="212AEB15" w14:textId="77777777" w:rsidR="005A2FE6" w:rsidRPr="009C4740" w:rsidRDefault="005A2FE6" w:rsidP="005A2FE6">
      <w:pPr>
        <w:widowControl w:val="0"/>
        <w:spacing w:line="280" w:lineRule="atLeast"/>
        <w:rPr>
          <w:rFonts w:cs="Arial"/>
          <w:b/>
          <w:iCs/>
          <w:szCs w:val="20"/>
        </w:rPr>
      </w:pPr>
      <w:r w:rsidRPr="009C4740">
        <w:rPr>
          <w:rFonts w:cs="Arial"/>
          <w:b/>
          <w:bCs/>
          <w:iCs/>
          <w:szCs w:val="20"/>
        </w:rPr>
        <w:t xml:space="preserve">b) Naročnik projekta:  </w:t>
      </w:r>
      <w:permStart w:id="153241634"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153241634"/>
    </w:p>
    <w:p w14:paraId="06894F30" w14:textId="77777777" w:rsidR="005A2FE6" w:rsidRPr="009C4740" w:rsidRDefault="005A2FE6" w:rsidP="005A2FE6">
      <w:pPr>
        <w:widowControl w:val="0"/>
        <w:spacing w:line="280" w:lineRule="atLeast"/>
        <w:rPr>
          <w:rFonts w:cs="Arial"/>
          <w:b/>
          <w:iCs/>
          <w:szCs w:val="20"/>
        </w:rPr>
      </w:pPr>
    </w:p>
    <w:p w14:paraId="5CAF8DA6" w14:textId="77777777" w:rsidR="005A2FE6" w:rsidRPr="009C4740" w:rsidRDefault="00CF22B0" w:rsidP="005A2FE6">
      <w:pPr>
        <w:widowControl w:val="0"/>
        <w:spacing w:line="280" w:lineRule="atLeast"/>
        <w:rPr>
          <w:rFonts w:cs="Arial"/>
          <w:b/>
          <w:iCs/>
          <w:szCs w:val="20"/>
        </w:rPr>
      </w:pPr>
      <w:r w:rsidRPr="009C4740">
        <w:rPr>
          <w:rFonts w:cs="Arial"/>
          <w:b/>
          <w:iCs/>
          <w:szCs w:val="20"/>
        </w:rPr>
        <w:t>c</w:t>
      </w:r>
      <w:r w:rsidR="005A2FE6" w:rsidRPr="009C4740">
        <w:rPr>
          <w:rFonts w:cs="Arial"/>
          <w:b/>
          <w:iCs/>
          <w:szCs w:val="20"/>
        </w:rPr>
        <w:t>) Strokovnjak je</w:t>
      </w:r>
      <w:r w:rsidR="000D3AAD" w:rsidRPr="009C4740">
        <w:rPr>
          <w:rFonts w:cs="Arial"/>
          <w:b/>
          <w:iCs/>
          <w:szCs w:val="20"/>
        </w:rPr>
        <w:t xml:space="preserve"> </w:t>
      </w:r>
      <w:r w:rsidR="003F6CD6" w:rsidRPr="009C4740">
        <w:rPr>
          <w:rFonts w:cs="Arial"/>
          <w:b/>
          <w:iCs/>
          <w:szCs w:val="20"/>
        </w:rPr>
        <w:t xml:space="preserve">uspešno sodeloval </w:t>
      </w:r>
      <w:r w:rsidR="000D3AAD" w:rsidRPr="009C4740">
        <w:rPr>
          <w:rFonts w:cs="Arial"/>
          <w:b/>
          <w:iCs/>
          <w:szCs w:val="20"/>
        </w:rPr>
        <w:t xml:space="preserve">v tej vlogi pri </w:t>
      </w:r>
      <w:r w:rsidR="005A2FE6" w:rsidRPr="009C4740">
        <w:rPr>
          <w:rFonts w:cs="Arial"/>
          <w:b/>
          <w:iCs/>
          <w:szCs w:val="20"/>
        </w:rPr>
        <w:t>projekt</w:t>
      </w:r>
      <w:r w:rsidR="000D3AAD" w:rsidRPr="009C4740">
        <w:rPr>
          <w:rFonts w:cs="Arial"/>
          <w:b/>
          <w:iCs/>
          <w:szCs w:val="20"/>
        </w:rPr>
        <w:t>u</w:t>
      </w:r>
      <w:r w:rsidRPr="009C4740">
        <w:rPr>
          <w:rFonts w:cs="Arial"/>
          <w:b/>
          <w:iCs/>
          <w:szCs w:val="20"/>
        </w:rPr>
        <w:t xml:space="preserve"> neprekinjeno</w:t>
      </w:r>
      <w:r w:rsidR="005A2FE6" w:rsidRPr="009C4740">
        <w:rPr>
          <w:rFonts w:cs="Arial"/>
          <w:b/>
          <w:iCs/>
          <w:szCs w:val="20"/>
        </w:rPr>
        <w:t xml:space="preserve"> </w:t>
      </w:r>
      <w:permStart w:id="1297951037" w:edGrp="everyone"/>
      <w:r w:rsidR="008458E6" w:rsidRPr="009C4740">
        <w:rPr>
          <w:rFonts w:cs="Arial"/>
          <w:b/>
          <w:bCs/>
          <w:i/>
          <w:iCs/>
          <w:szCs w:val="20"/>
          <w:highlight w:val="yellow"/>
        </w:rPr>
        <w:fldChar w:fldCharType="begin">
          <w:ffData>
            <w:name w:val="Besedilo12"/>
            <w:enabled/>
            <w:calcOnExit w:val="0"/>
            <w:textInput/>
          </w:ffData>
        </w:fldChar>
      </w:r>
      <w:r w:rsidR="005A2FE6"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005A2FE6" w:rsidRPr="009C4740">
        <w:rPr>
          <w:rFonts w:cs="Arial"/>
          <w:b/>
          <w:bCs/>
          <w:i/>
          <w:iCs/>
          <w:szCs w:val="20"/>
          <w:highlight w:val="yellow"/>
        </w:rPr>
        <w:t> </w:t>
      </w:r>
      <w:r w:rsidR="005A2FE6" w:rsidRPr="009C4740">
        <w:rPr>
          <w:rFonts w:cs="Arial"/>
          <w:b/>
          <w:bCs/>
          <w:i/>
          <w:iCs/>
          <w:szCs w:val="20"/>
          <w:highlight w:val="yellow"/>
        </w:rPr>
        <w:t> </w:t>
      </w:r>
      <w:r w:rsidR="005A2FE6" w:rsidRPr="009C4740">
        <w:rPr>
          <w:rFonts w:cs="Arial"/>
          <w:b/>
          <w:bCs/>
          <w:i/>
          <w:iCs/>
          <w:szCs w:val="20"/>
          <w:highlight w:val="yellow"/>
        </w:rPr>
        <w:t> </w:t>
      </w:r>
      <w:r w:rsidR="005A2FE6" w:rsidRPr="009C4740">
        <w:rPr>
          <w:rFonts w:cs="Arial"/>
          <w:b/>
          <w:bCs/>
          <w:i/>
          <w:iCs/>
          <w:szCs w:val="20"/>
          <w:highlight w:val="yellow"/>
        </w:rPr>
        <w:t> </w:t>
      </w:r>
      <w:r w:rsidR="005A2FE6" w:rsidRPr="009C4740">
        <w:rPr>
          <w:rFonts w:cs="Arial"/>
          <w:b/>
          <w:bCs/>
          <w:i/>
          <w:iCs/>
          <w:szCs w:val="20"/>
          <w:highlight w:val="yellow"/>
        </w:rPr>
        <w:t> </w:t>
      </w:r>
      <w:r w:rsidR="008458E6" w:rsidRPr="009C4740">
        <w:rPr>
          <w:rFonts w:cs="Arial"/>
          <w:bCs/>
          <w:i/>
          <w:iCs/>
          <w:szCs w:val="20"/>
          <w:highlight w:val="yellow"/>
        </w:rPr>
        <w:fldChar w:fldCharType="end"/>
      </w:r>
      <w:permEnd w:id="1297951037"/>
      <w:r w:rsidR="005A2FE6" w:rsidRPr="009C4740">
        <w:rPr>
          <w:rFonts w:cs="Arial"/>
          <w:b/>
          <w:iCs/>
          <w:szCs w:val="20"/>
        </w:rPr>
        <w:t xml:space="preserve"> mesecev </w:t>
      </w:r>
    </w:p>
    <w:p w14:paraId="55D9EF65" w14:textId="77777777" w:rsidR="005A2FE6" w:rsidRPr="009C4740" w:rsidRDefault="005A2FE6" w:rsidP="005A2FE6">
      <w:pPr>
        <w:widowControl w:val="0"/>
        <w:spacing w:line="280" w:lineRule="atLeast"/>
        <w:rPr>
          <w:rFonts w:cs="Arial"/>
          <w:b/>
          <w:iCs/>
          <w:szCs w:val="20"/>
        </w:rPr>
      </w:pPr>
    </w:p>
    <w:p w14:paraId="24C1EA95" w14:textId="77777777" w:rsidR="005A2FE6" w:rsidRPr="009C4740" w:rsidRDefault="00CF22B0" w:rsidP="005A2FE6">
      <w:pPr>
        <w:widowControl w:val="0"/>
        <w:spacing w:line="280" w:lineRule="atLeast"/>
        <w:rPr>
          <w:rFonts w:cs="Arial"/>
          <w:iCs/>
          <w:szCs w:val="20"/>
        </w:rPr>
      </w:pPr>
      <w:r w:rsidRPr="009C4740">
        <w:rPr>
          <w:rFonts w:cs="Arial"/>
          <w:b/>
          <w:iCs/>
          <w:szCs w:val="20"/>
        </w:rPr>
        <w:t>d</w:t>
      </w:r>
      <w:r w:rsidR="005A2FE6" w:rsidRPr="009C4740">
        <w:rPr>
          <w:rFonts w:cs="Arial"/>
          <w:b/>
          <w:iCs/>
          <w:szCs w:val="20"/>
        </w:rPr>
        <w:t xml:space="preserve">) </w:t>
      </w:r>
      <w:r w:rsidRPr="009C4740">
        <w:rPr>
          <w:rFonts w:cs="Arial"/>
          <w:b/>
          <w:iCs/>
          <w:szCs w:val="20"/>
        </w:rPr>
        <w:t>Strokovnjak ima</w:t>
      </w:r>
      <w:r w:rsidR="000D3AAD" w:rsidRPr="009C4740">
        <w:rPr>
          <w:rFonts w:cs="Arial"/>
          <w:b/>
          <w:iCs/>
          <w:szCs w:val="20"/>
        </w:rPr>
        <w:t xml:space="preserve"> </w:t>
      </w:r>
      <w:permStart w:id="1052584056" w:edGrp="everyone"/>
      <w:r w:rsidR="008458E6" w:rsidRPr="009C4740">
        <w:rPr>
          <w:rFonts w:cs="Arial"/>
          <w:b/>
          <w:bCs/>
          <w:i/>
          <w:iCs/>
          <w:szCs w:val="20"/>
          <w:highlight w:val="yellow"/>
        </w:rPr>
        <w:fldChar w:fldCharType="begin">
          <w:ffData>
            <w:name w:val="Besedilo12"/>
            <w:enabled/>
            <w:calcOnExit w:val="0"/>
            <w:textInput/>
          </w:ffData>
        </w:fldChar>
      </w:r>
      <w:r w:rsidR="000D3AAD"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000D3AAD" w:rsidRPr="009C4740">
        <w:rPr>
          <w:rFonts w:cs="Arial"/>
          <w:b/>
          <w:bCs/>
          <w:i/>
          <w:iCs/>
          <w:szCs w:val="20"/>
          <w:highlight w:val="yellow"/>
        </w:rPr>
        <w:t> </w:t>
      </w:r>
      <w:r w:rsidR="000D3AAD" w:rsidRPr="009C4740">
        <w:rPr>
          <w:rFonts w:cs="Arial"/>
          <w:b/>
          <w:bCs/>
          <w:i/>
          <w:iCs/>
          <w:szCs w:val="20"/>
          <w:highlight w:val="yellow"/>
        </w:rPr>
        <w:t> </w:t>
      </w:r>
      <w:r w:rsidR="000D3AAD" w:rsidRPr="009C4740">
        <w:rPr>
          <w:rFonts w:cs="Arial"/>
          <w:b/>
          <w:bCs/>
          <w:i/>
          <w:iCs/>
          <w:szCs w:val="20"/>
          <w:highlight w:val="yellow"/>
        </w:rPr>
        <w:t> </w:t>
      </w:r>
      <w:r w:rsidR="000D3AAD" w:rsidRPr="009C4740">
        <w:rPr>
          <w:rFonts w:cs="Arial"/>
          <w:b/>
          <w:bCs/>
          <w:i/>
          <w:iCs/>
          <w:szCs w:val="20"/>
          <w:highlight w:val="yellow"/>
        </w:rPr>
        <w:t> </w:t>
      </w:r>
      <w:r w:rsidR="000D3AAD" w:rsidRPr="009C4740">
        <w:rPr>
          <w:rFonts w:cs="Arial"/>
          <w:b/>
          <w:bCs/>
          <w:i/>
          <w:iCs/>
          <w:szCs w:val="20"/>
          <w:highlight w:val="yellow"/>
        </w:rPr>
        <w:t> </w:t>
      </w:r>
      <w:r w:rsidR="008458E6" w:rsidRPr="009C4740">
        <w:rPr>
          <w:rFonts w:cs="Arial"/>
          <w:bCs/>
          <w:i/>
          <w:iCs/>
          <w:szCs w:val="20"/>
          <w:highlight w:val="yellow"/>
        </w:rPr>
        <w:fldChar w:fldCharType="end"/>
      </w:r>
      <w:permEnd w:id="1052584056"/>
      <w:r w:rsidR="000D3AAD" w:rsidRPr="009C4740">
        <w:rPr>
          <w:rFonts w:cs="Arial"/>
          <w:b/>
          <w:iCs/>
          <w:szCs w:val="20"/>
        </w:rPr>
        <w:t xml:space="preserve"> let </w:t>
      </w:r>
      <w:r w:rsidRPr="009C4740">
        <w:rPr>
          <w:rFonts w:cs="Arial"/>
          <w:b/>
          <w:iCs/>
          <w:szCs w:val="20"/>
        </w:rPr>
        <w:t>izkušenj</w:t>
      </w:r>
      <w:r w:rsidR="000D3AAD" w:rsidRPr="009C4740">
        <w:rPr>
          <w:rFonts w:cs="Arial"/>
          <w:b/>
          <w:iCs/>
          <w:szCs w:val="20"/>
        </w:rPr>
        <w:t xml:space="preserve"> s pripravo digitalnih izdelkov za razvojne ekipe, </w:t>
      </w:r>
      <w:proofErr w:type="spellStart"/>
      <w:r w:rsidR="000D3AAD" w:rsidRPr="009C4740">
        <w:rPr>
          <w:rFonts w:cs="Arial"/>
          <w:b/>
          <w:iCs/>
          <w:szCs w:val="20"/>
        </w:rPr>
        <w:t>prototipiranja</w:t>
      </w:r>
      <w:proofErr w:type="spellEnd"/>
      <w:r w:rsidR="000D3AAD" w:rsidRPr="009C4740">
        <w:rPr>
          <w:rFonts w:cs="Arial"/>
          <w:b/>
          <w:iCs/>
          <w:szCs w:val="20"/>
        </w:rPr>
        <w:t xml:space="preserve"> in žičnih modelov, sodelovanjem z vodji projektov in uporabniki pri kreiranju intuitivnih rešitev ter poznavanje spletnih tehnologij, njihovih možnosti in omejitev (HTML, CSS, </w:t>
      </w:r>
      <w:proofErr w:type="spellStart"/>
      <w:r w:rsidR="000D3AAD" w:rsidRPr="009C4740">
        <w:rPr>
          <w:rFonts w:cs="Arial"/>
          <w:b/>
          <w:iCs/>
          <w:szCs w:val="20"/>
        </w:rPr>
        <w:t>JavaScript</w:t>
      </w:r>
      <w:proofErr w:type="spellEnd"/>
      <w:r w:rsidR="000D3AAD" w:rsidRPr="009C4740">
        <w:rPr>
          <w:rFonts w:cs="Arial"/>
          <w:b/>
          <w:iCs/>
          <w:szCs w:val="20"/>
        </w:rPr>
        <w:t>)</w:t>
      </w:r>
      <w:r w:rsidR="00C66D81" w:rsidRPr="009C4740">
        <w:rPr>
          <w:rFonts w:cs="Arial"/>
          <w:b/>
          <w:iCs/>
          <w:szCs w:val="20"/>
        </w:rPr>
        <w:t>.</w:t>
      </w:r>
    </w:p>
    <w:p w14:paraId="3E511764" w14:textId="77777777" w:rsidR="00DB6EDD" w:rsidRPr="009C4740" w:rsidRDefault="00DB6EDD" w:rsidP="005A2FE6">
      <w:pPr>
        <w:widowControl w:val="0"/>
        <w:spacing w:line="280" w:lineRule="atLeast"/>
        <w:rPr>
          <w:rFonts w:cs="Arial"/>
          <w:b/>
          <w:iCs/>
          <w:szCs w:val="20"/>
        </w:rPr>
      </w:pPr>
    </w:p>
    <w:p w14:paraId="47FB392F" w14:textId="77777777" w:rsidR="00C66D81" w:rsidRPr="009C4740" w:rsidRDefault="00C66D81" w:rsidP="00C66D81">
      <w:pPr>
        <w:rPr>
          <w:rFonts w:eastAsia="Arial" w:cs="Arial"/>
          <w:color w:val="000000"/>
          <w:szCs w:val="20"/>
        </w:rPr>
      </w:pPr>
      <w:r w:rsidRPr="009C4740">
        <w:rPr>
          <w:rFonts w:eastAsia="Arial" w:cs="Arial"/>
          <w:szCs w:val="20"/>
        </w:rPr>
        <w:t xml:space="preserve">Navedeno je mogoče preveriti pri </w:t>
      </w:r>
      <w:r w:rsidRPr="009C4740">
        <w:rPr>
          <w:rFonts w:cs="Arial"/>
          <w:color w:val="000000"/>
          <w:szCs w:val="20"/>
        </w:rPr>
        <w:t>osebi</w:t>
      </w:r>
      <w:r w:rsidRPr="009C4740">
        <w:rPr>
          <w:rFonts w:eastAsia="Arial" w:cs="Arial"/>
          <w:szCs w:val="20"/>
        </w:rPr>
        <w:t xml:space="preserve"> </w:t>
      </w:r>
      <w:r w:rsidR="008458E6" w:rsidRPr="009C4740">
        <w:rPr>
          <w:rFonts w:cs="Arial"/>
          <w:color w:val="000000"/>
          <w:szCs w:val="20"/>
        </w:rPr>
        <w:fldChar w:fldCharType="begin">
          <w:ffData>
            <w:name w:val="Besedilo6"/>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cs="Arial"/>
          <w:color w:val="000000"/>
          <w:szCs w:val="20"/>
        </w:rPr>
        <w:t>,</w:t>
      </w:r>
      <w:r w:rsidRPr="009C4740">
        <w:rPr>
          <w:rFonts w:eastAsia="Arial" w:cs="Arial"/>
          <w:szCs w:val="20"/>
        </w:rPr>
        <w:t xml:space="preserve"> </w:t>
      </w:r>
      <w:r w:rsidRPr="009C4740">
        <w:rPr>
          <w:rFonts w:eastAsia="Arial" w:cs="Arial"/>
          <w:color w:val="000000"/>
          <w:szCs w:val="20"/>
        </w:rPr>
        <w:t xml:space="preserve">na telefonski številki </w:t>
      </w:r>
      <w:r w:rsidR="008458E6" w:rsidRPr="009C4740">
        <w:rPr>
          <w:rFonts w:cs="Arial"/>
          <w:color w:val="000000"/>
          <w:szCs w:val="20"/>
        </w:rPr>
        <w:fldChar w:fldCharType="begin">
          <w:ffData>
            <w:name w:val="Besedilo7"/>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eastAsia="Arial" w:cs="Arial"/>
          <w:color w:val="000000"/>
          <w:szCs w:val="20"/>
        </w:rPr>
        <w:t xml:space="preserve"> in elektronskem naslovu </w:t>
      </w:r>
      <w:r w:rsidR="008458E6" w:rsidRPr="009C4740">
        <w:rPr>
          <w:rFonts w:cs="Arial"/>
          <w:color w:val="000000"/>
          <w:szCs w:val="20"/>
        </w:rPr>
        <w:fldChar w:fldCharType="begin">
          <w:ffData>
            <w:name w:val="Besedilo1"/>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008458E6" w:rsidRPr="009C4740">
        <w:rPr>
          <w:rFonts w:cs="Arial"/>
          <w:color w:val="000000"/>
          <w:szCs w:val="20"/>
        </w:rPr>
        <w:fldChar w:fldCharType="end"/>
      </w:r>
      <w:r w:rsidRPr="009C4740">
        <w:rPr>
          <w:rFonts w:eastAsia="Arial" w:cs="Arial"/>
          <w:color w:val="000000"/>
          <w:szCs w:val="20"/>
        </w:rPr>
        <w:t>.</w:t>
      </w:r>
    </w:p>
    <w:p w14:paraId="0BCDA275" w14:textId="77777777" w:rsidR="00C66D81" w:rsidRPr="009C4740" w:rsidRDefault="00C66D81" w:rsidP="005A2FE6">
      <w:pPr>
        <w:widowControl w:val="0"/>
        <w:spacing w:line="280" w:lineRule="atLeast"/>
        <w:rPr>
          <w:rFonts w:cs="Arial"/>
          <w:b/>
          <w:iCs/>
          <w:szCs w:val="20"/>
        </w:rPr>
      </w:pPr>
    </w:p>
    <w:p w14:paraId="6ADE28EF" w14:textId="77777777" w:rsidR="00C66D81" w:rsidRPr="009C4740" w:rsidRDefault="00C66D81" w:rsidP="005A2FE6">
      <w:pPr>
        <w:widowControl w:val="0"/>
        <w:spacing w:line="280" w:lineRule="atLeast"/>
        <w:rPr>
          <w:rFonts w:cs="Arial"/>
          <w:b/>
          <w:iCs/>
          <w:szCs w:val="20"/>
        </w:rPr>
      </w:pPr>
    </w:p>
    <w:p w14:paraId="67D54F22" w14:textId="77777777" w:rsidR="00CF6CCC" w:rsidRPr="009C4740" w:rsidRDefault="000A3F61" w:rsidP="00365E30">
      <w:pPr>
        <w:widowControl w:val="0"/>
        <w:spacing w:line="280" w:lineRule="atLeast"/>
        <w:rPr>
          <w:rFonts w:cs="Arial"/>
          <w:b/>
          <w:iCs/>
          <w:szCs w:val="20"/>
        </w:rPr>
      </w:pPr>
      <w:r w:rsidRPr="009C4740">
        <w:rPr>
          <w:rFonts w:cs="Arial"/>
          <w:b/>
          <w:iCs/>
          <w:szCs w:val="20"/>
        </w:rPr>
        <w:t>1.3</w:t>
      </w:r>
      <w:r w:rsidR="00CF6CCC" w:rsidRPr="009C4740">
        <w:rPr>
          <w:rFonts w:cs="Arial"/>
          <w:b/>
          <w:iCs/>
          <w:szCs w:val="20"/>
        </w:rPr>
        <w:t xml:space="preserve">. </w:t>
      </w:r>
      <w:r w:rsidR="00592791" w:rsidRPr="009C4740">
        <w:rPr>
          <w:rFonts w:cs="Arial"/>
          <w:b/>
          <w:iCs/>
          <w:szCs w:val="20"/>
        </w:rPr>
        <w:t>ARHITEKT SPLETNIH REŠITEV</w:t>
      </w:r>
    </w:p>
    <w:p w14:paraId="7D49C45B" w14:textId="77777777" w:rsidR="000A3F61" w:rsidRPr="009C4740" w:rsidRDefault="000A3F61" w:rsidP="000C31C1">
      <w:pPr>
        <w:widowControl w:val="0"/>
        <w:spacing w:line="280" w:lineRule="atLeast"/>
        <w:rPr>
          <w:rFonts w:cs="Arial"/>
          <w:bCs/>
          <w:iCs/>
          <w:szCs w:val="20"/>
        </w:rPr>
      </w:pPr>
    </w:p>
    <w:p w14:paraId="11FEE4AD" w14:textId="77777777" w:rsidR="000A3F61" w:rsidRPr="009C4740" w:rsidRDefault="000A3F61" w:rsidP="000C31C1">
      <w:pPr>
        <w:widowControl w:val="0"/>
        <w:spacing w:line="280" w:lineRule="atLeast"/>
        <w:rPr>
          <w:rFonts w:cs="Arial"/>
          <w:bCs/>
          <w:iCs/>
          <w:szCs w:val="20"/>
        </w:rPr>
      </w:pPr>
      <w:r w:rsidRPr="009C4740">
        <w:rPr>
          <w:rFonts w:cs="Arial"/>
          <w:bCs/>
          <w:iCs/>
          <w:szCs w:val="20"/>
        </w:rPr>
        <w:t xml:space="preserve">Ponudnik potrjuje, da je arhitekt spletnih rešitev v zadnjih petih (5) letih, šteto od dneva objave obvestila o tem naročilu na portalu javnih naročil, neprekinjeno vsaj šest (6) mesecev uspešno sodeloval v tej vlogi pri projektu razvoja informacijskega sistema/aplikacije v vlogi arhitekta in lahko izkaže vsaj petletne (5) izkušnje v načrtovanju arhitekturnih rešitev s področja spletnih, </w:t>
      </w:r>
      <w:proofErr w:type="spellStart"/>
      <w:r w:rsidRPr="009C4740">
        <w:rPr>
          <w:rFonts w:cs="Arial"/>
          <w:bCs/>
          <w:iCs/>
          <w:szCs w:val="20"/>
        </w:rPr>
        <w:t>večnivojskih</w:t>
      </w:r>
      <w:proofErr w:type="spellEnd"/>
      <w:r w:rsidRPr="009C4740">
        <w:rPr>
          <w:rFonts w:cs="Arial"/>
          <w:bCs/>
          <w:iCs/>
          <w:szCs w:val="20"/>
        </w:rPr>
        <w:t xml:space="preserve"> aplikacij.</w:t>
      </w:r>
    </w:p>
    <w:p w14:paraId="7A978002" w14:textId="77777777" w:rsidR="000A3F61" w:rsidRPr="009C4740" w:rsidRDefault="000A3F61" w:rsidP="000C31C1">
      <w:pPr>
        <w:widowControl w:val="0"/>
        <w:spacing w:line="280" w:lineRule="atLeast"/>
        <w:rPr>
          <w:rFonts w:cs="Arial"/>
          <w:bCs/>
          <w:iCs/>
          <w:szCs w:val="20"/>
        </w:rPr>
      </w:pPr>
    </w:p>
    <w:p w14:paraId="2116D1A7" w14:textId="77777777" w:rsidR="000C31C1" w:rsidRPr="009C4740" w:rsidRDefault="000C31C1" w:rsidP="000C31C1">
      <w:pPr>
        <w:widowControl w:val="0"/>
        <w:spacing w:line="280" w:lineRule="atLeast"/>
        <w:rPr>
          <w:rFonts w:cs="Arial"/>
          <w:bCs/>
          <w:iCs/>
          <w:szCs w:val="20"/>
        </w:rPr>
      </w:pPr>
      <w:r w:rsidRPr="009C4740">
        <w:rPr>
          <w:rFonts w:cs="Arial"/>
          <w:bCs/>
          <w:iCs/>
          <w:szCs w:val="20"/>
        </w:rPr>
        <w:t>Prosimo, da za posameznim pogojem navedete zahtevane podatke</w:t>
      </w:r>
      <w:r w:rsidRPr="009C4740">
        <w:rPr>
          <w:rFonts w:cs="Arial"/>
          <w:b/>
          <w:bCs/>
          <w:iCs/>
          <w:szCs w:val="20"/>
        </w:rPr>
        <w:t xml:space="preserve"> </w:t>
      </w:r>
      <w:r w:rsidRPr="009C4740">
        <w:rPr>
          <w:rFonts w:cs="Arial"/>
          <w:bCs/>
          <w:iCs/>
          <w:szCs w:val="20"/>
        </w:rPr>
        <w:t>za strokovnjaka pod zaporedno številko 3 - glejte zahteve iz točke 8.4.</w:t>
      </w:r>
      <w:r w:rsidR="000A3F61" w:rsidRPr="009C4740">
        <w:rPr>
          <w:rFonts w:cs="Arial"/>
          <w:bCs/>
          <w:iCs/>
          <w:szCs w:val="20"/>
        </w:rPr>
        <w:t>2</w:t>
      </w:r>
      <w:r w:rsidRPr="009C4740">
        <w:rPr>
          <w:rFonts w:cs="Arial"/>
          <w:bCs/>
          <w:iCs/>
          <w:szCs w:val="20"/>
        </w:rPr>
        <w:t>. II. poglavja navodil:</w:t>
      </w:r>
    </w:p>
    <w:p w14:paraId="0375B024" w14:textId="77777777" w:rsidR="00592791" w:rsidRPr="009C4740" w:rsidRDefault="00592791" w:rsidP="00365E30">
      <w:pPr>
        <w:widowControl w:val="0"/>
        <w:spacing w:line="280" w:lineRule="atLeast"/>
        <w:rPr>
          <w:rFonts w:cs="Arial"/>
          <w:b/>
          <w:iCs/>
          <w:szCs w:val="20"/>
        </w:rPr>
      </w:pPr>
    </w:p>
    <w:p w14:paraId="54F2F898" w14:textId="77777777" w:rsidR="00DB6EDD" w:rsidRPr="009C4740" w:rsidRDefault="00DB6EDD" w:rsidP="00DB6EDD">
      <w:pPr>
        <w:widowControl w:val="0"/>
        <w:spacing w:line="280" w:lineRule="atLeast"/>
        <w:rPr>
          <w:rFonts w:cs="Arial"/>
          <w:b/>
          <w:bCs/>
          <w:iCs/>
          <w:szCs w:val="20"/>
        </w:rPr>
      </w:pPr>
      <w:r w:rsidRPr="009C4740">
        <w:rPr>
          <w:rFonts w:cs="Arial"/>
          <w:b/>
          <w:bCs/>
          <w:iCs/>
          <w:szCs w:val="20"/>
        </w:rPr>
        <w:t xml:space="preserve">a) Naziv projekta razvoja informacijskega sistema/aplikacije, pri katerem </w:t>
      </w:r>
      <w:r w:rsidRPr="009C4740">
        <w:rPr>
          <w:rFonts w:cs="Arial"/>
          <w:b/>
          <w:iCs/>
          <w:szCs w:val="20"/>
        </w:rPr>
        <w:t xml:space="preserve">je sodeloval:  </w:t>
      </w:r>
      <w:permStart w:id="699418692"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b/>
          <w:iCs/>
          <w:szCs w:val="20"/>
        </w:rPr>
        <w:fldChar w:fldCharType="end"/>
      </w:r>
      <w:permEnd w:id="699418692"/>
    </w:p>
    <w:p w14:paraId="0837BCCF" w14:textId="77777777" w:rsidR="00DB6EDD" w:rsidRPr="009C4740" w:rsidRDefault="00DB6EDD" w:rsidP="00DB6EDD">
      <w:pPr>
        <w:widowControl w:val="0"/>
        <w:spacing w:line="280" w:lineRule="atLeast"/>
        <w:rPr>
          <w:rFonts w:cs="Arial"/>
          <w:b/>
          <w:bCs/>
          <w:iCs/>
          <w:szCs w:val="20"/>
        </w:rPr>
      </w:pPr>
    </w:p>
    <w:p w14:paraId="5D52FFA7" w14:textId="77777777" w:rsidR="00DB6EDD" w:rsidRPr="009C4740" w:rsidRDefault="00DB6EDD" w:rsidP="00DB6EDD">
      <w:pPr>
        <w:widowControl w:val="0"/>
        <w:spacing w:line="280" w:lineRule="atLeast"/>
        <w:rPr>
          <w:rFonts w:cs="Arial"/>
          <w:b/>
          <w:iCs/>
          <w:szCs w:val="20"/>
        </w:rPr>
      </w:pPr>
      <w:r w:rsidRPr="009C4740">
        <w:rPr>
          <w:rFonts w:cs="Arial"/>
          <w:b/>
          <w:bCs/>
          <w:iCs/>
          <w:szCs w:val="20"/>
        </w:rPr>
        <w:t xml:space="preserve">b) Naročnik projekta:  </w:t>
      </w:r>
      <w:permStart w:id="541291474"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b/>
          <w:iCs/>
          <w:szCs w:val="20"/>
        </w:rPr>
        <w:fldChar w:fldCharType="end"/>
      </w:r>
      <w:permEnd w:id="541291474"/>
    </w:p>
    <w:p w14:paraId="54269B2F" w14:textId="77777777" w:rsidR="00DB6EDD" w:rsidRPr="009C4740" w:rsidRDefault="00DB6EDD" w:rsidP="00DB6EDD">
      <w:pPr>
        <w:widowControl w:val="0"/>
        <w:spacing w:line="280" w:lineRule="atLeast"/>
        <w:rPr>
          <w:rFonts w:cs="Arial"/>
          <w:b/>
          <w:bCs/>
          <w:iCs/>
          <w:szCs w:val="20"/>
        </w:rPr>
      </w:pPr>
    </w:p>
    <w:p w14:paraId="681C3B08" w14:textId="77777777" w:rsidR="00DB6EDD" w:rsidRPr="009C4740" w:rsidRDefault="000A3F61" w:rsidP="00DB6EDD">
      <w:pPr>
        <w:widowControl w:val="0"/>
        <w:spacing w:line="280" w:lineRule="atLeast"/>
        <w:rPr>
          <w:rFonts w:cs="Arial"/>
          <w:b/>
          <w:iCs/>
          <w:szCs w:val="20"/>
        </w:rPr>
      </w:pPr>
      <w:r w:rsidRPr="009C4740">
        <w:rPr>
          <w:rFonts w:cs="Arial"/>
          <w:b/>
          <w:iCs/>
          <w:szCs w:val="20"/>
        </w:rPr>
        <w:t>c</w:t>
      </w:r>
      <w:r w:rsidR="00DB6EDD" w:rsidRPr="009C4740">
        <w:rPr>
          <w:rFonts w:cs="Arial"/>
          <w:b/>
          <w:iCs/>
          <w:szCs w:val="20"/>
        </w:rPr>
        <w:t xml:space="preserve">) Strokovnjak je uspešno sodeloval v tej vlogi pri </w:t>
      </w:r>
      <w:r w:rsidRPr="009C4740">
        <w:rPr>
          <w:rFonts w:cs="Arial"/>
          <w:b/>
          <w:iCs/>
          <w:szCs w:val="20"/>
        </w:rPr>
        <w:t xml:space="preserve">projektu neprekinjeno </w:t>
      </w:r>
      <w:permStart w:id="793867559" w:edGrp="everyone"/>
      <w:r w:rsidR="008458E6" w:rsidRPr="009C4740">
        <w:rPr>
          <w:rFonts w:cs="Arial"/>
          <w:b/>
          <w:bCs/>
          <w:i/>
          <w:iCs/>
          <w:szCs w:val="20"/>
        </w:rPr>
        <w:fldChar w:fldCharType="begin">
          <w:ffData>
            <w:name w:val="Besedilo12"/>
            <w:enabled/>
            <w:calcOnExit w:val="0"/>
            <w:textInput/>
          </w:ffData>
        </w:fldChar>
      </w:r>
      <w:r w:rsidR="00DB6EDD"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00DB6EDD" w:rsidRPr="009C4740">
        <w:rPr>
          <w:rFonts w:cs="Arial"/>
          <w:b/>
          <w:bCs/>
          <w:i/>
          <w:iCs/>
          <w:szCs w:val="20"/>
        </w:rPr>
        <w:t> </w:t>
      </w:r>
      <w:r w:rsidR="00DB6EDD" w:rsidRPr="009C4740">
        <w:rPr>
          <w:rFonts w:cs="Arial"/>
          <w:b/>
          <w:bCs/>
          <w:i/>
          <w:iCs/>
          <w:szCs w:val="20"/>
        </w:rPr>
        <w:t> </w:t>
      </w:r>
      <w:r w:rsidR="00DB6EDD" w:rsidRPr="009C4740">
        <w:rPr>
          <w:rFonts w:cs="Arial"/>
          <w:b/>
          <w:bCs/>
          <w:i/>
          <w:iCs/>
          <w:szCs w:val="20"/>
        </w:rPr>
        <w:t> </w:t>
      </w:r>
      <w:r w:rsidR="00DB6EDD" w:rsidRPr="009C4740">
        <w:rPr>
          <w:rFonts w:cs="Arial"/>
          <w:b/>
          <w:bCs/>
          <w:i/>
          <w:iCs/>
          <w:szCs w:val="20"/>
        </w:rPr>
        <w:t> </w:t>
      </w:r>
      <w:r w:rsidR="00DB6EDD" w:rsidRPr="009C4740">
        <w:rPr>
          <w:rFonts w:cs="Arial"/>
          <w:b/>
          <w:bCs/>
          <w:i/>
          <w:iCs/>
          <w:szCs w:val="20"/>
        </w:rPr>
        <w:t> </w:t>
      </w:r>
      <w:r w:rsidR="008458E6" w:rsidRPr="009C4740">
        <w:rPr>
          <w:rFonts w:cs="Arial"/>
          <w:b/>
          <w:iCs/>
          <w:szCs w:val="20"/>
        </w:rPr>
        <w:fldChar w:fldCharType="end"/>
      </w:r>
      <w:permEnd w:id="793867559"/>
      <w:r w:rsidR="00DB6EDD" w:rsidRPr="009C4740">
        <w:rPr>
          <w:rFonts w:cs="Arial"/>
          <w:b/>
          <w:iCs/>
          <w:szCs w:val="20"/>
        </w:rPr>
        <w:t xml:space="preserve"> mesecev</w:t>
      </w:r>
      <w:r w:rsidRPr="009C4740">
        <w:rPr>
          <w:rFonts w:cs="Arial"/>
          <w:b/>
          <w:iCs/>
          <w:szCs w:val="20"/>
        </w:rPr>
        <w:t>.</w:t>
      </w:r>
    </w:p>
    <w:p w14:paraId="1E117D65" w14:textId="77777777" w:rsidR="00DB6EDD" w:rsidRPr="009C4740" w:rsidRDefault="00DB6EDD" w:rsidP="00DB6EDD">
      <w:pPr>
        <w:widowControl w:val="0"/>
        <w:spacing w:line="280" w:lineRule="atLeast"/>
        <w:rPr>
          <w:rFonts w:cs="Arial"/>
          <w:b/>
          <w:iCs/>
          <w:szCs w:val="20"/>
        </w:rPr>
      </w:pPr>
    </w:p>
    <w:p w14:paraId="20045D37" w14:textId="77777777" w:rsidR="00DB6EDD" w:rsidRPr="009C4740" w:rsidRDefault="000A3F61" w:rsidP="00DB6EDD">
      <w:pPr>
        <w:widowControl w:val="0"/>
        <w:spacing w:line="280" w:lineRule="atLeast"/>
        <w:rPr>
          <w:rFonts w:cs="Arial"/>
          <w:b/>
          <w:iCs/>
          <w:szCs w:val="20"/>
        </w:rPr>
      </w:pPr>
      <w:r w:rsidRPr="009C4740">
        <w:rPr>
          <w:rFonts w:cs="Arial"/>
          <w:b/>
          <w:iCs/>
          <w:szCs w:val="20"/>
        </w:rPr>
        <w:t>d</w:t>
      </w:r>
      <w:r w:rsidR="00DB6EDD" w:rsidRPr="009C4740">
        <w:rPr>
          <w:rFonts w:cs="Arial"/>
          <w:b/>
          <w:iCs/>
          <w:szCs w:val="20"/>
        </w:rPr>
        <w:t xml:space="preserve">) </w:t>
      </w:r>
      <w:r w:rsidRPr="009C4740">
        <w:rPr>
          <w:rFonts w:cs="Arial"/>
          <w:b/>
          <w:iCs/>
          <w:szCs w:val="20"/>
        </w:rPr>
        <w:t>Strokovnjak ima</w:t>
      </w:r>
      <w:r w:rsidR="00DB6EDD" w:rsidRPr="009C4740">
        <w:rPr>
          <w:rFonts w:cs="Arial"/>
          <w:b/>
          <w:iCs/>
          <w:szCs w:val="20"/>
        </w:rPr>
        <w:t xml:space="preserve"> </w:t>
      </w:r>
      <w:permStart w:id="1798250843" w:edGrp="everyone"/>
      <w:r w:rsidR="008458E6" w:rsidRPr="009C4740">
        <w:rPr>
          <w:rFonts w:cs="Arial"/>
          <w:b/>
          <w:bCs/>
          <w:i/>
          <w:iCs/>
          <w:szCs w:val="20"/>
        </w:rPr>
        <w:fldChar w:fldCharType="begin">
          <w:ffData>
            <w:name w:val="Besedilo12"/>
            <w:enabled/>
            <w:calcOnExit w:val="0"/>
            <w:textInput/>
          </w:ffData>
        </w:fldChar>
      </w:r>
      <w:r w:rsidR="00DB6EDD"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00DB6EDD" w:rsidRPr="009C4740">
        <w:rPr>
          <w:rFonts w:cs="Arial"/>
          <w:b/>
          <w:bCs/>
          <w:i/>
          <w:iCs/>
          <w:szCs w:val="20"/>
        </w:rPr>
        <w:t> </w:t>
      </w:r>
      <w:r w:rsidR="00DB6EDD" w:rsidRPr="009C4740">
        <w:rPr>
          <w:rFonts w:cs="Arial"/>
          <w:b/>
          <w:bCs/>
          <w:i/>
          <w:iCs/>
          <w:szCs w:val="20"/>
        </w:rPr>
        <w:t> </w:t>
      </w:r>
      <w:r w:rsidR="00DB6EDD" w:rsidRPr="009C4740">
        <w:rPr>
          <w:rFonts w:cs="Arial"/>
          <w:b/>
          <w:bCs/>
          <w:i/>
          <w:iCs/>
          <w:szCs w:val="20"/>
        </w:rPr>
        <w:t> </w:t>
      </w:r>
      <w:r w:rsidR="00DB6EDD" w:rsidRPr="009C4740">
        <w:rPr>
          <w:rFonts w:cs="Arial"/>
          <w:b/>
          <w:bCs/>
          <w:i/>
          <w:iCs/>
          <w:szCs w:val="20"/>
        </w:rPr>
        <w:t> </w:t>
      </w:r>
      <w:r w:rsidR="00DB6EDD" w:rsidRPr="009C4740">
        <w:rPr>
          <w:rFonts w:cs="Arial"/>
          <w:b/>
          <w:bCs/>
          <w:i/>
          <w:iCs/>
          <w:szCs w:val="20"/>
        </w:rPr>
        <w:t> </w:t>
      </w:r>
      <w:r w:rsidR="008458E6" w:rsidRPr="009C4740">
        <w:rPr>
          <w:rFonts w:cs="Arial"/>
          <w:b/>
          <w:iCs/>
          <w:szCs w:val="20"/>
        </w:rPr>
        <w:fldChar w:fldCharType="end"/>
      </w:r>
      <w:permEnd w:id="1798250843"/>
      <w:r w:rsidR="00DB6EDD" w:rsidRPr="009C4740">
        <w:rPr>
          <w:rFonts w:cs="Arial"/>
          <w:b/>
          <w:iCs/>
          <w:szCs w:val="20"/>
        </w:rPr>
        <w:t xml:space="preserve"> let</w:t>
      </w:r>
      <w:r w:rsidRPr="009C4740">
        <w:rPr>
          <w:rFonts w:cs="Arial"/>
          <w:b/>
          <w:iCs/>
          <w:szCs w:val="20"/>
        </w:rPr>
        <w:t xml:space="preserve"> izkušenj z</w:t>
      </w:r>
      <w:r w:rsidR="00DB6EDD" w:rsidRPr="009C4740">
        <w:rPr>
          <w:rFonts w:cs="Arial"/>
          <w:b/>
          <w:iCs/>
          <w:szCs w:val="20"/>
        </w:rPr>
        <w:t xml:space="preserve"> načrtovanj</w:t>
      </w:r>
      <w:r w:rsidRPr="009C4740">
        <w:rPr>
          <w:rFonts w:cs="Arial"/>
          <w:b/>
          <w:iCs/>
          <w:szCs w:val="20"/>
        </w:rPr>
        <w:t>em</w:t>
      </w:r>
      <w:r w:rsidR="00DB6EDD" w:rsidRPr="009C4740">
        <w:rPr>
          <w:rFonts w:cs="Arial"/>
          <w:b/>
          <w:iCs/>
          <w:szCs w:val="20"/>
        </w:rPr>
        <w:t xml:space="preserve"> arhitekturnih rešitev s področja spletnih, </w:t>
      </w:r>
      <w:proofErr w:type="spellStart"/>
      <w:r w:rsidR="00DB6EDD" w:rsidRPr="009C4740">
        <w:rPr>
          <w:rFonts w:cs="Arial"/>
          <w:b/>
          <w:iCs/>
          <w:szCs w:val="20"/>
        </w:rPr>
        <w:t>večnivojskih</w:t>
      </w:r>
      <w:proofErr w:type="spellEnd"/>
      <w:r w:rsidR="00DB6EDD" w:rsidRPr="009C4740">
        <w:rPr>
          <w:rFonts w:cs="Arial"/>
          <w:b/>
          <w:iCs/>
          <w:szCs w:val="20"/>
        </w:rPr>
        <w:t xml:space="preserve"> aplikacij</w:t>
      </w:r>
      <w:r w:rsidRPr="009C4740">
        <w:rPr>
          <w:rFonts w:cs="Arial"/>
          <w:b/>
          <w:iCs/>
          <w:szCs w:val="20"/>
        </w:rPr>
        <w:t>.</w:t>
      </w:r>
    </w:p>
    <w:p w14:paraId="6278D26E" w14:textId="77777777" w:rsidR="00C66D81" w:rsidRPr="009C4740" w:rsidRDefault="00C66D81" w:rsidP="00DB6EDD">
      <w:pPr>
        <w:widowControl w:val="0"/>
        <w:spacing w:line="280" w:lineRule="atLeast"/>
        <w:rPr>
          <w:rFonts w:cs="Arial"/>
          <w:b/>
          <w:iCs/>
          <w:szCs w:val="20"/>
        </w:rPr>
      </w:pPr>
    </w:p>
    <w:p w14:paraId="502DC2CA" w14:textId="77777777" w:rsidR="00C66D81" w:rsidRPr="009C4740" w:rsidRDefault="00C66D81" w:rsidP="00C66D81">
      <w:pPr>
        <w:rPr>
          <w:rFonts w:eastAsia="Arial" w:cs="Arial"/>
          <w:color w:val="000000"/>
          <w:szCs w:val="20"/>
        </w:rPr>
      </w:pPr>
      <w:r w:rsidRPr="009C4740">
        <w:rPr>
          <w:rFonts w:eastAsia="Arial" w:cs="Arial"/>
          <w:szCs w:val="20"/>
        </w:rPr>
        <w:t xml:space="preserve">Navedeno je mogoče preveriti pri </w:t>
      </w:r>
      <w:r w:rsidRPr="009C4740">
        <w:rPr>
          <w:rFonts w:cs="Arial"/>
          <w:color w:val="000000"/>
          <w:szCs w:val="20"/>
        </w:rPr>
        <w:t>osebi</w:t>
      </w:r>
      <w:r w:rsidRPr="009C4740">
        <w:rPr>
          <w:rFonts w:eastAsia="Arial" w:cs="Arial"/>
          <w:szCs w:val="20"/>
        </w:rPr>
        <w:t xml:space="preserve"> </w:t>
      </w:r>
      <w:r w:rsidR="008458E6" w:rsidRPr="009C4740">
        <w:rPr>
          <w:rFonts w:cs="Arial"/>
          <w:color w:val="000000"/>
          <w:szCs w:val="20"/>
        </w:rPr>
        <w:fldChar w:fldCharType="begin">
          <w:ffData>
            <w:name w:val="Besedilo6"/>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cs="Arial"/>
          <w:color w:val="000000"/>
          <w:szCs w:val="20"/>
        </w:rPr>
        <w:t>,</w:t>
      </w:r>
      <w:r w:rsidRPr="009C4740">
        <w:rPr>
          <w:rFonts w:eastAsia="Arial" w:cs="Arial"/>
          <w:szCs w:val="20"/>
        </w:rPr>
        <w:t xml:space="preserve"> </w:t>
      </w:r>
      <w:r w:rsidRPr="009C4740">
        <w:rPr>
          <w:rFonts w:eastAsia="Arial" w:cs="Arial"/>
          <w:color w:val="000000"/>
          <w:szCs w:val="20"/>
        </w:rPr>
        <w:t xml:space="preserve">na telefonski številki </w:t>
      </w:r>
      <w:r w:rsidR="008458E6" w:rsidRPr="009C4740">
        <w:rPr>
          <w:rFonts w:cs="Arial"/>
          <w:color w:val="000000"/>
          <w:szCs w:val="20"/>
        </w:rPr>
        <w:fldChar w:fldCharType="begin">
          <w:ffData>
            <w:name w:val="Besedilo7"/>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eastAsia="Arial" w:cs="Arial"/>
          <w:color w:val="000000"/>
          <w:szCs w:val="20"/>
        </w:rPr>
        <w:t xml:space="preserve"> in elektronskem naslovu </w:t>
      </w:r>
      <w:r w:rsidR="008458E6" w:rsidRPr="009C4740">
        <w:rPr>
          <w:rFonts w:cs="Arial"/>
          <w:color w:val="000000"/>
          <w:szCs w:val="20"/>
        </w:rPr>
        <w:fldChar w:fldCharType="begin">
          <w:ffData>
            <w:name w:val="Besedilo1"/>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008458E6" w:rsidRPr="009C4740">
        <w:rPr>
          <w:rFonts w:cs="Arial"/>
          <w:color w:val="000000"/>
          <w:szCs w:val="20"/>
        </w:rPr>
        <w:fldChar w:fldCharType="end"/>
      </w:r>
      <w:r w:rsidRPr="009C4740">
        <w:rPr>
          <w:rFonts w:eastAsia="Arial" w:cs="Arial"/>
          <w:color w:val="000000"/>
          <w:szCs w:val="20"/>
        </w:rPr>
        <w:t>.</w:t>
      </w:r>
    </w:p>
    <w:p w14:paraId="0696B0C1" w14:textId="77777777" w:rsidR="00C66D81" w:rsidRPr="009C4740" w:rsidRDefault="00C66D81" w:rsidP="00DB6EDD">
      <w:pPr>
        <w:widowControl w:val="0"/>
        <w:spacing w:line="280" w:lineRule="atLeast"/>
        <w:rPr>
          <w:rFonts w:cs="Arial"/>
          <w:b/>
          <w:iCs/>
          <w:szCs w:val="20"/>
        </w:rPr>
      </w:pPr>
    </w:p>
    <w:p w14:paraId="5E0788C5" w14:textId="77777777" w:rsidR="007434B0" w:rsidRPr="009C4740" w:rsidRDefault="007434B0" w:rsidP="00365E30">
      <w:pPr>
        <w:widowControl w:val="0"/>
        <w:spacing w:line="280" w:lineRule="atLeast"/>
        <w:rPr>
          <w:rFonts w:cs="Arial"/>
          <w:b/>
          <w:iCs/>
          <w:szCs w:val="20"/>
        </w:rPr>
      </w:pPr>
    </w:p>
    <w:p w14:paraId="6216D14B" w14:textId="77777777" w:rsidR="007434B0" w:rsidRPr="009C4740" w:rsidRDefault="000A3F61" w:rsidP="00365E30">
      <w:pPr>
        <w:widowControl w:val="0"/>
        <w:spacing w:line="280" w:lineRule="atLeast"/>
        <w:rPr>
          <w:rFonts w:cs="Arial"/>
          <w:b/>
          <w:iCs/>
          <w:szCs w:val="20"/>
        </w:rPr>
      </w:pPr>
      <w:r w:rsidRPr="009C4740">
        <w:rPr>
          <w:rFonts w:cs="Arial"/>
          <w:b/>
          <w:iCs/>
          <w:szCs w:val="20"/>
        </w:rPr>
        <w:t>1.4</w:t>
      </w:r>
      <w:r w:rsidR="00C02B02" w:rsidRPr="009C4740">
        <w:rPr>
          <w:rFonts w:cs="Arial"/>
          <w:b/>
          <w:iCs/>
          <w:szCs w:val="20"/>
        </w:rPr>
        <w:t xml:space="preserve">. RAZVOJNI INŽENIR </w:t>
      </w:r>
    </w:p>
    <w:p w14:paraId="20682162" w14:textId="77777777" w:rsidR="000A3F61" w:rsidRPr="009C4740" w:rsidRDefault="000A3F61" w:rsidP="006E5CD9">
      <w:pPr>
        <w:widowControl w:val="0"/>
        <w:spacing w:line="280" w:lineRule="atLeast"/>
        <w:rPr>
          <w:rFonts w:cs="Arial"/>
          <w:bCs/>
          <w:iCs/>
          <w:szCs w:val="20"/>
        </w:rPr>
      </w:pPr>
    </w:p>
    <w:p w14:paraId="55D57F19" w14:textId="77777777" w:rsidR="00163CA1" w:rsidRPr="009C4740" w:rsidRDefault="00163CA1" w:rsidP="00163CA1">
      <w:pPr>
        <w:widowControl w:val="0"/>
        <w:spacing w:line="280" w:lineRule="atLeast"/>
        <w:rPr>
          <w:rFonts w:cs="Arial"/>
          <w:bCs/>
          <w:iCs/>
          <w:szCs w:val="20"/>
        </w:rPr>
      </w:pPr>
      <w:r w:rsidRPr="009C4740">
        <w:rPr>
          <w:rFonts w:cs="Arial"/>
          <w:bCs/>
          <w:iCs/>
          <w:szCs w:val="20"/>
        </w:rPr>
        <w:t xml:space="preserve">Ponudnik potrjuje, da je razvojni inženir/programer v zadnjih petih (5) letih, šteto od dneva objave obvestila o tem naročilu na portalu javnih naročil, neprekinjeno vsaj šest (6) mesecev uspešno </w:t>
      </w:r>
      <w:proofErr w:type="spellStart"/>
      <w:r w:rsidRPr="009C4740">
        <w:rPr>
          <w:rFonts w:cs="Arial"/>
          <w:bCs/>
          <w:iCs/>
          <w:szCs w:val="20"/>
        </w:rPr>
        <w:t>sodelovaa</w:t>
      </w:r>
      <w:proofErr w:type="spellEnd"/>
      <w:r w:rsidRPr="009C4740">
        <w:rPr>
          <w:rFonts w:cs="Arial"/>
          <w:bCs/>
          <w:iCs/>
          <w:szCs w:val="20"/>
        </w:rPr>
        <w:t xml:space="preserve"> v tej vlogi pri projektu razvoja informacijskega sistema/aplikacije, ki je vseboval naslednje zahteve: poznavanje Java EE in/ali Microsoft .NET, poznavanje podatkovnih baz Oracle in/ali MS SQL, poznavanje spletnih tehnologij </w:t>
      </w:r>
      <w:proofErr w:type="spellStart"/>
      <w:r w:rsidRPr="009C4740">
        <w:rPr>
          <w:rFonts w:cs="Arial"/>
          <w:bCs/>
          <w:iCs/>
          <w:szCs w:val="20"/>
        </w:rPr>
        <w:t>JavaScript</w:t>
      </w:r>
      <w:proofErr w:type="spellEnd"/>
      <w:r w:rsidRPr="009C4740">
        <w:rPr>
          <w:rFonts w:cs="Arial"/>
          <w:bCs/>
          <w:iCs/>
          <w:szCs w:val="20"/>
        </w:rPr>
        <w:t xml:space="preserve">, </w:t>
      </w:r>
      <w:proofErr w:type="spellStart"/>
      <w:r w:rsidRPr="009C4740">
        <w:rPr>
          <w:rFonts w:cs="Arial"/>
          <w:bCs/>
          <w:iCs/>
          <w:szCs w:val="20"/>
        </w:rPr>
        <w:t>TypeScript</w:t>
      </w:r>
      <w:proofErr w:type="spellEnd"/>
      <w:r w:rsidRPr="009C4740">
        <w:rPr>
          <w:rFonts w:cs="Arial"/>
          <w:bCs/>
          <w:iCs/>
          <w:szCs w:val="20"/>
        </w:rPr>
        <w:t xml:space="preserve">, HTML in CSS, poznavanje </w:t>
      </w:r>
      <w:proofErr w:type="spellStart"/>
      <w:r w:rsidRPr="009C4740">
        <w:rPr>
          <w:rFonts w:cs="Arial"/>
          <w:bCs/>
          <w:iCs/>
          <w:szCs w:val="20"/>
        </w:rPr>
        <w:t>Solr</w:t>
      </w:r>
      <w:proofErr w:type="spellEnd"/>
      <w:r w:rsidRPr="009C4740">
        <w:rPr>
          <w:rFonts w:cs="Arial"/>
          <w:bCs/>
          <w:iCs/>
          <w:szCs w:val="20"/>
        </w:rPr>
        <w:t xml:space="preserve"> in/ali </w:t>
      </w:r>
      <w:proofErr w:type="spellStart"/>
      <w:r w:rsidRPr="009C4740">
        <w:rPr>
          <w:rFonts w:cs="Arial"/>
          <w:bCs/>
          <w:iCs/>
          <w:szCs w:val="20"/>
        </w:rPr>
        <w:t>Elasticsearch</w:t>
      </w:r>
      <w:proofErr w:type="spellEnd"/>
      <w:r w:rsidRPr="009C4740">
        <w:rPr>
          <w:rFonts w:cs="Arial"/>
          <w:bCs/>
          <w:iCs/>
          <w:szCs w:val="20"/>
        </w:rPr>
        <w:t xml:space="preserve"> ter poznavanje operacijskega sistema Windows in/ali Linux.</w:t>
      </w:r>
    </w:p>
    <w:p w14:paraId="7A79BB65" w14:textId="77777777" w:rsidR="000A3F61" w:rsidRPr="009C4740" w:rsidRDefault="000A3F61" w:rsidP="006E5CD9">
      <w:pPr>
        <w:widowControl w:val="0"/>
        <w:spacing w:line="280" w:lineRule="atLeast"/>
        <w:rPr>
          <w:rFonts w:cs="Arial"/>
          <w:bCs/>
          <w:iCs/>
          <w:szCs w:val="20"/>
        </w:rPr>
      </w:pPr>
    </w:p>
    <w:p w14:paraId="2B16FF50" w14:textId="77777777" w:rsidR="006E5CD9" w:rsidRPr="009C4740" w:rsidRDefault="00C02B02" w:rsidP="006E5CD9">
      <w:pPr>
        <w:widowControl w:val="0"/>
        <w:spacing w:line="280" w:lineRule="atLeast"/>
        <w:rPr>
          <w:rFonts w:cs="Arial"/>
          <w:bCs/>
          <w:iCs/>
          <w:szCs w:val="20"/>
        </w:rPr>
      </w:pPr>
      <w:r w:rsidRPr="009C4740">
        <w:rPr>
          <w:rFonts w:cs="Arial"/>
          <w:bCs/>
          <w:iCs/>
          <w:szCs w:val="20"/>
        </w:rPr>
        <w:t>Prosimo, da za posameznim pogojem navedete zahtevane podatke</w:t>
      </w:r>
      <w:r w:rsidRPr="009C4740">
        <w:rPr>
          <w:rFonts w:cs="Arial"/>
          <w:b/>
          <w:bCs/>
          <w:iCs/>
          <w:szCs w:val="20"/>
        </w:rPr>
        <w:t xml:space="preserve"> </w:t>
      </w:r>
      <w:r w:rsidRPr="009C4740">
        <w:rPr>
          <w:rFonts w:cs="Arial"/>
          <w:bCs/>
          <w:iCs/>
          <w:szCs w:val="20"/>
        </w:rPr>
        <w:t>za strokovnjaka pod zaporedno številko 4 - glejte zahteve iz točke 8.4.</w:t>
      </w:r>
      <w:r w:rsidR="0052484A" w:rsidRPr="009C4740">
        <w:rPr>
          <w:rFonts w:cs="Arial"/>
          <w:bCs/>
          <w:iCs/>
          <w:szCs w:val="20"/>
        </w:rPr>
        <w:t>2</w:t>
      </w:r>
      <w:r w:rsidRPr="009C4740">
        <w:rPr>
          <w:rFonts w:cs="Arial"/>
          <w:bCs/>
          <w:iCs/>
          <w:szCs w:val="20"/>
        </w:rPr>
        <w:t>. II. poglavja navodil:</w:t>
      </w:r>
    </w:p>
    <w:p w14:paraId="2C4D7003" w14:textId="77777777" w:rsidR="006E5CD9" w:rsidRPr="009C4740" w:rsidRDefault="006E5CD9" w:rsidP="006E5CD9">
      <w:pPr>
        <w:widowControl w:val="0"/>
        <w:spacing w:line="280" w:lineRule="atLeast"/>
        <w:rPr>
          <w:rFonts w:cs="Arial"/>
          <w:bCs/>
          <w:iCs/>
          <w:szCs w:val="20"/>
        </w:rPr>
      </w:pPr>
    </w:p>
    <w:p w14:paraId="31CEF5A9" w14:textId="77777777" w:rsidR="006E5CD9" w:rsidRPr="009C4740" w:rsidRDefault="006E5CD9" w:rsidP="006E5CD9">
      <w:pPr>
        <w:widowControl w:val="0"/>
        <w:spacing w:line="280" w:lineRule="atLeast"/>
        <w:rPr>
          <w:rFonts w:cs="Arial"/>
          <w:b/>
          <w:bCs/>
          <w:iCs/>
          <w:szCs w:val="20"/>
        </w:rPr>
      </w:pPr>
      <w:r w:rsidRPr="009C4740">
        <w:rPr>
          <w:rFonts w:cs="Arial"/>
          <w:b/>
          <w:bCs/>
          <w:iCs/>
          <w:szCs w:val="20"/>
        </w:rPr>
        <w:t xml:space="preserve">a) Naziv projekta razvoja informacijskega sistema/aplikacije, pri katerem </w:t>
      </w:r>
      <w:r w:rsidRPr="009C4740">
        <w:rPr>
          <w:rFonts w:cs="Arial"/>
          <w:b/>
          <w:iCs/>
          <w:szCs w:val="20"/>
        </w:rPr>
        <w:t xml:space="preserve">je sodeloval:  </w:t>
      </w:r>
      <w:permStart w:id="260602654"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260602654"/>
    </w:p>
    <w:p w14:paraId="6BB334AD" w14:textId="77777777" w:rsidR="006E5CD9" w:rsidRPr="009C4740" w:rsidRDefault="006E5CD9" w:rsidP="006E5CD9">
      <w:pPr>
        <w:widowControl w:val="0"/>
        <w:spacing w:line="280" w:lineRule="atLeast"/>
        <w:rPr>
          <w:rFonts w:cs="Arial"/>
          <w:b/>
          <w:bCs/>
          <w:iCs/>
          <w:szCs w:val="20"/>
        </w:rPr>
      </w:pPr>
    </w:p>
    <w:p w14:paraId="54F8BA59" w14:textId="77777777" w:rsidR="006E5CD9" w:rsidRPr="009C4740" w:rsidRDefault="006E5CD9" w:rsidP="006E5CD9">
      <w:pPr>
        <w:widowControl w:val="0"/>
        <w:spacing w:line="280" w:lineRule="atLeast"/>
        <w:rPr>
          <w:rFonts w:cs="Arial"/>
          <w:b/>
          <w:iCs/>
          <w:szCs w:val="20"/>
        </w:rPr>
      </w:pPr>
      <w:r w:rsidRPr="009C4740">
        <w:rPr>
          <w:rFonts w:cs="Arial"/>
          <w:b/>
          <w:bCs/>
          <w:iCs/>
          <w:szCs w:val="20"/>
        </w:rPr>
        <w:t xml:space="preserve">b) Naročnik projekta:  </w:t>
      </w:r>
      <w:permStart w:id="2010995504"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2010995504"/>
    </w:p>
    <w:p w14:paraId="6511B894" w14:textId="77777777" w:rsidR="006E5CD9" w:rsidRPr="009C4740" w:rsidRDefault="006E5CD9" w:rsidP="006E5CD9">
      <w:pPr>
        <w:widowControl w:val="0"/>
        <w:spacing w:line="280" w:lineRule="atLeast"/>
        <w:rPr>
          <w:rFonts w:cs="Arial"/>
          <w:b/>
          <w:iCs/>
          <w:szCs w:val="20"/>
        </w:rPr>
      </w:pPr>
    </w:p>
    <w:p w14:paraId="73E2F435" w14:textId="77777777" w:rsidR="006E5CD9" w:rsidRPr="009C4740" w:rsidRDefault="000A3F61" w:rsidP="006E5CD9">
      <w:pPr>
        <w:widowControl w:val="0"/>
        <w:spacing w:line="280" w:lineRule="atLeast"/>
        <w:rPr>
          <w:rFonts w:cs="Arial"/>
          <w:b/>
          <w:iCs/>
          <w:szCs w:val="20"/>
        </w:rPr>
      </w:pPr>
      <w:r w:rsidRPr="009C4740">
        <w:rPr>
          <w:rFonts w:cs="Arial"/>
          <w:b/>
          <w:iCs/>
          <w:szCs w:val="20"/>
        </w:rPr>
        <w:t>c</w:t>
      </w:r>
      <w:r w:rsidR="006E5CD9" w:rsidRPr="009C4740">
        <w:rPr>
          <w:rFonts w:cs="Arial"/>
          <w:b/>
          <w:iCs/>
          <w:szCs w:val="20"/>
        </w:rPr>
        <w:t>) Strokovnjak je uspešno sodeloval v tej vlogi pri projektu</w:t>
      </w:r>
      <w:r w:rsidRPr="009C4740">
        <w:rPr>
          <w:rFonts w:cs="Arial"/>
          <w:b/>
          <w:iCs/>
          <w:szCs w:val="20"/>
        </w:rPr>
        <w:t xml:space="preserve"> neprekinjeno</w:t>
      </w:r>
      <w:r w:rsidR="006E5CD9" w:rsidRPr="009C4740">
        <w:rPr>
          <w:rFonts w:cs="Arial"/>
          <w:b/>
          <w:iCs/>
          <w:szCs w:val="20"/>
        </w:rPr>
        <w:t xml:space="preserve"> </w:t>
      </w:r>
      <w:permStart w:id="700216869" w:edGrp="everyone"/>
      <w:r w:rsidR="008458E6" w:rsidRPr="009C4740">
        <w:rPr>
          <w:rFonts w:cs="Arial"/>
          <w:b/>
          <w:bCs/>
          <w:i/>
          <w:iCs/>
          <w:szCs w:val="20"/>
          <w:highlight w:val="yellow"/>
        </w:rPr>
        <w:fldChar w:fldCharType="begin">
          <w:ffData>
            <w:name w:val="Besedilo12"/>
            <w:enabled/>
            <w:calcOnExit w:val="0"/>
            <w:textInput/>
          </w:ffData>
        </w:fldChar>
      </w:r>
      <w:r w:rsidR="006E5CD9"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006E5CD9" w:rsidRPr="009C4740">
        <w:rPr>
          <w:rFonts w:cs="Arial"/>
          <w:b/>
          <w:bCs/>
          <w:i/>
          <w:iCs/>
          <w:szCs w:val="20"/>
          <w:highlight w:val="yellow"/>
        </w:rPr>
        <w:t> </w:t>
      </w:r>
      <w:r w:rsidR="006E5CD9" w:rsidRPr="009C4740">
        <w:rPr>
          <w:rFonts w:cs="Arial"/>
          <w:b/>
          <w:bCs/>
          <w:i/>
          <w:iCs/>
          <w:szCs w:val="20"/>
          <w:highlight w:val="yellow"/>
        </w:rPr>
        <w:t> </w:t>
      </w:r>
      <w:r w:rsidR="006E5CD9" w:rsidRPr="009C4740">
        <w:rPr>
          <w:rFonts w:cs="Arial"/>
          <w:b/>
          <w:bCs/>
          <w:i/>
          <w:iCs/>
          <w:szCs w:val="20"/>
          <w:highlight w:val="yellow"/>
        </w:rPr>
        <w:t> </w:t>
      </w:r>
      <w:r w:rsidR="006E5CD9" w:rsidRPr="009C4740">
        <w:rPr>
          <w:rFonts w:cs="Arial"/>
          <w:b/>
          <w:bCs/>
          <w:i/>
          <w:iCs/>
          <w:szCs w:val="20"/>
          <w:highlight w:val="yellow"/>
        </w:rPr>
        <w:t> </w:t>
      </w:r>
      <w:r w:rsidR="006E5CD9" w:rsidRPr="009C4740">
        <w:rPr>
          <w:rFonts w:cs="Arial"/>
          <w:b/>
          <w:bCs/>
          <w:i/>
          <w:iCs/>
          <w:szCs w:val="20"/>
          <w:highlight w:val="yellow"/>
        </w:rPr>
        <w:t> </w:t>
      </w:r>
      <w:r w:rsidR="008458E6" w:rsidRPr="009C4740">
        <w:rPr>
          <w:rFonts w:cs="Arial"/>
          <w:bCs/>
          <w:i/>
          <w:iCs/>
          <w:szCs w:val="20"/>
          <w:highlight w:val="yellow"/>
        </w:rPr>
        <w:fldChar w:fldCharType="end"/>
      </w:r>
      <w:permEnd w:id="700216869"/>
      <w:r w:rsidR="006E5CD9" w:rsidRPr="009C4740">
        <w:rPr>
          <w:rFonts w:cs="Arial"/>
          <w:b/>
          <w:iCs/>
          <w:szCs w:val="20"/>
        </w:rPr>
        <w:t xml:space="preserve"> mesecev </w:t>
      </w:r>
    </w:p>
    <w:p w14:paraId="64BF8B6A" w14:textId="77777777" w:rsidR="006E5CD9" w:rsidRPr="009C4740" w:rsidRDefault="006E5CD9" w:rsidP="006E5CD9">
      <w:pPr>
        <w:widowControl w:val="0"/>
        <w:spacing w:line="280" w:lineRule="atLeast"/>
        <w:rPr>
          <w:rFonts w:cs="Arial"/>
          <w:b/>
          <w:iCs/>
          <w:szCs w:val="20"/>
        </w:rPr>
      </w:pPr>
    </w:p>
    <w:p w14:paraId="23544C95" w14:textId="77777777" w:rsidR="00C66D81" w:rsidRPr="009C4740" w:rsidRDefault="00C66D81" w:rsidP="00C66D81">
      <w:pPr>
        <w:rPr>
          <w:rFonts w:eastAsia="Arial" w:cs="Arial"/>
          <w:color w:val="000000"/>
          <w:szCs w:val="20"/>
        </w:rPr>
      </w:pPr>
      <w:r w:rsidRPr="009C4740">
        <w:rPr>
          <w:rFonts w:eastAsia="Arial" w:cs="Arial"/>
          <w:szCs w:val="20"/>
        </w:rPr>
        <w:t xml:space="preserve">Navedeno je mogoče preveriti pri </w:t>
      </w:r>
      <w:proofErr w:type="spellStart"/>
      <w:r w:rsidRPr="009C4740">
        <w:rPr>
          <w:rFonts w:cs="Arial"/>
          <w:color w:val="000000"/>
          <w:szCs w:val="20"/>
        </w:rPr>
        <w:t>pri</w:t>
      </w:r>
      <w:proofErr w:type="spellEnd"/>
      <w:r w:rsidRPr="009C4740">
        <w:rPr>
          <w:rFonts w:cs="Arial"/>
          <w:color w:val="000000"/>
          <w:szCs w:val="20"/>
        </w:rPr>
        <w:t xml:space="preserve"> osebi</w:t>
      </w:r>
      <w:r w:rsidRPr="009C4740">
        <w:rPr>
          <w:rFonts w:eastAsia="Arial" w:cs="Arial"/>
          <w:szCs w:val="20"/>
        </w:rPr>
        <w:t xml:space="preserve"> </w:t>
      </w:r>
      <w:r w:rsidR="008458E6" w:rsidRPr="009C4740">
        <w:rPr>
          <w:rFonts w:cs="Arial"/>
          <w:color w:val="000000"/>
          <w:szCs w:val="20"/>
        </w:rPr>
        <w:fldChar w:fldCharType="begin">
          <w:ffData>
            <w:name w:val="Besedilo6"/>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cs="Arial"/>
          <w:color w:val="000000"/>
          <w:szCs w:val="20"/>
        </w:rPr>
        <w:t>,</w:t>
      </w:r>
      <w:r w:rsidRPr="009C4740">
        <w:rPr>
          <w:rFonts w:eastAsia="Arial" w:cs="Arial"/>
          <w:szCs w:val="20"/>
        </w:rPr>
        <w:t xml:space="preserve"> </w:t>
      </w:r>
      <w:r w:rsidRPr="009C4740">
        <w:rPr>
          <w:rFonts w:eastAsia="Arial" w:cs="Arial"/>
          <w:color w:val="000000"/>
          <w:szCs w:val="20"/>
        </w:rPr>
        <w:t xml:space="preserve">na telefonski številki </w:t>
      </w:r>
      <w:r w:rsidR="008458E6" w:rsidRPr="009C4740">
        <w:rPr>
          <w:rFonts w:cs="Arial"/>
          <w:color w:val="000000"/>
          <w:szCs w:val="20"/>
        </w:rPr>
        <w:fldChar w:fldCharType="begin">
          <w:ffData>
            <w:name w:val="Besedilo7"/>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eastAsia="Arial" w:cs="Arial"/>
          <w:color w:val="000000"/>
          <w:szCs w:val="20"/>
        </w:rPr>
        <w:t xml:space="preserve"> in elektronskem naslovu </w:t>
      </w:r>
      <w:r w:rsidR="008458E6" w:rsidRPr="009C4740">
        <w:rPr>
          <w:rFonts w:cs="Arial"/>
          <w:color w:val="000000"/>
          <w:szCs w:val="20"/>
        </w:rPr>
        <w:fldChar w:fldCharType="begin">
          <w:ffData>
            <w:name w:val="Besedilo1"/>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008458E6" w:rsidRPr="009C4740">
        <w:rPr>
          <w:rFonts w:cs="Arial"/>
          <w:color w:val="000000"/>
          <w:szCs w:val="20"/>
        </w:rPr>
        <w:fldChar w:fldCharType="end"/>
      </w:r>
      <w:r w:rsidRPr="009C4740">
        <w:rPr>
          <w:rFonts w:eastAsia="Arial" w:cs="Arial"/>
          <w:color w:val="000000"/>
          <w:szCs w:val="20"/>
        </w:rPr>
        <w:t>.</w:t>
      </w:r>
    </w:p>
    <w:p w14:paraId="740AB942" w14:textId="77777777" w:rsidR="00E65F30" w:rsidRPr="009C4740" w:rsidRDefault="00E65F30" w:rsidP="00E65F30">
      <w:pPr>
        <w:rPr>
          <w:rFonts w:cs="Arial"/>
          <w:szCs w:val="20"/>
        </w:rPr>
      </w:pPr>
    </w:p>
    <w:p w14:paraId="5A71FD9B" w14:textId="77777777" w:rsidR="00C66D81" w:rsidRPr="009C4740" w:rsidRDefault="00C66D81" w:rsidP="00E65F30">
      <w:pPr>
        <w:rPr>
          <w:rFonts w:cs="Arial"/>
          <w:szCs w:val="20"/>
        </w:rPr>
      </w:pPr>
    </w:p>
    <w:p w14:paraId="621AFB0C" w14:textId="77777777" w:rsidR="00CE1C6C" w:rsidRPr="009C4740" w:rsidRDefault="000A3F61" w:rsidP="00CE1C6C">
      <w:pPr>
        <w:widowControl w:val="0"/>
        <w:spacing w:line="280" w:lineRule="atLeast"/>
        <w:rPr>
          <w:rFonts w:cs="Arial"/>
          <w:b/>
          <w:iCs/>
          <w:szCs w:val="20"/>
        </w:rPr>
      </w:pPr>
      <w:r w:rsidRPr="009C4740">
        <w:rPr>
          <w:rFonts w:cs="Arial"/>
          <w:b/>
          <w:iCs/>
          <w:szCs w:val="20"/>
        </w:rPr>
        <w:t>1.5</w:t>
      </w:r>
      <w:r w:rsidR="00CE1C6C" w:rsidRPr="009C4740">
        <w:rPr>
          <w:rFonts w:cs="Arial"/>
          <w:b/>
          <w:iCs/>
          <w:szCs w:val="20"/>
        </w:rPr>
        <w:t xml:space="preserve">. RAZVOJNI INŽENIR </w:t>
      </w:r>
    </w:p>
    <w:p w14:paraId="401DF019" w14:textId="77777777" w:rsidR="000A3F61" w:rsidRPr="009C4740" w:rsidRDefault="000A3F61" w:rsidP="00CE1C6C">
      <w:pPr>
        <w:widowControl w:val="0"/>
        <w:spacing w:line="280" w:lineRule="atLeast"/>
        <w:rPr>
          <w:rFonts w:cs="Arial"/>
          <w:bCs/>
          <w:iCs/>
          <w:szCs w:val="20"/>
        </w:rPr>
      </w:pPr>
    </w:p>
    <w:p w14:paraId="5790C8C5" w14:textId="77777777" w:rsidR="00163CA1" w:rsidRPr="009C4740" w:rsidRDefault="000A3F61" w:rsidP="00CE1C6C">
      <w:pPr>
        <w:widowControl w:val="0"/>
        <w:spacing w:line="280" w:lineRule="atLeast"/>
        <w:rPr>
          <w:rFonts w:cs="Arial"/>
          <w:bCs/>
          <w:iCs/>
          <w:szCs w:val="20"/>
        </w:rPr>
      </w:pPr>
      <w:r w:rsidRPr="009C4740">
        <w:rPr>
          <w:rFonts w:cs="Arial"/>
          <w:bCs/>
          <w:iCs/>
          <w:szCs w:val="20"/>
        </w:rPr>
        <w:t xml:space="preserve">Ponudnik potrjuje, da je razvojni inženir/programer v zadnjih petih (5) letih, šteto od dneva objave obvestila o tem naročilu na portalu javnih naročil, neprekinjeno vsaj šest (6) mesecev uspešno </w:t>
      </w:r>
      <w:proofErr w:type="spellStart"/>
      <w:r w:rsidRPr="009C4740">
        <w:rPr>
          <w:rFonts w:cs="Arial"/>
          <w:bCs/>
          <w:iCs/>
          <w:szCs w:val="20"/>
        </w:rPr>
        <w:t>sodelovaa</w:t>
      </w:r>
      <w:proofErr w:type="spellEnd"/>
      <w:r w:rsidRPr="009C4740">
        <w:rPr>
          <w:rFonts w:cs="Arial"/>
          <w:bCs/>
          <w:iCs/>
          <w:szCs w:val="20"/>
        </w:rPr>
        <w:t xml:space="preserve"> v tej vlogi pri projektu razvoja informacijskega sistema/aplikacije, ki je vseboval naslednje zahteve: </w:t>
      </w:r>
      <w:r w:rsidR="00163CA1" w:rsidRPr="009C4740">
        <w:rPr>
          <w:rFonts w:cs="Arial"/>
          <w:bCs/>
          <w:iCs/>
          <w:szCs w:val="20"/>
        </w:rPr>
        <w:t xml:space="preserve">poznavanje Java EE in/ali Microsoft .NET, poznavanje podatkovnih baz Oracle in/ali MS SQL, poznavanje spletnih tehnologij </w:t>
      </w:r>
      <w:proofErr w:type="spellStart"/>
      <w:r w:rsidR="00163CA1" w:rsidRPr="009C4740">
        <w:rPr>
          <w:rFonts w:cs="Arial"/>
          <w:bCs/>
          <w:iCs/>
          <w:szCs w:val="20"/>
        </w:rPr>
        <w:t>JavaScript</w:t>
      </w:r>
      <w:proofErr w:type="spellEnd"/>
      <w:r w:rsidR="00163CA1" w:rsidRPr="009C4740">
        <w:rPr>
          <w:rFonts w:cs="Arial"/>
          <w:bCs/>
          <w:iCs/>
          <w:szCs w:val="20"/>
        </w:rPr>
        <w:t xml:space="preserve">, </w:t>
      </w:r>
      <w:proofErr w:type="spellStart"/>
      <w:r w:rsidR="00163CA1" w:rsidRPr="009C4740">
        <w:rPr>
          <w:rFonts w:cs="Arial"/>
          <w:bCs/>
          <w:iCs/>
          <w:szCs w:val="20"/>
        </w:rPr>
        <w:t>TypeScript</w:t>
      </w:r>
      <w:proofErr w:type="spellEnd"/>
      <w:r w:rsidR="00163CA1" w:rsidRPr="009C4740">
        <w:rPr>
          <w:rFonts w:cs="Arial"/>
          <w:bCs/>
          <w:iCs/>
          <w:szCs w:val="20"/>
        </w:rPr>
        <w:t xml:space="preserve">, HTML in CSS, poznavanje </w:t>
      </w:r>
      <w:proofErr w:type="spellStart"/>
      <w:r w:rsidR="00163CA1" w:rsidRPr="009C4740">
        <w:rPr>
          <w:rFonts w:cs="Arial"/>
          <w:bCs/>
          <w:iCs/>
          <w:szCs w:val="20"/>
        </w:rPr>
        <w:t>Solr</w:t>
      </w:r>
      <w:proofErr w:type="spellEnd"/>
      <w:r w:rsidR="00163CA1" w:rsidRPr="009C4740">
        <w:rPr>
          <w:rFonts w:cs="Arial"/>
          <w:bCs/>
          <w:iCs/>
          <w:szCs w:val="20"/>
        </w:rPr>
        <w:t xml:space="preserve"> in/ali </w:t>
      </w:r>
      <w:proofErr w:type="spellStart"/>
      <w:r w:rsidR="00163CA1" w:rsidRPr="009C4740">
        <w:rPr>
          <w:rFonts w:cs="Arial"/>
          <w:bCs/>
          <w:iCs/>
          <w:szCs w:val="20"/>
        </w:rPr>
        <w:t>Elasticsearch</w:t>
      </w:r>
      <w:proofErr w:type="spellEnd"/>
      <w:r w:rsidR="00163CA1" w:rsidRPr="009C4740">
        <w:rPr>
          <w:rFonts w:cs="Arial"/>
          <w:bCs/>
          <w:iCs/>
          <w:szCs w:val="20"/>
        </w:rPr>
        <w:t xml:space="preserve"> ter poznavanje operacijskega sistema Windows in/ali Linux.</w:t>
      </w:r>
    </w:p>
    <w:p w14:paraId="687317AA" w14:textId="77777777" w:rsidR="000A3F61" w:rsidRPr="009C4740" w:rsidRDefault="000A3F61" w:rsidP="00CE1C6C">
      <w:pPr>
        <w:widowControl w:val="0"/>
        <w:spacing w:line="280" w:lineRule="atLeast"/>
        <w:rPr>
          <w:rFonts w:cs="Arial"/>
          <w:bCs/>
          <w:iCs/>
          <w:szCs w:val="20"/>
        </w:rPr>
      </w:pPr>
    </w:p>
    <w:p w14:paraId="225FB664" w14:textId="77777777" w:rsidR="00CE1C6C" w:rsidRPr="009C4740" w:rsidRDefault="00CE1C6C" w:rsidP="00CE1C6C">
      <w:pPr>
        <w:widowControl w:val="0"/>
        <w:spacing w:line="280" w:lineRule="atLeast"/>
        <w:rPr>
          <w:rFonts w:cs="Arial"/>
          <w:bCs/>
          <w:iCs/>
          <w:szCs w:val="20"/>
        </w:rPr>
      </w:pPr>
      <w:r w:rsidRPr="009C4740">
        <w:rPr>
          <w:rFonts w:cs="Arial"/>
          <w:bCs/>
          <w:iCs/>
          <w:szCs w:val="20"/>
        </w:rPr>
        <w:t>Prosimo, da za posameznim pogojem navedete zahtevane podatke</w:t>
      </w:r>
      <w:r w:rsidRPr="009C4740">
        <w:rPr>
          <w:rFonts w:cs="Arial"/>
          <w:b/>
          <w:bCs/>
          <w:iCs/>
          <w:szCs w:val="20"/>
        </w:rPr>
        <w:t xml:space="preserve"> </w:t>
      </w:r>
      <w:r w:rsidRPr="009C4740">
        <w:rPr>
          <w:rFonts w:cs="Arial"/>
          <w:bCs/>
          <w:iCs/>
          <w:szCs w:val="20"/>
        </w:rPr>
        <w:t>za strokovnjaka pod zaporedno številko 5 - glejte zahteve iz točke 8.4.</w:t>
      </w:r>
      <w:r w:rsidR="000A3F61" w:rsidRPr="009C4740">
        <w:rPr>
          <w:rFonts w:cs="Arial"/>
          <w:bCs/>
          <w:iCs/>
          <w:szCs w:val="20"/>
        </w:rPr>
        <w:t>2</w:t>
      </w:r>
      <w:r w:rsidRPr="009C4740">
        <w:rPr>
          <w:rFonts w:cs="Arial"/>
          <w:bCs/>
          <w:iCs/>
          <w:szCs w:val="20"/>
        </w:rPr>
        <w:t>. II. poglavja navodil:</w:t>
      </w:r>
    </w:p>
    <w:p w14:paraId="4CE4E7CE" w14:textId="77777777" w:rsidR="00CE1C6C" w:rsidRPr="009C4740" w:rsidRDefault="00CE1C6C" w:rsidP="00CE1C6C">
      <w:pPr>
        <w:widowControl w:val="0"/>
        <w:spacing w:line="280" w:lineRule="atLeast"/>
        <w:rPr>
          <w:rFonts w:cs="Arial"/>
          <w:bCs/>
          <w:iCs/>
          <w:szCs w:val="20"/>
        </w:rPr>
      </w:pPr>
    </w:p>
    <w:p w14:paraId="049D9CA3" w14:textId="77777777" w:rsidR="00CE1C6C" w:rsidRPr="009C4740" w:rsidRDefault="00CE1C6C" w:rsidP="00CE1C6C">
      <w:pPr>
        <w:widowControl w:val="0"/>
        <w:spacing w:line="280" w:lineRule="atLeast"/>
        <w:rPr>
          <w:rFonts w:cs="Arial"/>
          <w:b/>
          <w:bCs/>
          <w:iCs/>
          <w:szCs w:val="20"/>
        </w:rPr>
      </w:pPr>
      <w:r w:rsidRPr="009C4740">
        <w:rPr>
          <w:rFonts w:cs="Arial"/>
          <w:b/>
          <w:bCs/>
          <w:iCs/>
          <w:szCs w:val="20"/>
        </w:rPr>
        <w:t xml:space="preserve">a) Naziv projekta razvoja informacijskega sistema/aplikacije, pri katerem </w:t>
      </w:r>
      <w:r w:rsidRPr="009C4740">
        <w:rPr>
          <w:rFonts w:cs="Arial"/>
          <w:b/>
          <w:iCs/>
          <w:szCs w:val="20"/>
        </w:rPr>
        <w:t xml:space="preserve">je sodeloval:  </w:t>
      </w:r>
      <w:permStart w:id="2117559315"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2117559315"/>
    </w:p>
    <w:p w14:paraId="2D8EC1AD" w14:textId="77777777" w:rsidR="00CE1C6C" w:rsidRPr="009C4740" w:rsidRDefault="00CE1C6C" w:rsidP="00CE1C6C">
      <w:pPr>
        <w:widowControl w:val="0"/>
        <w:spacing w:line="280" w:lineRule="atLeast"/>
        <w:rPr>
          <w:rFonts w:cs="Arial"/>
          <w:b/>
          <w:bCs/>
          <w:iCs/>
          <w:szCs w:val="20"/>
        </w:rPr>
      </w:pPr>
    </w:p>
    <w:p w14:paraId="58A8E6FB" w14:textId="77777777" w:rsidR="00CE1C6C" w:rsidRPr="009C4740" w:rsidRDefault="00CE1C6C" w:rsidP="00CE1C6C">
      <w:pPr>
        <w:widowControl w:val="0"/>
        <w:spacing w:line="280" w:lineRule="atLeast"/>
        <w:rPr>
          <w:rFonts w:cs="Arial"/>
          <w:b/>
          <w:iCs/>
          <w:szCs w:val="20"/>
        </w:rPr>
      </w:pPr>
      <w:r w:rsidRPr="009C4740">
        <w:rPr>
          <w:rFonts w:cs="Arial"/>
          <w:b/>
          <w:bCs/>
          <w:iCs/>
          <w:szCs w:val="20"/>
        </w:rPr>
        <w:t xml:space="preserve">b) Naročnik projekta:  </w:t>
      </w:r>
      <w:permStart w:id="1175087386"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1175087386"/>
    </w:p>
    <w:p w14:paraId="62B222EB" w14:textId="77777777" w:rsidR="00CE1C6C" w:rsidRPr="009C4740" w:rsidRDefault="00CE1C6C" w:rsidP="00CE1C6C">
      <w:pPr>
        <w:widowControl w:val="0"/>
        <w:spacing w:line="280" w:lineRule="atLeast"/>
        <w:rPr>
          <w:rFonts w:cs="Arial"/>
          <w:b/>
          <w:iCs/>
          <w:szCs w:val="20"/>
        </w:rPr>
      </w:pPr>
    </w:p>
    <w:p w14:paraId="66F27540" w14:textId="77777777" w:rsidR="00CE1C6C" w:rsidRPr="009C4740" w:rsidRDefault="000A3F61" w:rsidP="00CE1C6C">
      <w:pPr>
        <w:widowControl w:val="0"/>
        <w:spacing w:line="280" w:lineRule="atLeast"/>
        <w:rPr>
          <w:rFonts w:cs="Arial"/>
          <w:b/>
          <w:iCs/>
          <w:szCs w:val="20"/>
        </w:rPr>
      </w:pPr>
      <w:r w:rsidRPr="009C4740">
        <w:rPr>
          <w:rFonts w:cs="Arial"/>
          <w:b/>
          <w:iCs/>
          <w:szCs w:val="20"/>
        </w:rPr>
        <w:t>c</w:t>
      </w:r>
      <w:r w:rsidR="00CE1C6C" w:rsidRPr="009C4740">
        <w:rPr>
          <w:rFonts w:cs="Arial"/>
          <w:b/>
          <w:iCs/>
          <w:szCs w:val="20"/>
        </w:rPr>
        <w:t xml:space="preserve">) Strokovnjak je uspešno sodeloval v tej vlogi pri projektu </w:t>
      </w:r>
      <w:r w:rsidRPr="009C4740">
        <w:rPr>
          <w:rFonts w:cs="Arial"/>
          <w:b/>
          <w:iCs/>
          <w:szCs w:val="20"/>
        </w:rPr>
        <w:t>neprekinjeno</w:t>
      </w:r>
      <w:r w:rsidR="00CE1C6C" w:rsidRPr="009C4740">
        <w:rPr>
          <w:rFonts w:cs="Arial"/>
          <w:b/>
          <w:iCs/>
          <w:szCs w:val="20"/>
        </w:rPr>
        <w:t xml:space="preserve"> </w:t>
      </w:r>
      <w:permStart w:id="350975274" w:edGrp="everyone"/>
      <w:r w:rsidR="008458E6" w:rsidRPr="009C4740">
        <w:rPr>
          <w:rFonts w:cs="Arial"/>
          <w:b/>
          <w:bCs/>
          <w:i/>
          <w:iCs/>
          <w:szCs w:val="20"/>
          <w:highlight w:val="yellow"/>
        </w:rPr>
        <w:fldChar w:fldCharType="begin">
          <w:ffData>
            <w:name w:val="Besedilo12"/>
            <w:enabled/>
            <w:calcOnExit w:val="0"/>
            <w:textInput/>
          </w:ffData>
        </w:fldChar>
      </w:r>
      <w:r w:rsidR="00CE1C6C"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00CE1C6C" w:rsidRPr="009C4740">
        <w:rPr>
          <w:rFonts w:cs="Arial"/>
          <w:b/>
          <w:bCs/>
          <w:i/>
          <w:iCs/>
          <w:szCs w:val="20"/>
          <w:highlight w:val="yellow"/>
        </w:rPr>
        <w:t> </w:t>
      </w:r>
      <w:r w:rsidR="00CE1C6C" w:rsidRPr="009C4740">
        <w:rPr>
          <w:rFonts w:cs="Arial"/>
          <w:b/>
          <w:bCs/>
          <w:i/>
          <w:iCs/>
          <w:szCs w:val="20"/>
          <w:highlight w:val="yellow"/>
        </w:rPr>
        <w:t> </w:t>
      </w:r>
      <w:r w:rsidR="00CE1C6C" w:rsidRPr="009C4740">
        <w:rPr>
          <w:rFonts w:cs="Arial"/>
          <w:b/>
          <w:bCs/>
          <w:i/>
          <w:iCs/>
          <w:szCs w:val="20"/>
          <w:highlight w:val="yellow"/>
        </w:rPr>
        <w:t> </w:t>
      </w:r>
      <w:r w:rsidR="00CE1C6C" w:rsidRPr="009C4740">
        <w:rPr>
          <w:rFonts w:cs="Arial"/>
          <w:b/>
          <w:bCs/>
          <w:i/>
          <w:iCs/>
          <w:szCs w:val="20"/>
          <w:highlight w:val="yellow"/>
        </w:rPr>
        <w:t> </w:t>
      </w:r>
      <w:r w:rsidR="00CE1C6C" w:rsidRPr="009C4740">
        <w:rPr>
          <w:rFonts w:cs="Arial"/>
          <w:b/>
          <w:bCs/>
          <w:i/>
          <w:iCs/>
          <w:szCs w:val="20"/>
          <w:highlight w:val="yellow"/>
        </w:rPr>
        <w:t> </w:t>
      </w:r>
      <w:r w:rsidR="008458E6" w:rsidRPr="009C4740">
        <w:rPr>
          <w:rFonts w:cs="Arial"/>
          <w:bCs/>
          <w:i/>
          <w:iCs/>
          <w:szCs w:val="20"/>
          <w:highlight w:val="yellow"/>
        </w:rPr>
        <w:fldChar w:fldCharType="end"/>
      </w:r>
      <w:permEnd w:id="350975274"/>
      <w:r w:rsidR="00CE1C6C" w:rsidRPr="009C4740">
        <w:rPr>
          <w:rFonts w:cs="Arial"/>
          <w:b/>
          <w:iCs/>
          <w:szCs w:val="20"/>
        </w:rPr>
        <w:t xml:space="preserve"> mesecev </w:t>
      </w:r>
    </w:p>
    <w:p w14:paraId="7E88F6F5" w14:textId="77777777" w:rsidR="00163CA1" w:rsidRPr="009C4740" w:rsidRDefault="00163CA1" w:rsidP="00CE1C6C">
      <w:pPr>
        <w:widowControl w:val="0"/>
        <w:spacing w:line="280" w:lineRule="atLeast"/>
        <w:rPr>
          <w:rFonts w:cs="Arial"/>
          <w:b/>
          <w:iCs/>
          <w:szCs w:val="20"/>
        </w:rPr>
      </w:pPr>
    </w:p>
    <w:p w14:paraId="6777059E" w14:textId="77777777" w:rsidR="00C66D81" w:rsidRPr="009C4740" w:rsidRDefault="00C66D81" w:rsidP="00C66D81">
      <w:pPr>
        <w:rPr>
          <w:rFonts w:eastAsia="Arial" w:cs="Arial"/>
          <w:color w:val="000000"/>
          <w:szCs w:val="20"/>
        </w:rPr>
      </w:pPr>
      <w:r w:rsidRPr="009C4740">
        <w:rPr>
          <w:rFonts w:eastAsia="Arial" w:cs="Arial"/>
          <w:szCs w:val="20"/>
        </w:rPr>
        <w:t xml:space="preserve">Navedeno je mogoče preveriti pri </w:t>
      </w:r>
      <w:r w:rsidRPr="009C4740">
        <w:rPr>
          <w:rFonts w:cs="Arial"/>
          <w:color w:val="000000"/>
          <w:szCs w:val="20"/>
        </w:rPr>
        <w:t>osebi</w:t>
      </w:r>
      <w:r w:rsidRPr="009C4740">
        <w:rPr>
          <w:rFonts w:eastAsia="Arial" w:cs="Arial"/>
          <w:szCs w:val="20"/>
        </w:rPr>
        <w:t xml:space="preserve"> </w:t>
      </w:r>
      <w:r w:rsidR="008458E6" w:rsidRPr="009C4740">
        <w:rPr>
          <w:rFonts w:cs="Arial"/>
          <w:color w:val="000000"/>
          <w:szCs w:val="20"/>
        </w:rPr>
        <w:fldChar w:fldCharType="begin">
          <w:ffData>
            <w:name w:val="Besedilo6"/>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cs="Arial"/>
          <w:color w:val="000000"/>
          <w:szCs w:val="20"/>
        </w:rPr>
        <w:t>,</w:t>
      </w:r>
      <w:r w:rsidRPr="009C4740">
        <w:rPr>
          <w:rFonts w:eastAsia="Arial" w:cs="Arial"/>
          <w:szCs w:val="20"/>
        </w:rPr>
        <w:t xml:space="preserve"> </w:t>
      </w:r>
      <w:r w:rsidRPr="009C4740">
        <w:rPr>
          <w:rFonts w:eastAsia="Arial" w:cs="Arial"/>
          <w:color w:val="000000"/>
          <w:szCs w:val="20"/>
        </w:rPr>
        <w:t xml:space="preserve">na telefonski številki </w:t>
      </w:r>
      <w:r w:rsidR="008458E6" w:rsidRPr="009C4740">
        <w:rPr>
          <w:rFonts w:cs="Arial"/>
          <w:color w:val="000000"/>
          <w:szCs w:val="20"/>
        </w:rPr>
        <w:fldChar w:fldCharType="begin">
          <w:ffData>
            <w:name w:val="Besedilo7"/>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eastAsia="Arial" w:cs="Arial"/>
          <w:color w:val="000000"/>
          <w:szCs w:val="20"/>
        </w:rPr>
        <w:t xml:space="preserve"> in elektronskem naslovu </w:t>
      </w:r>
      <w:r w:rsidR="008458E6" w:rsidRPr="009C4740">
        <w:rPr>
          <w:rFonts w:cs="Arial"/>
          <w:color w:val="000000"/>
          <w:szCs w:val="20"/>
        </w:rPr>
        <w:fldChar w:fldCharType="begin">
          <w:ffData>
            <w:name w:val="Besedilo1"/>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008458E6" w:rsidRPr="009C4740">
        <w:rPr>
          <w:rFonts w:cs="Arial"/>
          <w:color w:val="000000"/>
          <w:szCs w:val="20"/>
        </w:rPr>
        <w:fldChar w:fldCharType="end"/>
      </w:r>
      <w:r w:rsidRPr="009C4740">
        <w:rPr>
          <w:rFonts w:eastAsia="Arial" w:cs="Arial"/>
          <w:color w:val="000000"/>
          <w:szCs w:val="20"/>
        </w:rPr>
        <w:t>.</w:t>
      </w:r>
    </w:p>
    <w:p w14:paraId="5C1F7EE6" w14:textId="77777777" w:rsidR="00C66D81" w:rsidRPr="009C4740" w:rsidRDefault="00C66D81" w:rsidP="00CE1C6C">
      <w:pPr>
        <w:widowControl w:val="0"/>
        <w:spacing w:line="280" w:lineRule="atLeast"/>
        <w:rPr>
          <w:rFonts w:cs="Arial"/>
          <w:b/>
          <w:iCs/>
          <w:szCs w:val="20"/>
        </w:rPr>
      </w:pPr>
    </w:p>
    <w:p w14:paraId="3F542B1A" w14:textId="77777777" w:rsidR="00C66D81" w:rsidRPr="009C4740" w:rsidRDefault="00C66D81" w:rsidP="00CE1C6C">
      <w:pPr>
        <w:widowControl w:val="0"/>
        <w:spacing w:line="280" w:lineRule="atLeast"/>
        <w:rPr>
          <w:rFonts w:cs="Arial"/>
          <w:b/>
          <w:iCs/>
          <w:szCs w:val="20"/>
        </w:rPr>
      </w:pPr>
    </w:p>
    <w:p w14:paraId="1B064D5A" w14:textId="77777777" w:rsidR="00163CA1" w:rsidRPr="009C4740" w:rsidRDefault="00163CA1" w:rsidP="00163CA1">
      <w:pPr>
        <w:widowControl w:val="0"/>
        <w:spacing w:line="280" w:lineRule="atLeast"/>
        <w:rPr>
          <w:rFonts w:cs="Arial"/>
          <w:b/>
          <w:iCs/>
          <w:szCs w:val="20"/>
        </w:rPr>
      </w:pPr>
      <w:r w:rsidRPr="009C4740">
        <w:rPr>
          <w:rFonts w:cs="Arial"/>
          <w:b/>
          <w:iCs/>
          <w:szCs w:val="20"/>
        </w:rPr>
        <w:t xml:space="preserve">1.6. STROKOVNI SODELAVEC </w:t>
      </w:r>
    </w:p>
    <w:p w14:paraId="5BD2456B" w14:textId="77777777" w:rsidR="00163CA1" w:rsidRPr="009C4740" w:rsidRDefault="00163CA1" w:rsidP="00CE1C6C">
      <w:pPr>
        <w:widowControl w:val="0"/>
        <w:spacing w:line="280" w:lineRule="atLeast"/>
        <w:rPr>
          <w:rFonts w:cs="Arial"/>
          <w:b/>
          <w:iCs/>
          <w:szCs w:val="20"/>
        </w:rPr>
      </w:pPr>
    </w:p>
    <w:p w14:paraId="2CBDFDE7" w14:textId="202425A7" w:rsidR="00163CA1" w:rsidRPr="009C4740" w:rsidRDefault="00163CA1" w:rsidP="00163CA1">
      <w:pPr>
        <w:spacing w:line="280" w:lineRule="atLeast"/>
        <w:rPr>
          <w:rFonts w:cs="Arial"/>
          <w:szCs w:val="20"/>
        </w:rPr>
      </w:pPr>
      <w:r w:rsidRPr="009C4740">
        <w:rPr>
          <w:rFonts w:cs="Arial"/>
          <w:szCs w:val="20"/>
        </w:rPr>
        <w:t>Ponudnik potrjuje, da ima str</w:t>
      </w:r>
      <w:r w:rsidR="009D62C8" w:rsidRPr="009C4740">
        <w:rPr>
          <w:rFonts w:cs="Arial"/>
          <w:szCs w:val="20"/>
        </w:rPr>
        <w:t>o</w:t>
      </w:r>
      <w:r w:rsidRPr="009C4740">
        <w:rPr>
          <w:rFonts w:cs="Arial"/>
          <w:szCs w:val="20"/>
        </w:rPr>
        <w:t xml:space="preserve">kovni sodelavec VII. stopnjo izobrazbe po </w:t>
      </w:r>
      <w:proofErr w:type="spellStart"/>
      <w:r w:rsidRPr="009C4740">
        <w:rPr>
          <w:rFonts w:cs="Arial"/>
          <w:szCs w:val="20"/>
        </w:rPr>
        <w:t>predbolonjskih</w:t>
      </w:r>
      <w:proofErr w:type="spellEnd"/>
      <w:r w:rsidRPr="009C4740">
        <w:rPr>
          <w:rFonts w:cs="Arial"/>
          <w:szCs w:val="20"/>
        </w:rPr>
        <w:t xml:space="preserve"> programih oziroma raven izobrazbe 2. bolonjske stopnje smeri »pravo« in lahko izkaže vsaj triletne (3) delovne izkušnje na področju </w:t>
      </w:r>
      <w:proofErr w:type="spellStart"/>
      <w:r w:rsidRPr="009C4740">
        <w:rPr>
          <w:rFonts w:cs="Arial"/>
          <w:szCs w:val="20"/>
        </w:rPr>
        <w:t>normodajne</w:t>
      </w:r>
      <w:proofErr w:type="spellEnd"/>
      <w:r w:rsidRPr="009C4740">
        <w:rPr>
          <w:rFonts w:cs="Arial"/>
          <w:szCs w:val="20"/>
        </w:rPr>
        <w:t xml:space="preserve"> dejavnosti (priprava ali sodelovanje pri pripravi predpisov in drugih pravnih aktov, rokovanje z dokumentnimi sistemi in zakonodajno-pravnimi zbirkami ipd.).</w:t>
      </w:r>
    </w:p>
    <w:p w14:paraId="0FC24D34" w14:textId="77777777" w:rsidR="00163CA1" w:rsidRPr="009C4740" w:rsidRDefault="00163CA1" w:rsidP="00163CA1">
      <w:pPr>
        <w:spacing w:line="280" w:lineRule="atLeast"/>
        <w:rPr>
          <w:rFonts w:cs="Arial"/>
          <w:szCs w:val="20"/>
        </w:rPr>
      </w:pPr>
    </w:p>
    <w:p w14:paraId="2C1885E7" w14:textId="77777777" w:rsidR="00163CA1" w:rsidRPr="009C4740" w:rsidRDefault="00163CA1" w:rsidP="00163CA1">
      <w:pPr>
        <w:widowControl w:val="0"/>
        <w:spacing w:line="280" w:lineRule="atLeast"/>
        <w:rPr>
          <w:rFonts w:cs="Arial"/>
          <w:b/>
          <w:iCs/>
          <w:szCs w:val="20"/>
        </w:rPr>
      </w:pPr>
      <w:r w:rsidRPr="009C4740">
        <w:rPr>
          <w:rFonts w:cs="Arial"/>
          <w:b/>
          <w:bCs/>
          <w:iCs/>
          <w:szCs w:val="20"/>
        </w:rPr>
        <w:t xml:space="preserve">a) Naročnik/delodajalec:  </w:t>
      </w:r>
      <w:permStart w:id="264648077"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264648077"/>
    </w:p>
    <w:p w14:paraId="43D5C9BB" w14:textId="77777777" w:rsidR="00163CA1" w:rsidRPr="009C4740" w:rsidRDefault="00163CA1" w:rsidP="00163CA1">
      <w:pPr>
        <w:spacing w:line="280" w:lineRule="atLeast"/>
        <w:rPr>
          <w:rFonts w:cs="Arial"/>
          <w:szCs w:val="20"/>
        </w:rPr>
      </w:pPr>
    </w:p>
    <w:p w14:paraId="7BA8EA77" w14:textId="77777777" w:rsidR="00163CA1" w:rsidRPr="009C4740" w:rsidRDefault="00163CA1" w:rsidP="00163CA1">
      <w:pPr>
        <w:widowControl w:val="0"/>
        <w:spacing w:line="280" w:lineRule="atLeast"/>
        <w:rPr>
          <w:rFonts w:cs="Arial"/>
          <w:b/>
          <w:bCs/>
          <w:iCs/>
          <w:szCs w:val="20"/>
        </w:rPr>
      </w:pPr>
      <w:r w:rsidRPr="009C4740">
        <w:rPr>
          <w:rFonts w:cs="Arial"/>
          <w:b/>
          <w:iCs/>
          <w:szCs w:val="20"/>
        </w:rPr>
        <w:t xml:space="preserve">b) Strokovnjak je v obdobju od </w:t>
      </w:r>
      <w:permStart w:id="47711435"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47711435"/>
      <w:r w:rsidRPr="009C4740">
        <w:rPr>
          <w:rFonts w:cs="Arial"/>
          <w:b/>
          <w:iCs/>
          <w:szCs w:val="20"/>
        </w:rPr>
        <w:t xml:space="preserve"> do </w:t>
      </w:r>
      <w:bookmarkStart w:id="118" w:name="_Hlk95461857"/>
      <w:r w:rsidRPr="009C4740">
        <w:rPr>
          <w:rFonts w:eastAsia="Arial" w:cs="Arial"/>
          <w:b/>
          <w:bCs/>
          <w:color w:val="000000"/>
          <w:szCs w:val="20"/>
        </w:rPr>
        <w:t xml:space="preserve">deloval na področju </w:t>
      </w:r>
      <w:proofErr w:type="spellStart"/>
      <w:r w:rsidRPr="009C4740">
        <w:rPr>
          <w:rFonts w:eastAsia="Arial" w:cs="Arial"/>
          <w:b/>
          <w:bCs/>
          <w:color w:val="000000"/>
          <w:szCs w:val="20"/>
        </w:rPr>
        <w:t>normodajne</w:t>
      </w:r>
      <w:proofErr w:type="spellEnd"/>
      <w:r w:rsidRPr="009C4740">
        <w:rPr>
          <w:rFonts w:eastAsia="Arial" w:cs="Arial"/>
          <w:b/>
          <w:bCs/>
          <w:color w:val="000000"/>
          <w:szCs w:val="20"/>
        </w:rPr>
        <w:t xml:space="preserve"> dejavnosti</w:t>
      </w:r>
      <w:r w:rsidR="00C66D81" w:rsidRPr="009C4740">
        <w:rPr>
          <w:rFonts w:eastAsia="Arial" w:cs="Arial"/>
          <w:b/>
          <w:bCs/>
          <w:color w:val="000000"/>
          <w:szCs w:val="20"/>
        </w:rPr>
        <w:t>.</w:t>
      </w:r>
    </w:p>
    <w:p w14:paraId="1A37C7C7" w14:textId="77777777" w:rsidR="00163CA1" w:rsidRPr="009C4740" w:rsidRDefault="00163CA1" w:rsidP="00163CA1">
      <w:pPr>
        <w:spacing w:after="160"/>
        <w:ind w:left="720"/>
        <w:contextualSpacing/>
        <w:rPr>
          <w:rFonts w:eastAsia="Arial" w:cs="Arial"/>
          <w:color w:val="000000"/>
          <w:szCs w:val="20"/>
        </w:rPr>
      </w:pPr>
    </w:p>
    <w:p w14:paraId="68F7CA2C" w14:textId="77777777" w:rsidR="00163CA1" w:rsidRPr="009C4740" w:rsidRDefault="00163CA1" w:rsidP="00163CA1">
      <w:pPr>
        <w:rPr>
          <w:rFonts w:eastAsia="Arial" w:cs="Arial"/>
          <w:color w:val="000000"/>
          <w:szCs w:val="20"/>
        </w:rPr>
      </w:pPr>
      <w:r w:rsidRPr="009C4740">
        <w:rPr>
          <w:rFonts w:eastAsia="Arial" w:cs="Arial"/>
          <w:szCs w:val="20"/>
        </w:rPr>
        <w:t xml:space="preserve">Navedeno je mogoče preveriti pri </w:t>
      </w:r>
      <w:r w:rsidRPr="009C4740">
        <w:rPr>
          <w:rFonts w:cs="Arial"/>
          <w:color w:val="000000"/>
          <w:szCs w:val="20"/>
        </w:rPr>
        <w:t>osebi</w:t>
      </w:r>
      <w:r w:rsidRPr="009C4740">
        <w:rPr>
          <w:rFonts w:eastAsia="Arial" w:cs="Arial"/>
          <w:szCs w:val="20"/>
        </w:rPr>
        <w:t xml:space="preserve"> </w:t>
      </w:r>
      <w:r w:rsidR="008458E6" w:rsidRPr="009C4740">
        <w:rPr>
          <w:rFonts w:cs="Arial"/>
          <w:color w:val="000000"/>
          <w:szCs w:val="20"/>
        </w:rPr>
        <w:fldChar w:fldCharType="begin">
          <w:ffData>
            <w:name w:val="Besedilo6"/>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cs="Arial"/>
          <w:color w:val="000000"/>
          <w:szCs w:val="20"/>
        </w:rPr>
        <w:t>,</w:t>
      </w:r>
      <w:r w:rsidRPr="009C4740">
        <w:rPr>
          <w:rFonts w:eastAsia="Arial" w:cs="Arial"/>
          <w:szCs w:val="20"/>
        </w:rPr>
        <w:t xml:space="preserve"> </w:t>
      </w:r>
      <w:r w:rsidRPr="009C4740">
        <w:rPr>
          <w:rFonts w:eastAsia="Arial" w:cs="Arial"/>
          <w:color w:val="000000"/>
          <w:szCs w:val="20"/>
        </w:rPr>
        <w:t xml:space="preserve">na telefonski številki </w:t>
      </w:r>
      <w:r w:rsidR="008458E6" w:rsidRPr="009C4740">
        <w:rPr>
          <w:rFonts w:cs="Arial"/>
          <w:color w:val="000000"/>
          <w:szCs w:val="20"/>
        </w:rPr>
        <w:fldChar w:fldCharType="begin">
          <w:ffData>
            <w:name w:val="Besedilo7"/>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eastAsia="Arial" w:cs="Arial"/>
          <w:color w:val="000000"/>
          <w:szCs w:val="20"/>
        </w:rPr>
        <w:t xml:space="preserve"> in elektronskem naslovu </w:t>
      </w:r>
      <w:r w:rsidR="008458E6" w:rsidRPr="009C4740">
        <w:rPr>
          <w:rFonts w:cs="Arial"/>
          <w:color w:val="000000"/>
          <w:szCs w:val="20"/>
        </w:rPr>
        <w:fldChar w:fldCharType="begin">
          <w:ffData>
            <w:name w:val="Besedilo1"/>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008458E6" w:rsidRPr="009C4740">
        <w:rPr>
          <w:rFonts w:cs="Arial"/>
          <w:color w:val="000000"/>
          <w:szCs w:val="20"/>
        </w:rPr>
        <w:fldChar w:fldCharType="end"/>
      </w:r>
      <w:r w:rsidRPr="009C4740">
        <w:rPr>
          <w:rFonts w:eastAsia="Arial" w:cs="Arial"/>
          <w:color w:val="000000"/>
          <w:szCs w:val="20"/>
        </w:rPr>
        <w:t>.</w:t>
      </w:r>
    </w:p>
    <w:bookmarkEnd w:id="118"/>
    <w:p w14:paraId="0513F29F" w14:textId="77777777" w:rsidR="00163CA1" w:rsidRPr="009C4740" w:rsidRDefault="00163CA1" w:rsidP="00163CA1">
      <w:pPr>
        <w:spacing w:after="120"/>
        <w:rPr>
          <w:rFonts w:cs="Arial"/>
          <w:szCs w:val="20"/>
        </w:rPr>
      </w:pPr>
    </w:p>
    <w:p w14:paraId="694F822B" w14:textId="77777777" w:rsidR="00CE1C6C" w:rsidRPr="009C4740" w:rsidRDefault="00CE1C6C" w:rsidP="00CE1C6C">
      <w:pPr>
        <w:widowControl w:val="0"/>
        <w:spacing w:line="280" w:lineRule="atLeast"/>
        <w:rPr>
          <w:rFonts w:cs="Arial"/>
          <w:bCs/>
          <w:i/>
          <w:iCs/>
          <w:szCs w:val="20"/>
        </w:rPr>
      </w:pPr>
    </w:p>
    <w:p w14:paraId="2A41A59B" w14:textId="77777777" w:rsidR="00163CA1" w:rsidRPr="009C4740" w:rsidRDefault="00163CA1" w:rsidP="00163CA1">
      <w:pPr>
        <w:spacing w:line="280" w:lineRule="atLeast"/>
        <w:rPr>
          <w:rFonts w:cs="Arial"/>
          <w:b/>
          <w:szCs w:val="20"/>
        </w:rPr>
      </w:pPr>
      <w:r w:rsidRPr="009C4740">
        <w:rPr>
          <w:rFonts w:cs="Arial"/>
          <w:b/>
          <w:szCs w:val="20"/>
        </w:rPr>
        <w:t xml:space="preserve">2. SEZNAM DODATNEGA KADRA  </w:t>
      </w:r>
    </w:p>
    <w:p w14:paraId="337AFA0F" w14:textId="77777777" w:rsidR="00163CA1" w:rsidRPr="009C4740" w:rsidRDefault="00163CA1" w:rsidP="00163CA1">
      <w:pPr>
        <w:spacing w:line="280" w:lineRule="atLeast"/>
        <w:rPr>
          <w:rFonts w:cs="Arial"/>
          <w:b/>
          <w:szCs w:val="20"/>
        </w:rPr>
      </w:pPr>
    </w:p>
    <w:p w14:paraId="0FD7E79F" w14:textId="77777777" w:rsidR="00163CA1" w:rsidRPr="009C4740" w:rsidRDefault="00163CA1" w:rsidP="00163CA1">
      <w:pPr>
        <w:widowControl w:val="0"/>
        <w:spacing w:line="280" w:lineRule="atLeast"/>
        <w:rPr>
          <w:rFonts w:cs="Arial"/>
          <w:b/>
          <w:bCs/>
          <w:iCs/>
          <w:szCs w:val="20"/>
        </w:rPr>
      </w:pPr>
      <w:r w:rsidRPr="009C4740">
        <w:rPr>
          <w:rFonts w:cs="Arial"/>
          <w:iCs/>
          <w:szCs w:val="20"/>
        </w:rPr>
        <w:t>Pri izvedbi javnega naročila bodo sodelovali še naslednji strokovnjaki</w:t>
      </w:r>
      <w:r w:rsidRPr="009C4740">
        <w:rPr>
          <w:rFonts w:cs="Arial"/>
          <w:bCs/>
          <w:iCs/>
          <w:szCs w:val="20"/>
        </w:rPr>
        <w:t>:</w:t>
      </w:r>
      <w:r w:rsidRPr="009C4740">
        <w:rPr>
          <w:rFonts w:cs="Arial"/>
          <w:b/>
          <w:bCs/>
          <w:iCs/>
          <w:szCs w:val="20"/>
        </w:rPr>
        <w:t xml:space="preserve"> </w:t>
      </w:r>
    </w:p>
    <w:p w14:paraId="68DD6DE4" w14:textId="77777777" w:rsidR="00163CA1" w:rsidRPr="009C4740" w:rsidRDefault="00163CA1" w:rsidP="00163CA1">
      <w:pPr>
        <w:widowControl w:val="0"/>
        <w:spacing w:line="280" w:lineRule="atLeast"/>
        <w:rPr>
          <w:rFonts w:cs="Arial"/>
          <w:b/>
          <w:bCs/>
          <w:i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618"/>
        <w:gridCol w:w="2877"/>
        <w:gridCol w:w="2876"/>
      </w:tblGrid>
      <w:tr w:rsidR="00163CA1" w:rsidRPr="009C4740" w14:paraId="4D8E5AE7" w14:textId="77777777" w:rsidTr="00A4623A">
        <w:trPr>
          <w:trHeight w:val="510"/>
        </w:trPr>
        <w:tc>
          <w:tcPr>
            <w:tcW w:w="380" w:type="pct"/>
            <w:shd w:val="clear" w:color="auto" w:fill="auto"/>
            <w:vAlign w:val="center"/>
          </w:tcPr>
          <w:p w14:paraId="11CDA756" w14:textId="77777777" w:rsidR="00163CA1" w:rsidRPr="009C4740" w:rsidRDefault="00163CA1" w:rsidP="00A4623A">
            <w:pPr>
              <w:widowControl w:val="0"/>
              <w:spacing w:line="280" w:lineRule="atLeast"/>
              <w:rPr>
                <w:rFonts w:cs="Arial"/>
                <w:b/>
                <w:iCs/>
                <w:szCs w:val="20"/>
              </w:rPr>
            </w:pPr>
            <w:proofErr w:type="spellStart"/>
            <w:r w:rsidRPr="009C4740">
              <w:rPr>
                <w:rFonts w:cs="Arial"/>
                <w:b/>
                <w:iCs/>
                <w:szCs w:val="20"/>
              </w:rPr>
              <w:t>Zap</w:t>
            </w:r>
            <w:proofErr w:type="spellEnd"/>
            <w:r w:rsidRPr="009C4740">
              <w:rPr>
                <w:rFonts w:cs="Arial"/>
                <w:b/>
                <w:iCs/>
                <w:szCs w:val="20"/>
              </w:rPr>
              <w:t>. št.</w:t>
            </w:r>
          </w:p>
        </w:tc>
        <w:tc>
          <w:tcPr>
            <w:tcW w:w="1445" w:type="pct"/>
            <w:shd w:val="clear" w:color="auto" w:fill="auto"/>
            <w:vAlign w:val="center"/>
          </w:tcPr>
          <w:p w14:paraId="19994A1D" w14:textId="77777777" w:rsidR="00163CA1" w:rsidRPr="009C4740" w:rsidRDefault="00163CA1" w:rsidP="00A4623A">
            <w:pPr>
              <w:widowControl w:val="0"/>
              <w:spacing w:line="280" w:lineRule="atLeast"/>
              <w:rPr>
                <w:rFonts w:cs="Arial"/>
                <w:b/>
                <w:iCs/>
                <w:szCs w:val="20"/>
              </w:rPr>
            </w:pPr>
            <w:r w:rsidRPr="009C4740">
              <w:rPr>
                <w:rFonts w:cs="Arial"/>
                <w:b/>
                <w:iCs/>
                <w:szCs w:val="20"/>
              </w:rPr>
              <w:t>Ime in priimek</w:t>
            </w:r>
          </w:p>
        </w:tc>
        <w:tc>
          <w:tcPr>
            <w:tcW w:w="1588" w:type="pct"/>
            <w:shd w:val="clear" w:color="auto" w:fill="auto"/>
            <w:vAlign w:val="center"/>
          </w:tcPr>
          <w:p w14:paraId="28BCF308" w14:textId="77777777" w:rsidR="00163CA1" w:rsidRPr="009C4740" w:rsidRDefault="00163CA1" w:rsidP="00A4623A">
            <w:pPr>
              <w:widowControl w:val="0"/>
              <w:spacing w:line="280" w:lineRule="atLeast"/>
              <w:rPr>
                <w:rFonts w:cs="Arial"/>
                <w:b/>
                <w:iCs/>
                <w:szCs w:val="20"/>
              </w:rPr>
            </w:pPr>
            <w:r w:rsidRPr="009C4740">
              <w:rPr>
                <w:rFonts w:cs="Arial"/>
                <w:b/>
                <w:iCs/>
                <w:szCs w:val="20"/>
              </w:rPr>
              <w:t>Predvidena vloga pri poslu</w:t>
            </w:r>
          </w:p>
        </w:tc>
        <w:tc>
          <w:tcPr>
            <w:tcW w:w="1587" w:type="pct"/>
            <w:vAlign w:val="center"/>
          </w:tcPr>
          <w:p w14:paraId="73C45218" w14:textId="77777777" w:rsidR="00163CA1" w:rsidRPr="009C4740" w:rsidRDefault="00163CA1" w:rsidP="00A4623A">
            <w:pPr>
              <w:widowControl w:val="0"/>
              <w:spacing w:line="280" w:lineRule="atLeast"/>
              <w:rPr>
                <w:rFonts w:cs="Arial"/>
                <w:b/>
                <w:iCs/>
                <w:szCs w:val="20"/>
              </w:rPr>
            </w:pPr>
            <w:r w:rsidRPr="009C4740">
              <w:rPr>
                <w:rFonts w:cs="Arial"/>
                <w:b/>
                <w:iCs/>
                <w:szCs w:val="20"/>
              </w:rPr>
              <w:t>Zaposlen pri</w:t>
            </w:r>
          </w:p>
        </w:tc>
      </w:tr>
      <w:tr w:rsidR="00163CA1" w:rsidRPr="009C4740" w14:paraId="207CE281" w14:textId="77777777" w:rsidTr="00A4623A">
        <w:trPr>
          <w:trHeight w:val="510"/>
        </w:trPr>
        <w:tc>
          <w:tcPr>
            <w:tcW w:w="380" w:type="pct"/>
            <w:shd w:val="clear" w:color="auto" w:fill="auto"/>
            <w:vAlign w:val="center"/>
          </w:tcPr>
          <w:p w14:paraId="6942373E" w14:textId="77777777" w:rsidR="00163CA1" w:rsidRPr="009C4740" w:rsidRDefault="00163CA1" w:rsidP="00A4623A">
            <w:pPr>
              <w:widowControl w:val="0"/>
              <w:spacing w:line="280" w:lineRule="atLeast"/>
              <w:jc w:val="left"/>
              <w:rPr>
                <w:rFonts w:cs="Arial"/>
                <w:iCs/>
                <w:szCs w:val="20"/>
              </w:rPr>
            </w:pPr>
            <w:r w:rsidRPr="009C4740">
              <w:rPr>
                <w:rFonts w:cs="Arial"/>
                <w:iCs/>
                <w:szCs w:val="20"/>
              </w:rPr>
              <w:t>1.</w:t>
            </w:r>
          </w:p>
        </w:tc>
        <w:permStart w:id="354123598" w:edGrp="everyone"/>
        <w:tc>
          <w:tcPr>
            <w:tcW w:w="1445" w:type="pct"/>
            <w:shd w:val="clear" w:color="auto" w:fill="auto"/>
            <w:vAlign w:val="center"/>
          </w:tcPr>
          <w:p w14:paraId="2C4E31DF" w14:textId="77777777" w:rsidR="00163CA1" w:rsidRPr="009C4740" w:rsidRDefault="008458E6" w:rsidP="00A4623A">
            <w:pPr>
              <w:widowControl w:val="0"/>
              <w:spacing w:line="280" w:lineRule="atLeast"/>
              <w:jc w:val="left"/>
              <w:rPr>
                <w:rFonts w:cs="Arial"/>
                <w:iCs/>
                <w:szCs w:val="20"/>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354123598"/>
          </w:p>
        </w:tc>
        <w:tc>
          <w:tcPr>
            <w:tcW w:w="1588" w:type="pct"/>
            <w:shd w:val="clear" w:color="auto" w:fill="auto"/>
            <w:vAlign w:val="center"/>
          </w:tcPr>
          <w:p w14:paraId="4EDC0483" w14:textId="77777777" w:rsidR="00163CA1" w:rsidRPr="009C4740" w:rsidRDefault="00163CA1" w:rsidP="00A4623A">
            <w:pPr>
              <w:widowControl w:val="0"/>
              <w:spacing w:line="280" w:lineRule="atLeast"/>
              <w:jc w:val="left"/>
              <w:rPr>
                <w:rFonts w:cs="Arial"/>
                <w:iCs/>
                <w:szCs w:val="20"/>
              </w:rPr>
            </w:pPr>
            <w:r w:rsidRPr="009C4740">
              <w:rPr>
                <w:rFonts w:cs="Arial"/>
                <w:iCs/>
                <w:szCs w:val="20"/>
              </w:rPr>
              <w:t>UX/UI oblikovalec</w:t>
            </w:r>
          </w:p>
        </w:tc>
        <w:permStart w:id="712450607" w:edGrp="everyone"/>
        <w:tc>
          <w:tcPr>
            <w:tcW w:w="1587" w:type="pct"/>
            <w:vAlign w:val="center"/>
          </w:tcPr>
          <w:p w14:paraId="69A600E3" w14:textId="77777777" w:rsidR="00163CA1" w:rsidRPr="009C4740" w:rsidRDefault="008458E6" w:rsidP="00A4623A">
            <w:pPr>
              <w:widowControl w:val="0"/>
              <w:spacing w:line="280" w:lineRule="atLeast"/>
              <w:jc w:val="left"/>
              <w:rPr>
                <w:rFonts w:cs="Arial"/>
                <w:b/>
                <w:bCs/>
                <w:i/>
                <w:iCs/>
                <w:szCs w:val="20"/>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712450607"/>
          </w:p>
        </w:tc>
      </w:tr>
      <w:tr w:rsidR="00163CA1" w:rsidRPr="009C4740" w14:paraId="4FE017DE" w14:textId="77777777" w:rsidTr="00A4623A">
        <w:trPr>
          <w:trHeight w:val="510"/>
        </w:trPr>
        <w:tc>
          <w:tcPr>
            <w:tcW w:w="380" w:type="pct"/>
            <w:shd w:val="clear" w:color="auto" w:fill="auto"/>
            <w:vAlign w:val="center"/>
          </w:tcPr>
          <w:p w14:paraId="720A20C3" w14:textId="77777777" w:rsidR="00163CA1" w:rsidRPr="009C4740" w:rsidRDefault="00163CA1" w:rsidP="00A4623A">
            <w:pPr>
              <w:widowControl w:val="0"/>
              <w:spacing w:line="280" w:lineRule="atLeast"/>
              <w:jc w:val="left"/>
              <w:rPr>
                <w:rFonts w:cs="Arial"/>
                <w:iCs/>
                <w:szCs w:val="20"/>
              </w:rPr>
            </w:pPr>
            <w:r w:rsidRPr="009C4740">
              <w:rPr>
                <w:rFonts w:cs="Arial"/>
                <w:iCs/>
                <w:szCs w:val="20"/>
              </w:rPr>
              <w:t xml:space="preserve">2. </w:t>
            </w:r>
          </w:p>
        </w:tc>
        <w:permStart w:id="595357907" w:edGrp="everyone"/>
        <w:tc>
          <w:tcPr>
            <w:tcW w:w="1445" w:type="pct"/>
            <w:shd w:val="clear" w:color="auto" w:fill="auto"/>
            <w:vAlign w:val="center"/>
          </w:tcPr>
          <w:p w14:paraId="0997D7FF" w14:textId="77777777" w:rsidR="00163CA1" w:rsidRPr="009C4740" w:rsidRDefault="008458E6" w:rsidP="00A4623A">
            <w:pPr>
              <w:widowControl w:val="0"/>
              <w:spacing w:line="280" w:lineRule="atLeast"/>
              <w:jc w:val="left"/>
              <w:rPr>
                <w:rFonts w:cs="Arial"/>
                <w:b/>
                <w:bCs/>
                <w:i/>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595357907"/>
          </w:p>
        </w:tc>
        <w:tc>
          <w:tcPr>
            <w:tcW w:w="1588" w:type="pct"/>
            <w:shd w:val="clear" w:color="auto" w:fill="auto"/>
            <w:vAlign w:val="center"/>
          </w:tcPr>
          <w:p w14:paraId="21460E8E" w14:textId="77777777" w:rsidR="00163CA1" w:rsidRPr="009C4740" w:rsidRDefault="00163CA1" w:rsidP="00A4623A">
            <w:pPr>
              <w:widowControl w:val="0"/>
              <w:spacing w:line="280" w:lineRule="atLeast"/>
              <w:jc w:val="left"/>
              <w:rPr>
                <w:rFonts w:cs="Arial"/>
                <w:iCs/>
                <w:szCs w:val="20"/>
              </w:rPr>
            </w:pPr>
            <w:r w:rsidRPr="009C4740">
              <w:rPr>
                <w:rFonts w:cs="Arial"/>
                <w:iCs/>
                <w:szCs w:val="20"/>
              </w:rPr>
              <w:t>UX/UI oblikovalec</w:t>
            </w:r>
          </w:p>
        </w:tc>
        <w:permStart w:id="2023698958" w:edGrp="everyone"/>
        <w:tc>
          <w:tcPr>
            <w:tcW w:w="1587" w:type="pct"/>
            <w:vAlign w:val="center"/>
          </w:tcPr>
          <w:p w14:paraId="17A92AEA" w14:textId="77777777" w:rsidR="00163CA1" w:rsidRPr="009C4740" w:rsidRDefault="008458E6" w:rsidP="00A4623A">
            <w:pPr>
              <w:widowControl w:val="0"/>
              <w:spacing w:line="280" w:lineRule="atLeast"/>
              <w:jc w:val="left"/>
              <w:rPr>
                <w:rFonts w:cs="Arial"/>
                <w:b/>
                <w:bCs/>
                <w:i/>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2023698958"/>
          </w:p>
        </w:tc>
      </w:tr>
      <w:tr w:rsidR="00163CA1" w:rsidRPr="009C4740" w14:paraId="5579A818" w14:textId="77777777" w:rsidTr="00A4623A">
        <w:trPr>
          <w:trHeight w:val="510"/>
        </w:trPr>
        <w:tc>
          <w:tcPr>
            <w:tcW w:w="380" w:type="pct"/>
            <w:shd w:val="clear" w:color="auto" w:fill="auto"/>
            <w:vAlign w:val="center"/>
          </w:tcPr>
          <w:p w14:paraId="630076B7" w14:textId="77777777" w:rsidR="00163CA1" w:rsidRPr="009C4740" w:rsidRDefault="00163CA1" w:rsidP="00A4623A">
            <w:pPr>
              <w:widowControl w:val="0"/>
              <w:spacing w:line="280" w:lineRule="atLeast"/>
              <w:jc w:val="left"/>
              <w:rPr>
                <w:rFonts w:cs="Arial"/>
                <w:iCs/>
                <w:szCs w:val="20"/>
              </w:rPr>
            </w:pPr>
            <w:r w:rsidRPr="009C4740">
              <w:rPr>
                <w:rFonts w:cs="Arial"/>
                <w:iCs/>
                <w:szCs w:val="20"/>
              </w:rPr>
              <w:t>3.</w:t>
            </w:r>
          </w:p>
        </w:tc>
        <w:permStart w:id="201658218" w:edGrp="everyone"/>
        <w:tc>
          <w:tcPr>
            <w:tcW w:w="1445" w:type="pct"/>
            <w:shd w:val="clear" w:color="auto" w:fill="auto"/>
            <w:vAlign w:val="center"/>
          </w:tcPr>
          <w:p w14:paraId="23D726DE" w14:textId="77777777" w:rsidR="00163CA1" w:rsidRPr="009C4740" w:rsidRDefault="008458E6" w:rsidP="00A4623A">
            <w:pPr>
              <w:widowControl w:val="0"/>
              <w:spacing w:line="280" w:lineRule="atLeast"/>
              <w:jc w:val="left"/>
              <w:rPr>
                <w:rFonts w:cs="Arial"/>
                <w:bCs/>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201658218"/>
          </w:p>
        </w:tc>
        <w:tc>
          <w:tcPr>
            <w:tcW w:w="1588" w:type="pct"/>
            <w:shd w:val="clear" w:color="auto" w:fill="auto"/>
            <w:vAlign w:val="center"/>
          </w:tcPr>
          <w:p w14:paraId="0FFAEB11" w14:textId="77777777" w:rsidR="00163CA1" w:rsidRPr="009C4740" w:rsidRDefault="00163CA1" w:rsidP="00A4623A">
            <w:pPr>
              <w:widowControl w:val="0"/>
              <w:spacing w:line="280" w:lineRule="atLeast"/>
              <w:jc w:val="left"/>
              <w:rPr>
                <w:rFonts w:cs="Arial"/>
                <w:bCs/>
                <w:iCs/>
                <w:szCs w:val="20"/>
                <w:highlight w:val="yellow"/>
              </w:rPr>
            </w:pPr>
            <w:r w:rsidRPr="009C4740">
              <w:rPr>
                <w:rFonts w:cs="Arial"/>
                <w:bCs/>
                <w:iCs/>
                <w:szCs w:val="20"/>
              </w:rPr>
              <w:t>Arhitekt spletnih rešitev</w:t>
            </w:r>
          </w:p>
        </w:tc>
        <w:permStart w:id="2116044764" w:edGrp="everyone"/>
        <w:tc>
          <w:tcPr>
            <w:tcW w:w="1587" w:type="pct"/>
            <w:vAlign w:val="center"/>
          </w:tcPr>
          <w:p w14:paraId="2818AB8A" w14:textId="77777777" w:rsidR="00163CA1" w:rsidRPr="009C4740" w:rsidRDefault="008458E6" w:rsidP="00A4623A">
            <w:pPr>
              <w:widowControl w:val="0"/>
              <w:spacing w:line="280" w:lineRule="atLeast"/>
              <w:jc w:val="left"/>
              <w:rPr>
                <w:rFonts w:cs="Arial"/>
                <w:bCs/>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2116044764"/>
          </w:p>
        </w:tc>
      </w:tr>
      <w:tr w:rsidR="00163CA1" w:rsidRPr="009C4740" w14:paraId="49D6511F" w14:textId="77777777" w:rsidTr="00A4623A">
        <w:trPr>
          <w:trHeight w:val="510"/>
        </w:trPr>
        <w:tc>
          <w:tcPr>
            <w:tcW w:w="380" w:type="pct"/>
            <w:shd w:val="clear" w:color="auto" w:fill="auto"/>
            <w:vAlign w:val="center"/>
          </w:tcPr>
          <w:p w14:paraId="37328E31" w14:textId="77777777" w:rsidR="00163CA1" w:rsidRPr="009C4740" w:rsidRDefault="00163CA1" w:rsidP="00A4623A">
            <w:pPr>
              <w:widowControl w:val="0"/>
              <w:spacing w:line="280" w:lineRule="atLeast"/>
              <w:jc w:val="left"/>
              <w:rPr>
                <w:rFonts w:cs="Arial"/>
                <w:iCs/>
                <w:szCs w:val="20"/>
              </w:rPr>
            </w:pPr>
            <w:r w:rsidRPr="009C4740">
              <w:rPr>
                <w:rFonts w:cs="Arial"/>
                <w:iCs/>
                <w:szCs w:val="20"/>
              </w:rPr>
              <w:t xml:space="preserve">4. </w:t>
            </w:r>
          </w:p>
        </w:tc>
        <w:permStart w:id="424742272" w:edGrp="everyone"/>
        <w:tc>
          <w:tcPr>
            <w:tcW w:w="1445" w:type="pct"/>
            <w:shd w:val="clear" w:color="auto" w:fill="auto"/>
            <w:vAlign w:val="center"/>
          </w:tcPr>
          <w:p w14:paraId="2985AFBD" w14:textId="77777777" w:rsidR="00163CA1" w:rsidRPr="009C4740" w:rsidRDefault="008458E6" w:rsidP="00A4623A">
            <w:pPr>
              <w:widowControl w:val="0"/>
              <w:spacing w:line="280" w:lineRule="atLeast"/>
              <w:jc w:val="left"/>
              <w:rPr>
                <w:rFonts w:cs="Arial"/>
                <w:b/>
                <w:bCs/>
                <w:i/>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424742272"/>
          </w:p>
        </w:tc>
        <w:tc>
          <w:tcPr>
            <w:tcW w:w="1588" w:type="pct"/>
            <w:shd w:val="clear" w:color="auto" w:fill="auto"/>
            <w:vAlign w:val="center"/>
          </w:tcPr>
          <w:p w14:paraId="08B3B982" w14:textId="77777777" w:rsidR="00163CA1" w:rsidRPr="009C4740" w:rsidRDefault="00163CA1" w:rsidP="00A4623A">
            <w:pPr>
              <w:widowControl w:val="0"/>
              <w:spacing w:line="280" w:lineRule="atLeast"/>
              <w:jc w:val="left"/>
              <w:rPr>
                <w:rFonts w:cs="Arial"/>
                <w:bCs/>
                <w:iCs/>
                <w:szCs w:val="20"/>
              </w:rPr>
            </w:pPr>
            <w:r w:rsidRPr="009C4740">
              <w:rPr>
                <w:rFonts w:cs="Arial"/>
                <w:bCs/>
                <w:iCs/>
                <w:szCs w:val="20"/>
              </w:rPr>
              <w:t>Arhitekt spletnih rešitev</w:t>
            </w:r>
          </w:p>
        </w:tc>
        <w:permStart w:id="47865064" w:edGrp="everyone"/>
        <w:tc>
          <w:tcPr>
            <w:tcW w:w="1587" w:type="pct"/>
            <w:vAlign w:val="center"/>
          </w:tcPr>
          <w:p w14:paraId="71E06D84" w14:textId="77777777" w:rsidR="00163CA1" w:rsidRPr="009C4740" w:rsidRDefault="008458E6" w:rsidP="00A4623A">
            <w:pPr>
              <w:widowControl w:val="0"/>
              <w:spacing w:line="280" w:lineRule="atLeast"/>
              <w:jc w:val="left"/>
              <w:rPr>
                <w:rFonts w:cs="Arial"/>
                <w:b/>
                <w:bCs/>
                <w:i/>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47865064"/>
          </w:p>
        </w:tc>
      </w:tr>
      <w:tr w:rsidR="00163CA1" w:rsidRPr="009C4740" w14:paraId="5A82306D" w14:textId="77777777" w:rsidTr="00A4623A">
        <w:trPr>
          <w:trHeight w:val="510"/>
        </w:trPr>
        <w:tc>
          <w:tcPr>
            <w:tcW w:w="380" w:type="pct"/>
            <w:shd w:val="clear" w:color="auto" w:fill="auto"/>
            <w:vAlign w:val="center"/>
          </w:tcPr>
          <w:p w14:paraId="3DF2E8F4" w14:textId="77777777" w:rsidR="00163CA1" w:rsidRPr="009C4740" w:rsidRDefault="00163CA1" w:rsidP="00A4623A">
            <w:pPr>
              <w:widowControl w:val="0"/>
              <w:spacing w:line="280" w:lineRule="atLeast"/>
              <w:jc w:val="left"/>
              <w:rPr>
                <w:rFonts w:cs="Arial"/>
                <w:iCs/>
                <w:szCs w:val="20"/>
              </w:rPr>
            </w:pPr>
            <w:r w:rsidRPr="009C4740">
              <w:rPr>
                <w:rFonts w:cs="Arial"/>
                <w:iCs/>
                <w:szCs w:val="20"/>
              </w:rPr>
              <w:t>5.</w:t>
            </w:r>
          </w:p>
        </w:tc>
        <w:permStart w:id="1926574295" w:edGrp="everyone"/>
        <w:tc>
          <w:tcPr>
            <w:tcW w:w="1445" w:type="pct"/>
            <w:shd w:val="clear" w:color="auto" w:fill="auto"/>
            <w:vAlign w:val="center"/>
          </w:tcPr>
          <w:p w14:paraId="2ADFB88D" w14:textId="77777777" w:rsidR="00163CA1" w:rsidRPr="009C4740" w:rsidRDefault="008458E6" w:rsidP="00A4623A">
            <w:pPr>
              <w:widowControl w:val="0"/>
              <w:spacing w:line="280" w:lineRule="atLeast"/>
              <w:jc w:val="left"/>
              <w:rPr>
                <w:rFonts w:cs="Arial"/>
                <w:bCs/>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1926574295"/>
          </w:p>
        </w:tc>
        <w:tc>
          <w:tcPr>
            <w:tcW w:w="1588" w:type="pct"/>
            <w:shd w:val="clear" w:color="auto" w:fill="auto"/>
            <w:vAlign w:val="center"/>
          </w:tcPr>
          <w:p w14:paraId="63B7BFE1" w14:textId="77777777" w:rsidR="00163CA1" w:rsidRPr="009C4740" w:rsidRDefault="00163CA1" w:rsidP="00A4623A">
            <w:pPr>
              <w:widowControl w:val="0"/>
              <w:spacing w:line="280" w:lineRule="atLeast"/>
              <w:jc w:val="left"/>
              <w:rPr>
                <w:rFonts w:cs="Arial"/>
                <w:bCs/>
                <w:iCs/>
                <w:szCs w:val="20"/>
              </w:rPr>
            </w:pPr>
            <w:r w:rsidRPr="009C4740">
              <w:rPr>
                <w:rFonts w:cs="Arial"/>
                <w:bCs/>
                <w:iCs/>
                <w:szCs w:val="20"/>
              </w:rPr>
              <w:t>Razvojni inženir/programer</w:t>
            </w:r>
          </w:p>
        </w:tc>
        <w:permStart w:id="1163556823" w:edGrp="everyone"/>
        <w:tc>
          <w:tcPr>
            <w:tcW w:w="1587" w:type="pct"/>
            <w:vAlign w:val="center"/>
          </w:tcPr>
          <w:p w14:paraId="1B48FF98" w14:textId="77777777" w:rsidR="00163CA1" w:rsidRPr="009C4740" w:rsidRDefault="008458E6" w:rsidP="00A4623A">
            <w:pPr>
              <w:widowControl w:val="0"/>
              <w:spacing w:line="280" w:lineRule="atLeast"/>
              <w:jc w:val="left"/>
              <w:rPr>
                <w:rFonts w:cs="Arial"/>
                <w:bCs/>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1163556823"/>
          </w:p>
        </w:tc>
      </w:tr>
      <w:tr w:rsidR="00163CA1" w:rsidRPr="009C4740" w14:paraId="4A798167" w14:textId="77777777" w:rsidTr="00A4623A">
        <w:trPr>
          <w:trHeight w:val="510"/>
        </w:trPr>
        <w:tc>
          <w:tcPr>
            <w:tcW w:w="380" w:type="pct"/>
            <w:shd w:val="clear" w:color="auto" w:fill="auto"/>
            <w:vAlign w:val="center"/>
          </w:tcPr>
          <w:p w14:paraId="4F88A701" w14:textId="77777777" w:rsidR="00163CA1" w:rsidRPr="009C4740" w:rsidRDefault="00163CA1" w:rsidP="00A4623A">
            <w:pPr>
              <w:widowControl w:val="0"/>
              <w:spacing w:line="280" w:lineRule="atLeast"/>
              <w:jc w:val="left"/>
              <w:rPr>
                <w:rFonts w:cs="Arial"/>
                <w:iCs/>
                <w:szCs w:val="20"/>
              </w:rPr>
            </w:pPr>
            <w:r w:rsidRPr="009C4740">
              <w:rPr>
                <w:rFonts w:cs="Arial"/>
                <w:iCs/>
                <w:szCs w:val="20"/>
              </w:rPr>
              <w:t>6.</w:t>
            </w:r>
          </w:p>
        </w:tc>
        <w:permStart w:id="499990706" w:edGrp="everyone"/>
        <w:tc>
          <w:tcPr>
            <w:tcW w:w="1445" w:type="pct"/>
            <w:shd w:val="clear" w:color="auto" w:fill="auto"/>
            <w:vAlign w:val="center"/>
          </w:tcPr>
          <w:p w14:paraId="487BB04C" w14:textId="77777777" w:rsidR="00163CA1" w:rsidRPr="009C4740" w:rsidRDefault="008458E6" w:rsidP="00A4623A">
            <w:pPr>
              <w:widowControl w:val="0"/>
              <w:spacing w:line="280" w:lineRule="atLeast"/>
              <w:jc w:val="left"/>
              <w:rPr>
                <w:rFonts w:cs="Arial"/>
                <w:bCs/>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499990706"/>
          </w:p>
        </w:tc>
        <w:tc>
          <w:tcPr>
            <w:tcW w:w="1588" w:type="pct"/>
            <w:shd w:val="clear" w:color="auto" w:fill="auto"/>
            <w:vAlign w:val="center"/>
          </w:tcPr>
          <w:p w14:paraId="4C2732C5" w14:textId="77777777" w:rsidR="00163CA1" w:rsidRPr="009C4740" w:rsidRDefault="00163CA1" w:rsidP="00A4623A">
            <w:pPr>
              <w:widowControl w:val="0"/>
              <w:spacing w:line="280" w:lineRule="atLeast"/>
              <w:jc w:val="left"/>
              <w:rPr>
                <w:rFonts w:cs="Arial"/>
                <w:bCs/>
                <w:iCs/>
                <w:szCs w:val="20"/>
              </w:rPr>
            </w:pPr>
            <w:r w:rsidRPr="009C4740">
              <w:rPr>
                <w:rFonts w:cs="Arial"/>
                <w:bCs/>
                <w:iCs/>
                <w:szCs w:val="20"/>
              </w:rPr>
              <w:t>Razvojni inženir/programer</w:t>
            </w:r>
          </w:p>
        </w:tc>
        <w:permStart w:id="861676760" w:edGrp="everyone"/>
        <w:tc>
          <w:tcPr>
            <w:tcW w:w="1587" w:type="pct"/>
            <w:vAlign w:val="center"/>
          </w:tcPr>
          <w:p w14:paraId="16D37D45" w14:textId="77777777" w:rsidR="00163CA1" w:rsidRPr="009C4740" w:rsidRDefault="008458E6" w:rsidP="00A4623A">
            <w:pPr>
              <w:widowControl w:val="0"/>
              <w:spacing w:line="280" w:lineRule="atLeast"/>
              <w:jc w:val="left"/>
              <w:rPr>
                <w:rFonts w:cs="Arial"/>
                <w:bCs/>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861676760"/>
          </w:p>
        </w:tc>
      </w:tr>
      <w:tr w:rsidR="00163CA1" w:rsidRPr="009C4740" w14:paraId="26065A62" w14:textId="77777777" w:rsidTr="00A4623A">
        <w:trPr>
          <w:trHeight w:val="510"/>
        </w:trPr>
        <w:tc>
          <w:tcPr>
            <w:tcW w:w="380" w:type="pct"/>
            <w:shd w:val="clear" w:color="auto" w:fill="auto"/>
            <w:vAlign w:val="center"/>
          </w:tcPr>
          <w:p w14:paraId="3266353E" w14:textId="77777777" w:rsidR="00163CA1" w:rsidRPr="009C4740" w:rsidRDefault="00163CA1" w:rsidP="00A4623A">
            <w:pPr>
              <w:widowControl w:val="0"/>
              <w:spacing w:line="280" w:lineRule="atLeast"/>
              <w:jc w:val="left"/>
              <w:rPr>
                <w:rFonts w:cs="Arial"/>
                <w:iCs/>
                <w:szCs w:val="20"/>
              </w:rPr>
            </w:pPr>
            <w:r w:rsidRPr="009C4740">
              <w:rPr>
                <w:rFonts w:cs="Arial"/>
                <w:iCs/>
                <w:szCs w:val="20"/>
              </w:rPr>
              <w:t xml:space="preserve">7. </w:t>
            </w:r>
          </w:p>
        </w:tc>
        <w:permStart w:id="315368800" w:edGrp="everyone"/>
        <w:tc>
          <w:tcPr>
            <w:tcW w:w="1445" w:type="pct"/>
            <w:shd w:val="clear" w:color="auto" w:fill="auto"/>
            <w:vAlign w:val="center"/>
          </w:tcPr>
          <w:p w14:paraId="161569C9" w14:textId="77777777" w:rsidR="00163CA1" w:rsidRPr="009C4740" w:rsidRDefault="008458E6" w:rsidP="00A4623A">
            <w:pPr>
              <w:widowControl w:val="0"/>
              <w:spacing w:line="280" w:lineRule="atLeast"/>
              <w:jc w:val="left"/>
              <w:rPr>
                <w:rFonts w:cs="Arial"/>
                <w:b/>
                <w:bCs/>
                <w:i/>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315368800"/>
          </w:p>
        </w:tc>
        <w:tc>
          <w:tcPr>
            <w:tcW w:w="1588" w:type="pct"/>
            <w:shd w:val="clear" w:color="auto" w:fill="auto"/>
            <w:vAlign w:val="center"/>
          </w:tcPr>
          <w:p w14:paraId="4E880AD4" w14:textId="77777777" w:rsidR="00163CA1" w:rsidRPr="009C4740" w:rsidRDefault="00163CA1" w:rsidP="00A4623A">
            <w:pPr>
              <w:widowControl w:val="0"/>
              <w:spacing w:line="280" w:lineRule="atLeast"/>
              <w:jc w:val="left"/>
              <w:rPr>
                <w:rFonts w:cs="Arial"/>
                <w:bCs/>
                <w:iCs/>
                <w:szCs w:val="20"/>
              </w:rPr>
            </w:pPr>
            <w:r w:rsidRPr="009C4740">
              <w:rPr>
                <w:rFonts w:cs="Arial"/>
                <w:bCs/>
                <w:iCs/>
                <w:szCs w:val="20"/>
              </w:rPr>
              <w:t>Strokovni sodelavec</w:t>
            </w:r>
          </w:p>
        </w:tc>
        <w:permStart w:id="870259000" w:edGrp="everyone"/>
        <w:tc>
          <w:tcPr>
            <w:tcW w:w="1587" w:type="pct"/>
            <w:vAlign w:val="center"/>
          </w:tcPr>
          <w:p w14:paraId="54143371" w14:textId="77777777" w:rsidR="00163CA1" w:rsidRPr="009C4740" w:rsidRDefault="008458E6" w:rsidP="00A4623A">
            <w:pPr>
              <w:widowControl w:val="0"/>
              <w:spacing w:line="280" w:lineRule="atLeast"/>
              <w:jc w:val="left"/>
              <w:rPr>
                <w:rFonts w:cs="Arial"/>
                <w:b/>
                <w:bCs/>
                <w:i/>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870259000"/>
          </w:p>
        </w:tc>
      </w:tr>
      <w:tr w:rsidR="00163CA1" w:rsidRPr="009C4740" w14:paraId="7CC3F1FB" w14:textId="77777777" w:rsidTr="00A4623A">
        <w:trPr>
          <w:trHeight w:val="510"/>
        </w:trPr>
        <w:tc>
          <w:tcPr>
            <w:tcW w:w="380" w:type="pct"/>
            <w:shd w:val="clear" w:color="auto" w:fill="auto"/>
            <w:vAlign w:val="center"/>
          </w:tcPr>
          <w:p w14:paraId="5CC61D65" w14:textId="77777777" w:rsidR="00163CA1" w:rsidRPr="009C4740" w:rsidRDefault="00163CA1" w:rsidP="00A4623A">
            <w:pPr>
              <w:widowControl w:val="0"/>
              <w:spacing w:line="280" w:lineRule="atLeast"/>
              <w:jc w:val="left"/>
              <w:rPr>
                <w:rFonts w:cs="Arial"/>
                <w:iCs/>
                <w:szCs w:val="20"/>
              </w:rPr>
            </w:pPr>
            <w:r w:rsidRPr="009C4740">
              <w:rPr>
                <w:rFonts w:cs="Arial"/>
                <w:iCs/>
                <w:szCs w:val="20"/>
              </w:rPr>
              <w:t>8.</w:t>
            </w:r>
          </w:p>
        </w:tc>
        <w:permStart w:id="352207409" w:edGrp="everyone"/>
        <w:tc>
          <w:tcPr>
            <w:tcW w:w="1445" w:type="pct"/>
            <w:shd w:val="clear" w:color="auto" w:fill="auto"/>
            <w:vAlign w:val="center"/>
          </w:tcPr>
          <w:p w14:paraId="37628395" w14:textId="77777777" w:rsidR="00163CA1" w:rsidRPr="009C4740" w:rsidRDefault="008458E6" w:rsidP="00A4623A">
            <w:pPr>
              <w:widowControl w:val="0"/>
              <w:spacing w:line="280" w:lineRule="atLeast"/>
              <w:jc w:val="left"/>
              <w:rPr>
                <w:rFonts w:cs="Arial"/>
                <w:b/>
                <w:bCs/>
                <w:i/>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352207409"/>
          </w:p>
        </w:tc>
        <w:tc>
          <w:tcPr>
            <w:tcW w:w="1588" w:type="pct"/>
            <w:shd w:val="clear" w:color="auto" w:fill="auto"/>
            <w:vAlign w:val="center"/>
          </w:tcPr>
          <w:p w14:paraId="595EC770" w14:textId="77777777" w:rsidR="00163CA1" w:rsidRPr="009C4740" w:rsidRDefault="00163CA1" w:rsidP="00A4623A">
            <w:pPr>
              <w:widowControl w:val="0"/>
              <w:spacing w:line="280" w:lineRule="atLeast"/>
              <w:jc w:val="left"/>
              <w:rPr>
                <w:rFonts w:cs="Arial"/>
                <w:bCs/>
                <w:iCs/>
                <w:szCs w:val="20"/>
              </w:rPr>
            </w:pPr>
            <w:r w:rsidRPr="009C4740">
              <w:rPr>
                <w:rFonts w:cs="Arial"/>
                <w:bCs/>
                <w:iCs/>
                <w:szCs w:val="20"/>
              </w:rPr>
              <w:t>Strokovni sodelavec</w:t>
            </w:r>
          </w:p>
        </w:tc>
        <w:permStart w:id="1516378936" w:edGrp="everyone"/>
        <w:tc>
          <w:tcPr>
            <w:tcW w:w="1587" w:type="pct"/>
            <w:vAlign w:val="center"/>
          </w:tcPr>
          <w:p w14:paraId="24160B80" w14:textId="77777777" w:rsidR="00163CA1" w:rsidRPr="009C4740" w:rsidRDefault="008458E6" w:rsidP="00A4623A">
            <w:pPr>
              <w:widowControl w:val="0"/>
              <w:spacing w:line="280" w:lineRule="atLeast"/>
              <w:jc w:val="left"/>
              <w:rPr>
                <w:rFonts w:cs="Arial"/>
                <w:b/>
                <w:bCs/>
                <w:i/>
                <w:iCs/>
                <w:szCs w:val="20"/>
                <w:highlight w:val="yellow"/>
              </w:rPr>
            </w:pPr>
            <w:r w:rsidRPr="009C4740">
              <w:rPr>
                <w:rFonts w:cs="Arial"/>
                <w:b/>
                <w:bCs/>
                <w:i/>
                <w:iCs/>
                <w:szCs w:val="20"/>
                <w:highlight w:val="yellow"/>
              </w:rPr>
              <w:fldChar w:fldCharType="begin">
                <w:ffData>
                  <w:name w:val="Besedilo12"/>
                  <w:enabled/>
                  <w:calcOnExit w:val="0"/>
                  <w:textInput/>
                </w:ffData>
              </w:fldChar>
            </w:r>
            <w:r w:rsidR="00163CA1" w:rsidRPr="009C4740">
              <w:rPr>
                <w:rFonts w:cs="Arial"/>
                <w:b/>
                <w:bCs/>
                <w:i/>
                <w:iCs/>
                <w:szCs w:val="20"/>
                <w:highlight w:val="yellow"/>
              </w:rPr>
              <w:instrText xml:space="preserve"> FORMTEXT </w:instrText>
            </w:r>
            <w:r w:rsidRPr="009C4740">
              <w:rPr>
                <w:rFonts w:cs="Arial"/>
                <w:b/>
                <w:bCs/>
                <w:i/>
                <w:iCs/>
                <w:szCs w:val="20"/>
                <w:highlight w:val="yellow"/>
              </w:rPr>
            </w:r>
            <w:r w:rsidRPr="009C4740">
              <w:rPr>
                <w:rFonts w:cs="Arial"/>
                <w:b/>
                <w:bCs/>
                <w:i/>
                <w:iCs/>
                <w:szCs w:val="20"/>
                <w:highlight w:val="yellow"/>
              </w:rPr>
              <w:fldChar w:fldCharType="separate"/>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00163CA1" w:rsidRPr="009C4740">
              <w:rPr>
                <w:rFonts w:cs="Arial"/>
                <w:b/>
                <w:bCs/>
                <w:i/>
                <w:iCs/>
                <w:szCs w:val="20"/>
                <w:highlight w:val="yellow"/>
              </w:rPr>
              <w:t> </w:t>
            </w:r>
            <w:r w:rsidRPr="009C4740">
              <w:rPr>
                <w:rFonts w:cs="Arial"/>
                <w:bCs/>
                <w:i/>
                <w:iCs/>
                <w:szCs w:val="20"/>
                <w:highlight w:val="yellow"/>
              </w:rPr>
              <w:fldChar w:fldCharType="end"/>
            </w:r>
            <w:permEnd w:id="1516378936"/>
          </w:p>
        </w:tc>
      </w:tr>
    </w:tbl>
    <w:p w14:paraId="04272B24" w14:textId="77777777" w:rsidR="00163CA1" w:rsidRPr="009C4740" w:rsidRDefault="00163CA1" w:rsidP="00163CA1">
      <w:pPr>
        <w:widowControl w:val="0"/>
        <w:spacing w:line="280" w:lineRule="atLeast"/>
        <w:rPr>
          <w:rFonts w:cs="Arial"/>
          <w:b/>
          <w:iCs/>
          <w:szCs w:val="20"/>
        </w:rPr>
      </w:pPr>
    </w:p>
    <w:p w14:paraId="6DAEA86A" w14:textId="77777777" w:rsidR="00C66D81" w:rsidRPr="009C4740" w:rsidRDefault="00C66D81" w:rsidP="00C66D81">
      <w:pPr>
        <w:widowControl w:val="0"/>
        <w:spacing w:line="280" w:lineRule="atLeast"/>
        <w:rPr>
          <w:rFonts w:cs="Arial"/>
          <w:b/>
          <w:iCs/>
          <w:szCs w:val="20"/>
        </w:rPr>
      </w:pPr>
      <w:r w:rsidRPr="009C4740">
        <w:rPr>
          <w:rFonts w:cs="Arial"/>
          <w:b/>
          <w:iCs/>
          <w:szCs w:val="20"/>
        </w:rPr>
        <w:t>2.2. UX/UI OBLIKOVALEC</w:t>
      </w:r>
    </w:p>
    <w:p w14:paraId="607FEE61" w14:textId="77777777" w:rsidR="00C66D81" w:rsidRPr="009C4740" w:rsidRDefault="00C66D81" w:rsidP="00C66D81">
      <w:pPr>
        <w:widowControl w:val="0"/>
        <w:spacing w:line="280" w:lineRule="atLeast"/>
        <w:rPr>
          <w:rFonts w:cs="Arial"/>
          <w:bCs/>
          <w:iCs/>
          <w:szCs w:val="20"/>
        </w:rPr>
      </w:pPr>
    </w:p>
    <w:p w14:paraId="26E8F374" w14:textId="77777777" w:rsidR="00C66D81" w:rsidRPr="009C4740" w:rsidRDefault="00C66D81" w:rsidP="00C66D81">
      <w:pPr>
        <w:widowControl w:val="0"/>
        <w:spacing w:line="280" w:lineRule="atLeast"/>
        <w:rPr>
          <w:rFonts w:cs="Arial"/>
          <w:bCs/>
          <w:iCs/>
          <w:szCs w:val="20"/>
        </w:rPr>
      </w:pPr>
      <w:r w:rsidRPr="009C4740">
        <w:rPr>
          <w:rFonts w:cs="Arial"/>
          <w:bCs/>
          <w:iCs/>
          <w:szCs w:val="20"/>
        </w:rPr>
        <w:t xml:space="preserve">Ponudnik potrjuje, da je UX/UI oblikovalec, naveden na seznamu pod 1. točko, v zadnjih petih (5) letih, šteto od dneva objave obvestila o tem naročilu na portalu javnih naročil, neprekinjeno vsaj šest (6) mesecev uspešno sodeloval v tej vlogi pri projektu razvoja informacijskega sistema/aplikacije, in lahko izkaže vsaj triletne (3) izkušnje s pripravo digitalnih izdelkov za razvojne ekipe, </w:t>
      </w:r>
      <w:proofErr w:type="spellStart"/>
      <w:r w:rsidRPr="009C4740">
        <w:rPr>
          <w:rFonts w:cs="Arial"/>
          <w:bCs/>
          <w:iCs/>
          <w:szCs w:val="20"/>
        </w:rPr>
        <w:t>prototipiranja</w:t>
      </w:r>
      <w:proofErr w:type="spellEnd"/>
      <w:r w:rsidRPr="009C4740">
        <w:rPr>
          <w:rFonts w:cs="Arial"/>
          <w:bCs/>
          <w:iCs/>
          <w:szCs w:val="20"/>
        </w:rPr>
        <w:t xml:space="preserve"> in žičnih modelov, sodelovanjem z vodji projektov in uporabniki pri kreiranju intuitivnih rešitev ter poznavanje spletnih tehnologij, njihovih možnosti in omejitev (HTML, CSS, </w:t>
      </w:r>
      <w:proofErr w:type="spellStart"/>
      <w:r w:rsidRPr="009C4740">
        <w:rPr>
          <w:rFonts w:cs="Arial"/>
          <w:bCs/>
          <w:iCs/>
          <w:szCs w:val="20"/>
        </w:rPr>
        <w:t>JavaScript</w:t>
      </w:r>
      <w:proofErr w:type="spellEnd"/>
      <w:r w:rsidRPr="009C4740">
        <w:rPr>
          <w:rFonts w:cs="Arial"/>
          <w:bCs/>
          <w:iCs/>
          <w:szCs w:val="20"/>
        </w:rPr>
        <w:t>).</w:t>
      </w:r>
    </w:p>
    <w:p w14:paraId="51D0786A" w14:textId="77777777" w:rsidR="00C66D81" w:rsidRPr="009C4740" w:rsidRDefault="00C66D81" w:rsidP="00C66D81">
      <w:pPr>
        <w:widowControl w:val="0"/>
        <w:spacing w:line="280" w:lineRule="atLeast"/>
        <w:rPr>
          <w:rFonts w:cs="Arial"/>
          <w:bCs/>
          <w:iCs/>
          <w:szCs w:val="20"/>
        </w:rPr>
      </w:pPr>
    </w:p>
    <w:p w14:paraId="45A85B17" w14:textId="77777777" w:rsidR="00C66D81" w:rsidRPr="009C4740" w:rsidRDefault="00C66D81" w:rsidP="00C66D81">
      <w:pPr>
        <w:widowControl w:val="0"/>
        <w:spacing w:line="280" w:lineRule="atLeast"/>
        <w:rPr>
          <w:rFonts w:cs="Arial"/>
          <w:bCs/>
          <w:iCs/>
          <w:szCs w:val="20"/>
        </w:rPr>
      </w:pPr>
      <w:r w:rsidRPr="009C4740">
        <w:rPr>
          <w:rFonts w:cs="Arial"/>
          <w:bCs/>
          <w:iCs/>
          <w:szCs w:val="20"/>
        </w:rPr>
        <w:t>Prosimo, da za posameznim pogojem navedete zahtevane podatke</w:t>
      </w:r>
      <w:r w:rsidRPr="009C4740">
        <w:rPr>
          <w:rFonts w:cs="Arial"/>
          <w:b/>
          <w:bCs/>
          <w:iCs/>
          <w:szCs w:val="20"/>
        </w:rPr>
        <w:t xml:space="preserve"> </w:t>
      </w:r>
      <w:r w:rsidRPr="009C4740">
        <w:rPr>
          <w:rFonts w:cs="Arial"/>
          <w:bCs/>
          <w:iCs/>
          <w:szCs w:val="20"/>
        </w:rPr>
        <w:t xml:space="preserve">za strokovnjaka pod zaporedno </w:t>
      </w:r>
      <w:r w:rsidRPr="009C4740">
        <w:rPr>
          <w:rFonts w:cs="Arial"/>
          <w:bCs/>
          <w:iCs/>
          <w:szCs w:val="20"/>
        </w:rPr>
        <w:lastRenderedPageBreak/>
        <w:t>številko 2 - glejte zahteve iz točke 8.4.2. II. poglavja navodil:</w:t>
      </w:r>
    </w:p>
    <w:p w14:paraId="66BB605D" w14:textId="77777777" w:rsidR="00C66D81" w:rsidRPr="009C4740" w:rsidRDefault="00C66D81" w:rsidP="00C66D81">
      <w:pPr>
        <w:widowControl w:val="0"/>
        <w:spacing w:line="280" w:lineRule="atLeast"/>
        <w:rPr>
          <w:rFonts w:cs="Arial"/>
          <w:b/>
          <w:iCs/>
          <w:szCs w:val="20"/>
        </w:rPr>
      </w:pPr>
    </w:p>
    <w:p w14:paraId="3D6CB5EA" w14:textId="77777777" w:rsidR="00C66D81" w:rsidRPr="009C4740" w:rsidRDefault="00C66D81" w:rsidP="00C66D81">
      <w:pPr>
        <w:widowControl w:val="0"/>
        <w:spacing w:line="280" w:lineRule="atLeast"/>
        <w:rPr>
          <w:rFonts w:cs="Arial"/>
          <w:b/>
          <w:bCs/>
          <w:iCs/>
          <w:szCs w:val="20"/>
        </w:rPr>
      </w:pPr>
      <w:r w:rsidRPr="009C4740">
        <w:rPr>
          <w:rFonts w:cs="Arial"/>
          <w:b/>
          <w:bCs/>
          <w:iCs/>
          <w:szCs w:val="20"/>
        </w:rPr>
        <w:t xml:space="preserve">a) Naziv projekta razvoja informacijskega sistema/aplikacije, pri katerem </w:t>
      </w:r>
      <w:r w:rsidRPr="009C4740">
        <w:rPr>
          <w:rFonts w:cs="Arial"/>
          <w:b/>
          <w:iCs/>
          <w:szCs w:val="20"/>
        </w:rPr>
        <w:t xml:space="preserve">je sodeloval:  </w:t>
      </w:r>
      <w:permStart w:id="1156387215"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1156387215"/>
    </w:p>
    <w:p w14:paraId="0E8B9B97" w14:textId="77777777" w:rsidR="00C66D81" w:rsidRPr="009C4740" w:rsidRDefault="00C66D81" w:rsidP="00C66D81">
      <w:pPr>
        <w:widowControl w:val="0"/>
        <w:spacing w:line="280" w:lineRule="atLeast"/>
        <w:rPr>
          <w:rFonts w:cs="Arial"/>
          <w:b/>
          <w:bCs/>
          <w:iCs/>
          <w:szCs w:val="20"/>
        </w:rPr>
      </w:pPr>
    </w:p>
    <w:p w14:paraId="1CDCB192" w14:textId="77777777" w:rsidR="00C66D81" w:rsidRPr="009C4740" w:rsidRDefault="00C66D81" w:rsidP="00C66D81">
      <w:pPr>
        <w:widowControl w:val="0"/>
        <w:spacing w:line="280" w:lineRule="atLeast"/>
        <w:rPr>
          <w:rFonts w:cs="Arial"/>
          <w:b/>
          <w:iCs/>
          <w:szCs w:val="20"/>
        </w:rPr>
      </w:pPr>
      <w:r w:rsidRPr="009C4740">
        <w:rPr>
          <w:rFonts w:cs="Arial"/>
          <w:b/>
          <w:bCs/>
          <w:iCs/>
          <w:szCs w:val="20"/>
        </w:rPr>
        <w:t xml:space="preserve">b) Naročnik projekta:  </w:t>
      </w:r>
      <w:permStart w:id="894510486"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894510486"/>
    </w:p>
    <w:p w14:paraId="5994ECFA" w14:textId="77777777" w:rsidR="00C66D81" w:rsidRPr="009C4740" w:rsidRDefault="00C66D81" w:rsidP="00C66D81">
      <w:pPr>
        <w:widowControl w:val="0"/>
        <w:spacing w:line="280" w:lineRule="atLeast"/>
        <w:rPr>
          <w:rFonts w:cs="Arial"/>
          <w:b/>
          <w:iCs/>
          <w:szCs w:val="20"/>
        </w:rPr>
      </w:pPr>
    </w:p>
    <w:p w14:paraId="415422D7" w14:textId="77777777" w:rsidR="00C66D81" w:rsidRPr="009C4740" w:rsidRDefault="00C66D81" w:rsidP="00C66D81">
      <w:pPr>
        <w:widowControl w:val="0"/>
        <w:spacing w:line="280" w:lineRule="atLeast"/>
        <w:rPr>
          <w:rFonts w:cs="Arial"/>
          <w:b/>
          <w:iCs/>
          <w:szCs w:val="20"/>
        </w:rPr>
      </w:pPr>
      <w:r w:rsidRPr="009C4740">
        <w:rPr>
          <w:rFonts w:cs="Arial"/>
          <w:b/>
          <w:iCs/>
          <w:szCs w:val="20"/>
        </w:rPr>
        <w:t xml:space="preserve">c) Strokovnjak je uspešno sodeloval v tej vlogi pri projektu neprekinjeno </w:t>
      </w:r>
      <w:permStart w:id="1426285446"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1426285446"/>
      <w:r w:rsidRPr="009C4740">
        <w:rPr>
          <w:rFonts w:cs="Arial"/>
          <w:b/>
          <w:iCs/>
          <w:szCs w:val="20"/>
        </w:rPr>
        <w:t xml:space="preserve"> mesecev </w:t>
      </w:r>
    </w:p>
    <w:p w14:paraId="53C95AC9" w14:textId="77777777" w:rsidR="00C66D81" w:rsidRPr="009C4740" w:rsidRDefault="00C66D81" w:rsidP="00C66D81">
      <w:pPr>
        <w:widowControl w:val="0"/>
        <w:spacing w:line="280" w:lineRule="atLeast"/>
        <w:rPr>
          <w:rFonts w:cs="Arial"/>
          <w:b/>
          <w:iCs/>
          <w:szCs w:val="20"/>
        </w:rPr>
      </w:pPr>
    </w:p>
    <w:p w14:paraId="6EACB233" w14:textId="77777777" w:rsidR="00C66D81" w:rsidRPr="009C4740" w:rsidRDefault="00C66D81" w:rsidP="00C66D81">
      <w:pPr>
        <w:widowControl w:val="0"/>
        <w:spacing w:line="280" w:lineRule="atLeast"/>
        <w:rPr>
          <w:rFonts w:cs="Arial"/>
          <w:iCs/>
          <w:szCs w:val="20"/>
        </w:rPr>
      </w:pPr>
      <w:r w:rsidRPr="009C4740">
        <w:rPr>
          <w:rFonts w:cs="Arial"/>
          <w:b/>
          <w:iCs/>
          <w:szCs w:val="20"/>
        </w:rPr>
        <w:t xml:space="preserve">d) Strokovnjak ima </w:t>
      </w:r>
      <w:permStart w:id="1562723778"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1562723778"/>
      <w:r w:rsidRPr="009C4740">
        <w:rPr>
          <w:rFonts w:cs="Arial"/>
          <w:b/>
          <w:iCs/>
          <w:szCs w:val="20"/>
        </w:rPr>
        <w:t xml:space="preserve"> let izkušenj s pripravo digitalnih izdelkov za razvojne ekipe, </w:t>
      </w:r>
      <w:proofErr w:type="spellStart"/>
      <w:r w:rsidRPr="009C4740">
        <w:rPr>
          <w:rFonts w:cs="Arial"/>
          <w:b/>
          <w:iCs/>
          <w:szCs w:val="20"/>
        </w:rPr>
        <w:t>prototipiranja</w:t>
      </w:r>
      <w:proofErr w:type="spellEnd"/>
      <w:r w:rsidRPr="009C4740">
        <w:rPr>
          <w:rFonts w:cs="Arial"/>
          <w:b/>
          <w:iCs/>
          <w:szCs w:val="20"/>
        </w:rPr>
        <w:t xml:space="preserve"> in žičnih modelov, sodelovanjem z vodji projektov in uporabniki pri kreiranju intuitivnih rešitev ter poznavanje spletnih tehnologij, njihovih možnosti in omejitev (HTML, CSS, </w:t>
      </w:r>
      <w:proofErr w:type="spellStart"/>
      <w:r w:rsidRPr="009C4740">
        <w:rPr>
          <w:rFonts w:cs="Arial"/>
          <w:b/>
          <w:iCs/>
          <w:szCs w:val="20"/>
        </w:rPr>
        <w:t>JavaScript</w:t>
      </w:r>
      <w:proofErr w:type="spellEnd"/>
      <w:r w:rsidRPr="009C4740">
        <w:rPr>
          <w:rFonts w:cs="Arial"/>
          <w:b/>
          <w:iCs/>
          <w:szCs w:val="20"/>
        </w:rPr>
        <w:t>).</w:t>
      </w:r>
    </w:p>
    <w:p w14:paraId="723D3EEB" w14:textId="77777777" w:rsidR="00C66D81" w:rsidRPr="009C4740" w:rsidRDefault="00C66D81" w:rsidP="00C66D81">
      <w:pPr>
        <w:widowControl w:val="0"/>
        <w:spacing w:line="280" w:lineRule="atLeast"/>
        <w:rPr>
          <w:rFonts w:cs="Arial"/>
          <w:b/>
          <w:iCs/>
          <w:szCs w:val="20"/>
        </w:rPr>
      </w:pPr>
    </w:p>
    <w:p w14:paraId="32A3A8E5" w14:textId="77777777" w:rsidR="00C66D81" w:rsidRPr="009C4740" w:rsidRDefault="00C66D81" w:rsidP="00C66D81">
      <w:pPr>
        <w:rPr>
          <w:rFonts w:eastAsia="Arial" w:cs="Arial"/>
          <w:color w:val="000000"/>
          <w:szCs w:val="20"/>
        </w:rPr>
      </w:pPr>
      <w:r w:rsidRPr="009C4740">
        <w:rPr>
          <w:rFonts w:eastAsia="Arial" w:cs="Arial"/>
          <w:szCs w:val="20"/>
        </w:rPr>
        <w:t xml:space="preserve">Navedeno je mogoče preveriti pri </w:t>
      </w:r>
      <w:r w:rsidRPr="009C4740">
        <w:rPr>
          <w:rFonts w:cs="Arial"/>
          <w:color w:val="000000"/>
          <w:szCs w:val="20"/>
        </w:rPr>
        <w:t>osebi</w:t>
      </w:r>
      <w:r w:rsidRPr="009C4740">
        <w:rPr>
          <w:rFonts w:eastAsia="Arial" w:cs="Arial"/>
          <w:szCs w:val="20"/>
        </w:rPr>
        <w:t xml:space="preserve"> </w:t>
      </w:r>
      <w:r w:rsidR="008458E6" w:rsidRPr="009C4740">
        <w:rPr>
          <w:rFonts w:cs="Arial"/>
          <w:color w:val="000000"/>
          <w:szCs w:val="20"/>
        </w:rPr>
        <w:fldChar w:fldCharType="begin">
          <w:ffData>
            <w:name w:val="Besedilo6"/>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cs="Arial"/>
          <w:color w:val="000000"/>
          <w:szCs w:val="20"/>
        </w:rPr>
        <w:t>,</w:t>
      </w:r>
      <w:r w:rsidRPr="009C4740">
        <w:rPr>
          <w:rFonts w:eastAsia="Arial" w:cs="Arial"/>
          <w:szCs w:val="20"/>
        </w:rPr>
        <w:t xml:space="preserve"> </w:t>
      </w:r>
      <w:r w:rsidRPr="009C4740">
        <w:rPr>
          <w:rFonts w:eastAsia="Arial" w:cs="Arial"/>
          <w:color w:val="000000"/>
          <w:szCs w:val="20"/>
        </w:rPr>
        <w:t xml:space="preserve">na telefonski številki </w:t>
      </w:r>
      <w:r w:rsidR="008458E6" w:rsidRPr="009C4740">
        <w:rPr>
          <w:rFonts w:cs="Arial"/>
          <w:color w:val="000000"/>
          <w:szCs w:val="20"/>
        </w:rPr>
        <w:fldChar w:fldCharType="begin">
          <w:ffData>
            <w:name w:val="Besedilo7"/>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eastAsia="Arial" w:cs="Arial"/>
          <w:color w:val="000000"/>
          <w:szCs w:val="20"/>
        </w:rPr>
        <w:t xml:space="preserve"> in elektronskem naslovu </w:t>
      </w:r>
      <w:r w:rsidR="008458E6" w:rsidRPr="009C4740">
        <w:rPr>
          <w:rFonts w:cs="Arial"/>
          <w:color w:val="000000"/>
          <w:szCs w:val="20"/>
        </w:rPr>
        <w:fldChar w:fldCharType="begin">
          <w:ffData>
            <w:name w:val="Besedilo1"/>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008458E6" w:rsidRPr="009C4740">
        <w:rPr>
          <w:rFonts w:cs="Arial"/>
          <w:color w:val="000000"/>
          <w:szCs w:val="20"/>
        </w:rPr>
        <w:fldChar w:fldCharType="end"/>
      </w:r>
      <w:r w:rsidRPr="009C4740">
        <w:rPr>
          <w:rFonts w:eastAsia="Arial" w:cs="Arial"/>
          <w:color w:val="000000"/>
          <w:szCs w:val="20"/>
        </w:rPr>
        <w:t>.</w:t>
      </w:r>
    </w:p>
    <w:p w14:paraId="4B9325D8" w14:textId="77777777" w:rsidR="00C66D81" w:rsidRPr="009C4740" w:rsidRDefault="00C66D81" w:rsidP="00C66D81">
      <w:pPr>
        <w:widowControl w:val="0"/>
        <w:spacing w:line="280" w:lineRule="atLeast"/>
        <w:rPr>
          <w:rFonts w:cs="Arial"/>
          <w:b/>
          <w:iCs/>
          <w:szCs w:val="20"/>
        </w:rPr>
      </w:pPr>
    </w:p>
    <w:p w14:paraId="671FA256" w14:textId="77777777" w:rsidR="00C66D81" w:rsidRPr="009C4740" w:rsidRDefault="00C66D81" w:rsidP="00C66D81">
      <w:pPr>
        <w:widowControl w:val="0"/>
        <w:spacing w:line="280" w:lineRule="atLeast"/>
        <w:rPr>
          <w:rFonts w:cs="Arial"/>
          <w:b/>
          <w:iCs/>
          <w:szCs w:val="20"/>
        </w:rPr>
      </w:pPr>
      <w:r w:rsidRPr="009C4740">
        <w:rPr>
          <w:rFonts w:cs="Arial"/>
          <w:b/>
          <w:iCs/>
          <w:szCs w:val="20"/>
        </w:rPr>
        <w:t>[vstavite dodatno točko za dodatnega UX/UI oblikovalca]</w:t>
      </w:r>
    </w:p>
    <w:p w14:paraId="43A3B966" w14:textId="77777777" w:rsidR="00C66D81" w:rsidRPr="009C4740" w:rsidRDefault="00C66D81" w:rsidP="00C66D81">
      <w:pPr>
        <w:widowControl w:val="0"/>
        <w:spacing w:line="280" w:lineRule="atLeast"/>
        <w:rPr>
          <w:rFonts w:cs="Arial"/>
          <w:b/>
          <w:iCs/>
          <w:szCs w:val="20"/>
        </w:rPr>
      </w:pPr>
    </w:p>
    <w:p w14:paraId="7B0C5711" w14:textId="77777777" w:rsidR="00C66D81" w:rsidRPr="009C4740" w:rsidRDefault="00C66D81" w:rsidP="00C66D81">
      <w:pPr>
        <w:widowControl w:val="0"/>
        <w:spacing w:line="280" w:lineRule="atLeast"/>
        <w:rPr>
          <w:rFonts w:cs="Arial"/>
          <w:b/>
          <w:iCs/>
          <w:szCs w:val="20"/>
        </w:rPr>
      </w:pPr>
      <w:r w:rsidRPr="009C4740">
        <w:rPr>
          <w:rFonts w:cs="Arial"/>
          <w:b/>
          <w:iCs/>
          <w:szCs w:val="20"/>
        </w:rPr>
        <w:t xml:space="preserve">2.3. ARHITEKT SPLETNIH REŠITEV </w:t>
      </w:r>
    </w:p>
    <w:p w14:paraId="23751F4A" w14:textId="77777777" w:rsidR="00C66D81" w:rsidRPr="009C4740" w:rsidRDefault="00C66D81" w:rsidP="00C66D81">
      <w:pPr>
        <w:widowControl w:val="0"/>
        <w:spacing w:line="280" w:lineRule="atLeast"/>
        <w:rPr>
          <w:rFonts w:cs="Arial"/>
          <w:bCs/>
          <w:iCs/>
          <w:szCs w:val="20"/>
        </w:rPr>
      </w:pPr>
    </w:p>
    <w:p w14:paraId="5F3E13F3" w14:textId="77777777" w:rsidR="00C66D81" w:rsidRPr="009C4740" w:rsidRDefault="00C66D81" w:rsidP="00C66D81">
      <w:pPr>
        <w:widowControl w:val="0"/>
        <w:spacing w:line="280" w:lineRule="atLeast"/>
        <w:rPr>
          <w:rFonts w:cs="Arial"/>
          <w:bCs/>
          <w:iCs/>
          <w:szCs w:val="20"/>
        </w:rPr>
      </w:pPr>
      <w:r w:rsidRPr="009C4740">
        <w:rPr>
          <w:rFonts w:cs="Arial"/>
          <w:bCs/>
          <w:iCs/>
          <w:szCs w:val="20"/>
        </w:rPr>
        <w:t xml:space="preserve">Ponudnik potrjuje, da je arhitekt spletnih rešitev v zadnjih petih (5) letih, šteto od dneva objave obvestila o tem naročilu na portalu javnih naročil, neprekinjeno vsaj šest (6) mesecev uspešno sodeloval v tej vlogi pri projektu razvoja informacijskega sistema/aplikacije v vlogi arhitekta in lahko izkaže vsaj petletne (5) izkušnje v načrtovanju arhitekturnih rešitev s področja spletnih, </w:t>
      </w:r>
      <w:proofErr w:type="spellStart"/>
      <w:r w:rsidRPr="009C4740">
        <w:rPr>
          <w:rFonts w:cs="Arial"/>
          <w:bCs/>
          <w:iCs/>
          <w:szCs w:val="20"/>
        </w:rPr>
        <w:t>večnivojskih</w:t>
      </w:r>
      <w:proofErr w:type="spellEnd"/>
      <w:r w:rsidRPr="009C4740">
        <w:rPr>
          <w:rFonts w:cs="Arial"/>
          <w:bCs/>
          <w:iCs/>
          <w:szCs w:val="20"/>
        </w:rPr>
        <w:t xml:space="preserve"> aplikacij.</w:t>
      </w:r>
    </w:p>
    <w:p w14:paraId="6B9048B6" w14:textId="77777777" w:rsidR="00C66D81" w:rsidRPr="009C4740" w:rsidRDefault="00C66D81" w:rsidP="00C66D81">
      <w:pPr>
        <w:widowControl w:val="0"/>
        <w:spacing w:line="280" w:lineRule="atLeast"/>
        <w:rPr>
          <w:rFonts w:cs="Arial"/>
          <w:bCs/>
          <w:iCs/>
          <w:szCs w:val="20"/>
        </w:rPr>
      </w:pPr>
    </w:p>
    <w:p w14:paraId="19425C7D" w14:textId="77777777" w:rsidR="00C66D81" w:rsidRPr="009C4740" w:rsidRDefault="00C66D81" w:rsidP="00C66D81">
      <w:pPr>
        <w:widowControl w:val="0"/>
        <w:spacing w:line="280" w:lineRule="atLeast"/>
        <w:rPr>
          <w:rFonts w:cs="Arial"/>
          <w:bCs/>
          <w:iCs/>
          <w:szCs w:val="20"/>
        </w:rPr>
      </w:pPr>
      <w:r w:rsidRPr="009C4740">
        <w:rPr>
          <w:rFonts w:cs="Arial"/>
          <w:bCs/>
          <w:iCs/>
          <w:szCs w:val="20"/>
        </w:rPr>
        <w:t>Prosimo, da za posameznim pogojem navedete zahtevane podatke</w:t>
      </w:r>
      <w:r w:rsidRPr="009C4740">
        <w:rPr>
          <w:rFonts w:cs="Arial"/>
          <w:b/>
          <w:bCs/>
          <w:iCs/>
          <w:szCs w:val="20"/>
        </w:rPr>
        <w:t xml:space="preserve"> </w:t>
      </w:r>
      <w:r w:rsidRPr="009C4740">
        <w:rPr>
          <w:rFonts w:cs="Arial"/>
          <w:bCs/>
          <w:iCs/>
          <w:szCs w:val="20"/>
        </w:rPr>
        <w:t>za strokovnjaka pod zaporedno številko 3 - glejte zahteve iz točke 8.4.2. II. poglavja navodil:</w:t>
      </w:r>
    </w:p>
    <w:p w14:paraId="21E2F051" w14:textId="77777777" w:rsidR="00C66D81" w:rsidRPr="009C4740" w:rsidRDefault="00C66D81" w:rsidP="00C66D81">
      <w:pPr>
        <w:widowControl w:val="0"/>
        <w:spacing w:line="280" w:lineRule="atLeast"/>
        <w:rPr>
          <w:rFonts w:cs="Arial"/>
          <w:b/>
          <w:iCs/>
          <w:szCs w:val="20"/>
        </w:rPr>
      </w:pPr>
    </w:p>
    <w:p w14:paraId="1A2A2327" w14:textId="77777777" w:rsidR="00C66D81" w:rsidRPr="009C4740" w:rsidRDefault="00C66D81" w:rsidP="00C66D81">
      <w:pPr>
        <w:widowControl w:val="0"/>
        <w:spacing w:line="280" w:lineRule="atLeast"/>
        <w:rPr>
          <w:rFonts w:cs="Arial"/>
          <w:b/>
          <w:bCs/>
          <w:iCs/>
          <w:szCs w:val="20"/>
        </w:rPr>
      </w:pPr>
      <w:r w:rsidRPr="009C4740">
        <w:rPr>
          <w:rFonts w:cs="Arial"/>
          <w:b/>
          <w:bCs/>
          <w:iCs/>
          <w:szCs w:val="20"/>
        </w:rPr>
        <w:t xml:space="preserve">a) Naziv projekta razvoja informacijskega sistema/aplikacije, pri katerem </w:t>
      </w:r>
      <w:r w:rsidRPr="009C4740">
        <w:rPr>
          <w:rFonts w:cs="Arial"/>
          <w:b/>
          <w:iCs/>
          <w:szCs w:val="20"/>
        </w:rPr>
        <w:t xml:space="preserve">je sodeloval:  </w:t>
      </w:r>
      <w:permStart w:id="919940246"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b/>
          <w:iCs/>
          <w:szCs w:val="20"/>
        </w:rPr>
        <w:fldChar w:fldCharType="end"/>
      </w:r>
      <w:permEnd w:id="919940246"/>
    </w:p>
    <w:p w14:paraId="5D934CD5" w14:textId="77777777" w:rsidR="00C66D81" w:rsidRPr="009C4740" w:rsidRDefault="00C66D81" w:rsidP="00C66D81">
      <w:pPr>
        <w:widowControl w:val="0"/>
        <w:spacing w:line="280" w:lineRule="atLeast"/>
        <w:rPr>
          <w:rFonts w:cs="Arial"/>
          <w:b/>
          <w:bCs/>
          <w:iCs/>
          <w:szCs w:val="20"/>
        </w:rPr>
      </w:pPr>
    </w:p>
    <w:p w14:paraId="76F77406" w14:textId="77777777" w:rsidR="00C66D81" w:rsidRPr="009C4740" w:rsidRDefault="00C66D81" w:rsidP="00C66D81">
      <w:pPr>
        <w:widowControl w:val="0"/>
        <w:spacing w:line="280" w:lineRule="atLeast"/>
        <w:rPr>
          <w:rFonts w:cs="Arial"/>
          <w:b/>
          <w:iCs/>
          <w:szCs w:val="20"/>
        </w:rPr>
      </w:pPr>
      <w:r w:rsidRPr="009C4740">
        <w:rPr>
          <w:rFonts w:cs="Arial"/>
          <w:b/>
          <w:bCs/>
          <w:iCs/>
          <w:szCs w:val="20"/>
        </w:rPr>
        <w:t xml:space="preserve">b) Naročnik projekta:  </w:t>
      </w:r>
      <w:permStart w:id="226254217"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b/>
          <w:iCs/>
          <w:szCs w:val="20"/>
        </w:rPr>
        <w:fldChar w:fldCharType="end"/>
      </w:r>
      <w:permEnd w:id="226254217"/>
    </w:p>
    <w:p w14:paraId="0E2AF28F" w14:textId="77777777" w:rsidR="00C66D81" w:rsidRPr="009C4740" w:rsidRDefault="00C66D81" w:rsidP="00C66D81">
      <w:pPr>
        <w:widowControl w:val="0"/>
        <w:spacing w:line="280" w:lineRule="atLeast"/>
        <w:rPr>
          <w:rFonts w:cs="Arial"/>
          <w:b/>
          <w:bCs/>
          <w:iCs/>
          <w:szCs w:val="20"/>
        </w:rPr>
      </w:pPr>
    </w:p>
    <w:p w14:paraId="20A80C7A" w14:textId="77777777" w:rsidR="00C66D81" w:rsidRPr="009C4740" w:rsidRDefault="00C66D81" w:rsidP="00C66D81">
      <w:pPr>
        <w:widowControl w:val="0"/>
        <w:spacing w:line="280" w:lineRule="atLeast"/>
        <w:rPr>
          <w:rFonts w:cs="Arial"/>
          <w:b/>
          <w:iCs/>
          <w:szCs w:val="20"/>
        </w:rPr>
      </w:pPr>
      <w:r w:rsidRPr="009C4740">
        <w:rPr>
          <w:rFonts w:cs="Arial"/>
          <w:b/>
          <w:iCs/>
          <w:szCs w:val="20"/>
        </w:rPr>
        <w:t xml:space="preserve">c) Strokovnjak je uspešno sodeloval v tej vlogi pri projektu neprekinjeno </w:t>
      </w:r>
      <w:permStart w:id="755579211"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b/>
          <w:iCs/>
          <w:szCs w:val="20"/>
        </w:rPr>
        <w:fldChar w:fldCharType="end"/>
      </w:r>
      <w:permEnd w:id="755579211"/>
      <w:r w:rsidRPr="009C4740">
        <w:rPr>
          <w:rFonts w:cs="Arial"/>
          <w:b/>
          <w:iCs/>
          <w:szCs w:val="20"/>
        </w:rPr>
        <w:t xml:space="preserve"> mesecev.</w:t>
      </w:r>
    </w:p>
    <w:p w14:paraId="69F36475" w14:textId="77777777" w:rsidR="00C66D81" w:rsidRPr="009C4740" w:rsidRDefault="00C66D81" w:rsidP="00C66D81">
      <w:pPr>
        <w:widowControl w:val="0"/>
        <w:spacing w:line="280" w:lineRule="atLeast"/>
        <w:rPr>
          <w:rFonts w:cs="Arial"/>
          <w:b/>
          <w:iCs/>
          <w:szCs w:val="20"/>
        </w:rPr>
      </w:pPr>
    </w:p>
    <w:p w14:paraId="3961C8ED" w14:textId="77777777" w:rsidR="00C66D81" w:rsidRPr="009C4740" w:rsidRDefault="00C66D81" w:rsidP="00C66D81">
      <w:pPr>
        <w:widowControl w:val="0"/>
        <w:spacing w:line="280" w:lineRule="atLeast"/>
        <w:rPr>
          <w:rFonts w:cs="Arial"/>
          <w:b/>
          <w:iCs/>
          <w:szCs w:val="20"/>
        </w:rPr>
      </w:pPr>
      <w:r w:rsidRPr="009C4740">
        <w:rPr>
          <w:rFonts w:cs="Arial"/>
          <w:b/>
          <w:iCs/>
          <w:szCs w:val="20"/>
        </w:rPr>
        <w:t xml:space="preserve">d) Strokovnjak ima </w:t>
      </w:r>
      <w:permStart w:id="1253537030"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b/>
          <w:iCs/>
          <w:szCs w:val="20"/>
        </w:rPr>
        <w:fldChar w:fldCharType="end"/>
      </w:r>
      <w:permEnd w:id="1253537030"/>
      <w:r w:rsidRPr="009C4740">
        <w:rPr>
          <w:rFonts w:cs="Arial"/>
          <w:b/>
          <w:iCs/>
          <w:szCs w:val="20"/>
        </w:rPr>
        <w:t xml:space="preserve"> let izkušenj z načrtovanjem arhitekturnih rešitev s področja spletnih, </w:t>
      </w:r>
      <w:proofErr w:type="spellStart"/>
      <w:r w:rsidRPr="009C4740">
        <w:rPr>
          <w:rFonts w:cs="Arial"/>
          <w:b/>
          <w:iCs/>
          <w:szCs w:val="20"/>
        </w:rPr>
        <w:t>večnivojskih</w:t>
      </w:r>
      <w:proofErr w:type="spellEnd"/>
      <w:r w:rsidRPr="009C4740">
        <w:rPr>
          <w:rFonts w:cs="Arial"/>
          <w:b/>
          <w:iCs/>
          <w:szCs w:val="20"/>
        </w:rPr>
        <w:t xml:space="preserve"> aplikacij.</w:t>
      </w:r>
    </w:p>
    <w:p w14:paraId="7765FF91" w14:textId="77777777" w:rsidR="00C66D81" w:rsidRPr="009C4740" w:rsidRDefault="00C66D81" w:rsidP="00C66D81">
      <w:pPr>
        <w:widowControl w:val="0"/>
        <w:spacing w:line="280" w:lineRule="atLeast"/>
        <w:rPr>
          <w:rFonts w:cs="Arial"/>
          <w:b/>
          <w:iCs/>
          <w:szCs w:val="20"/>
        </w:rPr>
      </w:pPr>
    </w:p>
    <w:p w14:paraId="1F0A44DB" w14:textId="77777777" w:rsidR="00C66D81" w:rsidRPr="009C4740" w:rsidRDefault="00C66D81" w:rsidP="00C66D81">
      <w:pPr>
        <w:rPr>
          <w:rFonts w:eastAsia="Arial" w:cs="Arial"/>
          <w:color w:val="000000"/>
          <w:szCs w:val="20"/>
        </w:rPr>
      </w:pPr>
      <w:r w:rsidRPr="009C4740">
        <w:rPr>
          <w:rFonts w:eastAsia="Arial" w:cs="Arial"/>
          <w:szCs w:val="20"/>
        </w:rPr>
        <w:t xml:space="preserve">Navedeno je mogoče preveriti pri </w:t>
      </w:r>
      <w:r w:rsidRPr="009C4740">
        <w:rPr>
          <w:rFonts w:cs="Arial"/>
          <w:color w:val="000000"/>
          <w:szCs w:val="20"/>
        </w:rPr>
        <w:t>osebi</w:t>
      </w:r>
      <w:r w:rsidRPr="009C4740">
        <w:rPr>
          <w:rFonts w:eastAsia="Arial" w:cs="Arial"/>
          <w:szCs w:val="20"/>
        </w:rPr>
        <w:t xml:space="preserve"> </w:t>
      </w:r>
      <w:r w:rsidR="008458E6" w:rsidRPr="009C4740">
        <w:rPr>
          <w:rFonts w:cs="Arial"/>
          <w:color w:val="000000"/>
          <w:szCs w:val="20"/>
        </w:rPr>
        <w:fldChar w:fldCharType="begin">
          <w:ffData>
            <w:name w:val="Besedilo6"/>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cs="Arial"/>
          <w:color w:val="000000"/>
          <w:szCs w:val="20"/>
        </w:rPr>
        <w:t>,</w:t>
      </w:r>
      <w:r w:rsidRPr="009C4740">
        <w:rPr>
          <w:rFonts w:eastAsia="Arial" w:cs="Arial"/>
          <w:szCs w:val="20"/>
        </w:rPr>
        <w:t xml:space="preserve"> </w:t>
      </w:r>
      <w:r w:rsidRPr="009C4740">
        <w:rPr>
          <w:rFonts w:eastAsia="Arial" w:cs="Arial"/>
          <w:color w:val="000000"/>
          <w:szCs w:val="20"/>
        </w:rPr>
        <w:t xml:space="preserve">na telefonski številki </w:t>
      </w:r>
      <w:r w:rsidR="008458E6" w:rsidRPr="009C4740">
        <w:rPr>
          <w:rFonts w:cs="Arial"/>
          <w:color w:val="000000"/>
          <w:szCs w:val="20"/>
        </w:rPr>
        <w:fldChar w:fldCharType="begin">
          <w:ffData>
            <w:name w:val="Besedilo7"/>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eastAsia="Arial" w:cs="Arial"/>
          <w:color w:val="000000"/>
          <w:szCs w:val="20"/>
        </w:rPr>
        <w:t xml:space="preserve"> in elektronskem naslovu </w:t>
      </w:r>
      <w:r w:rsidR="008458E6" w:rsidRPr="009C4740">
        <w:rPr>
          <w:rFonts w:cs="Arial"/>
          <w:color w:val="000000"/>
          <w:szCs w:val="20"/>
        </w:rPr>
        <w:fldChar w:fldCharType="begin">
          <w:ffData>
            <w:name w:val="Besedilo1"/>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008458E6" w:rsidRPr="009C4740">
        <w:rPr>
          <w:rFonts w:cs="Arial"/>
          <w:color w:val="000000"/>
          <w:szCs w:val="20"/>
        </w:rPr>
        <w:fldChar w:fldCharType="end"/>
      </w:r>
      <w:r w:rsidRPr="009C4740">
        <w:rPr>
          <w:rFonts w:eastAsia="Arial" w:cs="Arial"/>
          <w:color w:val="000000"/>
          <w:szCs w:val="20"/>
        </w:rPr>
        <w:t>.</w:t>
      </w:r>
    </w:p>
    <w:p w14:paraId="68003DAE" w14:textId="77777777" w:rsidR="00C66D81" w:rsidRPr="009C4740" w:rsidRDefault="00C66D81" w:rsidP="00C66D81">
      <w:pPr>
        <w:widowControl w:val="0"/>
        <w:spacing w:line="280" w:lineRule="atLeast"/>
        <w:rPr>
          <w:rFonts w:cs="Arial"/>
          <w:b/>
          <w:iCs/>
          <w:szCs w:val="20"/>
        </w:rPr>
      </w:pPr>
    </w:p>
    <w:p w14:paraId="6C4B17EC" w14:textId="77777777" w:rsidR="00C66D81" w:rsidRPr="009C4740" w:rsidRDefault="00C66D81" w:rsidP="00C66D81">
      <w:pPr>
        <w:widowControl w:val="0"/>
        <w:spacing w:line="280" w:lineRule="atLeast"/>
        <w:rPr>
          <w:rFonts w:cs="Arial"/>
          <w:b/>
          <w:iCs/>
          <w:szCs w:val="20"/>
        </w:rPr>
      </w:pPr>
      <w:r w:rsidRPr="009C4740">
        <w:rPr>
          <w:rFonts w:cs="Arial"/>
          <w:b/>
          <w:iCs/>
          <w:szCs w:val="20"/>
        </w:rPr>
        <w:t>[vstavite dodatno točko za dodatnega arhitekta spletnih storitev]</w:t>
      </w:r>
    </w:p>
    <w:p w14:paraId="17E19F2A" w14:textId="77777777" w:rsidR="00C66D81" w:rsidRPr="009C4740" w:rsidRDefault="00C66D81" w:rsidP="00C66D81">
      <w:pPr>
        <w:widowControl w:val="0"/>
        <w:spacing w:line="280" w:lineRule="atLeast"/>
        <w:rPr>
          <w:rFonts w:cs="Arial"/>
          <w:b/>
          <w:iCs/>
          <w:szCs w:val="20"/>
        </w:rPr>
      </w:pPr>
    </w:p>
    <w:p w14:paraId="45A3CD6C" w14:textId="77777777" w:rsidR="00C66D81" w:rsidRPr="009C4740" w:rsidRDefault="00C66D81" w:rsidP="00C66D81">
      <w:pPr>
        <w:widowControl w:val="0"/>
        <w:spacing w:line="280" w:lineRule="atLeast"/>
        <w:rPr>
          <w:rFonts w:cs="Arial"/>
          <w:b/>
          <w:iCs/>
          <w:szCs w:val="20"/>
        </w:rPr>
      </w:pPr>
    </w:p>
    <w:p w14:paraId="380C86CB" w14:textId="77777777" w:rsidR="00C66D81" w:rsidRPr="009C4740" w:rsidRDefault="00C66D81" w:rsidP="00C66D81">
      <w:pPr>
        <w:widowControl w:val="0"/>
        <w:spacing w:line="280" w:lineRule="atLeast"/>
        <w:rPr>
          <w:rFonts w:cs="Arial"/>
          <w:b/>
          <w:iCs/>
          <w:szCs w:val="20"/>
        </w:rPr>
      </w:pPr>
      <w:r w:rsidRPr="009C4740">
        <w:rPr>
          <w:rFonts w:cs="Arial"/>
          <w:b/>
          <w:iCs/>
          <w:szCs w:val="20"/>
        </w:rPr>
        <w:t xml:space="preserve">2.4. RAZVOJNI INŽENIR </w:t>
      </w:r>
    </w:p>
    <w:p w14:paraId="539BFC6D" w14:textId="77777777" w:rsidR="00C66D81" w:rsidRPr="009C4740" w:rsidRDefault="00C66D81" w:rsidP="00C66D81">
      <w:pPr>
        <w:widowControl w:val="0"/>
        <w:spacing w:line="280" w:lineRule="atLeast"/>
        <w:rPr>
          <w:rFonts w:cs="Arial"/>
          <w:bCs/>
          <w:iCs/>
          <w:szCs w:val="20"/>
        </w:rPr>
      </w:pPr>
    </w:p>
    <w:p w14:paraId="222FC3E8" w14:textId="77777777" w:rsidR="00C66D81" w:rsidRPr="009C4740" w:rsidRDefault="00C66D81" w:rsidP="00C66D81">
      <w:pPr>
        <w:widowControl w:val="0"/>
        <w:spacing w:line="280" w:lineRule="atLeast"/>
        <w:rPr>
          <w:rFonts w:cs="Arial"/>
          <w:bCs/>
          <w:iCs/>
          <w:szCs w:val="20"/>
        </w:rPr>
      </w:pPr>
      <w:r w:rsidRPr="009C4740">
        <w:rPr>
          <w:rFonts w:cs="Arial"/>
          <w:bCs/>
          <w:iCs/>
          <w:szCs w:val="20"/>
        </w:rPr>
        <w:t xml:space="preserve">Ponudnik potrjuje, da je razvojni inženir/programer v zadnjih petih (5) letih, šteto od dneva objave obvestila o tem naročilu na portalu javnih naročil, neprekinjeno vsaj šest (6) mesecev uspešno </w:t>
      </w:r>
      <w:proofErr w:type="spellStart"/>
      <w:r w:rsidRPr="009C4740">
        <w:rPr>
          <w:rFonts w:cs="Arial"/>
          <w:bCs/>
          <w:iCs/>
          <w:szCs w:val="20"/>
        </w:rPr>
        <w:t>sodelovaa</w:t>
      </w:r>
      <w:proofErr w:type="spellEnd"/>
      <w:r w:rsidRPr="009C4740">
        <w:rPr>
          <w:rFonts w:cs="Arial"/>
          <w:bCs/>
          <w:iCs/>
          <w:szCs w:val="20"/>
        </w:rPr>
        <w:t xml:space="preserve"> v tej vlogi pri projektu razvoja informacijskega sistema/aplikacije, ki je vseboval naslednje zahteve: poznavanje Java EE in/ali Microsoft .NET, poznavanje podatkovnih baz Oracle in/ali MS SQL, </w:t>
      </w:r>
      <w:r w:rsidRPr="009C4740">
        <w:rPr>
          <w:rFonts w:cs="Arial"/>
          <w:bCs/>
          <w:iCs/>
          <w:szCs w:val="20"/>
        </w:rPr>
        <w:lastRenderedPageBreak/>
        <w:t xml:space="preserve">poznavanje spletnih tehnologij </w:t>
      </w:r>
      <w:proofErr w:type="spellStart"/>
      <w:r w:rsidRPr="009C4740">
        <w:rPr>
          <w:rFonts w:cs="Arial"/>
          <w:bCs/>
          <w:iCs/>
          <w:szCs w:val="20"/>
        </w:rPr>
        <w:t>JavaScript</w:t>
      </w:r>
      <w:proofErr w:type="spellEnd"/>
      <w:r w:rsidRPr="009C4740">
        <w:rPr>
          <w:rFonts w:cs="Arial"/>
          <w:bCs/>
          <w:iCs/>
          <w:szCs w:val="20"/>
        </w:rPr>
        <w:t xml:space="preserve">, </w:t>
      </w:r>
      <w:proofErr w:type="spellStart"/>
      <w:r w:rsidRPr="009C4740">
        <w:rPr>
          <w:rFonts w:cs="Arial"/>
          <w:bCs/>
          <w:iCs/>
          <w:szCs w:val="20"/>
        </w:rPr>
        <w:t>TypeScript</w:t>
      </w:r>
      <w:proofErr w:type="spellEnd"/>
      <w:r w:rsidRPr="009C4740">
        <w:rPr>
          <w:rFonts w:cs="Arial"/>
          <w:bCs/>
          <w:iCs/>
          <w:szCs w:val="20"/>
        </w:rPr>
        <w:t xml:space="preserve">, HTML in CSS, poznavanje </w:t>
      </w:r>
      <w:proofErr w:type="spellStart"/>
      <w:r w:rsidRPr="009C4740">
        <w:rPr>
          <w:rFonts w:cs="Arial"/>
          <w:bCs/>
          <w:iCs/>
          <w:szCs w:val="20"/>
        </w:rPr>
        <w:t>Solr</w:t>
      </w:r>
      <w:proofErr w:type="spellEnd"/>
      <w:r w:rsidRPr="009C4740">
        <w:rPr>
          <w:rFonts w:cs="Arial"/>
          <w:bCs/>
          <w:iCs/>
          <w:szCs w:val="20"/>
        </w:rPr>
        <w:t xml:space="preserve"> in/ali </w:t>
      </w:r>
      <w:proofErr w:type="spellStart"/>
      <w:r w:rsidRPr="009C4740">
        <w:rPr>
          <w:rFonts w:cs="Arial"/>
          <w:bCs/>
          <w:iCs/>
          <w:szCs w:val="20"/>
        </w:rPr>
        <w:t>Elasticsearch</w:t>
      </w:r>
      <w:proofErr w:type="spellEnd"/>
      <w:r w:rsidRPr="009C4740">
        <w:rPr>
          <w:rFonts w:cs="Arial"/>
          <w:bCs/>
          <w:iCs/>
          <w:szCs w:val="20"/>
        </w:rPr>
        <w:t xml:space="preserve"> ter poznavanje operacijskega sistema Windows in/ali Linux.</w:t>
      </w:r>
    </w:p>
    <w:p w14:paraId="1D7B5ABF" w14:textId="77777777" w:rsidR="00C66D81" w:rsidRPr="009C4740" w:rsidRDefault="00C66D81" w:rsidP="00C66D81">
      <w:pPr>
        <w:widowControl w:val="0"/>
        <w:spacing w:line="280" w:lineRule="atLeast"/>
        <w:rPr>
          <w:rFonts w:cs="Arial"/>
          <w:bCs/>
          <w:iCs/>
          <w:szCs w:val="20"/>
        </w:rPr>
      </w:pPr>
    </w:p>
    <w:p w14:paraId="20552575" w14:textId="77777777" w:rsidR="00C66D81" w:rsidRPr="009C4740" w:rsidRDefault="00C66D81" w:rsidP="00C66D81">
      <w:pPr>
        <w:widowControl w:val="0"/>
        <w:spacing w:line="280" w:lineRule="atLeast"/>
        <w:rPr>
          <w:rFonts w:cs="Arial"/>
          <w:bCs/>
          <w:iCs/>
          <w:szCs w:val="20"/>
        </w:rPr>
      </w:pPr>
      <w:r w:rsidRPr="009C4740">
        <w:rPr>
          <w:rFonts w:cs="Arial"/>
          <w:bCs/>
          <w:iCs/>
          <w:szCs w:val="20"/>
        </w:rPr>
        <w:t>Prosimo, da za posameznim pogojem navedete zahtevane podatke</w:t>
      </w:r>
      <w:r w:rsidRPr="009C4740">
        <w:rPr>
          <w:rFonts w:cs="Arial"/>
          <w:b/>
          <w:bCs/>
          <w:iCs/>
          <w:szCs w:val="20"/>
        </w:rPr>
        <w:t xml:space="preserve"> </w:t>
      </w:r>
      <w:r w:rsidRPr="009C4740">
        <w:rPr>
          <w:rFonts w:cs="Arial"/>
          <w:bCs/>
          <w:iCs/>
          <w:szCs w:val="20"/>
        </w:rPr>
        <w:t>za strokovnjaka pod zaporedno številko 4 - glejte zahteve iz točke 8.4.3. II. poglavja teh navodil:</w:t>
      </w:r>
    </w:p>
    <w:p w14:paraId="7D8ACBB2" w14:textId="77777777" w:rsidR="00C66D81" w:rsidRPr="009C4740" w:rsidRDefault="00C66D81" w:rsidP="00C66D81">
      <w:pPr>
        <w:widowControl w:val="0"/>
        <w:spacing w:line="280" w:lineRule="atLeast"/>
        <w:rPr>
          <w:rFonts w:cs="Arial"/>
          <w:bCs/>
          <w:iCs/>
          <w:szCs w:val="20"/>
        </w:rPr>
      </w:pPr>
    </w:p>
    <w:p w14:paraId="50B575D5" w14:textId="77777777" w:rsidR="00C66D81" w:rsidRPr="009C4740" w:rsidRDefault="00C66D81" w:rsidP="00C66D81">
      <w:pPr>
        <w:widowControl w:val="0"/>
        <w:spacing w:line="280" w:lineRule="atLeast"/>
        <w:rPr>
          <w:rFonts w:cs="Arial"/>
          <w:b/>
          <w:bCs/>
          <w:iCs/>
          <w:szCs w:val="20"/>
        </w:rPr>
      </w:pPr>
      <w:r w:rsidRPr="009C4740">
        <w:rPr>
          <w:rFonts w:cs="Arial"/>
          <w:b/>
          <w:bCs/>
          <w:iCs/>
          <w:szCs w:val="20"/>
        </w:rPr>
        <w:t xml:space="preserve">a) Naziv projekta razvoja informacijskega sistema/aplikacije, pri katerem </w:t>
      </w:r>
      <w:r w:rsidRPr="009C4740">
        <w:rPr>
          <w:rFonts w:cs="Arial"/>
          <w:b/>
          <w:iCs/>
          <w:szCs w:val="20"/>
        </w:rPr>
        <w:t xml:space="preserve">je sodeloval:  </w:t>
      </w:r>
      <w:permStart w:id="1281701803"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1281701803"/>
    </w:p>
    <w:p w14:paraId="5C76441E" w14:textId="77777777" w:rsidR="00C66D81" w:rsidRPr="009C4740" w:rsidRDefault="00C66D81" w:rsidP="00C66D81">
      <w:pPr>
        <w:widowControl w:val="0"/>
        <w:spacing w:line="280" w:lineRule="atLeast"/>
        <w:rPr>
          <w:rFonts w:cs="Arial"/>
          <w:b/>
          <w:bCs/>
          <w:iCs/>
          <w:szCs w:val="20"/>
        </w:rPr>
      </w:pPr>
    </w:p>
    <w:p w14:paraId="402027A3" w14:textId="77777777" w:rsidR="00C66D81" w:rsidRPr="009C4740" w:rsidRDefault="00C66D81" w:rsidP="00C66D81">
      <w:pPr>
        <w:widowControl w:val="0"/>
        <w:spacing w:line="280" w:lineRule="atLeast"/>
        <w:rPr>
          <w:rFonts w:cs="Arial"/>
          <w:b/>
          <w:iCs/>
          <w:szCs w:val="20"/>
        </w:rPr>
      </w:pPr>
      <w:r w:rsidRPr="009C4740">
        <w:rPr>
          <w:rFonts w:cs="Arial"/>
          <w:b/>
          <w:bCs/>
          <w:iCs/>
          <w:szCs w:val="20"/>
        </w:rPr>
        <w:t xml:space="preserve">b) Naročnik projekta:  </w:t>
      </w:r>
      <w:permStart w:id="126306245"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126306245"/>
    </w:p>
    <w:p w14:paraId="2C9D71E8" w14:textId="77777777" w:rsidR="00C66D81" w:rsidRPr="009C4740" w:rsidRDefault="00C66D81" w:rsidP="00C66D81">
      <w:pPr>
        <w:widowControl w:val="0"/>
        <w:spacing w:line="280" w:lineRule="atLeast"/>
        <w:rPr>
          <w:rFonts w:cs="Arial"/>
          <w:b/>
          <w:iCs/>
          <w:szCs w:val="20"/>
        </w:rPr>
      </w:pPr>
    </w:p>
    <w:p w14:paraId="2F279505" w14:textId="77777777" w:rsidR="00C66D81" w:rsidRPr="009C4740" w:rsidRDefault="00C66D81" w:rsidP="00C66D81">
      <w:pPr>
        <w:widowControl w:val="0"/>
        <w:spacing w:line="280" w:lineRule="atLeast"/>
        <w:rPr>
          <w:rFonts w:cs="Arial"/>
          <w:b/>
          <w:iCs/>
          <w:szCs w:val="20"/>
        </w:rPr>
      </w:pPr>
      <w:r w:rsidRPr="009C4740">
        <w:rPr>
          <w:rFonts w:cs="Arial"/>
          <w:b/>
          <w:iCs/>
          <w:szCs w:val="20"/>
        </w:rPr>
        <w:t xml:space="preserve">c) Strokovnjak je uspešno sodeloval v tej vlogi pri projektu neprekinjeno </w:t>
      </w:r>
      <w:permStart w:id="1661540749"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1661540749"/>
      <w:r w:rsidRPr="009C4740">
        <w:rPr>
          <w:rFonts w:cs="Arial"/>
          <w:b/>
          <w:iCs/>
          <w:szCs w:val="20"/>
        </w:rPr>
        <w:t xml:space="preserve"> mesecev </w:t>
      </w:r>
    </w:p>
    <w:p w14:paraId="1C8C9C16" w14:textId="77777777" w:rsidR="00C66D81" w:rsidRPr="009C4740" w:rsidRDefault="00C66D81" w:rsidP="00C66D81">
      <w:pPr>
        <w:widowControl w:val="0"/>
        <w:spacing w:line="280" w:lineRule="atLeast"/>
        <w:rPr>
          <w:rFonts w:cs="Arial"/>
          <w:b/>
          <w:iCs/>
          <w:szCs w:val="20"/>
        </w:rPr>
      </w:pPr>
    </w:p>
    <w:p w14:paraId="594CC578" w14:textId="77777777" w:rsidR="00C66D81" w:rsidRPr="009C4740" w:rsidRDefault="00C66D81" w:rsidP="00C66D81">
      <w:pPr>
        <w:rPr>
          <w:rFonts w:eastAsia="Arial" w:cs="Arial"/>
          <w:color w:val="000000"/>
          <w:szCs w:val="20"/>
        </w:rPr>
      </w:pPr>
      <w:r w:rsidRPr="009C4740">
        <w:rPr>
          <w:rFonts w:eastAsia="Arial" w:cs="Arial"/>
          <w:szCs w:val="20"/>
        </w:rPr>
        <w:t xml:space="preserve">Navedeno je mogoče preveriti pri </w:t>
      </w:r>
      <w:r w:rsidRPr="009C4740">
        <w:rPr>
          <w:rFonts w:cs="Arial"/>
          <w:color w:val="000000"/>
          <w:szCs w:val="20"/>
        </w:rPr>
        <w:t>osebi</w:t>
      </w:r>
      <w:r w:rsidRPr="009C4740">
        <w:rPr>
          <w:rFonts w:eastAsia="Arial" w:cs="Arial"/>
          <w:szCs w:val="20"/>
        </w:rPr>
        <w:t xml:space="preserve"> </w:t>
      </w:r>
      <w:r w:rsidR="008458E6" w:rsidRPr="009C4740">
        <w:rPr>
          <w:rFonts w:cs="Arial"/>
          <w:color w:val="000000"/>
          <w:szCs w:val="20"/>
        </w:rPr>
        <w:fldChar w:fldCharType="begin">
          <w:ffData>
            <w:name w:val="Besedilo6"/>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cs="Arial"/>
          <w:color w:val="000000"/>
          <w:szCs w:val="20"/>
        </w:rPr>
        <w:t>,</w:t>
      </w:r>
      <w:r w:rsidRPr="009C4740">
        <w:rPr>
          <w:rFonts w:eastAsia="Arial" w:cs="Arial"/>
          <w:szCs w:val="20"/>
        </w:rPr>
        <w:t xml:space="preserve"> </w:t>
      </w:r>
      <w:r w:rsidRPr="009C4740">
        <w:rPr>
          <w:rFonts w:eastAsia="Arial" w:cs="Arial"/>
          <w:color w:val="000000"/>
          <w:szCs w:val="20"/>
        </w:rPr>
        <w:t xml:space="preserve">na telefonski številki </w:t>
      </w:r>
      <w:r w:rsidR="008458E6" w:rsidRPr="009C4740">
        <w:rPr>
          <w:rFonts w:cs="Arial"/>
          <w:color w:val="000000"/>
          <w:szCs w:val="20"/>
        </w:rPr>
        <w:fldChar w:fldCharType="begin">
          <w:ffData>
            <w:name w:val="Besedilo7"/>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eastAsia="Arial" w:cs="Arial"/>
          <w:color w:val="000000"/>
          <w:szCs w:val="20"/>
        </w:rPr>
        <w:t xml:space="preserve"> in elektronskem naslovu </w:t>
      </w:r>
      <w:r w:rsidR="008458E6" w:rsidRPr="009C4740">
        <w:rPr>
          <w:rFonts w:cs="Arial"/>
          <w:color w:val="000000"/>
          <w:szCs w:val="20"/>
        </w:rPr>
        <w:fldChar w:fldCharType="begin">
          <w:ffData>
            <w:name w:val="Besedilo1"/>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008458E6" w:rsidRPr="009C4740">
        <w:rPr>
          <w:rFonts w:cs="Arial"/>
          <w:color w:val="000000"/>
          <w:szCs w:val="20"/>
        </w:rPr>
        <w:fldChar w:fldCharType="end"/>
      </w:r>
      <w:r w:rsidRPr="009C4740">
        <w:rPr>
          <w:rFonts w:eastAsia="Arial" w:cs="Arial"/>
          <w:color w:val="000000"/>
          <w:szCs w:val="20"/>
        </w:rPr>
        <w:t>.</w:t>
      </w:r>
    </w:p>
    <w:p w14:paraId="71405F63" w14:textId="77777777" w:rsidR="00C66D81" w:rsidRPr="009C4740" w:rsidRDefault="00C66D81" w:rsidP="00C66D81">
      <w:pPr>
        <w:rPr>
          <w:rFonts w:cs="Arial"/>
          <w:szCs w:val="20"/>
        </w:rPr>
      </w:pPr>
    </w:p>
    <w:p w14:paraId="4D984E27" w14:textId="77777777" w:rsidR="00C66D81" w:rsidRPr="009C4740" w:rsidRDefault="00C66D81" w:rsidP="00C66D81">
      <w:pPr>
        <w:widowControl w:val="0"/>
        <w:spacing w:line="280" w:lineRule="atLeast"/>
        <w:rPr>
          <w:rFonts w:cs="Arial"/>
          <w:b/>
          <w:iCs/>
          <w:szCs w:val="20"/>
        </w:rPr>
      </w:pPr>
      <w:r w:rsidRPr="009C4740">
        <w:rPr>
          <w:rFonts w:cs="Arial"/>
          <w:b/>
          <w:iCs/>
          <w:szCs w:val="20"/>
        </w:rPr>
        <w:t>[vstavite dodatno točko za dodatnega razvojnega inženirja/programerja]</w:t>
      </w:r>
    </w:p>
    <w:p w14:paraId="66FB0B4D" w14:textId="77777777" w:rsidR="00C66D81" w:rsidRPr="009C4740" w:rsidRDefault="00C66D81" w:rsidP="00C66D81">
      <w:pPr>
        <w:widowControl w:val="0"/>
        <w:spacing w:line="280" w:lineRule="atLeast"/>
        <w:rPr>
          <w:rFonts w:cs="Arial"/>
          <w:b/>
          <w:iCs/>
          <w:szCs w:val="20"/>
        </w:rPr>
      </w:pPr>
    </w:p>
    <w:p w14:paraId="47ED80B5" w14:textId="77777777" w:rsidR="00C66D81" w:rsidRPr="009C4740" w:rsidRDefault="00C66D81" w:rsidP="00C66D81">
      <w:pPr>
        <w:widowControl w:val="0"/>
        <w:spacing w:line="280" w:lineRule="atLeast"/>
        <w:rPr>
          <w:rFonts w:cs="Arial"/>
          <w:b/>
          <w:iCs/>
          <w:szCs w:val="20"/>
        </w:rPr>
      </w:pPr>
    </w:p>
    <w:p w14:paraId="7D6F83A1" w14:textId="77777777" w:rsidR="00C66D81" w:rsidRPr="009C4740" w:rsidRDefault="00C66D81" w:rsidP="00C66D81">
      <w:pPr>
        <w:widowControl w:val="0"/>
        <w:spacing w:line="280" w:lineRule="atLeast"/>
        <w:rPr>
          <w:rFonts w:cs="Arial"/>
          <w:b/>
          <w:iCs/>
          <w:szCs w:val="20"/>
        </w:rPr>
      </w:pPr>
      <w:r w:rsidRPr="009C4740">
        <w:rPr>
          <w:rFonts w:cs="Arial"/>
          <w:b/>
          <w:iCs/>
          <w:szCs w:val="20"/>
        </w:rPr>
        <w:t xml:space="preserve">2.5. STROKOVNI SODELAVEC </w:t>
      </w:r>
    </w:p>
    <w:p w14:paraId="3A19BC90" w14:textId="77777777" w:rsidR="00C66D81" w:rsidRPr="009C4740" w:rsidRDefault="00C66D81" w:rsidP="00C66D81">
      <w:pPr>
        <w:widowControl w:val="0"/>
        <w:spacing w:line="280" w:lineRule="atLeast"/>
        <w:rPr>
          <w:rFonts w:cs="Arial"/>
          <w:b/>
          <w:iCs/>
          <w:szCs w:val="20"/>
        </w:rPr>
      </w:pPr>
    </w:p>
    <w:p w14:paraId="0863AA92" w14:textId="3AC260C7" w:rsidR="00C66D81" w:rsidRPr="009C4740" w:rsidRDefault="00C66D81" w:rsidP="00C66D81">
      <w:pPr>
        <w:spacing w:line="280" w:lineRule="atLeast"/>
        <w:rPr>
          <w:rFonts w:cs="Arial"/>
          <w:szCs w:val="20"/>
        </w:rPr>
      </w:pPr>
      <w:r w:rsidRPr="009C4740">
        <w:rPr>
          <w:rFonts w:cs="Arial"/>
          <w:szCs w:val="20"/>
        </w:rPr>
        <w:t>Ponudnik potrjuje, da ima str</w:t>
      </w:r>
      <w:r w:rsidR="00FB0997" w:rsidRPr="009C4740">
        <w:rPr>
          <w:rFonts w:cs="Arial"/>
          <w:szCs w:val="20"/>
        </w:rPr>
        <w:t>o</w:t>
      </w:r>
      <w:r w:rsidRPr="009C4740">
        <w:rPr>
          <w:rFonts w:cs="Arial"/>
          <w:szCs w:val="20"/>
        </w:rPr>
        <w:t xml:space="preserve">kovni sodelavec VII. stopnjo izobrazbe po </w:t>
      </w:r>
      <w:proofErr w:type="spellStart"/>
      <w:r w:rsidRPr="009C4740">
        <w:rPr>
          <w:rFonts w:cs="Arial"/>
          <w:szCs w:val="20"/>
        </w:rPr>
        <w:t>predbolonjskih</w:t>
      </w:r>
      <w:proofErr w:type="spellEnd"/>
      <w:r w:rsidRPr="009C4740">
        <w:rPr>
          <w:rFonts w:cs="Arial"/>
          <w:szCs w:val="20"/>
        </w:rPr>
        <w:t xml:space="preserve"> programih oziroma raven izobrazbe 2. bolonjske stopnje smeri »pravo« in lahko izkaže vsaj triletne (3) delovne izkušnje na področju </w:t>
      </w:r>
      <w:proofErr w:type="spellStart"/>
      <w:r w:rsidRPr="009C4740">
        <w:rPr>
          <w:rFonts w:cs="Arial"/>
          <w:szCs w:val="20"/>
        </w:rPr>
        <w:t>normodajne</w:t>
      </w:r>
      <w:proofErr w:type="spellEnd"/>
      <w:r w:rsidRPr="009C4740">
        <w:rPr>
          <w:rFonts w:cs="Arial"/>
          <w:szCs w:val="20"/>
        </w:rPr>
        <w:t xml:space="preserve"> dejavnosti (priprava ali sodelovanje pri pripravi predpisov in drugih pravnih aktov, rokovanje z dokumentnimi sistemi in zakonodajno-pravnimi zbirkami ipd.).</w:t>
      </w:r>
    </w:p>
    <w:p w14:paraId="729356BD" w14:textId="77777777" w:rsidR="00C66D81" w:rsidRPr="009C4740" w:rsidRDefault="00C66D81" w:rsidP="00C66D81">
      <w:pPr>
        <w:spacing w:line="280" w:lineRule="atLeast"/>
        <w:rPr>
          <w:rFonts w:cs="Arial"/>
          <w:szCs w:val="20"/>
        </w:rPr>
      </w:pPr>
    </w:p>
    <w:p w14:paraId="1973773D" w14:textId="77777777" w:rsidR="00C66D81" w:rsidRPr="009C4740" w:rsidRDefault="00C66D81" w:rsidP="00C66D81">
      <w:pPr>
        <w:widowControl w:val="0"/>
        <w:spacing w:line="280" w:lineRule="atLeast"/>
        <w:rPr>
          <w:rFonts w:cs="Arial"/>
          <w:b/>
          <w:iCs/>
          <w:szCs w:val="20"/>
        </w:rPr>
      </w:pPr>
      <w:r w:rsidRPr="009C4740">
        <w:rPr>
          <w:rFonts w:cs="Arial"/>
          <w:b/>
          <w:bCs/>
          <w:iCs/>
          <w:szCs w:val="20"/>
        </w:rPr>
        <w:t xml:space="preserve">a) Naročnik/delodajalec:  </w:t>
      </w:r>
      <w:permStart w:id="1767659868"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1767659868"/>
    </w:p>
    <w:p w14:paraId="7DB22C42" w14:textId="77777777" w:rsidR="00C66D81" w:rsidRPr="009C4740" w:rsidRDefault="00C66D81" w:rsidP="00C66D81">
      <w:pPr>
        <w:spacing w:line="280" w:lineRule="atLeast"/>
        <w:rPr>
          <w:rFonts w:cs="Arial"/>
          <w:szCs w:val="20"/>
        </w:rPr>
      </w:pPr>
    </w:p>
    <w:p w14:paraId="3758DCA8" w14:textId="77777777" w:rsidR="00C66D81" w:rsidRPr="009C4740" w:rsidRDefault="00C66D81" w:rsidP="00C66D81">
      <w:pPr>
        <w:widowControl w:val="0"/>
        <w:spacing w:line="280" w:lineRule="atLeast"/>
        <w:rPr>
          <w:rFonts w:cs="Arial"/>
          <w:b/>
          <w:bCs/>
          <w:iCs/>
          <w:szCs w:val="20"/>
        </w:rPr>
      </w:pPr>
      <w:r w:rsidRPr="009C4740">
        <w:rPr>
          <w:rFonts w:cs="Arial"/>
          <w:b/>
          <w:iCs/>
          <w:szCs w:val="20"/>
        </w:rPr>
        <w:t xml:space="preserve">b) Strokovnjak je v obdobju od </w:t>
      </w:r>
      <w:permStart w:id="1400179427" w:edGrp="everyone"/>
      <w:r w:rsidR="008458E6" w:rsidRPr="009C4740">
        <w:rPr>
          <w:rFonts w:cs="Arial"/>
          <w:b/>
          <w:bCs/>
          <w:i/>
          <w:iCs/>
          <w:szCs w:val="20"/>
          <w:highlight w:val="yellow"/>
        </w:rPr>
        <w:fldChar w:fldCharType="begin">
          <w:ffData>
            <w:name w:val="Besedilo12"/>
            <w:enabled/>
            <w:calcOnExit w:val="0"/>
            <w:textInput/>
          </w:ffData>
        </w:fldChar>
      </w:r>
      <w:r w:rsidRPr="009C4740">
        <w:rPr>
          <w:rFonts w:cs="Arial"/>
          <w:b/>
          <w:bCs/>
          <w:i/>
          <w:iCs/>
          <w:szCs w:val="20"/>
          <w:highlight w:val="yellow"/>
        </w:rPr>
        <w:instrText xml:space="preserve"> FORMTEXT </w:instrText>
      </w:r>
      <w:r w:rsidR="008458E6" w:rsidRPr="009C4740">
        <w:rPr>
          <w:rFonts w:cs="Arial"/>
          <w:b/>
          <w:bCs/>
          <w:i/>
          <w:iCs/>
          <w:szCs w:val="20"/>
          <w:highlight w:val="yellow"/>
        </w:rPr>
      </w:r>
      <w:r w:rsidR="008458E6" w:rsidRPr="009C4740">
        <w:rPr>
          <w:rFonts w:cs="Arial"/>
          <w:b/>
          <w:bCs/>
          <w:i/>
          <w:iCs/>
          <w:szCs w:val="20"/>
          <w:highlight w:val="yellow"/>
        </w:rPr>
        <w:fldChar w:fldCharType="separate"/>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Pr="009C4740">
        <w:rPr>
          <w:rFonts w:cs="Arial"/>
          <w:b/>
          <w:bCs/>
          <w:i/>
          <w:iCs/>
          <w:szCs w:val="20"/>
          <w:highlight w:val="yellow"/>
        </w:rPr>
        <w:t> </w:t>
      </w:r>
      <w:r w:rsidR="008458E6" w:rsidRPr="009C4740">
        <w:rPr>
          <w:rFonts w:cs="Arial"/>
          <w:bCs/>
          <w:i/>
          <w:iCs/>
          <w:szCs w:val="20"/>
          <w:highlight w:val="yellow"/>
        </w:rPr>
        <w:fldChar w:fldCharType="end"/>
      </w:r>
      <w:permEnd w:id="1400179427"/>
      <w:r w:rsidRPr="009C4740">
        <w:rPr>
          <w:rFonts w:cs="Arial"/>
          <w:b/>
          <w:iCs/>
          <w:szCs w:val="20"/>
        </w:rPr>
        <w:t xml:space="preserve"> do </w:t>
      </w:r>
      <w:r w:rsidRPr="009C4740">
        <w:rPr>
          <w:rFonts w:eastAsia="Arial" w:cs="Arial"/>
          <w:b/>
          <w:bCs/>
          <w:color w:val="000000"/>
          <w:szCs w:val="20"/>
        </w:rPr>
        <w:t xml:space="preserve">deloval na področju </w:t>
      </w:r>
      <w:proofErr w:type="spellStart"/>
      <w:r w:rsidRPr="009C4740">
        <w:rPr>
          <w:rFonts w:eastAsia="Arial" w:cs="Arial"/>
          <w:b/>
          <w:bCs/>
          <w:color w:val="000000"/>
          <w:szCs w:val="20"/>
        </w:rPr>
        <w:t>normodajne</w:t>
      </w:r>
      <w:proofErr w:type="spellEnd"/>
      <w:r w:rsidRPr="009C4740">
        <w:rPr>
          <w:rFonts w:eastAsia="Arial" w:cs="Arial"/>
          <w:b/>
          <w:bCs/>
          <w:color w:val="000000"/>
          <w:szCs w:val="20"/>
        </w:rPr>
        <w:t xml:space="preserve"> dejavnosti.</w:t>
      </w:r>
    </w:p>
    <w:p w14:paraId="6715FC76" w14:textId="77777777" w:rsidR="00C66D81" w:rsidRPr="009C4740" w:rsidRDefault="00C66D81" w:rsidP="00C66D81">
      <w:pPr>
        <w:spacing w:after="160"/>
        <w:ind w:left="720"/>
        <w:contextualSpacing/>
        <w:rPr>
          <w:rFonts w:eastAsia="Arial" w:cs="Arial"/>
          <w:color w:val="000000"/>
          <w:szCs w:val="20"/>
        </w:rPr>
      </w:pPr>
    </w:p>
    <w:p w14:paraId="51831621" w14:textId="77777777" w:rsidR="00C66D81" w:rsidRPr="009C4740" w:rsidRDefault="00C66D81" w:rsidP="00C66D81">
      <w:pPr>
        <w:rPr>
          <w:rFonts w:eastAsia="Arial" w:cs="Arial"/>
          <w:color w:val="000000"/>
          <w:szCs w:val="20"/>
        </w:rPr>
      </w:pPr>
      <w:r w:rsidRPr="009C4740">
        <w:rPr>
          <w:rFonts w:eastAsia="Arial" w:cs="Arial"/>
          <w:szCs w:val="20"/>
        </w:rPr>
        <w:t xml:space="preserve">Navedeno je mogoče preveriti pri </w:t>
      </w:r>
      <w:r w:rsidRPr="009C4740">
        <w:rPr>
          <w:rFonts w:cs="Arial"/>
          <w:color w:val="000000"/>
          <w:szCs w:val="20"/>
        </w:rPr>
        <w:t>osebi</w:t>
      </w:r>
      <w:r w:rsidRPr="009C4740">
        <w:rPr>
          <w:rFonts w:eastAsia="Arial" w:cs="Arial"/>
          <w:szCs w:val="20"/>
        </w:rPr>
        <w:t xml:space="preserve"> </w:t>
      </w:r>
      <w:r w:rsidR="008458E6" w:rsidRPr="009C4740">
        <w:rPr>
          <w:rFonts w:cs="Arial"/>
          <w:color w:val="000000"/>
          <w:szCs w:val="20"/>
        </w:rPr>
        <w:fldChar w:fldCharType="begin">
          <w:ffData>
            <w:name w:val="Besedilo6"/>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cs="Arial"/>
          <w:color w:val="000000"/>
          <w:szCs w:val="20"/>
        </w:rPr>
        <w:t>,</w:t>
      </w:r>
      <w:r w:rsidRPr="009C4740">
        <w:rPr>
          <w:rFonts w:eastAsia="Arial" w:cs="Arial"/>
          <w:szCs w:val="20"/>
        </w:rPr>
        <w:t xml:space="preserve"> </w:t>
      </w:r>
      <w:r w:rsidRPr="009C4740">
        <w:rPr>
          <w:rFonts w:eastAsia="Arial" w:cs="Arial"/>
          <w:color w:val="000000"/>
          <w:szCs w:val="20"/>
        </w:rPr>
        <w:t xml:space="preserve">na telefonski številki </w:t>
      </w:r>
      <w:r w:rsidR="008458E6" w:rsidRPr="009C4740">
        <w:rPr>
          <w:rFonts w:cs="Arial"/>
          <w:color w:val="000000"/>
          <w:szCs w:val="20"/>
        </w:rPr>
        <w:fldChar w:fldCharType="begin">
          <w:ffData>
            <w:name w:val="Besedilo7"/>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Pr="009C4740">
        <w:rPr>
          <w:rFonts w:cs="Arial"/>
          <w:color w:val="000000"/>
          <w:szCs w:val="20"/>
        </w:rPr>
        <w:t> </w:t>
      </w:r>
      <w:r w:rsidR="008458E6" w:rsidRPr="009C4740">
        <w:rPr>
          <w:rFonts w:cs="Arial"/>
          <w:color w:val="000000"/>
          <w:szCs w:val="20"/>
        </w:rPr>
        <w:fldChar w:fldCharType="end"/>
      </w:r>
      <w:r w:rsidRPr="009C4740">
        <w:rPr>
          <w:rFonts w:eastAsia="Arial" w:cs="Arial"/>
          <w:color w:val="000000"/>
          <w:szCs w:val="20"/>
        </w:rPr>
        <w:t xml:space="preserve"> in elektronskem naslovu </w:t>
      </w:r>
      <w:r w:rsidR="008458E6" w:rsidRPr="009C4740">
        <w:rPr>
          <w:rFonts w:cs="Arial"/>
          <w:color w:val="000000"/>
          <w:szCs w:val="20"/>
        </w:rPr>
        <w:fldChar w:fldCharType="begin">
          <w:ffData>
            <w:name w:val="Besedilo1"/>
            <w:enabled/>
            <w:calcOnExit w:val="0"/>
            <w:textInput/>
          </w:ffData>
        </w:fldChar>
      </w:r>
      <w:r w:rsidRPr="009C4740">
        <w:rPr>
          <w:rFonts w:cs="Arial"/>
          <w:color w:val="000000"/>
          <w:szCs w:val="20"/>
        </w:rPr>
        <w:instrText xml:space="preserve"> FORMTEXT </w:instrText>
      </w:r>
      <w:r w:rsidR="008458E6" w:rsidRPr="009C4740">
        <w:rPr>
          <w:rFonts w:cs="Arial"/>
          <w:color w:val="000000"/>
          <w:szCs w:val="20"/>
        </w:rPr>
      </w:r>
      <w:r w:rsidR="008458E6" w:rsidRPr="009C4740">
        <w:rPr>
          <w:rFonts w:cs="Arial"/>
          <w:color w:val="000000"/>
          <w:szCs w:val="20"/>
        </w:rPr>
        <w:fldChar w:fldCharType="separate"/>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Pr="009C4740">
        <w:rPr>
          <w:rFonts w:eastAsia="Arial Unicode MS" w:cs="Arial"/>
          <w:color w:val="000000"/>
          <w:szCs w:val="20"/>
        </w:rPr>
        <w:t> </w:t>
      </w:r>
      <w:r w:rsidR="008458E6" w:rsidRPr="009C4740">
        <w:rPr>
          <w:rFonts w:cs="Arial"/>
          <w:color w:val="000000"/>
          <w:szCs w:val="20"/>
        </w:rPr>
        <w:fldChar w:fldCharType="end"/>
      </w:r>
      <w:r w:rsidRPr="009C4740">
        <w:rPr>
          <w:rFonts w:eastAsia="Arial" w:cs="Arial"/>
          <w:color w:val="000000"/>
          <w:szCs w:val="20"/>
        </w:rPr>
        <w:t>.</w:t>
      </w:r>
    </w:p>
    <w:p w14:paraId="2CF4D2F8" w14:textId="77777777" w:rsidR="00163CA1" w:rsidRPr="009C4740" w:rsidRDefault="00163CA1" w:rsidP="00163CA1">
      <w:pPr>
        <w:spacing w:line="280" w:lineRule="atLeast"/>
        <w:rPr>
          <w:rFonts w:cs="Arial"/>
          <w:b/>
          <w:szCs w:val="20"/>
        </w:rPr>
      </w:pPr>
    </w:p>
    <w:p w14:paraId="474E4BE9" w14:textId="77777777" w:rsidR="00C66D81" w:rsidRPr="009C4740" w:rsidRDefault="00C66D81" w:rsidP="00C66D81">
      <w:pPr>
        <w:widowControl w:val="0"/>
        <w:spacing w:line="280" w:lineRule="atLeast"/>
        <w:rPr>
          <w:rFonts w:cs="Arial"/>
          <w:b/>
          <w:iCs/>
          <w:szCs w:val="20"/>
        </w:rPr>
      </w:pPr>
      <w:r w:rsidRPr="009C4740">
        <w:rPr>
          <w:rFonts w:cs="Arial"/>
          <w:b/>
          <w:iCs/>
          <w:szCs w:val="20"/>
        </w:rPr>
        <w:t>[vstavite dodatno točko za dodatnega strokovnega sodelavca]</w:t>
      </w:r>
    </w:p>
    <w:p w14:paraId="21C2FEFD" w14:textId="77777777" w:rsidR="00C66D81" w:rsidRPr="009C4740" w:rsidRDefault="00C66D81" w:rsidP="00163CA1">
      <w:pPr>
        <w:spacing w:line="280" w:lineRule="atLeast"/>
        <w:rPr>
          <w:rFonts w:cs="Arial"/>
          <w:b/>
          <w:szCs w:val="20"/>
        </w:rPr>
      </w:pPr>
    </w:p>
    <w:p w14:paraId="50BD057A" w14:textId="77777777" w:rsidR="00C66D81" w:rsidRPr="009C4740" w:rsidRDefault="00C66D81" w:rsidP="00163CA1">
      <w:pPr>
        <w:spacing w:line="280" w:lineRule="atLeast"/>
        <w:rPr>
          <w:rFonts w:cs="Arial"/>
          <w:b/>
          <w:szCs w:val="20"/>
        </w:rPr>
      </w:pPr>
    </w:p>
    <w:p w14:paraId="7E8803CA" w14:textId="77777777" w:rsidR="00163CA1" w:rsidRPr="009C4740" w:rsidRDefault="00163CA1" w:rsidP="00CE1C6C">
      <w:pPr>
        <w:widowControl w:val="0"/>
        <w:spacing w:line="280" w:lineRule="atLeast"/>
        <w:rPr>
          <w:rFonts w:cs="Arial"/>
          <w:bCs/>
          <w:i/>
          <w:iCs/>
          <w:szCs w:val="20"/>
        </w:rPr>
      </w:pPr>
    </w:p>
    <w:p w14:paraId="430660DB" w14:textId="77777777" w:rsidR="00CE1C6C" w:rsidRPr="009C4740" w:rsidRDefault="00FB63DC" w:rsidP="00CE1C6C">
      <w:pPr>
        <w:widowControl w:val="0"/>
        <w:spacing w:line="280" w:lineRule="atLeast"/>
        <w:ind w:left="4536" w:hanging="4536"/>
        <w:rPr>
          <w:rFonts w:cs="Arial"/>
          <w:iCs/>
          <w:szCs w:val="20"/>
        </w:rPr>
      </w:pPr>
      <w:r w:rsidRPr="009C4740">
        <w:rPr>
          <w:rFonts w:cs="Arial"/>
          <w:iCs/>
          <w:szCs w:val="20"/>
        </w:rPr>
        <w:t xml:space="preserve">Dne: </w:t>
      </w:r>
      <w:permStart w:id="530411130" w:edGrp="everyone"/>
      <w:r w:rsidR="008458E6" w:rsidRPr="009C4740">
        <w:rPr>
          <w:rFonts w:cs="Arial"/>
          <w:iCs/>
          <w:szCs w:val="20"/>
        </w:rPr>
        <w:fldChar w:fldCharType="begin">
          <w:ffData>
            <w:name w:val="Besedilo4"/>
            <w:enabled/>
            <w:calcOnExit w:val="0"/>
            <w:textInput/>
          </w:ffData>
        </w:fldChar>
      </w:r>
      <w:r w:rsidRPr="009C4740">
        <w:rPr>
          <w:rFonts w:cs="Arial"/>
          <w:iCs/>
          <w:szCs w:val="20"/>
        </w:rPr>
        <w:instrText xml:space="preserve"> FORMTEXT </w:instrText>
      </w:r>
      <w:r w:rsidR="008458E6" w:rsidRPr="009C4740">
        <w:rPr>
          <w:rFonts w:cs="Arial"/>
          <w:iCs/>
          <w:szCs w:val="20"/>
        </w:rPr>
      </w:r>
      <w:r w:rsidR="008458E6" w:rsidRPr="009C4740">
        <w:rPr>
          <w:rFonts w:cs="Arial"/>
          <w:iCs/>
          <w:szCs w:val="20"/>
        </w:rPr>
        <w:fldChar w:fldCharType="separate"/>
      </w:r>
      <w:r w:rsidRPr="009C4740">
        <w:rPr>
          <w:rFonts w:cs="Arial"/>
          <w:iCs/>
          <w:szCs w:val="20"/>
        </w:rPr>
        <w:t> </w:t>
      </w:r>
      <w:r w:rsidRPr="009C4740">
        <w:rPr>
          <w:rFonts w:cs="Arial"/>
          <w:iCs/>
          <w:szCs w:val="20"/>
        </w:rPr>
        <w:t> </w:t>
      </w:r>
      <w:r w:rsidRPr="009C4740">
        <w:rPr>
          <w:rFonts w:cs="Arial"/>
          <w:iCs/>
          <w:szCs w:val="20"/>
        </w:rPr>
        <w:t> </w:t>
      </w:r>
      <w:r w:rsidRPr="009C4740">
        <w:rPr>
          <w:rFonts w:cs="Arial"/>
          <w:iCs/>
          <w:szCs w:val="20"/>
        </w:rPr>
        <w:t> </w:t>
      </w:r>
      <w:r w:rsidRPr="009C4740">
        <w:rPr>
          <w:rFonts w:cs="Arial"/>
          <w:iCs/>
          <w:szCs w:val="20"/>
        </w:rPr>
        <w:t> </w:t>
      </w:r>
      <w:r w:rsidR="008458E6" w:rsidRPr="009C4740">
        <w:rPr>
          <w:rFonts w:cs="Arial"/>
          <w:iCs/>
          <w:szCs w:val="20"/>
        </w:rPr>
        <w:fldChar w:fldCharType="end"/>
      </w:r>
      <w:permEnd w:id="530411130"/>
      <w:r w:rsidRPr="009C4740">
        <w:rPr>
          <w:rFonts w:cs="Arial"/>
          <w:iCs/>
          <w:szCs w:val="20"/>
        </w:rPr>
        <w:tab/>
      </w:r>
      <w:r w:rsidRPr="009C4740">
        <w:rPr>
          <w:rFonts w:cs="Arial"/>
          <w:iCs/>
          <w:szCs w:val="20"/>
        </w:rPr>
        <w:tab/>
        <w:t xml:space="preserve">          </w:t>
      </w:r>
      <w:r w:rsidR="00C66D81" w:rsidRPr="009C4740">
        <w:rPr>
          <w:rFonts w:cs="Arial"/>
          <w:iCs/>
          <w:szCs w:val="20"/>
        </w:rPr>
        <w:t>Podpis</w:t>
      </w:r>
      <w:r w:rsidRPr="009C4740">
        <w:rPr>
          <w:rFonts w:cs="Arial"/>
          <w:iCs/>
          <w:szCs w:val="20"/>
        </w:rPr>
        <w:t xml:space="preserve"> ponudni</w:t>
      </w:r>
      <w:r w:rsidR="00CE1C6C" w:rsidRPr="009C4740">
        <w:rPr>
          <w:rFonts w:cs="Arial"/>
          <w:iCs/>
          <w:szCs w:val="20"/>
        </w:rPr>
        <w:t>ka</w:t>
      </w:r>
    </w:p>
    <w:p w14:paraId="66BE90CA" w14:textId="77777777" w:rsidR="00FB63DC" w:rsidRPr="009C4740" w:rsidRDefault="00CE1C6C" w:rsidP="00CE1C6C">
      <w:pPr>
        <w:widowControl w:val="0"/>
        <w:spacing w:line="280" w:lineRule="atLeast"/>
        <w:ind w:left="4536" w:hanging="4536"/>
        <w:rPr>
          <w:rFonts w:cs="Arial"/>
          <w:iCs/>
          <w:szCs w:val="20"/>
        </w:rPr>
      </w:pPr>
      <w:r w:rsidRPr="009C4740">
        <w:rPr>
          <w:rFonts w:cs="Arial"/>
          <w:iCs/>
          <w:szCs w:val="20"/>
        </w:rPr>
        <w:tab/>
      </w:r>
      <w:r w:rsidRPr="009C4740">
        <w:rPr>
          <w:rFonts w:cs="Arial"/>
          <w:iCs/>
          <w:szCs w:val="20"/>
        </w:rPr>
        <w:tab/>
      </w:r>
      <w:r w:rsidR="00FB63DC" w:rsidRPr="009C4740">
        <w:rPr>
          <w:rFonts w:cs="Arial"/>
          <w:iCs/>
          <w:szCs w:val="20"/>
        </w:rPr>
        <w:t xml:space="preserve"> </w:t>
      </w:r>
      <w:r w:rsidRPr="009C4740">
        <w:rPr>
          <w:rFonts w:cs="Arial"/>
          <w:iCs/>
          <w:szCs w:val="20"/>
        </w:rPr>
        <w:t xml:space="preserve">          </w:t>
      </w:r>
      <w:r w:rsidR="00FB63DC" w:rsidRPr="009C4740">
        <w:rPr>
          <w:rFonts w:cs="Arial"/>
          <w:iCs/>
          <w:szCs w:val="20"/>
        </w:rPr>
        <w:t xml:space="preserve">___________________         </w:t>
      </w:r>
    </w:p>
    <w:p w14:paraId="37C5906A" w14:textId="77777777" w:rsidR="00F12B18" w:rsidRPr="009C4740" w:rsidRDefault="00F12B18" w:rsidP="00365E30">
      <w:pPr>
        <w:widowControl w:val="0"/>
        <w:spacing w:line="280" w:lineRule="atLeast"/>
        <w:rPr>
          <w:rFonts w:cs="Arial"/>
          <w:bCs/>
          <w:iCs/>
          <w:szCs w:val="20"/>
        </w:rPr>
      </w:pPr>
    </w:p>
    <w:p w14:paraId="31421617" w14:textId="77777777" w:rsidR="00F12B18" w:rsidRPr="009C4740" w:rsidRDefault="00F12B18" w:rsidP="00365E30">
      <w:pPr>
        <w:widowControl w:val="0"/>
        <w:spacing w:line="280" w:lineRule="atLeast"/>
        <w:rPr>
          <w:rFonts w:cs="Arial"/>
          <w:bCs/>
          <w:iCs/>
          <w:szCs w:val="20"/>
        </w:rPr>
      </w:pPr>
    </w:p>
    <w:p w14:paraId="4F563331" w14:textId="77777777" w:rsidR="00254D6C" w:rsidRPr="009C4740" w:rsidRDefault="004239EA" w:rsidP="00F12B18">
      <w:pPr>
        <w:ind w:left="6804" w:firstLine="1134"/>
        <w:rPr>
          <w:rFonts w:cs="Arial"/>
          <w:iCs/>
          <w:szCs w:val="20"/>
        </w:rPr>
      </w:pPr>
      <w:r w:rsidRPr="009C4740">
        <w:rPr>
          <w:rFonts w:cs="Arial"/>
          <w:iCs/>
          <w:szCs w:val="20"/>
        </w:rPr>
        <w:t xml:space="preserve"> </w:t>
      </w:r>
    </w:p>
    <w:p w14:paraId="38F6B98A" w14:textId="77777777" w:rsidR="00254D6C" w:rsidRPr="009C4740" w:rsidRDefault="00254D6C">
      <w:pPr>
        <w:jc w:val="left"/>
        <w:rPr>
          <w:rFonts w:cs="Arial"/>
          <w:iCs/>
          <w:szCs w:val="20"/>
        </w:rPr>
      </w:pPr>
      <w:r w:rsidRPr="009C4740">
        <w:rPr>
          <w:rFonts w:cs="Arial"/>
          <w:iCs/>
          <w:szCs w:val="20"/>
        </w:rPr>
        <w:br w:type="page"/>
      </w:r>
    </w:p>
    <w:p w14:paraId="6C38BBB2" w14:textId="77777777" w:rsidR="00F12B18" w:rsidRPr="009C4740" w:rsidRDefault="00F12B18" w:rsidP="00F12B18">
      <w:pPr>
        <w:ind w:left="6804" w:firstLine="1134"/>
        <w:rPr>
          <w:rFonts w:cs="Arial"/>
          <w:b/>
          <w:bCs/>
          <w:szCs w:val="20"/>
        </w:rPr>
      </w:pPr>
      <w:r w:rsidRPr="009C4740">
        <w:rPr>
          <w:rFonts w:cs="Arial"/>
          <w:iCs/>
          <w:szCs w:val="20"/>
        </w:rPr>
        <w:lastRenderedPageBreak/>
        <w:t>OBR-</w:t>
      </w:r>
      <w:bookmarkStart w:id="119" w:name="_Toc349033843"/>
      <w:bookmarkStart w:id="120" w:name="_Toc358975917"/>
      <w:bookmarkStart w:id="121" w:name="_Toc359232535"/>
      <w:bookmarkStart w:id="122" w:name="_Toc361298126"/>
      <w:bookmarkStart w:id="123" w:name="_Toc362257338"/>
      <w:bookmarkStart w:id="124" w:name="_Toc375112889"/>
      <w:bookmarkStart w:id="125" w:name="_Toc375113004"/>
      <w:bookmarkStart w:id="126" w:name="_Toc442255639"/>
      <w:r w:rsidR="008E332A" w:rsidRPr="009C4740">
        <w:rPr>
          <w:rFonts w:cs="Arial"/>
          <w:iCs/>
          <w:szCs w:val="20"/>
        </w:rPr>
        <w:t>5</w:t>
      </w:r>
    </w:p>
    <w:p w14:paraId="57859054" w14:textId="77777777" w:rsidR="00F12B18" w:rsidRPr="009C4740" w:rsidRDefault="00F12B18" w:rsidP="00F12B18">
      <w:pPr>
        <w:spacing w:line="280" w:lineRule="atLeast"/>
        <w:jc w:val="center"/>
        <w:rPr>
          <w:rFonts w:cs="Arial"/>
          <w:b/>
          <w:bCs/>
          <w:szCs w:val="20"/>
        </w:rPr>
      </w:pPr>
    </w:p>
    <w:p w14:paraId="39FEB950" w14:textId="77777777" w:rsidR="00F12B18" w:rsidRPr="009C4740" w:rsidRDefault="00254D6C" w:rsidP="00F12B18">
      <w:pPr>
        <w:spacing w:line="280" w:lineRule="atLeast"/>
        <w:jc w:val="center"/>
        <w:rPr>
          <w:rFonts w:cs="Arial"/>
          <w:b/>
          <w:bCs/>
          <w:szCs w:val="20"/>
        </w:rPr>
      </w:pPr>
      <w:r w:rsidRPr="009C4740">
        <w:rPr>
          <w:rFonts w:cs="Arial"/>
          <w:b/>
          <w:bCs/>
          <w:szCs w:val="20"/>
        </w:rPr>
        <w:t xml:space="preserve">POOBLASTILO </w:t>
      </w:r>
      <w:r w:rsidR="00F12B18" w:rsidRPr="009C4740">
        <w:rPr>
          <w:rFonts w:cs="Arial"/>
          <w:b/>
          <w:bCs/>
          <w:szCs w:val="20"/>
        </w:rPr>
        <w:t>ZA PRIDOBITEV PODATKOV</w:t>
      </w:r>
      <w:bookmarkEnd w:id="119"/>
      <w:bookmarkEnd w:id="120"/>
      <w:bookmarkEnd w:id="121"/>
      <w:bookmarkEnd w:id="122"/>
      <w:bookmarkEnd w:id="123"/>
      <w:bookmarkEnd w:id="124"/>
      <w:bookmarkEnd w:id="125"/>
      <w:bookmarkEnd w:id="126"/>
      <w:r w:rsidR="0052484A" w:rsidRPr="009C4740">
        <w:rPr>
          <w:rFonts w:cs="Arial"/>
          <w:b/>
          <w:bCs/>
          <w:szCs w:val="20"/>
        </w:rPr>
        <w:t xml:space="preserve"> IZ KAZENSKE EVIDENCE</w:t>
      </w:r>
    </w:p>
    <w:p w14:paraId="7C1800E2" w14:textId="77777777" w:rsidR="00F12B18" w:rsidRPr="009C4740" w:rsidRDefault="00F12B18" w:rsidP="00F12B18">
      <w:pPr>
        <w:spacing w:line="280" w:lineRule="atLeast"/>
        <w:rPr>
          <w:rFonts w:cs="Arial"/>
          <w:szCs w:val="20"/>
        </w:rPr>
      </w:pPr>
    </w:p>
    <w:p w14:paraId="3FE6E19A" w14:textId="77777777" w:rsidR="00F12B18" w:rsidRPr="009C4740" w:rsidRDefault="00F12B18" w:rsidP="00F12B18">
      <w:pPr>
        <w:spacing w:line="280" w:lineRule="atLeast"/>
        <w:rPr>
          <w:rFonts w:cs="Arial"/>
          <w:b/>
          <w:szCs w:val="20"/>
        </w:rPr>
      </w:pPr>
    </w:p>
    <w:p w14:paraId="1769A265" w14:textId="77777777" w:rsidR="00F12B18" w:rsidRPr="009C4740" w:rsidRDefault="00F12B18" w:rsidP="00F12B18">
      <w:pPr>
        <w:spacing w:line="280" w:lineRule="atLeast"/>
        <w:rPr>
          <w:rFonts w:cs="Arial"/>
          <w:b/>
          <w:szCs w:val="20"/>
        </w:rPr>
      </w:pPr>
      <w:r w:rsidRPr="009C4740">
        <w:rPr>
          <w:rFonts w:cs="Arial"/>
          <w:b/>
          <w:szCs w:val="20"/>
        </w:rPr>
        <w:t>1. Podatki o ponudniku:</w:t>
      </w:r>
    </w:p>
    <w:p w14:paraId="4A87C12D" w14:textId="77777777" w:rsidR="00F12B18" w:rsidRPr="009C4740" w:rsidRDefault="00F12B18" w:rsidP="00F12B18">
      <w:pPr>
        <w:spacing w:line="280" w:lineRule="atLeast"/>
        <w:rPr>
          <w:rFonts w:cs="Arial"/>
          <w:szCs w:val="20"/>
        </w:rPr>
      </w:pPr>
    </w:p>
    <w:p w14:paraId="550AB5EF" w14:textId="77777777" w:rsidR="00F12B18" w:rsidRPr="009C4740" w:rsidRDefault="00F12B18" w:rsidP="00F12B18">
      <w:pPr>
        <w:spacing w:line="280" w:lineRule="atLeast"/>
        <w:rPr>
          <w:rFonts w:cs="Arial"/>
          <w:iCs/>
          <w:szCs w:val="20"/>
        </w:rPr>
      </w:pPr>
      <w:r w:rsidRPr="009C4740">
        <w:rPr>
          <w:rFonts w:cs="Arial"/>
          <w:szCs w:val="20"/>
        </w:rPr>
        <w:t xml:space="preserve">Naziv ponudnika: </w:t>
      </w:r>
      <w:permStart w:id="672007639"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
    <w:permEnd w:id="672007639"/>
    <w:p w14:paraId="16F282D2" w14:textId="77777777" w:rsidR="00F12B18" w:rsidRPr="009C4740" w:rsidRDefault="00F12B18" w:rsidP="00F12B18">
      <w:pPr>
        <w:spacing w:line="280" w:lineRule="atLeast"/>
        <w:rPr>
          <w:rFonts w:cs="Arial"/>
          <w:iCs/>
          <w:szCs w:val="20"/>
        </w:rPr>
      </w:pPr>
      <w:r w:rsidRPr="009C4740">
        <w:rPr>
          <w:rFonts w:cs="Arial"/>
          <w:szCs w:val="20"/>
        </w:rPr>
        <w:t xml:space="preserve">Ulica: </w:t>
      </w:r>
      <w:permStart w:id="1331638760"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
    <w:permEnd w:id="1331638760"/>
    <w:p w14:paraId="70916277" w14:textId="77777777" w:rsidR="00F12B18" w:rsidRPr="009C4740" w:rsidRDefault="00F12B18" w:rsidP="00F12B18">
      <w:pPr>
        <w:spacing w:line="280" w:lineRule="atLeast"/>
        <w:rPr>
          <w:rFonts w:cs="Arial"/>
          <w:szCs w:val="20"/>
        </w:rPr>
      </w:pPr>
      <w:r w:rsidRPr="009C4740">
        <w:rPr>
          <w:rFonts w:cs="Arial"/>
          <w:szCs w:val="20"/>
        </w:rPr>
        <w:t xml:space="preserve">Poštna številka in kraj: </w:t>
      </w:r>
      <w:permStart w:id="143873553"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43873553"/>
    </w:p>
    <w:p w14:paraId="147B6791" w14:textId="77777777" w:rsidR="00F12B18" w:rsidRPr="009C4740" w:rsidRDefault="00F12B18" w:rsidP="00F12B18">
      <w:pPr>
        <w:spacing w:line="280" w:lineRule="atLeast"/>
        <w:rPr>
          <w:rFonts w:cs="Arial"/>
          <w:szCs w:val="20"/>
        </w:rPr>
      </w:pPr>
      <w:r w:rsidRPr="009C4740">
        <w:rPr>
          <w:rFonts w:cs="Arial"/>
          <w:szCs w:val="20"/>
        </w:rPr>
        <w:t xml:space="preserve">ID za DDV:  </w:t>
      </w:r>
      <w:permStart w:id="714807001"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714807001"/>
      <w:r w:rsidRPr="009C4740">
        <w:rPr>
          <w:rFonts w:cs="Arial"/>
          <w:szCs w:val="20"/>
        </w:rPr>
        <w:t xml:space="preserve"> Matična številka: </w:t>
      </w:r>
      <w:permStart w:id="2083923025"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2083923025"/>
    </w:p>
    <w:p w14:paraId="5D40F4B9" w14:textId="77777777" w:rsidR="00F12B18" w:rsidRPr="009C4740" w:rsidRDefault="00F12B18" w:rsidP="00F12B18">
      <w:pPr>
        <w:spacing w:line="280" w:lineRule="atLeast"/>
        <w:rPr>
          <w:rFonts w:cs="Arial"/>
          <w:b/>
          <w:szCs w:val="20"/>
        </w:rPr>
      </w:pPr>
    </w:p>
    <w:p w14:paraId="1FF94F40" w14:textId="77777777" w:rsidR="00F12B18" w:rsidRPr="009C4740" w:rsidRDefault="00F12B18" w:rsidP="00F12B18">
      <w:pPr>
        <w:spacing w:line="280" w:lineRule="atLeast"/>
        <w:rPr>
          <w:rFonts w:cs="Arial"/>
          <w:b/>
          <w:szCs w:val="20"/>
        </w:rPr>
      </w:pPr>
      <w:r w:rsidRPr="009C4740">
        <w:rPr>
          <w:rFonts w:cs="Arial"/>
          <w:b/>
          <w:szCs w:val="20"/>
        </w:rPr>
        <w:t>2. Podatki o zakonitih zastopnikih</w:t>
      </w:r>
      <w:r w:rsidRPr="009C4740">
        <w:rPr>
          <w:rFonts w:cs="Arial"/>
          <w:b/>
          <w:szCs w:val="20"/>
          <w:vertAlign w:val="superscript"/>
        </w:rPr>
        <w:t>1</w:t>
      </w:r>
      <w:r w:rsidRPr="009C4740">
        <w:rPr>
          <w:rFonts w:cs="Arial"/>
          <w:b/>
          <w:szCs w:val="20"/>
        </w:rPr>
        <w:t>:</w:t>
      </w:r>
    </w:p>
    <w:p w14:paraId="3A620F42" w14:textId="77777777" w:rsidR="00F12B18" w:rsidRPr="009C4740" w:rsidRDefault="00F12B18" w:rsidP="00F12B18">
      <w:pPr>
        <w:spacing w:line="280" w:lineRule="atLeast"/>
        <w:rPr>
          <w:rFonts w:cs="Arial"/>
          <w:szCs w:val="20"/>
        </w:rPr>
      </w:pPr>
    </w:p>
    <w:p w14:paraId="5EF03BFA" w14:textId="77777777" w:rsidR="00F12B18" w:rsidRPr="009C4740" w:rsidRDefault="00F12B18" w:rsidP="00F12B18">
      <w:pPr>
        <w:spacing w:line="280" w:lineRule="atLeast"/>
        <w:rPr>
          <w:rFonts w:cs="Arial"/>
          <w:szCs w:val="20"/>
        </w:rPr>
      </w:pPr>
      <w:r w:rsidRPr="009C4740">
        <w:rPr>
          <w:rFonts w:cs="Arial"/>
          <w:szCs w:val="20"/>
        </w:rPr>
        <w:t xml:space="preserve">2.1 Zakoniti zastopnik: </w:t>
      </w:r>
      <w:permStart w:id="1271276561"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271276561"/>
    </w:p>
    <w:p w14:paraId="4139E054" w14:textId="77777777" w:rsidR="00F12B18" w:rsidRPr="009C4740" w:rsidRDefault="00F12B18" w:rsidP="00F12B18">
      <w:pPr>
        <w:spacing w:line="280" w:lineRule="atLeast"/>
        <w:rPr>
          <w:rFonts w:cs="Arial"/>
          <w:szCs w:val="20"/>
        </w:rPr>
      </w:pPr>
      <w:r w:rsidRPr="009C4740">
        <w:rPr>
          <w:rFonts w:cs="Arial"/>
          <w:szCs w:val="20"/>
        </w:rPr>
        <w:t xml:space="preserve">      Ulica: </w:t>
      </w:r>
      <w:permStart w:id="1899779670"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899779670"/>
    </w:p>
    <w:p w14:paraId="645FCFAE" w14:textId="77777777" w:rsidR="00F12B18" w:rsidRPr="009C4740" w:rsidRDefault="00F12B18" w:rsidP="00F12B18">
      <w:pPr>
        <w:spacing w:line="280" w:lineRule="atLeast"/>
        <w:rPr>
          <w:rFonts w:cs="Arial"/>
          <w:szCs w:val="20"/>
        </w:rPr>
      </w:pPr>
      <w:r w:rsidRPr="009C4740">
        <w:rPr>
          <w:rFonts w:cs="Arial"/>
          <w:szCs w:val="20"/>
        </w:rPr>
        <w:t xml:space="preserve">      Poštna številka in kraj: </w:t>
      </w:r>
      <w:permStart w:id="700477007"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700477007"/>
    </w:p>
    <w:p w14:paraId="4AAF25E5" w14:textId="77777777" w:rsidR="00F12B18" w:rsidRPr="009C4740" w:rsidRDefault="00F12B18" w:rsidP="00F12B18">
      <w:pPr>
        <w:spacing w:line="280" w:lineRule="atLeast"/>
        <w:rPr>
          <w:rFonts w:cs="Arial"/>
          <w:szCs w:val="20"/>
        </w:rPr>
      </w:pPr>
      <w:r w:rsidRPr="009C4740">
        <w:rPr>
          <w:rFonts w:cs="Arial"/>
          <w:szCs w:val="20"/>
        </w:rPr>
        <w:t xml:space="preserve">      Matična številka (EMŠO): </w:t>
      </w:r>
      <w:permStart w:id="1777404483"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777404483"/>
    </w:p>
    <w:p w14:paraId="3C4D9A4F" w14:textId="77777777" w:rsidR="00F12B18" w:rsidRPr="009C4740" w:rsidRDefault="00F12B18" w:rsidP="00F12B18">
      <w:pPr>
        <w:spacing w:line="280" w:lineRule="atLeast"/>
        <w:rPr>
          <w:rFonts w:cs="Arial"/>
          <w:szCs w:val="20"/>
        </w:rPr>
      </w:pPr>
    </w:p>
    <w:p w14:paraId="0825938E" w14:textId="77777777" w:rsidR="00F12B18" w:rsidRPr="009C4740" w:rsidRDefault="00F12B18" w:rsidP="00F12B18">
      <w:pPr>
        <w:spacing w:line="280" w:lineRule="atLeast"/>
        <w:rPr>
          <w:rFonts w:cs="Arial"/>
          <w:szCs w:val="20"/>
        </w:rPr>
      </w:pPr>
      <w:r w:rsidRPr="009C4740">
        <w:rPr>
          <w:rFonts w:cs="Arial"/>
          <w:szCs w:val="20"/>
        </w:rPr>
        <w:t xml:space="preserve">2.2 Zakoniti zastopnik: </w:t>
      </w:r>
      <w:permStart w:id="830425590"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830425590"/>
    </w:p>
    <w:p w14:paraId="249A73AC" w14:textId="77777777" w:rsidR="00F12B18" w:rsidRPr="009C4740" w:rsidRDefault="00F12B18" w:rsidP="00F12B18">
      <w:pPr>
        <w:spacing w:line="280" w:lineRule="atLeast"/>
        <w:rPr>
          <w:rFonts w:cs="Arial"/>
          <w:szCs w:val="20"/>
        </w:rPr>
      </w:pPr>
      <w:r w:rsidRPr="009C4740">
        <w:rPr>
          <w:rFonts w:cs="Arial"/>
          <w:szCs w:val="20"/>
        </w:rPr>
        <w:t xml:space="preserve">      Ulica:  </w:t>
      </w:r>
      <w:permStart w:id="164764616"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64764616"/>
    </w:p>
    <w:p w14:paraId="54545318" w14:textId="77777777" w:rsidR="00F12B18" w:rsidRPr="009C4740" w:rsidRDefault="00F12B18" w:rsidP="00F12B18">
      <w:pPr>
        <w:spacing w:line="280" w:lineRule="atLeast"/>
        <w:rPr>
          <w:rFonts w:cs="Arial"/>
          <w:szCs w:val="20"/>
        </w:rPr>
      </w:pPr>
      <w:r w:rsidRPr="009C4740">
        <w:rPr>
          <w:rFonts w:cs="Arial"/>
          <w:szCs w:val="20"/>
        </w:rPr>
        <w:t xml:space="preserve">      Poštna številka in kraj: </w:t>
      </w:r>
      <w:permStart w:id="1430403711"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430403711"/>
    </w:p>
    <w:p w14:paraId="42048FBE" w14:textId="77777777" w:rsidR="00F12B18" w:rsidRPr="009C4740" w:rsidRDefault="00F12B18" w:rsidP="00F12B18">
      <w:pPr>
        <w:spacing w:line="280" w:lineRule="atLeast"/>
        <w:rPr>
          <w:rFonts w:cs="Arial"/>
          <w:szCs w:val="20"/>
        </w:rPr>
      </w:pPr>
      <w:r w:rsidRPr="009C4740">
        <w:rPr>
          <w:rFonts w:cs="Arial"/>
          <w:szCs w:val="20"/>
        </w:rPr>
        <w:t xml:space="preserve">      Matična številka (EMŠO): </w:t>
      </w:r>
      <w:permStart w:id="125895266"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25895266"/>
    </w:p>
    <w:p w14:paraId="440B4590" w14:textId="77777777" w:rsidR="00F12B18" w:rsidRPr="009C4740" w:rsidRDefault="00F12B18" w:rsidP="00F12B18">
      <w:pPr>
        <w:spacing w:line="280" w:lineRule="atLeast"/>
        <w:rPr>
          <w:rFonts w:cs="Arial"/>
          <w:szCs w:val="20"/>
        </w:rPr>
      </w:pPr>
    </w:p>
    <w:p w14:paraId="7F788179" w14:textId="77777777" w:rsidR="00F12B18" w:rsidRPr="009C4740" w:rsidRDefault="00F12B18" w:rsidP="00F12B18">
      <w:pPr>
        <w:spacing w:line="280" w:lineRule="atLeast"/>
        <w:rPr>
          <w:rFonts w:cs="Arial"/>
          <w:b/>
          <w:szCs w:val="20"/>
        </w:rPr>
      </w:pPr>
      <w:r w:rsidRPr="009C4740">
        <w:rPr>
          <w:rFonts w:cs="Arial"/>
          <w:b/>
          <w:szCs w:val="20"/>
        </w:rPr>
        <w:t>3. Podatki o članih uprave</w:t>
      </w:r>
      <w:r w:rsidRPr="009C4740">
        <w:rPr>
          <w:rFonts w:cs="Arial"/>
          <w:b/>
          <w:szCs w:val="20"/>
          <w:vertAlign w:val="superscript"/>
        </w:rPr>
        <w:t>1</w:t>
      </w:r>
      <w:r w:rsidRPr="009C4740">
        <w:rPr>
          <w:rFonts w:cs="Arial"/>
          <w:b/>
          <w:szCs w:val="20"/>
        </w:rPr>
        <w:t>:</w:t>
      </w:r>
    </w:p>
    <w:p w14:paraId="4D0BE8D5" w14:textId="77777777" w:rsidR="00F12B18" w:rsidRPr="009C4740" w:rsidRDefault="00F12B18" w:rsidP="00F12B18">
      <w:pPr>
        <w:spacing w:line="280" w:lineRule="atLeast"/>
        <w:rPr>
          <w:rFonts w:cs="Arial"/>
          <w:szCs w:val="20"/>
        </w:rPr>
      </w:pPr>
    </w:p>
    <w:p w14:paraId="5CF0002E" w14:textId="77777777" w:rsidR="00F12B18" w:rsidRPr="009C4740" w:rsidRDefault="00F12B18" w:rsidP="00F12B18">
      <w:pPr>
        <w:spacing w:line="280" w:lineRule="atLeast"/>
        <w:rPr>
          <w:rFonts w:cs="Arial"/>
          <w:szCs w:val="20"/>
        </w:rPr>
      </w:pPr>
      <w:r w:rsidRPr="009C4740">
        <w:rPr>
          <w:rFonts w:cs="Arial"/>
          <w:szCs w:val="20"/>
        </w:rPr>
        <w:t xml:space="preserve">3.1 Član uprave: </w:t>
      </w:r>
      <w:permStart w:id="30490210"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30490210"/>
    </w:p>
    <w:p w14:paraId="7E43C584" w14:textId="77777777" w:rsidR="00F12B18" w:rsidRPr="009C4740" w:rsidRDefault="00F12B18" w:rsidP="00F12B18">
      <w:pPr>
        <w:spacing w:line="280" w:lineRule="atLeast"/>
        <w:rPr>
          <w:rFonts w:cs="Arial"/>
          <w:szCs w:val="20"/>
        </w:rPr>
      </w:pPr>
      <w:r w:rsidRPr="009C4740">
        <w:rPr>
          <w:rFonts w:cs="Arial"/>
          <w:szCs w:val="20"/>
        </w:rPr>
        <w:t xml:space="preserve">      Ulica: </w:t>
      </w:r>
      <w:permStart w:id="536809369"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536809369"/>
    </w:p>
    <w:p w14:paraId="08FD4CDF" w14:textId="77777777" w:rsidR="00F12B18" w:rsidRPr="009C4740" w:rsidRDefault="00F12B18" w:rsidP="00F12B18">
      <w:pPr>
        <w:spacing w:line="280" w:lineRule="atLeast"/>
        <w:rPr>
          <w:rFonts w:cs="Arial"/>
          <w:szCs w:val="20"/>
        </w:rPr>
      </w:pPr>
      <w:r w:rsidRPr="009C4740">
        <w:rPr>
          <w:rFonts w:cs="Arial"/>
          <w:szCs w:val="20"/>
        </w:rPr>
        <w:t xml:space="preserve">      Poštna številka in kraj: </w:t>
      </w:r>
      <w:permStart w:id="385624040"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385624040"/>
    </w:p>
    <w:p w14:paraId="787ABA7C" w14:textId="77777777" w:rsidR="00F12B18" w:rsidRPr="009C4740" w:rsidRDefault="00F12B18" w:rsidP="00F12B18">
      <w:pPr>
        <w:spacing w:line="280" w:lineRule="atLeast"/>
        <w:rPr>
          <w:rFonts w:cs="Arial"/>
          <w:szCs w:val="20"/>
        </w:rPr>
      </w:pPr>
      <w:r w:rsidRPr="009C4740">
        <w:rPr>
          <w:rFonts w:cs="Arial"/>
          <w:szCs w:val="20"/>
        </w:rPr>
        <w:t xml:space="preserve">      Matična številka (EMŠO): </w:t>
      </w:r>
      <w:permStart w:id="2035945749"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2035945749"/>
    </w:p>
    <w:p w14:paraId="17511F16" w14:textId="77777777" w:rsidR="00F12B18" w:rsidRPr="009C4740" w:rsidRDefault="00F12B18" w:rsidP="00F12B18">
      <w:pPr>
        <w:spacing w:line="280" w:lineRule="atLeast"/>
        <w:rPr>
          <w:rFonts w:cs="Arial"/>
          <w:szCs w:val="20"/>
        </w:rPr>
      </w:pPr>
    </w:p>
    <w:p w14:paraId="1E22422C" w14:textId="77777777" w:rsidR="00F12B18" w:rsidRPr="009C4740" w:rsidRDefault="00F12B18" w:rsidP="00F12B18">
      <w:pPr>
        <w:spacing w:line="280" w:lineRule="atLeast"/>
        <w:rPr>
          <w:rFonts w:cs="Arial"/>
          <w:szCs w:val="20"/>
        </w:rPr>
      </w:pPr>
      <w:r w:rsidRPr="009C4740">
        <w:rPr>
          <w:rFonts w:cs="Arial"/>
          <w:szCs w:val="20"/>
        </w:rPr>
        <w:t xml:space="preserve">3.2 Član uprave: </w:t>
      </w:r>
      <w:permStart w:id="1934834480"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934834480"/>
    </w:p>
    <w:p w14:paraId="235147C9" w14:textId="77777777" w:rsidR="00F12B18" w:rsidRPr="009C4740" w:rsidRDefault="00F12B18" w:rsidP="00F12B18">
      <w:pPr>
        <w:spacing w:line="280" w:lineRule="atLeast"/>
        <w:rPr>
          <w:rFonts w:cs="Arial"/>
          <w:szCs w:val="20"/>
        </w:rPr>
      </w:pPr>
      <w:r w:rsidRPr="009C4740">
        <w:rPr>
          <w:rFonts w:cs="Arial"/>
          <w:szCs w:val="20"/>
        </w:rPr>
        <w:t xml:space="preserve">      Ulica: </w:t>
      </w:r>
      <w:permStart w:id="1762867609"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762867609"/>
    </w:p>
    <w:p w14:paraId="003BAD89" w14:textId="77777777" w:rsidR="00F12B18" w:rsidRPr="009C4740" w:rsidRDefault="00F12B18" w:rsidP="00F12B18">
      <w:pPr>
        <w:spacing w:line="280" w:lineRule="atLeast"/>
        <w:rPr>
          <w:rFonts w:cs="Arial"/>
          <w:szCs w:val="20"/>
        </w:rPr>
      </w:pPr>
      <w:r w:rsidRPr="009C4740">
        <w:rPr>
          <w:rFonts w:cs="Arial"/>
          <w:szCs w:val="20"/>
        </w:rPr>
        <w:t xml:space="preserve">      Poštna številka in kraj: </w:t>
      </w:r>
      <w:permStart w:id="1116625443"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116625443"/>
    </w:p>
    <w:p w14:paraId="0C7D0723" w14:textId="77777777" w:rsidR="00F12B18" w:rsidRPr="009C4740" w:rsidRDefault="00F12B18" w:rsidP="00F12B18">
      <w:pPr>
        <w:spacing w:line="280" w:lineRule="atLeast"/>
        <w:rPr>
          <w:rFonts w:cs="Arial"/>
          <w:szCs w:val="20"/>
        </w:rPr>
      </w:pPr>
      <w:r w:rsidRPr="009C4740">
        <w:rPr>
          <w:rFonts w:cs="Arial"/>
          <w:szCs w:val="20"/>
        </w:rPr>
        <w:t xml:space="preserve">      Matična številka (EMŠO): </w:t>
      </w:r>
      <w:permStart w:id="555309159"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555309159"/>
    </w:p>
    <w:p w14:paraId="33877D31" w14:textId="77777777" w:rsidR="00F12B18" w:rsidRPr="009C4740" w:rsidRDefault="00F12B18" w:rsidP="00F12B18">
      <w:pPr>
        <w:spacing w:line="280" w:lineRule="atLeast"/>
        <w:rPr>
          <w:rFonts w:cs="Arial"/>
          <w:b/>
          <w:szCs w:val="20"/>
        </w:rPr>
      </w:pPr>
    </w:p>
    <w:p w14:paraId="6FDAA0D9" w14:textId="77777777" w:rsidR="00F12B18" w:rsidRPr="009C4740" w:rsidRDefault="00F12B18" w:rsidP="00F12B18">
      <w:pPr>
        <w:spacing w:line="280" w:lineRule="atLeast"/>
        <w:rPr>
          <w:rFonts w:cs="Arial"/>
          <w:b/>
          <w:szCs w:val="20"/>
        </w:rPr>
      </w:pPr>
      <w:r w:rsidRPr="009C4740">
        <w:rPr>
          <w:rFonts w:cs="Arial"/>
          <w:b/>
          <w:szCs w:val="20"/>
        </w:rPr>
        <w:t>4. Podatki o članih nadzornega organa ponudnika</w:t>
      </w:r>
      <w:r w:rsidRPr="009C4740">
        <w:rPr>
          <w:rFonts w:cs="Arial"/>
          <w:b/>
          <w:szCs w:val="20"/>
          <w:vertAlign w:val="superscript"/>
        </w:rPr>
        <w:t>1</w:t>
      </w:r>
      <w:r w:rsidRPr="009C4740">
        <w:rPr>
          <w:rFonts w:cs="Arial"/>
          <w:b/>
          <w:szCs w:val="20"/>
        </w:rPr>
        <w:t>:</w:t>
      </w:r>
      <w:r w:rsidRPr="009C4740">
        <w:rPr>
          <w:rFonts w:cs="Arial"/>
          <w:szCs w:val="20"/>
        </w:rPr>
        <w:t xml:space="preserve">      </w:t>
      </w:r>
    </w:p>
    <w:p w14:paraId="3159908B" w14:textId="77777777" w:rsidR="00F12B18" w:rsidRPr="009C4740" w:rsidRDefault="00F12B18" w:rsidP="00F12B18">
      <w:pPr>
        <w:spacing w:line="280" w:lineRule="atLeast"/>
        <w:rPr>
          <w:rFonts w:cs="Arial"/>
          <w:szCs w:val="20"/>
        </w:rPr>
      </w:pPr>
    </w:p>
    <w:p w14:paraId="540AEF59" w14:textId="77777777" w:rsidR="00F12B18" w:rsidRPr="009C4740" w:rsidRDefault="00F12B18" w:rsidP="00F12B18">
      <w:pPr>
        <w:spacing w:line="280" w:lineRule="atLeast"/>
        <w:rPr>
          <w:rFonts w:cs="Arial"/>
          <w:szCs w:val="20"/>
        </w:rPr>
      </w:pPr>
      <w:r w:rsidRPr="009C4740">
        <w:rPr>
          <w:rFonts w:cs="Arial"/>
          <w:szCs w:val="20"/>
        </w:rPr>
        <w:t xml:space="preserve">4.1 Član nadzornega organa: </w:t>
      </w:r>
      <w:permStart w:id="1885036416"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885036416"/>
    </w:p>
    <w:p w14:paraId="428D14C8" w14:textId="77777777" w:rsidR="00F12B18" w:rsidRPr="009C4740" w:rsidRDefault="00F12B18" w:rsidP="00F12B18">
      <w:pPr>
        <w:spacing w:line="280" w:lineRule="atLeast"/>
        <w:rPr>
          <w:rFonts w:cs="Arial"/>
          <w:szCs w:val="20"/>
        </w:rPr>
      </w:pPr>
      <w:r w:rsidRPr="009C4740">
        <w:rPr>
          <w:rFonts w:cs="Arial"/>
          <w:szCs w:val="20"/>
        </w:rPr>
        <w:t xml:space="preserve">      Ulica: </w:t>
      </w:r>
      <w:permStart w:id="1386821026"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386821026"/>
    </w:p>
    <w:p w14:paraId="39630244" w14:textId="77777777" w:rsidR="00F12B18" w:rsidRPr="009C4740" w:rsidRDefault="00F12B18" w:rsidP="00F12B18">
      <w:pPr>
        <w:spacing w:line="280" w:lineRule="atLeast"/>
        <w:rPr>
          <w:rFonts w:cs="Arial"/>
          <w:szCs w:val="20"/>
        </w:rPr>
      </w:pPr>
      <w:r w:rsidRPr="009C4740">
        <w:rPr>
          <w:rFonts w:cs="Arial"/>
          <w:szCs w:val="20"/>
        </w:rPr>
        <w:t xml:space="preserve">      Poštna številka in kraj: </w:t>
      </w:r>
      <w:permStart w:id="2142842555"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2142842555"/>
    </w:p>
    <w:p w14:paraId="265ABABA" w14:textId="77777777" w:rsidR="00F12B18" w:rsidRPr="009C4740" w:rsidRDefault="00F12B18" w:rsidP="00F12B18">
      <w:pPr>
        <w:spacing w:line="280" w:lineRule="atLeast"/>
        <w:rPr>
          <w:rFonts w:cs="Arial"/>
          <w:szCs w:val="20"/>
        </w:rPr>
      </w:pPr>
      <w:r w:rsidRPr="009C4740">
        <w:rPr>
          <w:rFonts w:cs="Arial"/>
          <w:szCs w:val="20"/>
        </w:rPr>
        <w:t xml:space="preserve">      Matična številka (EMŠO): </w:t>
      </w:r>
      <w:permStart w:id="1315769439"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315769439"/>
    </w:p>
    <w:p w14:paraId="01BA4B1D" w14:textId="77777777" w:rsidR="00F12B18" w:rsidRPr="009C4740" w:rsidRDefault="00F12B18" w:rsidP="00F12B18">
      <w:pPr>
        <w:spacing w:line="280" w:lineRule="atLeast"/>
        <w:rPr>
          <w:rFonts w:cs="Arial"/>
          <w:szCs w:val="20"/>
        </w:rPr>
      </w:pPr>
    </w:p>
    <w:p w14:paraId="62E04D55" w14:textId="77777777" w:rsidR="00F12B18" w:rsidRPr="009C4740" w:rsidRDefault="00F12B18" w:rsidP="00F12B18">
      <w:pPr>
        <w:spacing w:line="280" w:lineRule="atLeast"/>
        <w:rPr>
          <w:rFonts w:cs="Arial"/>
          <w:szCs w:val="20"/>
        </w:rPr>
      </w:pPr>
      <w:r w:rsidRPr="009C4740">
        <w:rPr>
          <w:rFonts w:cs="Arial"/>
          <w:szCs w:val="20"/>
        </w:rPr>
        <w:t xml:space="preserve">4.2 Član nadzornega organa: </w:t>
      </w:r>
      <w:permStart w:id="810298812"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810298812"/>
    </w:p>
    <w:p w14:paraId="52039FC1" w14:textId="77777777" w:rsidR="00F12B18" w:rsidRPr="009C4740" w:rsidRDefault="00F12B18" w:rsidP="00F12B18">
      <w:pPr>
        <w:spacing w:line="280" w:lineRule="atLeast"/>
        <w:rPr>
          <w:rFonts w:cs="Arial"/>
          <w:szCs w:val="20"/>
        </w:rPr>
      </w:pPr>
      <w:r w:rsidRPr="009C4740">
        <w:rPr>
          <w:rFonts w:cs="Arial"/>
          <w:szCs w:val="20"/>
        </w:rPr>
        <w:t xml:space="preserve">      Ulica: </w:t>
      </w:r>
      <w:permStart w:id="1419984598"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419984598"/>
    </w:p>
    <w:p w14:paraId="701492D7" w14:textId="77777777" w:rsidR="00F12B18" w:rsidRPr="009C4740" w:rsidRDefault="00F12B18" w:rsidP="00F12B18">
      <w:pPr>
        <w:spacing w:line="280" w:lineRule="atLeast"/>
        <w:rPr>
          <w:rFonts w:cs="Arial"/>
          <w:szCs w:val="20"/>
        </w:rPr>
      </w:pPr>
      <w:r w:rsidRPr="009C4740">
        <w:rPr>
          <w:rFonts w:cs="Arial"/>
          <w:szCs w:val="20"/>
        </w:rPr>
        <w:t xml:space="preserve">      Poštna številka in kraj: </w:t>
      </w:r>
      <w:permStart w:id="396241692"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396241692"/>
    </w:p>
    <w:p w14:paraId="6052393D" w14:textId="77777777" w:rsidR="00F12B18" w:rsidRPr="009C4740" w:rsidRDefault="00F12B18" w:rsidP="00F12B18">
      <w:pPr>
        <w:spacing w:line="280" w:lineRule="atLeast"/>
        <w:rPr>
          <w:rFonts w:cs="Arial"/>
          <w:szCs w:val="20"/>
        </w:rPr>
      </w:pPr>
      <w:r w:rsidRPr="009C4740">
        <w:rPr>
          <w:rFonts w:cs="Arial"/>
          <w:szCs w:val="20"/>
        </w:rPr>
        <w:t xml:space="preserve">      Matična številka (EMŠO): </w:t>
      </w:r>
      <w:permStart w:id="113069761"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13069761"/>
    </w:p>
    <w:p w14:paraId="4D6AD22B" w14:textId="77777777" w:rsidR="00F12B18" w:rsidRPr="009C4740" w:rsidRDefault="00F12B18" w:rsidP="00F12B18">
      <w:pPr>
        <w:spacing w:line="280" w:lineRule="atLeast"/>
        <w:rPr>
          <w:rFonts w:cs="Arial"/>
          <w:szCs w:val="20"/>
        </w:rPr>
      </w:pPr>
    </w:p>
    <w:p w14:paraId="160DA2E0" w14:textId="647F1DC7" w:rsidR="00F12B18" w:rsidRPr="009C4740" w:rsidRDefault="0013785D" w:rsidP="00F12B18">
      <w:pPr>
        <w:spacing w:line="280" w:lineRule="atLeast"/>
        <w:rPr>
          <w:rFonts w:cs="Arial"/>
          <w:bCs/>
          <w:szCs w:val="20"/>
        </w:rPr>
      </w:pPr>
      <w:r w:rsidRPr="009C4740">
        <w:rPr>
          <w:rFonts w:cs="Arial"/>
          <w:szCs w:val="20"/>
        </w:rPr>
        <w:lastRenderedPageBreak/>
        <w:t>Službi Vlade Republike Slovenije za zakonodajo</w:t>
      </w:r>
      <w:r w:rsidR="00F12B18" w:rsidRPr="009C4740">
        <w:rPr>
          <w:rFonts w:cs="Arial"/>
          <w:szCs w:val="20"/>
        </w:rPr>
        <w:t xml:space="preserve"> kot naročniku dajemo soglasje skladno z desetim odstavkom 77. člena ZJN-3, da za potrebe javnega naročila </w:t>
      </w:r>
      <w:r w:rsidR="00702B28" w:rsidRPr="009C4740">
        <w:rPr>
          <w:rFonts w:cs="Arial"/>
          <w:bCs/>
          <w:szCs w:val="20"/>
        </w:rPr>
        <w:t>VZPOSTAVITEV REGISTRA PRAVNIH AKTOV LOKALNIH SKUPNOSTI</w:t>
      </w:r>
      <w:r w:rsidR="00F12B18" w:rsidRPr="009C4740">
        <w:rPr>
          <w:rFonts w:cs="Arial"/>
          <w:szCs w:val="20"/>
        </w:rPr>
        <w:t xml:space="preserve">, objavljenega na Portalu javnih naročil, datum objave </w:t>
      </w:r>
      <w:permStart w:id="17923493" w:edGrp="everyone"/>
      <w:r w:rsidR="008458E6" w:rsidRPr="009C4740">
        <w:rPr>
          <w:rFonts w:cs="Arial"/>
          <w:b/>
          <w:bCs/>
          <w:i/>
          <w:iCs/>
          <w:szCs w:val="20"/>
        </w:rPr>
        <w:fldChar w:fldCharType="begin">
          <w:ffData>
            <w:name w:val="Besedilo12"/>
            <w:enabled/>
            <w:calcOnExit w:val="0"/>
            <w:textInput/>
          </w:ffData>
        </w:fldChar>
      </w:r>
      <w:r w:rsidR="00F12B18"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00F12B18" w:rsidRPr="009C4740">
        <w:rPr>
          <w:rFonts w:cs="Arial"/>
          <w:b/>
          <w:bCs/>
          <w:i/>
          <w:iCs/>
          <w:szCs w:val="20"/>
        </w:rPr>
        <w:t> </w:t>
      </w:r>
      <w:r w:rsidR="00F12B18" w:rsidRPr="009C4740">
        <w:rPr>
          <w:rFonts w:cs="Arial"/>
          <w:b/>
          <w:bCs/>
          <w:i/>
          <w:iCs/>
          <w:szCs w:val="20"/>
        </w:rPr>
        <w:t> </w:t>
      </w:r>
      <w:r w:rsidR="00F12B18" w:rsidRPr="009C4740">
        <w:rPr>
          <w:rFonts w:cs="Arial"/>
          <w:b/>
          <w:bCs/>
          <w:i/>
          <w:iCs/>
          <w:szCs w:val="20"/>
        </w:rPr>
        <w:t> </w:t>
      </w:r>
      <w:r w:rsidR="00F12B18" w:rsidRPr="009C4740">
        <w:rPr>
          <w:rFonts w:cs="Arial"/>
          <w:b/>
          <w:bCs/>
          <w:i/>
          <w:iCs/>
          <w:szCs w:val="20"/>
        </w:rPr>
        <w:t> </w:t>
      </w:r>
      <w:r w:rsidR="00F12B18" w:rsidRPr="009C4740">
        <w:rPr>
          <w:rFonts w:cs="Arial"/>
          <w:b/>
          <w:bCs/>
          <w:i/>
          <w:iCs/>
          <w:szCs w:val="20"/>
        </w:rPr>
        <w:t> </w:t>
      </w:r>
      <w:r w:rsidR="008458E6" w:rsidRPr="009C4740">
        <w:rPr>
          <w:rFonts w:cs="Arial"/>
          <w:szCs w:val="20"/>
        </w:rPr>
        <w:fldChar w:fldCharType="end"/>
      </w:r>
      <w:permEnd w:id="17923493"/>
      <w:r w:rsidR="00F12B18" w:rsidRPr="009C4740">
        <w:rPr>
          <w:rFonts w:cs="Arial"/>
          <w:szCs w:val="20"/>
        </w:rPr>
        <w:t xml:space="preserve">, številka objave </w:t>
      </w:r>
      <w:permStart w:id="1155205338" w:edGrp="everyone"/>
      <w:r w:rsidR="008458E6" w:rsidRPr="009C4740">
        <w:rPr>
          <w:rFonts w:cs="Arial"/>
          <w:b/>
          <w:bCs/>
          <w:i/>
          <w:iCs/>
          <w:szCs w:val="20"/>
        </w:rPr>
        <w:fldChar w:fldCharType="begin">
          <w:ffData>
            <w:name w:val="Besedilo12"/>
            <w:enabled/>
            <w:calcOnExit w:val="0"/>
            <w:textInput/>
          </w:ffData>
        </w:fldChar>
      </w:r>
      <w:r w:rsidR="00F12B18"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00F12B18" w:rsidRPr="009C4740">
        <w:rPr>
          <w:rFonts w:cs="Arial"/>
          <w:b/>
          <w:bCs/>
          <w:i/>
          <w:iCs/>
          <w:szCs w:val="20"/>
        </w:rPr>
        <w:t> </w:t>
      </w:r>
      <w:r w:rsidR="00F12B18" w:rsidRPr="009C4740">
        <w:rPr>
          <w:rFonts w:cs="Arial"/>
          <w:b/>
          <w:bCs/>
          <w:i/>
          <w:iCs/>
          <w:szCs w:val="20"/>
        </w:rPr>
        <w:t> </w:t>
      </w:r>
      <w:r w:rsidR="00F12B18" w:rsidRPr="009C4740">
        <w:rPr>
          <w:rFonts w:cs="Arial"/>
          <w:b/>
          <w:bCs/>
          <w:i/>
          <w:iCs/>
          <w:szCs w:val="20"/>
        </w:rPr>
        <w:t> </w:t>
      </w:r>
      <w:r w:rsidR="00F12B18" w:rsidRPr="009C4740">
        <w:rPr>
          <w:rFonts w:cs="Arial"/>
          <w:b/>
          <w:bCs/>
          <w:i/>
          <w:iCs/>
          <w:szCs w:val="20"/>
        </w:rPr>
        <w:t> </w:t>
      </w:r>
      <w:r w:rsidR="00F12B18" w:rsidRPr="009C4740">
        <w:rPr>
          <w:rFonts w:cs="Arial"/>
          <w:b/>
          <w:bCs/>
          <w:i/>
          <w:iCs/>
          <w:szCs w:val="20"/>
        </w:rPr>
        <w:t> </w:t>
      </w:r>
      <w:r w:rsidR="008458E6" w:rsidRPr="009C4740">
        <w:rPr>
          <w:rFonts w:cs="Arial"/>
          <w:szCs w:val="20"/>
        </w:rPr>
        <w:fldChar w:fldCharType="end"/>
      </w:r>
      <w:permEnd w:id="1155205338"/>
      <w:r w:rsidR="00F12B18" w:rsidRPr="009C4740">
        <w:rPr>
          <w:rFonts w:cs="Arial"/>
          <w:szCs w:val="20"/>
        </w:rPr>
        <w:t xml:space="preserve">, pridobi podatke od ministrstva, pristojnega za pravosodje, da nam kot gospodarskemu subjektu ali osebi, ki je članica našega upravnega, vodstvenega ali nadzornega organa ali ki ima pooblastila za zastopanje ali odločanje ali nadzor, ni bila izrečena pravnomočna sodba, ki ima elemente kaznivih dejanj, ki so opredeljena v Kazenskem zakoniku (Uradni list RS, št. 50/12 </w:t>
      </w:r>
      <w:r w:rsidRPr="009C4740">
        <w:rPr>
          <w:rFonts w:cs="Arial"/>
          <w:szCs w:val="20"/>
        </w:rPr>
        <w:t>–</w:t>
      </w:r>
      <w:r w:rsidR="00F12B18" w:rsidRPr="009C4740">
        <w:rPr>
          <w:rFonts w:cs="Arial"/>
          <w:szCs w:val="20"/>
        </w:rPr>
        <w:t xml:space="preserve"> uradno prečiščeno besedilo, 54/15, 38/16, 27/17, 23/20, 91/20, 95/21, 186/21</w:t>
      </w:r>
      <w:r w:rsidR="00916713" w:rsidRPr="009C4740">
        <w:rPr>
          <w:rFonts w:cs="Arial"/>
          <w:szCs w:val="20"/>
        </w:rPr>
        <w:t>,</w:t>
      </w:r>
      <w:r w:rsidR="00F12B18" w:rsidRPr="009C4740">
        <w:rPr>
          <w:rFonts w:cs="Arial"/>
          <w:szCs w:val="20"/>
        </w:rPr>
        <w:t xml:space="preserve"> 105/22 </w:t>
      </w:r>
      <w:r w:rsidRPr="009C4740">
        <w:rPr>
          <w:rFonts w:cs="Arial"/>
          <w:szCs w:val="20"/>
        </w:rPr>
        <w:t>–</w:t>
      </w:r>
      <w:r w:rsidR="00F12B18" w:rsidRPr="009C4740">
        <w:rPr>
          <w:rFonts w:cs="Arial"/>
          <w:szCs w:val="20"/>
        </w:rPr>
        <w:t xml:space="preserve"> ZZNŠPP</w:t>
      </w:r>
      <w:r w:rsidR="00916713" w:rsidRPr="009C4740">
        <w:rPr>
          <w:rFonts w:cs="Arial"/>
          <w:szCs w:val="20"/>
        </w:rPr>
        <w:t xml:space="preserve"> in 16/23</w:t>
      </w:r>
      <w:r w:rsidR="00F12B18" w:rsidRPr="009C4740">
        <w:rPr>
          <w:rFonts w:cs="Arial"/>
          <w:szCs w:val="20"/>
        </w:rPr>
        <w:t xml:space="preserve">; v nadaljnjem besedilu: KZ-1), kot jih določa prvi odstavek 75. člena ZJN-3. </w:t>
      </w:r>
    </w:p>
    <w:p w14:paraId="242E2A64" w14:textId="77777777" w:rsidR="00F12B18" w:rsidRPr="009C4740" w:rsidRDefault="00F12B18" w:rsidP="00F12B18">
      <w:pPr>
        <w:spacing w:line="280" w:lineRule="atLeast"/>
        <w:rPr>
          <w:rFonts w:cs="Arial"/>
          <w:szCs w:val="20"/>
        </w:rPr>
      </w:pPr>
    </w:p>
    <w:p w14:paraId="1A1D0EF4" w14:textId="77777777" w:rsidR="00F12B18" w:rsidRPr="009C4740" w:rsidRDefault="00F12B18" w:rsidP="00AF134D">
      <w:pPr>
        <w:numPr>
          <w:ilvl w:val="0"/>
          <w:numId w:val="19"/>
        </w:numPr>
        <w:spacing w:line="280" w:lineRule="atLeast"/>
        <w:jc w:val="left"/>
        <w:rPr>
          <w:rFonts w:cs="Arial"/>
          <w:b/>
          <w:bCs/>
          <w:szCs w:val="20"/>
        </w:rPr>
      </w:pPr>
      <w:r w:rsidRPr="009C4740">
        <w:rPr>
          <w:rFonts w:cs="Arial"/>
          <w:b/>
          <w:bCs/>
          <w:szCs w:val="20"/>
        </w:rPr>
        <w:t>…………………………………………..</w:t>
      </w:r>
      <w:r w:rsidRPr="009C4740">
        <w:rPr>
          <w:rFonts w:cs="Arial"/>
          <w:b/>
          <w:bCs/>
          <w:szCs w:val="20"/>
        </w:rPr>
        <w:tab/>
      </w:r>
    </w:p>
    <w:p w14:paraId="67D36B33" w14:textId="77777777" w:rsidR="00F12B18" w:rsidRPr="009C4740" w:rsidRDefault="00F12B18" w:rsidP="00F12B18">
      <w:pPr>
        <w:spacing w:line="280" w:lineRule="atLeast"/>
        <w:rPr>
          <w:rFonts w:cs="Arial"/>
          <w:szCs w:val="20"/>
          <w:vertAlign w:val="subscript"/>
        </w:rPr>
      </w:pPr>
      <w:r w:rsidRPr="009C4740">
        <w:rPr>
          <w:rFonts w:cs="Arial"/>
          <w:szCs w:val="20"/>
        </w:rPr>
        <w:t xml:space="preserve">            </w:t>
      </w:r>
      <w:r w:rsidRPr="009C4740">
        <w:rPr>
          <w:rFonts w:cs="Arial"/>
          <w:szCs w:val="20"/>
          <w:vertAlign w:val="subscript"/>
        </w:rPr>
        <w:t>(podpis zakonitega zastopnika)</w:t>
      </w:r>
    </w:p>
    <w:p w14:paraId="34C46516" w14:textId="77777777" w:rsidR="00F12B18" w:rsidRPr="009C4740" w:rsidRDefault="00F12B18" w:rsidP="00F12B18">
      <w:pPr>
        <w:spacing w:line="280" w:lineRule="atLeast"/>
        <w:rPr>
          <w:rFonts w:cs="Arial"/>
          <w:szCs w:val="20"/>
        </w:rPr>
      </w:pPr>
    </w:p>
    <w:p w14:paraId="6D66C37F" w14:textId="77777777" w:rsidR="00F12B18" w:rsidRPr="009C4740" w:rsidRDefault="00F12B18" w:rsidP="00AF134D">
      <w:pPr>
        <w:numPr>
          <w:ilvl w:val="0"/>
          <w:numId w:val="19"/>
        </w:numPr>
        <w:spacing w:line="280" w:lineRule="atLeast"/>
        <w:jc w:val="left"/>
        <w:rPr>
          <w:rFonts w:cs="Arial"/>
          <w:b/>
          <w:bCs/>
          <w:szCs w:val="20"/>
        </w:rPr>
      </w:pPr>
      <w:r w:rsidRPr="009C4740">
        <w:rPr>
          <w:rFonts w:cs="Arial"/>
          <w:b/>
          <w:bCs/>
          <w:szCs w:val="20"/>
        </w:rPr>
        <w:t>…………………………………………..</w:t>
      </w:r>
      <w:r w:rsidRPr="009C4740">
        <w:rPr>
          <w:rFonts w:cs="Arial"/>
          <w:b/>
          <w:bCs/>
          <w:szCs w:val="20"/>
        </w:rPr>
        <w:tab/>
      </w:r>
    </w:p>
    <w:p w14:paraId="1A66DC6B" w14:textId="77777777" w:rsidR="00F12B18" w:rsidRPr="009C4740" w:rsidRDefault="00F12B18" w:rsidP="00F12B18">
      <w:pPr>
        <w:spacing w:line="280" w:lineRule="atLeast"/>
        <w:rPr>
          <w:rFonts w:cs="Arial"/>
          <w:szCs w:val="20"/>
          <w:vertAlign w:val="subscript"/>
        </w:rPr>
      </w:pPr>
      <w:r w:rsidRPr="009C4740">
        <w:rPr>
          <w:rFonts w:cs="Arial"/>
          <w:szCs w:val="20"/>
        </w:rPr>
        <w:t xml:space="preserve">            </w:t>
      </w:r>
      <w:r w:rsidRPr="009C4740">
        <w:rPr>
          <w:rFonts w:cs="Arial"/>
          <w:szCs w:val="20"/>
          <w:vertAlign w:val="subscript"/>
        </w:rPr>
        <w:t>(podpis zakonitega zastopnika)</w:t>
      </w:r>
    </w:p>
    <w:p w14:paraId="7722C351" w14:textId="77777777" w:rsidR="00F12B18" w:rsidRPr="009C4740" w:rsidRDefault="00F12B18" w:rsidP="00F12B18">
      <w:pPr>
        <w:spacing w:line="280" w:lineRule="atLeast"/>
        <w:rPr>
          <w:rFonts w:cs="Arial"/>
          <w:szCs w:val="20"/>
        </w:rPr>
      </w:pPr>
    </w:p>
    <w:p w14:paraId="0BAC0173" w14:textId="77777777" w:rsidR="00F12B18" w:rsidRPr="009C4740" w:rsidRDefault="00F12B18" w:rsidP="00AF134D">
      <w:pPr>
        <w:numPr>
          <w:ilvl w:val="0"/>
          <w:numId w:val="19"/>
        </w:numPr>
        <w:spacing w:line="280" w:lineRule="atLeast"/>
        <w:jc w:val="left"/>
        <w:rPr>
          <w:rFonts w:cs="Arial"/>
          <w:b/>
          <w:bCs/>
          <w:szCs w:val="20"/>
        </w:rPr>
      </w:pPr>
      <w:r w:rsidRPr="009C4740">
        <w:rPr>
          <w:rFonts w:cs="Arial"/>
          <w:b/>
          <w:bCs/>
          <w:szCs w:val="20"/>
        </w:rPr>
        <w:t>…………………………………………..</w:t>
      </w:r>
    </w:p>
    <w:p w14:paraId="60C0588A" w14:textId="77777777" w:rsidR="00F12B18" w:rsidRPr="009C4740" w:rsidRDefault="00F12B18" w:rsidP="00F12B18">
      <w:pPr>
        <w:spacing w:line="280" w:lineRule="atLeast"/>
        <w:rPr>
          <w:rFonts w:cs="Arial"/>
          <w:szCs w:val="20"/>
        </w:rPr>
      </w:pPr>
      <w:r w:rsidRPr="009C4740">
        <w:rPr>
          <w:rFonts w:cs="Arial"/>
          <w:szCs w:val="20"/>
          <w:vertAlign w:val="subscript"/>
        </w:rPr>
        <w:t xml:space="preserve">                   (podpis člana uprave)</w:t>
      </w:r>
    </w:p>
    <w:p w14:paraId="4E119613" w14:textId="77777777" w:rsidR="00F12B18" w:rsidRPr="009C4740" w:rsidRDefault="00F12B18" w:rsidP="00F12B18">
      <w:pPr>
        <w:spacing w:line="280" w:lineRule="atLeast"/>
        <w:rPr>
          <w:rFonts w:cs="Arial"/>
          <w:szCs w:val="20"/>
        </w:rPr>
      </w:pPr>
    </w:p>
    <w:p w14:paraId="13B73EFB" w14:textId="77777777" w:rsidR="00F12B18" w:rsidRPr="009C4740" w:rsidRDefault="00F12B18" w:rsidP="00AF134D">
      <w:pPr>
        <w:numPr>
          <w:ilvl w:val="0"/>
          <w:numId w:val="19"/>
        </w:numPr>
        <w:spacing w:line="280" w:lineRule="atLeast"/>
        <w:jc w:val="left"/>
        <w:rPr>
          <w:rFonts w:cs="Arial"/>
          <w:b/>
          <w:bCs/>
          <w:szCs w:val="20"/>
        </w:rPr>
      </w:pPr>
      <w:r w:rsidRPr="009C4740">
        <w:rPr>
          <w:rFonts w:cs="Arial"/>
          <w:b/>
          <w:bCs/>
          <w:szCs w:val="20"/>
        </w:rPr>
        <w:t>…………………………………………..</w:t>
      </w:r>
      <w:r w:rsidRPr="009C4740">
        <w:rPr>
          <w:rFonts w:cs="Arial"/>
          <w:b/>
          <w:bCs/>
          <w:szCs w:val="20"/>
        </w:rPr>
        <w:tab/>
      </w:r>
    </w:p>
    <w:p w14:paraId="77F7E21F" w14:textId="77777777" w:rsidR="00F12B18" w:rsidRPr="009C4740" w:rsidRDefault="00F12B18" w:rsidP="00F12B18">
      <w:pPr>
        <w:spacing w:line="280" w:lineRule="atLeast"/>
        <w:rPr>
          <w:rFonts w:cs="Arial"/>
          <w:szCs w:val="20"/>
          <w:vertAlign w:val="subscript"/>
        </w:rPr>
      </w:pPr>
      <w:r w:rsidRPr="009C4740">
        <w:rPr>
          <w:rFonts w:cs="Arial"/>
          <w:szCs w:val="20"/>
        </w:rPr>
        <w:t xml:space="preserve">            </w:t>
      </w:r>
      <w:r w:rsidRPr="009C4740">
        <w:rPr>
          <w:rFonts w:cs="Arial"/>
          <w:szCs w:val="20"/>
          <w:vertAlign w:val="subscript"/>
        </w:rPr>
        <w:t>(podpis člana uprave)</w:t>
      </w:r>
    </w:p>
    <w:p w14:paraId="7BAAAF47" w14:textId="77777777" w:rsidR="00F12B18" w:rsidRPr="009C4740" w:rsidRDefault="00F12B18" w:rsidP="00F12B18">
      <w:pPr>
        <w:spacing w:line="280" w:lineRule="atLeast"/>
        <w:rPr>
          <w:rFonts w:cs="Arial"/>
          <w:szCs w:val="20"/>
        </w:rPr>
      </w:pPr>
    </w:p>
    <w:p w14:paraId="5E1325E9" w14:textId="77777777" w:rsidR="00F12B18" w:rsidRPr="009C4740" w:rsidRDefault="00F12B18" w:rsidP="00AF134D">
      <w:pPr>
        <w:numPr>
          <w:ilvl w:val="0"/>
          <w:numId w:val="19"/>
        </w:numPr>
        <w:spacing w:line="280" w:lineRule="atLeast"/>
        <w:jc w:val="left"/>
        <w:rPr>
          <w:rFonts w:cs="Arial"/>
          <w:b/>
          <w:bCs/>
          <w:szCs w:val="20"/>
        </w:rPr>
      </w:pPr>
      <w:r w:rsidRPr="009C4740">
        <w:rPr>
          <w:rFonts w:cs="Arial"/>
          <w:b/>
          <w:bCs/>
          <w:szCs w:val="20"/>
        </w:rPr>
        <w:t>…………………………………………..</w:t>
      </w:r>
    </w:p>
    <w:p w14:paraId="1FA243DF" w14:textId="77777777" w:rsidR="00F12B18" w:rsidRPr="009C4740" w:rsidRDefault="00F12B18" w:rsidP="00F12B18">
      <w:pPr>
        <w:spacing w:line="280" w:lineRule="atLeast"/>
        <w:rPr>
          <w:rFonts w:cs="Arial"/>
          <w:szCs w:val="20"/>
        </w:rPr>
      </w:pPr>
      <w:r w:rsidRPr="009C4740">
        <w:rPr>
          <w:rFonts w:cs="Arial"/>
          <w:szCs w:val="20"/>
          <w:vertAlign w:val="subscript"/>
        </w:rPr>
        <w:t xml:space="preserve">                   (podpis člana nadzornega organa)</w:t>
      </w:r>
    </w:p>
    <w:p w14:paraId="2F128EE4" w14:textId="77777777" w:rsidR="00F12B18" w:rsidRPr="009C4740" w:rsidRDefault="00F12B18" w:rsidP="00F12B18">
      <w:pPr>
        <w:spacing w:line="280" w:lineRule="atLeast"/>
        <w:rPr>
          <w:rFonts w:cs="Arial"/>
          <w:szCs w:val="20"/>
        </w:rPr>
      </w:pPr>
    </w:p>
    <w:p w14:paraId="7600823D" w14:textId="77777777" w:rsidR="00F12B18" w:rsidRPr="009C4740" w:rsidRDefault="00F12B18" w:rsidP="00AF134D">
      <w:pPr>
        <w:numPr>
          <w:ilvl w:val="0"/>
          <w:numId w:val="19"/>
        </w:numPr>
        <w:spacing w:line="280" w:lineRule="atLeast"/>
        <w:jc w:val="left"/>
        <w:rPr>
          <w:rFonts w:cs="Arial"/>
          <w:b/>
          <w:bCs/>
          <w:szCs w:val="20"/>
        </w:rPr>
      </w:pPr>
      <w:r w:rsidRPr="009C4740">
        <w:rPr>
          <w:rFonts w:cs="Arial"/>
          <w:b/>
          <w:bCs/>
          <w:szCs w:val="20"/>
        </w:rPr>
        <w:t>…………………………………………..</w:t>
      </w:r>
      <w:r w:rsidRPr="009C4740">
        <w:rPr>
          <w:rFonts w:cs="Arial"/>
          <w:b/>
          <w:bCs/>
          <w:szCs w:val="20"/>
        </w:rPr>
        <w:tab/>
      </w:r>
    </w:p>
    <w:p w14:paraId="0C914DF5" w14:textId="77777777" w:rsidR="00F12B18" w:rsidRPr="009C4740" w:rsidRDefault="00F12B18" w:rsidP="00F12B18">
      <w:pPr>
        <w:spacing w:line="280" w:lineRule="atLeast"/>
        <w:rPr>
          <w:rFonts w:cs="Arial"/>
          <w:szCs w:val="20"/>
          <w:vertAlign w:val="subscript"/>
        </w:rPr>
      </w:pPr>
      <w:r w:rsidRPr="009C4740">
        <w:rPr>
          <w:rFonts w:cs="Arial"/>
          <w:szCs w:val="20"/>
        </w:rPr>
        <w:t xml:space="preserve">            </w:t>
      </w:r>
      <w:r w:rsidRPr="009C4740">
        <w:rPr>
          <w:rFonts w:cs="Arial"/>
          <w:szCs w:val="20"/>
          <w:vertAlign w:val="subscript"/>
        </w:rPr>
        <w:t>(podpis člana nadzornega organa)</w:t>
      </w:r>
    </w:p>
    <w:p w14:paraId="3D6863C8" w14:textId="77777777" w:rsidR="00F12B18" w:rsidRPr="009C4740" w:rsidRDefault="00F12B18" w:rsidP="00F12B18">
      <w:pPr>
        <w:spacing w:line="280" w:lineRule="atLeast"/>
        <w:rPr>
          <w:rFonts w:cs="Arial"/>
          <w:szCs w:val="20"/>
          <w:vertAlign w:val="subscript"/>
        </w:rPr>
      </w:pPr>
    </w:p>
    <w:p w14:paraId="68C8B6D6" w14:textId="77777777" w:rsidR="00F12B18" w:rsidRPr="009C4740" w:rsidRDefault="00F12B18" w:rsidP="00F12B18">
      <w:pPr>
        <w:spacing w:line="280" w:lineRule="atLeast"/>
        <w:rPr>
          <w:rFonts w:cs="Arial"/>
          <w:szCs w:val="20"/>
        </w:rPr>
      </w:pPr>
    </w:p>
    <w:p w14:paraId="771B1F02" w14:textId="77777777" w:rsidR="00F12B18" w:rsidRPr="009C4740" w:rsidRDefault="00F12B18" w:rsidP="00F12B18">
      <w:pPr>
        <w:spacing w:line="280" w:lineRule="atLeast"/>
        <w:rPr>
          <w:rFonts w:cs="Arial"/>
          <w:szCs w:val="20"/>
        </w:rPr>
      </w:pPr>
      <w:r w:rsidRPr="009C4740">
        <w:rPr>
          <w:rFonts w:cs="Arial"/>
          <w:szCs w:val="20"/>
        </w:rPr>
        <w:t xml:space="preserve">Kraj in datum </w:t>
      </w:r>
      <w:permStart w:id="350576940"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350576940"/>
      <w:r w:rsidRPr="009C4740">
        <w:rPr>
          <w:rFonts w:cs="Arial"/>
          <w:szCs w:val="20"/>
        </w:rPr>
        <w:tab/>
      </w:r>
      <w:r w:rsidRPr="009C4740">
        <w:rPr>
          <w:rFonts w:cs="Arial"/>
          <w:szCs w:val="20"/>
        </w:rPr>
        <w:tab/>
      </w:r>
      <w:r w:rsidRPr="009C4740">
        <w:rPr>
          <w:rFonts w:cs="Arial"/>
          <w:szCs w:val="20"/>
        </w:rPr>
        <w:tab/>
      </w:r>
      <w:r w:rsidRPr="009C4740">
        <w:rPr>
          <w:rFonts w:cs="Arial"/>
          <w:szCs w:val="20"/>
        </w:rPr>
        <w:tab/>
      </w:r>
      <w:r w:rsidRPr="009C4740">
        <w:rPr>
          <w:rFonts w:cs="Arial"/>
          <w:szCs w:val="20"/>
        </w:rPr>
        <w:tab/>
      </w:r>
      <w:r w:rsidRPr="009C4740">
        <w:rPr>
          <w:rFonts w:cs="Arial"/>
          <w:szCs w:val="20"/>
        </w:rPr>
        <w:tab/>
      </w:r>
      <w:r w:rsidRPr="009C4740">
        <w:rPr>
          <w:rFonts w:cs="Arial"/>
          <w:szCs w:val="20"/>
        </w:rPr>
        <w:tab/>
      </w:r>
      <w:r w:rsidRPr="009C4740">
        <w:rPr>
          <w:rFonts w:cs="Arial"/>
          <w:szCs w:val="20"/>
        </w:rPr>
        <w:tab/>
      </w:r>
      <w:r w:rsidRPr="009C4740">
        <w:rPr>
          <w:rFonts w:cs="Arial"/>
          <w:szCs w:val="20"/>
        </w:rPr>
        <w:tab/>
      </w:r>
      <w:r w:rsidRPr="009C4740">
        <w:rPr>
          <w:rFonts w:cs="Arial"/>
          <w:szCs w:val="20"/>
        </w:rPr>
        <w:tab/>
      </w:r>
    </w:p>
    <w:p w14:paraId="668185D0" w14:textId="77777777" w:rsidR="00F12B18" w:rsidRPr="009C4740" w:rsidRDefault="00F12B18" w:rsidP="00F12B18">
      <w:pPr>
        <w:spacing w:line="280" w:lineRule="atLeast"/>
        <w:rPr>
          <w:rFonts w:cs="Arial"/>
          <w:szCs w:val="20"/>
        </w:rPr>
      </w:pPr>
    </w:p>
    <w:p w14:paraId="11F76098" w14:textId="77777777" w:rsidR="00F12B18" w:rsidRPr="009C4740" w:rsidRDefault="00F12B18" w:rsidP="00F12B18">
      <w:pPr>
        <w:spacing w:line="280" w:lineRule="atLeast"/>
        <w:rPr>
          <w:rFonts w:cs="Arial"/>
          <w:szCs w:val="20"/>
        </w:rPr>
      </w:pPr>
    </w:p>
    <w:p w14:paraId="5A416D80" w14:textId="77777777" w:rsidR="00F12B18" w:rsidRPr="009C4740" w:rsidRDefault="00F12B18" w:rsidP="00F12B18">
      <w:pPr>
        <w:spacing w:line="280" w:lineRule="atLeast"/>
        <w:rPr>
          <w:rFonts w:cs="Arial"/>
          <w:szCs w:val="20"/>
        </w:rPr>
      </w:pPr>
    </w:p>
    <w:p w14:paraId="1B12AFE1" w14:textId="77777777" w:rsidR="00F12B18" w:rsidRPr="009C4740" w:rsidRDefault="00F12B18" w:rsidP="00F12B18">
      <w:pPr>
        <w:spacing w:line="280" w:lineRule="atLeast"/>
        <w:rPr>
          <w:rFonts w:cs="Arial"/>
          <w:szCs w:val="20"/>
        </w:rPr>
      </w:pPr>
    </w:p>
    <w:p w14:paraId="36F1FF30" w14:textId="77777777" w:rsidR="00F12B18" w:rsidRPr="009C4740" w:rsidRDefault="00F12B18" w:rsidP="00F12B18">
      <w:pPr>
        <w:spacing w:line="280" w:lineRule="atLeast"/>
        <w:rPr>
          <w:rFonts w:cs="Arial"/>
          <w:szCs w:val="20"/>
        </w:rPr>
      </w:pPr>
    </w:p>
    <w:p w14:paraId="7CD7B3F8" w14:textId="77777777" w:rsidR="00F12B18" w:rsidRPr="009C4740" w:rsidRDefault="00F12B18" w:rsidP="00F12B18">
      <w:pPr>
        <w:spacing w:line="280" w:lineRule="atLeast"/>
        <w:rPr>
          <w:rFonts w:cs="Arial"/>
          <w:szCs w:val="20"/>
        </w:rPr>
      </w:pPr>
    </w:p>
    <w:p w14:paraId="7A2021A2" w14:textId="77777777" w:rsidR="00F12B18" w:rsidRPr="009C4740" w:rsidRDefault="00F12B18" w:rsidP="00F12B18">
      <w:pPr>
        <w:spacing w:line="280" w:lineRule="atLeast"/>
        <w:rPr>
          <w:rFonts w:cs="Arial"/>
          <w:szCs w:val="20"/>
        </w:rPr>
      </w:pPr>
    </w:p>
    <w:p w14:paraId="3DB73D76" w14:textId="77777777" w:rsidR="00F12B18" w:rsidRPr="009C4740" w:rsidRDefault="00F12B18" w:rsidP="00F12B18">
      <w:pPr>
        <w:spacing w:line="280" w:lineRule="atLeast"/>
        <w:rPr>
          <w:rFonts w:cs="Arial"/>
          <w:szCs w:val="20"/>
        </w:rPr>
      </w:pPr>
      <w:r w:rsidRPr="009C4740">
        <w:rPr>
          <w:rFonts w:cs="Arial"/>
          <w:szCs w:val="20"/>
          <w:vertAlign w:val="superscript"/>
        </w:rPr>
        <w:footnoteRef/>
      </w:r>
      <w:r w:rsidRPr="009C4740">
        <w:rPr>
          <w:rFonts w:cs="Arial"/>
          <w:szCs w:val="20"/>
        </w:rPr>
        <w:t xml:space="preserve"> V primeru, da ima ponudnik več zastopnikov oz. članov nadzornega organa oz. članov uprave, kot jih predvideva ta obrazec, je </w:t>
      </w:r>
      <w:r w:rsidR="0013785D" w:rsidRPr="009C4740">
        <w:rPr>
          <w:rFonts w:cs="Arial"/>
          <w:szCs w:val="20"/>
        </w:rPr>
        <w:t>treba</w:t>
      </w:r>
      <w:r w:rsidRPr="009C4740">
        <w:rPr>
          <w:rFonts w:cs="Arial"/>
          <w:szCs w:val="20"/>
        </w:rPr>
        <w:t xml:space="preserve"> izpolniti več obrazcev</w:t>
      </w:r>
      <w:r w:rsidR="0013785D" w:rsidRPr="009C4740">
        <w:rPr>
          <w:rFonts w:cs="Arial"/>
          <w:szCs w:val="20"/>
        </w:rPr>
        <w:t>.</w:t>
      </w:r>
    </w:p>
    <w:p w14:paraId="39BDAA37" w14:textId="77777777" w:rsidR="00C221A0" w:rsidRPr="009C4740" w:rsidRDefault="00C221A0" w:rsidP="00032C30">
      <w:pPr>
        <w:rPr>
          <w:rFonts w:cs="Arial"/>
          <w:szCs w:val="20"/>
        </w:rPr>
      </w:pPr>
    </w:p>
    <w:p w14:paraId="3C37CB5C" w14:textId="77777777" w:rsidR="00254D6C" w:rsidRPr="009C4740" w:rsidRDefault="00254D6C">
      <w:pPr>
        <w:jc w:val="left"/>
        <w:rPr>
          <w:rFonts w:cs="Arial"/>
          <w:szCs w:val="20"/>
        </w:rPr>
      </w:pPr>
      <w:r w:rsidRPr="009C4740">
        <w:rPr>
          <w:rFonts w:cs="Arial"/>
          <w:szCs w:val="20"/>
        </w:rPr>
        <w:br w:type="page"/>
      </w:r>
    </w:p>
    <w:p w14:paraId="438157EC" w14:textId="77777777" w:rsidR="006B26BD" w:rsidRPr="009C4740" w:rsidRDefault="006B26BD" w:rsidP="00535087">
      <w:pPr>
        <w:spacing w:line="280" w:lineRule="atLeast"/>
        <w:jc w:val="right"/>
        <w:rPr>
          <w:rFonts w:cs="Arial"/>
          <w:szCs w:val="20"/>
        </w:rPr>
      </w:pPr>
      <w:r w:rsidRPr="009C4740">
        <w:rPr>
          <w:rFonts w:cs="Arial"/>
          <w:szCs w:val="20"/>
        </w:rPr>
        <w:lastRenderedPageBreak/>
        <w:t>OBR-</w:t>
      </w:r>
      <w:r w:rsidR="008E332A" w:rsidRPr="009C4740">
        <w:rPr>
          <w:rFonts w:cs="Arial"/>
          <w:szCs w:val="20"/>
        </w:rPr>
        <w:t>6</w:t>
      </w:r>
    </w:p>
    <w:p w14:paraId="5416C7DC" w14:textId="77777777" w:rsidR="00E33AD0" w:rsidRPr="009C4740" w:rsidRDefault="00E33AD0" w:rsidP="00E33AD0">
      <w:pPr>
        <w:spacing w:line="280" w:lineRule="atLeast"/>
        <w:rPr>
          <w:rFonts w:cs="Arial"/>
          <w:szCs w:val="20"/>
        </w:rPr>
      </w:pPr>
    </w:p>
    <w:p w14:paraId="08FE1592" w14:textId="33D81970" w:rsidR="006B26BD" w:rsidRPr="009C4740" w:rsidRDefault="006B26BD" w:rsidP="00E33AD0">
      <w:pPr>
        <w:spacing w:line="280" w:lineRule="atLeast"/>
        <w:rPr>
          <w:rFonts w:cs="Arial"/>
          <w:szCs w:val="20"/>
        </w:rPr>
      </w:pPr>
      <w:r w:rsidRPr="009C4740">
        <w:rPr>
          <w:rFonts w:cs="Arial"/>
          <w:szCs w:val="20"/>
        </w:rPr>
        <w:t xml:space="preserve">Zaradi namena iz šestega odstavka 14. člena Zakona o integriteti in preprečevanju korupcije (Uradni list RS, št. </w:t>
      </w:r>
      <w:r w:rsidR="00535087" w:rsidRPr="009C4740">
        <w:rPr>
          <w:rFonts w:cs="Arial"/>
          <w:szCs w:val="20"/>
        </w:rPr>
        <w:t xml:space="preserve">69/11 – uradno prečiščeno besedilo, 158/20, 3/22 – </w:t>
      </w:r>
      <w:proofErr w:type="spellStart"/>
      <w:r w:rsidR="00535087" w:rsidRPr="009C4740">
        <w:rPr>
          <w:rFonts w:cs="Arial"/>
          <w:szCs w:val="20"/>
        </w:rPr>
        <w:t>ZDeb</w:t>
      </w:r>
      <w:proofErr w:type="spellEnd"/>
      <w:r w:rsidR="00535087" w:rsidRPr="009C4740">
        <w:rPr>
          <w:rFonts w:cs="Arial"/>
          <w:szCs w:val="20"/>
        </w:rPr>
        <w:t xml:space="preserve"> in 16/23 – </w:t>
      </w:r>
      <w:proofErr w:type="spellStart"/>
      <w:r w:rsidR="00535087" w:rsidRPr="009C4740">
        <w:rPr>
          <w:rFonts w:cs="Arial"/>
          <w:szCs w:val="20"/>
        </w:rPr>
        <w:t>ZZPri</w:t>
      </w:r>
      <w:proofErr w:type="spellEnd"/>
      <w:r w:rsidRPr="009C4740">
        <w:rPr>
          <w:rFonts w:cs="Arial"/>
          <w:szCs w:val="20"/>
        </w:rPr>
        <w:t xml:space="preserve">), tj. zaradi zagotovitve transparentnosti posla in preprečitve korupcijskih tveganj pri sklepanju pravnih poslov, kot zakoniti zastopnik </w:t>
      </w:r>
      <w:r w:rsidR="00535087" w:rsidRPr="009C4740">
        <w:rPr>
          <w:rFonts w:cs="Arial"/>
          <w:szCs w:val="20"/>
        </w:rPr>
        <w:t xml:space="preserve">izbranega </w:t>
      </w:r>
      <w:r w:rsidRPr="009C4740">
        <w:rPr>
          <w:rFonts w:cs="Arial"/>
          <w:szCs w:val="20"/>
        </w:rPr>
        <w:t>ponudnika v postopku javnega naročanja podajam naslednjo</w:t>
      </w:r>
    </w:p>
    <w:p w14:paraId="168E42EE" w14:textId="77777777" w:rsidR="00E33AD0" w:rsidRPr="009C4740" w:rsidRDefault="00E33AD0" w:rsidP="00E33AD0">
      <w:pPr>
        <w:spacing w:line="280" w:lineRule="atLeast"/>
        <w:rPr>
          <w:rFonts w:cs="Arial"/>
          <w:szCs w:val="20"/>
        </w:rPr>
      </w:pPr>
    </w:p>
    <w:p w14:paraId="6AAA6379" w14:textId="77777777" w:rsidR="006B26BD" w:rsidRPr="009C4740" w:rsidRDefault="006B26BD" w:rsidP="00535087">
      <w:pPr>
        <w:spacing w:line="280" w:lineRule="atLeast"/>
        <w:jc w:val="center"/>
        <w:rPr>
          <w:rFonts w:cs="Arial"/>
          <w:b/>
          <w:szCs w:val="20"/>
        </w:rPr>
      </w:pPr>
      <w:r w:rsidRPr="009C4740">
        <w:rPr>
          <w:rFonts w:cs="Arial"/>
          <w:b/>
          <w:szCs w:val="20"/>
        </w:rPr>
        <w:t>IZJAVO O UDELEŽBI FIZIČNIH IN PRAVNIH OSEB V LASTNIŠTVU PONUDNIKA</w:t>
      </w:r>
    </w:p>
    <w:p w14:paraId="25B70FF2" w14:textId="77777777" w:rsidR="00E33AD0" w:rsidRPr="009C4740" w:rsidRDefault="00E33AD0" w:rsidP="00E33AD0">
      <w:pPr>
        <w:spacing w:line="280" w:lineRule="atLeast"/>
        <w:rPr>
          <w:rFonts w:cs="Arial"/>
          <w:b/>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14"/>
        <w:gridCol w:w="6346"/>
      </w:tblGrid>
      <w:tr w:rsidR="006B26BD" w:rsidRPr="009C4740" w14:paraId="36ECB284" w14:textId="77777777" w:rsidTr="00C31AC5">
        <w:trPr>
          <w:trHeight w:val="20"/>
          <w:jc w:val="center"/>
        </w:trPr>
        <w:tc>
          <w:tcPr>
            <w:tcW w:w="5000" w:type="pct"/>
            <w:gridSpan w:val="2"/>
            <w:shd w:val="clear" w:color="auto" w:fill="auto"/>
            <w:vAlign w:val="center"/>
          </w:tcPr>
          <w:p w14:paraId="7AEB7B78" w14:textId="77777777" w:rsidR="006B26BD" w:rsidRPr="009C4740" w:rsidRDefault="006B26BD" w:rsidP="00E33AD0">
            <w:pPr>
              <w:spacing w:line="280" w:lineRule="atLeast"/>
              <w:rPr>
                <w:rFonts w:cs="Arial"/>
                <w:b/>
                <w:szCs w:val="20"/>
              </w:rPr>
            </w:pPr>
            <w:r w:rsidRPr="009C4740">
              <w:rPr>
                <w:rFonts w:cs="Arial"/>
                <w:b/>
                <w:szCs w:val="20"/>
              </w:rPr>
              <w:t>Javno naročilo</w:t>
            </w:r>
          </w:p>
        </w:tc>
      </w:tr>
      <w:tr w:rsidR="006B26BD" w:rsidRPr="009C4740" w14:paraId="54A10A40" w14:textId="77777777" w:rsidTr="00C31AC5">
        <w:trPr>
          <w:trHeight w:val="20"/>
          <w:jc w:val="center"/>
        </w:trPr>
        <w:tc>
          <w:tcPr>
            <w:tcW w:w="1498" w:type="pct"/>
            <w:shd w:val="clear" w:color="auto" w:fill="auto"/>
            <w:vAlign w:val="center"/>
          </w:tcPr>
          <w:p w14:paraId="3189389D" w14:textId="77777777" w:rsidR="006B26BD" w:rsidRPr="009C4740" w:rsidRDefault="006B26BD" w:rsidP="00E33AD0">
            <w:pPr>
              <w:spacing w:line="280" w:lineRule="atLeast"/>
              <w:rPr>
                <w:rFonts w:cs="Arial"/>
                <w:b/>
                <w:szCs w:val="20"/>
              </w:rPr>
            </w:pPr>
            <w:r w:rsidRPr="009C4740">
              <w:rPr>
                <w:rFonts w:cs="Arial"/>
                <w:b/>
                <w:szCs w:val="20"/>
              </w:rPr>
              <w:t>Naročnik</w:t>
            </w:r>
          </w:p>
        </w:tc>
        <w:tc>
          <w:tcPr>
            <w:tcW w:w="3502" w:type="pct"/>
            <w:shd w:val="clear" w:color="auto" w:fill="auto"/>
            <w:vAlign w:val="center"/>
          </w:tcPr>
          <w:p w14:paraId="784D9D86" w14:textId="509AB7C9" w:rsidR="006B26BD" w:rsidRPr="009C4740" w:rsidRDefault="009C4740" w:rsidP="00E33AD0">
            <w:pPr>
              <w:spacing w:line="280" w:lineRule="atLeast"/>
              <w:rPr>
                <w:rFonts w:cs="Arial"/>
                <w:b/>
                <w:szCs w:val="20"/>
              </w:rPr>
            </w:pPr>
            <w:r w:rsidRPr="009C4740">
              <w:rPr>
                <w:rFonts w:cs="Arial"/>
                <w:b/>
                <w:szCs w:val="20"/>
              </w:rPr>
              <w:t xml:space="preserve">SLUŽBA VLADE REPUBLIKE SLOVENIJE ZA ZAKONODAJO </w:t>
            </w:r>
          </w:p>
        </w:tc>
      </w:tr>
      <w:tr w:rsidR="006B26BD" w:rsidRPr="009C4740" w14:paraId="241DB5C8" w14:textId="77777777" w:rsidTr="00C31AC5">
        <w:trPr>
          <w:trHeight w:val="20"/>
          <w:jc w:val="center"/>
        </w:trPr>
        <w:tc>
          <w:tcPr>
            <w:tcW w:w="1498" w:type="pct"/>
            <w:shd w:val="clear" w:color="auto" w:fill="auto"/>
            <w:vAlign w:val="center"/>
          </w:tcPr>
          <w:p w14:paraId="41131ABB" w14:textId="77777777" w:rsidR="006B26BD" w:rsidRPr="009C4740" w:rsidRDefault="006B26BD" w:rsidP="00E33AD0">
            <w:pPr>
              <w:spacing w:line="280" w:lineRule="atLeast"/>
              <w:rPr>
                <w:rFonts w:cs="Arial"/>
                <w:b/>
                <w:szCs w:val="20"/>
              </w:rPr>
            </w:pPr>
            <w:r w:rsidRPr="009C4740">
              <w:rPr>
                <w:rFonts w:cs="Arial"/>
                <w:b/>
                <w:szCs w:val="20"/>
              </w:rPr>
              <w:t>Oznaka javnega naročila</w:t>
            </w:r>
          </w:p>
        </w:tc>
        <w:tc>
          <w:tcPr>
            <w:tcW w:w="3502" w:type="pct"/>
            <w:shd w:val="clear" w:color="auto" w:fill="auto"/>
            <w:vAlign w:val="center"/>
          </w:tcPr>
          <w:p w14:paraId="14F55DD7" w14:textId="77777777" w:rsidR="006B26BD" w:rsidRPr="009C4740" w:rsidRDefault="006B26BD" w:rsidP="00E33AD0">
            <w:pPr>
              <w:spacing w:line="280" w:lineRule="atLeast"/>
              <w:rPr>
                <w:rFonts w:cs="Arial"/>
                <w:szCs w:val="20"/>
              </w:rPr>
            </w:pPr>
          </w:p>
        </w:tc>
      </w:tr>
      <w:tr w:rsidR="006B26BD" w:rsidRPr="009C4740" w14:paraId="476A2DC1" w14:textId="77777777" w:rsidTr="00C31AC5">
        <w:trPr>
          <w:trHeight w:val="20"/>
          <w:jc w:val="center"/>
        </w:trPr>
        <w:tc>
          <w:tcPr>
            <w:tcW w:w="1498" w:type="pct"/>
            <w:shd w:val="clear" w:color="auto" w:fill="auto"/>
            <w:vAlign w:val="center"/>
          </w:tcPr>
          <w:p w14:paraId="22D387BC" w14:textId="77777777" w:rsidR="006B26BD" w:rsidRPr="009C4740" w:rsidRDefault="006B26BD" w:rsidP="00E33AD0">
            <w:pPr>
              <w:spacing w:line="280" w:lineRule="atLeast"/>
              <w:rPr>
                <w:rFonts w:cs="Arial"/>
                <w:b/>
                <w:szCs w:val="20"/>
              </w:rPr>
            </w:pPr>
            <w:r w:rsidRPr="009C4740">
              <w:rPr>
                <w:rFonts w:cs="Arial"/>
                <w:b/>
                <w:szCs w:val="20"/>
              </w:rPr>
              <w:t>Predmet javnega naročila</w:t>
            </w:r>
          </w:p>
        </w:tc>
        <w:tc>
          <w:tcPr>
            <w:tcW w:w="3502" w:type="pct"/>
            <w:shd w:val="clear" w:color="auto" w:fill="auto"/>
            <w:vAlign w:val="center"/>
          </w:tcPr>
          <w:p w14:paraId="280AF51D" w14:textId="77777777" w:rsidR="006B26BD" w:rsidRPr="009C4740" w:rsidRDefault="008B192F" w:rsidP="00E33AD0">
            <w:pPr>
              <w:spacing w:line="280" w:lineRule="atLeast"/>
              <w:rPr>
                <w:rFonts w:cs="Arial"/>
                <w:b/>
                <w:bCs/>
                <w:szCs w:val="20"/>
              </w:rPr>
            </w:pPr>
            <w:r w:rsidRPr="009C4740">
              <w:rPr>
                <w:rFonts w:cs="Arial"/>
                <w:b/>
                <w:bCs/>
                <w:szCs w:val="20"/>
              </w:rPr>
              <w:t>VZPOSTAVITEV REGISTRA PRAVNIH AKTOV LOKALNIH SKUPNOSTI</w:t>
            </w:r>
          </w:p>
        </w:tc>
      </w:tr>
      <w:tr w:rsidR="006B26BD" w:rsidRPr="009C4740" w14:paraId="3623BD73" w14:textId="77777777" w:rsidTr="00C31AC5">
        <w:trPr>
          <w:trHeight w:val="20"/>
          <w:jc w:val="center"/>
        </w:trPr>
        <w:tc>
          <w:tcPr>
            <w:tcW w:w="5000" w:type="pct"/>
            <w:gridSpan w:val="2"/>
            <w:shd w:val="clear" w:color="auto" w:fill="auto"/>
            <w:vAlign w:val="center"/>
          </w:tcPr>
          <w:p w14:paraId="4F6A253F" w14:textId="497F0078" w:rsidR="006B26BD" w:rsidRPr="009C4740" w:rsidRDefault="006B26BD" w:rsidP="00E33AD0">
            <w:pPr>
              <w:spacing w:line="280" w:lineRule="atLeast"/>
              <w:rPr>
                <w:rFonts w:cs="Arial"/>
                <w:b/>
                <w:szCs w:val="20"/>
              </w:rPr>
            </w:pPr>
            <w:r w:rsidRPr="009C4740">
              <w:rPr>
                <w:rFonts w:cs="Arial"/>
                <w:b/>
                <w:szCs w:val="20"/>
              </w:rPr>
              <w:t xml:space="preserve">Podatki o ponudniku (pravna oseba, podjetnik, </w:t>
            </w:r>
            <w:r w:rsidR="009C4740" w:rsidRPr="009C4740">
              <w:rPr>
                <w:rFonts w:cs="Arial"/>
                <w:b/>
                <w:szCs w:val="20"/>
              </w:rPr>
              <w:t>društvo</w:t>
            </w:r>
            <w:r w:rsidRPr="009C4740">
              <w:rPr>
                <w:rFonts w:cs="Arial"/>
                <w:b/>
                <w:szCs w:val="20"/>
              </w:rPr>
              <w:t xml:space="preserve"> ali drug pravni subjekt, ki nastopa v postopku javnega </w:t>
            </w:r>
            <w:r w:rsidR="009C4740" w:rsidRPr="009C4740">
              <w:rPr>
                <w:rFonts w:cs="Arial"/>
                <w:b/>
                <w:szCs w:val="20"/>
              </w:rPr>
              <w:t>naročanja</w:t>
            </w:r>
            <w:r w:rsidRPr="009C4740">
              <w:rPr>
                <w:rFonts w:cs="Arial"/>
                <w:b/>
                <w:szCs w:val="20"/>
              </w:rPr>
              <w:t xml:space="preserve">): </w:t>
            </w:r>
          </w:p>
        </w:tc>
      </w:tr>
      <w:tr w:rsidR="006B26BD" w:rsidRPr="009C4740" w14:paraId="0DB26AE6" w14:textId="77777777" w:rsidTr="00C31AC5">
        <w:trPr>
          <w:trHeight w:val="20"/>
          <w:jc w:val="center"/>
        </w:trPr>
        <w:tc>
          <w:tcPr>
            <w:tcW w:w="1498" w:type="pct"/>
            <w:shd w:val="clear" w:color="auto" w:fill="auto"/>
            <w:vAlign w:val="center"/>
          </w:tcPr>
          <w:p w14:paraId="1427BD45" w14:textId="77777777" w:rsidR="006B26BD" w:rsidRPr="009C4740" w:rsidRDefault="006B26BD" w:rsidP="00E33AD0">
            <w:pPr>
              <w:spacing w:line="280" w:lineRule="atLeast"/>
              <w:rPr>
                <w:rFonts w:cs="Arial"/>
                <w:b/>
                <w:szCs w:val="20"/>
              </w:rPr>
            </w:pPr>
            <w:r w:rsidRPr="009C4740">
              <w:rPr>
                <w:rFonts w:cs="Arial"/>
                <w:b/>
                <w:szCs w:val="20"/>
              </w:rPr>
              <w:t>Firma ponudnika</w:t>
            </w:r>
          </w:p>
        </w:tc>
        <w:permStart w:id="1766854295" w:edGrp="everyone"/>
        <w:tc>
          <w:tcPr>
            <w:tcW w:w="3502" w:type="pct"/>
            <w:shd w:val="clear" w:color="auto" w:fill="auto"/>
            <w:vAlign w:val="center"/>
          </w:tcPr>
          <w:p w14:paraId="5394C766"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766854295"/>
          </w:p>
        </w:tc>
      </w:tr>
      <w:tr w:rsidR="006B26BD" w:rsidRPr="009C4740" w14:paraId="4C56C0F6" w14:textId="77777777" w:rsidTr="00C31AC5">
        <w:trPr>
          <w:trHeight w:val="20"/>
          <w:jc w:val="center"/>
        </w:trPr>
        <w:tc>
          <w:tcPr>
            <w:tcW w:w="1498" w:type="pct"/>
            <w:shd w:val="clear" w:color="auto" w:fill="auto"/>
            <w:vAlign w:val="center"/>
          </w:tcPr>
          <w:p w14:paraId="10BBC10A" w14:textId="588697DA" w:rsidR="006B26BD" w:rsidRPr="009C4740" w:rsidRDefault="006B26BD" w:rsidP="00E33AD0">
            <w:pPr>
              <w:spacing w:line="280" w:lineRule="atLeast"/>
              <w:rPr>
                <w:rFonts w:cs="Arial"/>
                <w:b/>
                <w:szCs w:val="20"/>
              </w:rPr>
            </w:pPr>
            <w:r w:rsidRPr="009C4740">
              <w:rPr>
                <w:rFonts w:cs="Arial"/>
                <w:b/>
                <w:szCs w:val="20"/>
              </w:rPr>
              <w:t>Sedež ponudnika (</w:t>
            </w:r>
            <w:proofErr w:type="spellStart"/>
            <w:r w:rsidRPr="009C4740">
              <w:rPr>
                <w:rFonts w:cs="Arial"/>
                <w:b/>
                <w:szCs w:val="20"/>
              </w:rPr>
              <w:t>država</w:t>
            </w:r>
            <w:proofErr w:type="spellEnd"/>
            <w:r w:rsidRPr="009C4740">
              <w:rPr>
                <w:rFonts w:cs="Arial"/>
                <w:b/>
                <w:szCs w:val="20"/>
              </w:rPr>
              <w:t xml:space="preserve">, ulica in </w:t>
            </w:r>
            <w:r w:rsidR="009C4740" w:rsidRPr="009C4740">
              <w:rPr>
                <w:rFonts w:cs="Arial"/>
                <w:b/>
                <w:szCs w:val="20"/>
              </w:rPr>
              <w:t>hišna</w:t>
            </w:r>
            <w:r w:rsidRPr="009C4740">
              <w:rPr>
                <w:rFonts w:cs="Arial"/>
                <w:b/>
                <w:szCs w:val="20"/>
              </w:rPr>
              <w:t xml:space="preserve"> </w:t>
            </w:r>
            <w:proofErr w:type="spellStart"/>
            <w:r w:rsidRPr="009C4740">
              <w:rPr>
                <w:rFonts w:cs="Arial"/>
                <w:b/>
                <w:szCs w:val="20"/>
              </w:rPr>
              <w:t>številka</w:t>
            </w:r>
            <w:proofErr w:type="spellEnd"/>
            <w:r w:rsidRPr="009C4740">
              <w:rPr>
                <w:rFonts w:cs="Arial"/>
                <w:b/>
                <w:szCs w:val="20"/>
              </w:rPr>
              <w:t xml:space="preserve">, naselje, </w:t>
            </w:r>
            <w:proofErr w:type="spellStart"/>
            <w:r w:rsidRPr="009C4740">
              <w:rPr>
                <w:rFonts w:cs="Arial"/>
                <w:b/>
                <w:szCs w:val="20"/>
              </w:rPr>
              <w:t>občina</w:t>
            </w:r>
            <w:proofErr w:type="spellEnd"/>
            <w:r w:rsidRPr="009C4740">
              <w:rPr>
                <w:rFonts w:cs="Arial"/>
                <w:b/>
                <w:szCs w:val="20"/>
              </w:rPr>
              <w:t xml:space="preserve">, </w:t>
            </w:r>
            <w:proofErr w:type="spellStart"/>
            <w:r w:rsidRPr="009C4740">
              <w:rPr>
                <w:rFonts w:cs="Arial"/>
                <w:b/>
                <w:szCs w:val="20"/>
              </w:rPr>
              <w:t>poštna</w:t>
            </w:r>
            <w:proofErr w:type="spellEnd"/>
            <w:r w:rsidRPr="009C4740">
              <w:rPr>
                <w:rFonts w:cs="Arial"/>
                <w:b/>
                <w:szCs w:val="20"/>
              </w:rPr>
              <w:t xml:space="preserve"> </w:t>
            </w:r>
            <w:proofErr w:type="spellStart"/>
            <w:r w:rsidRPr="009C4740">
              <w:rPr>
                <w:rFonts w:cs="Arial"/>
                <w:b/>
                <w:szCs w:val="20"/>
              </w:rPr>
              <w:t>številka</w:t>
            </w:r>
            <w:proofErr w:type="spellEnd"/>
            <w:r w:rsidRPr="009C4740">
              <w:rPr>
                <w:rFonts w:cs="Arial"/>
                <w:b/>
                <w:szCs w:val="20"/>
              </w:rPr>
              <w:t xml:space="preserve"> in kraj)</w:t>
            </w:r>
          </w:p>
        </w:tc>
        <w:permStart w:id="1765955198" w:edGrp="everyone"/>
        <w:tc>
          <w:tcPr>
            <w:tcW w:w="3502" w:type="pct"/>
            <w:shd w:val="clear" w:color="auto" w:fill="auto"/>
            <w:vAlign w:val="center"/>
          </w:tcPr>
          <w:p w14:paraId="0DE95B0D"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765955198"/>
          </w:p>
        </w:tc>
      </w:tr>
      <w:tr w:rsidR="006B26BD" w:rsidRPr="009C4740" w14:paraId="5444CD6E" w14:textId="77777777" w:rsidTr="00C31AC5">
        <w:trPr>
          <w:trHeight w:val="20"/>
          <w:jc w:val="center"/>
        </w:trPr>
        <w:tc>
          <w:tcPr>
            <w:tcW w:w="1498" w:type="pct"/>
            <w:shd w:val="clear" w:color="auto" w:fill="auto"/>
            <w:vAlign w:val="center"/>
          </w:tcPr>
          <w:p w14:paraId="373582E5" w14:textId="77777777" w:rsidR="006B26BD" w:rsidRPr="009C4740" w:rsidRDefault="006B26BD" w:rsidP="00E33AD0">
            <w:pPr>
              <w:spacing w:line="280" w:lineRule="atLeast"/>
              <w:rPr>
                <w:rFonts w:cs="Arial"/>
                <w:b/>
                <w:szCs w:val="20"/>
              </w:rPr>
            </w:pPr>
            <w:r w:rsidRPr="009C4740">
              <w:rPr>
                <w:rFonts w:cs="Arial"/>
                <w:b/>
                <w:szCs w:val="20"/>
              </w:rPr>
              <w:t xml:space="preserve">Matična številka ponudnika oziroma </w:t>
            </w:r>
            <w:proofErr w:type="spellStart"/>
            <w:r w:rsidRPr="009C4740">
              <w:rPr>
                <w:rFonts w:cs="Arial"/>
                <w:b/>
                <w:szCs w:val="20"/>
              </w:rPr>
              <w:t>davčna</w:t>
            </w:r>
            <w:proofErr w:type="spellEnd"/>
            <w:r w:rsidRPr="009C4740">
              <w:rPr>
                <w:rFonts w:cs="Arial"/>
                <w:b/>
                <w:szCs w:val="20"/>
              </w:rPr>
              <w:t xml:space="preserve"> </w:t>
            </w:r>
            <w:proofErr w:type="spellStart"/>
            <w:r w:rsidRPr="009C4740">
              <w:rPr>
                <w:rFonts w:cs="Arial"/>
                <w:b/>
                <w:szCs w:val="20"/>
              </w:rPr>
              <w:t>številka</w:t>
            </w:r>
            <w:proofErr w:type="spellEnd"/>
            <w:r w:rsidRPr="009C4740">
              <w:rPr>
                <w:rFonts w:cs="Arial"/>
                <w:b/>
                <w:szCs w:val="20"/>
              </w:rPr>
              <w:t xml:space="preserve"> za druge </w:t>
            </w:r>
            <w:proofErr w:type="spellStart"/>
            <w:r w:rsidRPr="009C4740">
              <w:rPr>
                <w:rFonts w:cs="Arial"/>
                <w:b/>
                <w:szCs w:val="20"/>
              </w:rPr>
              <w:t>fizične</w:t>
            </w:r>
            <w:proofErr w:type="spellEnd"/>
            <w:r w:rsidRPr="009C4740">
              <w:rPr>
                <w:rFonts w:cs="Arial"/>
                <w:b/>
                <w:szCs w:val="20"/>
              </w:rPr>
              <w:t xml:space="preserve"> in pravne osebe - ponudnike, ki niso vpisane v poslovnem registru</w:t>
            </w:r>
          </w:p>
        </w:tc>
        <w:permStart w:id="802100909" w:edGrp="everyone"/>
        <w:tc>
          <w:tcPr>
            <w:tcW w:w="3502" w:type="pct"/>
            <w:shd w:val="clear" w:color="auto" w:fill="auto"/>
            <w:vAlign w:val="center"/>
          </w:tcPr>
          <w:p w14:paraId="1AEB69C1"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802100909"/>
          </w:p>
        </w:tc>
      </w:tr>
      <w:tr w:rsidR="006B26BD" w:rsidRPr="009C4740" w14:paraId="247019A6" w14:textId="77777777" w:rsidTr="00C31AC5">
        <w:trPr>
          <w:trHeight w:val="20"/>
          <w:jc w:val="center"/>
        </w:trPr>
        <w:tc>
          <w:tcPr>
            <w:tcW w:w="1498" w:type="pct"/>
            <w:shd w:val="clear" w:color="auto" w:fill="auto"/>
            <w:vAlign w:val="center"/>
          </w:tcPr>
          <w:p w14:paraId="6E89D744" w14:textId="77777777" w:rsidR="006B26BD" w:rsidRPr="009C4740" w:rsidRDefault="006B26BD" w:rsidP="00E33AD0">
            <w:pPr>
              <w:spacing w:line="280" w:lineRule="atLeast"/>
              <w:rPr>
                <w:rFonts w:cs="Arial"/>
                <w:b/>
                <w:szCs w:val="20"/>
              </w:rPr>
            </w:pPr>
            <w:r w:rsidRPr="009C4740">
              <w:rPr>
                <w:rFonts w:cs="Arial"/>
                <w:b/>
                <w:szCs w:val="20"/>
              </w:rPr>
              <w:t>Ponudnik je nosilec tihe družbe</w:t>
            </w:r>
            <w:r w:rsidRPr="009C4740">
              <w:rPr>
                <w:rStyle w:val="Sprotnaopomba-sklic"/>
                <w:rFonts w:cs="Arial"/>
                <w:szCs w:val="20"/>
              </w:rPr>
              <w:t xml:space="preserve">* </w:t>
            </w:r>
            <w:r w:rsidRPr="009C4740">
              <w:rPr>
                <w:rFonts w:cs="Arial"/>
                <w:b/>
                <w:szCs w:val="20"/>
              </w:rPr>
              <w:t>(ustrezno obkroži)</w:t>
            </w:r>
          </w:p>
        </w:tc>
        <w:tc>
          <w:tcPr>
            <w:tcW w:w="3502" w:type="pct"/>
            <w:shd w:val="clear" w:color="auto" w:fill="auto"/>
            <w:vAlign w:val="center"/>
          </w:tcPr>
          <w:p w14:paraId="39143188" w14:textId="77777777" w:rsidR="006B26BD" w:rsidRPr="009C4740" w:rsidRDefault="006B26BD" w:rsidP="00E33AD0">
            <w:pPr>
              <w:spacing w:line="280" w:lineRule="atLeast"/>
              <w:rPr>
                <w:rFonts w:cs="Arial"/>
                <w:bCs/>
                <w:iCs/>
                <w:szCs w:val="20"/>
              </w:rPr>
            </w:pPr>
          </w:p>
          <w:p w14:paraId="56BD028D" w14:textId="77777777" w:rsidR="006B26BD" w:rsidRPr="009C4740" w:rsidRDefault="006B26BD" w:rsidP="00E33AD0">
            <w:pPr>
              <w:spacing w:line="280" w:lineRule="atLeast"/>
              <w:rPr>
                <w:rFonts w:cs="Arial"/>
                <w:bCs/>
                <w:iCs/>
                <w:szCs w:val="20"/>
              </w:rPr>
            </w:pPr>
            <w:r w:rsidRPr="009C4740">
              <w:rPr>
                <w:rFonts w:cs="Arial"/>
                <w:bCs/>
                <w:iCs/>
                <w:szCs w:val="20"/>
              </w:rPr>
              <w:t xml:space="preserve">DA    NE        </w:t>
            </w:r>
          </w:p>
          <w:p w14:paraId="2C17B464" w14:textId="77777777" w:rsidR="006B26BD" w:rsidRPr="009C4740" w:rsidRDefault="006B26BD" w:rsidP="00E33AD0">
            <w:pPr>
              <w:spacing w:line="280" w:lineRule="atLeast"/>
              <w:rPr>
                <w:rFonts w:cs="Arial"/>
                <w:bCs/>
                <w:iCs/>
                <w:szCs w:val="20"/>
              </w:rPr>
            </w:pPr>
          </w:p>
        </w:tc>
      </w:tr>
    </w:tbl>
    <w:p w14:paraId="7B94CD6B" w14:textId="77777777" w:rsidR="006B26BD" w:rsidRPr="009C4740" w:rsidRDefault="006B26BD" w:rsidP="00E33AD0">
      <w:pPr>
        <w:spacing w:line="280" w:lineRule="atLeast"/>
        <w:rPr>
          <w:rFonts w:cs="Arial"/>
          <w:szCs w:val="20"/>
        </w:rPr>
      </w:pPr>
    </w:p>
    <w:p w14:paraId="16997317" w14:textId="77777777" w:rsidR="006B26BD" w:rsidRPr="009C4740" w:rsidRDefault="006B26BD" w:rsidP="00E33AD0">
      <w:pPr>
        <w:spacing w:line="280" w:lineRule="atLeast"/>
        <w:rPr>
          <w:rFonts w:cs="Arial"/>
          <w:b/>
          <w:szCs w:val="20"/>
        </w:rPr>
      </w:pPr>
      <w:r w:rsidRPr="009C4740">
        <w:rPr>
          <w:rFonts w:cs="Arial"/>
          <w:b/>
          <w:szCs w:val="20"/>
        </w:rPr>
        <w:t xml:space="preserve">Lastniška struktura ponudnika: </w:t>
      </w:r>
    </w:p>
    <w:p w14:paraId="17E0FE84" w14:textId="77777777" w:rsidR="006B26BD" w:rsidRPr="009C4740" w:rsidRDefault="006B26BD" w:rsidP="00E33AD0">
      <w:pPr>
        <w:spacing w:line="280" w:lineRule="atLeast"/>
        <w:rPr>
          <w:rFonts w:cs="Arial"/>
          <w:b/>
          <w:szCs w:val="20"/>
        </w:rPr>
      </w:pPr>
      <w:r w:rsidRPr="009C4740">
        <w:rPr>
          <w:rFonts w:cs="Arial"/>
          <w:b/>
          <w:szCs w:val="20"/>
        </w:rPr>
        <w:t xml:space="preserve">1. Podatki o </w:t>
      </w:r>
      <w:proofErr w:type="spellStart"/>
      <w:r w:rsidRPr="009C4740">
        <w:rPr>
          <w:rFonts w:cs="Arial"/>
          <w:b/>
          <w:szCs w:val="20"/>
        </w:rPr>
        <w:t>udeležbi</w:t>
      </w:r>
      <w:proofErr w:type="spellEnd"/>
      <w:r w:rsidRPr="009C4740">
        <w:rPr>
          <w:rFonts w:cs="Arial"/>
          <w:b/>
          <w:szCs w:val="20"/>
        </w:rPr>
        <w:t xml:space="preserve"> </w:t>
      </w:r>
      <w:proofErr w:type="spellStart"/>
      <w:r w:rsidRPr="009C4740">
        <w:rPr>
          <w:rFonts w:cs="Arial"/>
          <w:b/>
          <w:szCs w:val="20"/>
        </w:rPr>
        <w:t>fizičnih</w:t>
      </w:r>
      <w:proofErr w:type="spellEnd"/>
      <w:r w:rsidRPr="009C4740">
        <w:rPr>
          <w:rFonts w:cs="Arial"/>
          <w:b/>
          <w:szCs w:val="20"/>
        </w:rPr>
        <w:t xml:space="preserve"> oseb v </w:t>
      </w:r>
      <w:proofErr w:type="spellStart"/>
      <w:r w:rsidRPr="009C4740">
        <w:rPr>
          <w:rFonts w:cs="Arial"/>
          <w:b/>
          <w:szCs w:val="20"/>
        </w:rPr>
        <w:t>lastništvu</w:t>
      </w:r>
      <w:proofErr w:type="spellEnd"/>
      <w:r w:rsidRPr="009C4740">
        <w:rPr>
          <w:rFonts w:cs="Arial"/>
          <w:b/>
          <w:szCs w:val="20"/>
        </w:rPr>
        <w:t xml:space="preserve"> ponudnika, </w:t>
      </w:r>
      <w:proofErr w:type="spellStart"/>
      <w:r w:rsidRPr="009C4740">
        <w:rPr>
          <w:rFonts w:cs="Arial"/>
          <w:b/>
          <w:szCs w:val="20"/>
        </w:rPr>
        <w:t>vključno</w:t>
      </w:r>
      <w:proofErr w:type="spellEnd"/>
      <w:r w:rsidRPr="009C4740">
        <w:rPr>
          <w:rFonts w:cs="Arial"/>
          <w:b/>
          <w:szCs w:val="20"/>
        </w:rPr>
        <w:t xml:space="preserve"> s tihimi </w:t>
      </w:r>
      <w:proofErr w:type="spellStart"/>
      <w:r w:rsidRPr="009C4740">
        <w:rPr>
          <w:rFonts w:cs="Arial"/>
          <w:b/>
          <w:szCs w:val="20"/>
        </w:rPr>
        <w:t>družbeniki</w:t>
      </w:r>
      <w:proofErr w:type="spellEnd"/>
      <w:r w:rsidRPr="009C4740">
        <w:rPr>
          <w:rFonts w:cs="Arial"/>
          <w:b/>
          <w:szCs w:val="20"/>
        </w:rPr>
        <w:t xml:space="preserve">*: </w:t>
      </w:r>
    </w:p>
    <w:p w14:paraId="2D90DA88" w14:textId="77777777" w:rsidR="006B26BD" w:rsidRPr="009C4740" w:rsidRDefault="006B26BD" w:rsidP="00E33AD0">
      <w:pPr>
        <w:spacing w:line="280" w:lineRule="atLeast"/>
        <w:rPr>
          <w:rFonts w:cs="Arial"/>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8"/>
        <w:gridCol w:w="1703"/>
        <w:gridCol w:w="1991"/>
        <w:gridCol w:w="2434"/>
        <w:gridCol w:w="2434"/>
      </w:tblGrid>
      <w:tr w:rsidR="006B26BD" w:rsidRPr="009C4740" w14:paraId="5107269D" w14:textId="77777777" w:rsidTr="00C31AC5">
        <w:trPr>
          <w:trHeight w:val="20"/>
          <w:jc w:val="center"/>
        </w:trPr>
        <w:tc>
          <w:tcPr>
            <w:tcW w:w="275" w:type="pct"/>
            <w:shd w:val="clear" w:color="auto" w:fill="auto"/>
            <w:vAlign w:val="center"/>
          </w:tcPr>
          <w:p w14:paraId="291C5F4F" w14:textId="77777777" w:rsidR="006B26BD" w:rsidRPr="009C4740" w:rsidRDefault="006B26BD" w:rsidP="00E33AD0">
            <w:pPr>
              <w:spacing w:line="280" w:lineRule="atLeast"/>
              <w:rPr>
                <w:rFonts w:cs="Arial"/>
                <w:b/>
                <w:szCs w:val="20"/>
              </w:rPr>
            </w:pPr>
            <w:r w:rsidRPr="009C4740">
              <w:rPr>
                <w:rFonts w:cs="Arial"/>
                <w:b/>
                <w:szCs w:val="20"/>
              </w:rPr>
              <w:t>Št.</w:t>
            </w:r>
          </w:p>
        </w:tc>
        <w:tc>
          <w:tcPr>
            <w:tcW w:w="940" w:type="pct"/>
            <w:shd w:val="clear" w:color="auto" w:fill="auto"/>
            <w:vAlign w:val="center"/>
          </w:tcPr>
          <w:p w14:paraId="4081339D" w14:textId="77777777" w:rsidR="006B26BD" w:rsidRPr="009C4740" w:rsidRDefault="006B26BD" w:rsidP="00E33AD0">
            <w:pPr>
              <w:spacing w:line="280" w:lineRule="atLeast"/>
              <w:rPr>
                <w:rFonts w:cs="Arial"/>
                <w:b/>
                <w:szCs w:val="20"/>
              </w:rPr>
            </w:pPr>
            <w:r w:rsidRPr="009C4740">
              <w:rPr>
                <w:rFonts w:cs="Arial"/>
                <w:b/>
                <w:szCs w:val="20"/>
              </w:rPr>
              <w:t>Ime in priimek</w:t>
            </w:r>
          </w:p>
        </w:tc>
        <w:tc>
          <w:tcPr>
            <w:tcW w:w="1099" w:type="pct"/>
            <w:shd w:val="clear" w:color="auto" w:fill="auto"/>
            <w:vAlign w:val="center"/>
          </w:tcPr>
          <w:p w14:paraId="37A5E6AD" w14:textId="77777777" w:rsidR="006B26BD" w:rsidRPr="009C4740" w:rsidRDefault="006B26BD" w:rsidP="00E33AD0">
            <w:pPr>
              <w:spacing w:line="280" w:lineRule="atLeast"/>
              <w:rPr>
                <w:rFonts w:cs="Arial"/>
                <w:b/>
                <w:szCs w:val="20"/>
              </w:rPr>
            </w:pPr>
            <w:r w:rsidRPr="009C4740">
              <w:rPr>
                <w:rFonts w:cs="Arial"/>
                <w:b/>
                <w:szCs w:val="20"/>
              </w:rPr>
              <w:t>Naslov prebivališča</w:t>
            </w:r>
          </w:p>
        </w:tc>
        <w:tc>
          <w:tcPr>
            <w:tcW w:w="1343" w:type="pct"/>
            <w:vAlign w:val="center"/>
          </w:tcPr>
          <w:p w14:paraId="728F501D" w14:textId="77777777" w:rsidR="006B26BD" w:rsidRPr="009C4740" w:rsidDel="004E2DD6" w:rsidRDefault="006B26BD" w:rsidP="00E33AD0">
            <w:pPr>
              <w:spacing w:line="280" w:lineRule="atLeast"/>
              <w:rPr>
                <w:rFonts w:cs="Arial"/>
                <w:b/>
                <w:szCs w:val="20"/>
              </w:rPr>
            </w:pPr>
            <w:r w:rsidRPr="009C4740">
              <w:rPr>
                <w:rFonts w:cs="Arial"/>
                <w:b/>
                <w:szCs w:val="20"/>
              </w:rPr>
              <w:t>Delež lastništva v %</w:t>
            </w:r>
          </w:p>
        </w:tc>
        <w:tc>
          <w:tcPr>
            <w:tcW w:w="1343" w:type="pct"/>
          </w:tcPr>
          <w:p w14:paraId="7F015D7F" w14:textId="77777777" w:rsidR="006B26BD" w:rsidRPr="009C4740" w:rsidRDefault="006B26BD" w:rsidP="00E33AD0">
            <w:pPr>
              <w:spacing w:line="280" w:lineRule="atLeast"/>
              <w:rPr>
                <w:rFonts w:cs="Arial"/>
                <w:b/>
                <w:szCs w:val="20"/>
              </w:rPr>
            </w:pPr>
            <w:r w:rsidRPr="009C4740">
              <w:rPr>
                <w:rFonts w:cs="Arial"/>
                <w:b/>
                <w:szCs w:val="20"/>
              </w:rPr>
              <w:t>Tihi družbenik</w:t>
            </w:r>
          </w:p>
          <w:p w14:paraId="726CBFCE" w14:textId="77777777" w:rsidR="006B26BD" w:rsidRPr="009C4740" w:rsidRDefault="006B26BD" w:rsidP="00E33AD0">
            <w:pPr>
              <w:spacing w:line="280" w:lineRule="atLeast"/>
              <w:rPr>
                <w:rFonts w:cs="Arial"/>
                <w:b/>
                <w:szCs w:val="20"/>
              </w:rPr>
            </w:pPr>
            <w:r w:rsidRPr="009C4740">
              <w:rPr>
                <w:rFonts w:cs="Arial"/>
                <w:b/>
                <w:szCs w:val="20"/>
              </w:rPr>
              <w:t>(ustrezno obkroži)</w:t>
            </w:r>
          </w:p>
        </w:tc>
      </w:tr>
      <w:tr w:rsidR="006B26BD" w:rsidRPr="009C4740" w14:paraId="13534986" w14:textId="77777777" w:rsidTr="00C31AC5">
        <w:trPr>
          <w:trHeight w:val="20"/>
          <w:jc w:val="center"/>
        </w:trPr>
        <w:tc>
          <w:tcPr>
            <w:tcW w:w="275" w:type="pct"/>
            <w:shd w:val="clear" w:color="auto" w:fill="auto"/>
            <w:vAlign w:val="center"/>
          </w:tcPr>
          <w:p w14:paraId="1A613AB7" w14:textId="77777777" w:rsidR="006B26BD" w:rsidRPr="009C4740" w:rsidRDefault="006B26BD" w:rsidP="00E33AD0">
            <w:pPr>
              <w:spacing w:line="280" w:lineRule="atLeast"/>
              <w:rPr>
                <w:rFonts w:cs="Arial"/>
                <w:b/>
                <w:szCs w:val="20"/>
              </w:rPr>
            </w:pPr>
            <w:r w:rsidRPr="009C4740">
              <w:rPr>
                <w:rFonts w:cs="Arial"/>
                <w:b/>
                <w:szCs w:val="20"/>
              </w:rPr>
              <w:t>1.</w:t>
            </w:r>
          </w:p>
        </w:tc>
        <w:permStart w:id="1692278594" w:edGrp="everyone"/>
        <w:tc>
          <w:tcPr>
            <w:tcW w:w="940" w:type="pct"/>
            <w:shd w:val="clear" w:color="auto" w:fill="auto"/>
            <w:vAlign w:val="center"/>
          </w:tcPr>
          <w:p w14:paraId="1F16449E"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692278594"/>
          </w:p>
        </w:tc>
        <w:permStart w:id="758413427" w:edGrp="everyone"/>
        <w:tc>
          <w:tcPr>
            <w:tcW w:w="1099" w:type="pct"/>
            <w:shd w:val="clear" w:color="auto" w:fill="auto"/>
            <w:vAlign w:val="center"/>
          </w:tcPr>
          <w:p w14:paraId="3453157A"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758413427"/>
          </w:p>
        </w:tc>
        <w:permStart w:id="1384077986" w:edGrp="everyone"/>
        <w:tc>
          <w:tcPr>
            <w:tcW w:w="1343" w:type="pct"/>
            <w:vAlign w:val="center"/>
          </w:tcPr>
          <w:p w14:paraId="726BA602" w14:textId="77777777" w:rsidR="006B26BD" w:rsidRPr="009C4740" w:rsidRDefault="008458E6" w:rsidP="00E33AD0">
            <w:pPr>
              <w:spacing w:line="280" w:lineRule="atLeast"/>
              <w:rPr>
                <w:rFonts w:cs="Arial"/>
                <w:bCs/>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384077986"/>
          </w:p>
        </w:tc>
        <w:tc>
          <w:tcPr>
            <w:tcW w:w="1343" w:type="pct"/>
          </w:tcPr>
          <w:p w14:paraId="26CC9FE0" w14:textId="77777777" w:rsidR="006B26BD" w:rsidRPr="009C4740" w:rsidRDefault="006B26BD" w:rsidP="00E33AD0">
            <w:pPr>
              <w:spacing w:line="280" w:lineRule="atLeast"/>
              <w:rPr>
                <w:rFonts w:cs="Arial"/>
                <w:bCs/>
                <w:iCs/>
                <w:szCs w:val="20"/>
              </w:rPr>
            </w:pPr>
            <w:r w:rsidRPr="009C4740">
              <w:rPr>
                <w:rFonts w:cs="Arial"/>
                <w:bCs/>
                <w:iCs/>
                <w:szCs w:val="20"/>
              </w:rPr>
              <w:t>DA         NE</w:t>
            </w:r>
          </w:p>
          <w:p w14:paraId="131E25AD" w14:textId="77777777" w:rsidR="006B26BD" w:rsidRPr="009C4740" w:rsidRDefault="006B26BD" w:rsidP="00E33AD0">
            <w:pPr>
              <w:spacing w:line="280" w:lineRule="atLeast"/>
              <w:rPr>
                <w:rFonts w:cs="Arial"/>
                <w:bCs/>
                <w:iCs/>
                <w:szCs w:val="20"/>
              </w:rPr>
            </w:pPr>
            <w:r w:rsidRPr="009C4740">
              <w:rPr>
                <w:rFonts w:cs="Arial"/>
                <w:bCs/>
                <w:iCs/>
                <w:szCs w:val="20"/>
              </w:rPr>
              <w:t>Če DA, navedite nosilca tihe družbe*</w:t>
            </w:r>
          </w:p>
          <w:permStart w:id="1037458426" w:edGrp="everyone"/>
          <w:p w14:paraId="06981466" w14:textId="77777777" w:rsidR="006B26BD" w:rsidRPr="009C4740" w:rsidRDefault="008458E6" w:rsidP="00E33AD0">
            <w:pPr>
              <w:spacing w:line="280" w:lineRule="atLeast"/>
              <w:rPr>
                <w:rFonts w:cs="Arial"/>
                <w:bCs/>
                <w:iCs/>
                <w:szCs w:val="20"/>
              </w:rPr>
            </w:pPr>
            <w:r w:rsidRPr="009C4740">
              <w:rPr>
                <w:rFonts w:cs="Arial"/>
                <w:b/>
                <w:bCs/>
                <w:i/>
                <w:iCs/>
                <w:szCs w:val="20"/>
              </w:rPr>
              <w:lastRenderedPageBreak/>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037458426"/>
          </w:p>
        </w:tc>
      </w:tr>
      <w:tr w:rsidR="006B26BD" w:rsidRPr="009C4740" w14:paraId="75B3EBF8" w14:textId="77777777" w:rsidTr="00C31AC5">
        <w:trPr>
          <w:trHeight w:val="20"/>
          <w:jc w:val="center"/>
        </w:trPr>
        <w:tc>
          <w:tcPr>
            <w:tcW w:w="275" w:type="pct"/>
            <w:shd w:val="clear" w:color="auto" w:fill="auto"/>
            <w:vAlign w:val="center"/>
          </w:tcPr>
          <w:p w14:paraId="7D38638E" w14:textId="77777777" w:rsidR="006B26BD" w:rsidRPr="009C4740" w:rsidRDefault="006B26BD" w:rsidP="00E33AD0">
            <w:pPr>
              <w:spacing w:line="280" w:lineRule="atLeast"/>
              <w:rPr>
                <w:rFonts w:cs="Arial"/>
                <w:b/>
                <w:szCs w:val="20"/>
              </w:rPr>
            </w:pPr>
            <w:r w:rsidRPr="009C4740">
              <w:rPr>
                <w:rFonts w:cs="Arial"/>
                <w:b/>
                <w:szCs w:val="20"/>
              </w:rPr>
              <w:lastRenderedPageBreak/>
              <w:t>2.</w:t>
            </w:r>
          </w:p>
        </w:tc>
        <w:permStart w:id="611914943" w:edGrp="everyone"/>
        <w:tc>
          <w:tcPr>
            <w:tcW w:w="940" w:type="pct"/>
            <w:shd w:val="clear" w:color="auto" w:fill="auto"/>
            <w:vAlign w:val="center"/>
          </w:tcPr>
          <w:p w14:paraId="77504288"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611914943"/>
          </w:p>
        </w:tc>
        <w:permStart w:id="1640241729" w:edGrp="everyone"/>
        <w:tc>
          <w:tcPr>
            <w:tcW w:w="1099" w:type="pct"/>
            <w:shd w:val="clear" w:color="auto" w:fill="auto"/>
            <w:vAlign w:val="center"/>
          </w:tcPr>
          <w:p w14:paraId="5D1556A9"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640241729"/>
          </w:p>
        </w:tc>
        <w:permStart w:id="100729211" w:edGrp="everyone"/>
        <w:tc>
          <w:tcPr>
            <w:tcW w:w="1343" w:type="pct"/>
            <w:vAlign w:val="center"/>
          </w:tcPr>
          <w:p w14:paraId="16AA89F5"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i/>
                <w:szCs w:val="20"/>
              </w:rPr>
              <w:fldChar w:fldCharType="end"/>
            </w:r>
            <w:permEnd w:id="100729211"/>
          </w:p>
        </w:tc>
        <w:tc>
          <w:tcPr>
            <w:tcW w:w="1343" w:type="pct"/>
          </w:tcPr>
          <w:p w14:paraId="277B3972" w14:textId="77777777" w:rsidR="006B26BD" w:rsidRPr="009C4740" w:rsidRDefault="006B26BD" w:rsidP="00E33AD0">
            <w:pPr>
              <w:spacing w:line="280" w:lineRule="atLeast"/>
              <w:rPr>
                <w:rFonts w:cs="Arial"/>
                <w:bCs/>
                <w:iCs/>
                <w:szCs w:val="20"/>
              </w:rPr>
            </w:pPr>
            <w:r w:rsidRPr="009C4740">
              <w:rPr>
                <w:rFonts w:cs="Arial"/>
                <w:bCs/>
                <w:iCs/>
                <w:szCs w:val="20"/>
              </w:rPr>
              <w:t>DA         NE</w:t>
            </w:r>
          </w:p>
          <w:p w14:paraId="3D57A228" w14:textId="77777777" w:rsidR="006B26BD" w:rsidRPr="009C4740" w:rsidRDefault="006B26BD" w:rsidP="00E33AD0">
            <w:pPr>
              <w:spacing w:line="280" w:lineRule="atLeast"/>
              <w:rPr>
                <w:rFonts w:cs="Arial"/>
                <w:bCs/>
                <w:iCs/>
                <w:szCs w:val="20"/>
              </w:rPr>
            </w:pPr>
            <w:r w:rsidRPr="009C4740">
              <w:rPr>
                <w:rFonts w:cs="Arial"/>
                <w:bCs/>
                <w:iCs/>
                <w:szCs w:val="20"/>
              </w:rPr>
              <w:t>Če DA, navedite nosilca tihe družbe*</w:t>
            </w:r>
          </w:p>
          <w:permStart w:id="1884770865" w:edGrp="everyone"/>
          <w:p w14:paraId="65F4A6E7"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884770865"/>
          </w:p>
        </w:tc>
      </w:tr>
      <w:tr w:rsidR="006B26BD" w:rsidRPr="009C4740" w14:paraId="77BB4F0F" w14:textId="77777777" w:rsidTr="00C31AC5">
        <w:trPr>
          <w:trHeight w:val="20"/>
          <w:jc w:val="center"/>
        </w:trPr>
        <w:tc>
          <w:tcPr>
            <w:tcW w:w="275" w:type="pct"/>
            <w:shd w:val="clear" w:color="auto" w:fill="auto"/>
            <w:vAlign w:val="center"/>
          </w:tcPr>
          <w:p w14:paraId="12707332" w14:textId="77777777" w:rsidR="006B26BD" w:rsidRPr="009C4740" w:rsidRDefault="006B26BD" w:rsidP="00E33AD0">
            <w:pPr>
              <w:spacing w:line="280" w:lineRule="atLeast"/>
              <w:rPr>
                <w:rFonts w:cs="Arial"/>
                <w:b/>
                <w:szCs w:val="20"/>
              </w:rPr>
            </w:pPr>
            <w:r w:rsidRPr="009C4740">
              <w:rPr>
                <w:rFonts w:cs="Arial"/>
                <w:b/>
                <w:szCs w:val="20"/>
              </w:rPr>
              <w:t>3.</w:t>
            </w:r>
          </w:p>
        </w:tc>
        <w:permStart w:id="1774746007" w:edGrp="everyone"/>
        <w:tc>
          <w:tcPr>
            <w:tcW w:w="940" w:type="pct"/>
            <w:shd w:val="clear" w:color="auto" w:fill="auto"/>
            <w:vAlign w:val="center"/>
          </w:tcPr>
          <w:p w14:paraId="7F00006E"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774746007"/>
          </w:p>
        </w:tc>
        <w:permStart w:id="1806515086" w:edGrp="everyone"/>
        <w:tc>
          <w:tcPr>
            <w:tcW w:w="1099" w:type="pct"/>
            <w:shd w:val="clear" w:color="auto" w:fill="auto"/>
            <w:vAlign w:val="center"/>
          </w:tcPr>
          <w:p w14:paraId="3E1D6FCD"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806515086"/>
          </w:p>
        </w:tc>
        <w:permStart w:id="340604437" w:edGrp="everyone"/>
        <w:tc>
          <w:tcPr>
            <w:tcW w:w="1343" w:type="pct"/>
            <w:vAlign w:val="center"/>
          </w:tcPr>
          <w:p w14:paraId="0A56DE6C"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i/>
                <w:szCs w:val="20"/>
              </w:rPr>
              <w:fldChar w:fldCharType="end"/>
            </w:r>
            <w:permEnd w:id="340604437"/>
          </w:p>
        </w:tc>
        <w:tc>
          <w:tcPr>
            <w:tcW w:w="1343" w:type="pct"/>
          </w:tcPr>
          <w:p w14:paraId="419F8BA2" w14:textId="77777777" w:rsidR="006B26BD" w:rsidRPr="009C4740" w:rsidRDefault="006B26BD" w:rsidP="00E33AD0">
            <w:pPr>
              <w:spacing w:line="280" w:lineRule="atLeast"/>
              <w:rPr>
                <w:rFonts w:cs="Arial"/>
                <w:bCs/>
                <w:iCs/>
                <w:szCs w:val="20"/>
              </w:rPr>
            </w:pPr>
            <w:r w:rsidRPr="009C4740">
              <w:rPr>
                <w:rFonts w:cs="Arial"/>
                <w:bCs/>
                <w:iCs/>
                <w:szCs w:val="20"/>
              </w:rPr>
              <w:t>DA         NE</w:t>
            </w:r>
          </w:p>
          <w:p w14:paraId="20BC9ABF" w14:textId="77777777" w:rsidR="006B26BD" w:rsidRPr="009C4740" w:rsidRDefault="006B26BD" w:rsidP="00E33AD0">
            <w:pPr>
              <w:spacing w:line="280" w:lineRule="atLeast"/>
              <w:rPr>
                <w:rFonts w:cs="Arial"/>
                <w:bCs/>
                <w:iCs/>
                <w:szCs w:val="20"/>
              </w:rPr>
            </w:pPr>
            <w:r w:rsidRPr="009C4740">
              <w:rPr>
                <w:rFonts w:cs="Arial"/>
                <w:bCs/>
                <w:iCs/>
                <w:szCs w:val="20"/>
              </w:rPr>
              <w:t>Če DA, navedite nosilca tihe družbe*</w:t>
            </w:r>
          </w:p>
          <w:permStart w:id="789006141" w:edGrp="everyone"/>
          <w:p w14:paraId="7E896381"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789006141"/>
          </w:p>
        </w:tc>
      </w:tr>
      <w:tr w:rsidR="006B26BD" w:rsidRPr="009C4740" w14:paraId="6923470C" w14:textId="77777777" w:rsidTr="00C31AC5">
        <w:trPr>
          <w:trHeight w:val="20"/>
          <w:jc w:val="center"/>
        </w:trPr>
        <w:tc>
          <w:tcPr>
            <w:tcW w:w="275" w:type="pct"/>
            <w:shd w:val="clear" w:color="auto" w:fill="auto"/>
            <w:vAlign w:val="center"/>
          </w:tcPr>
          <w:p w14:paraId="67D4F4BF" w14:textId="77777777" w:rsidR="006B26BD" w:rsidRPr="009C4740" w:rsidRDefault="006B26BD" w:rsidP="00E33AD0">
            <w:pPr>
              <w:spacing w:line="280" w:lineRule="atLeast"/>
              <w:rPr>
                <w:rFonts w:cs="Arial"/>
                <w:b/>
                <w:szCs w:val="20"/>
              </w:rPr>
            </w:pPr>
            <w:r w:rsidRPr="009C4740">
              <w:rPr>
                <w:rFonts w:cs="Arial"/>
                <w:b/>
                <w:szCs w:val="20"/>
              </w:rPr>
              <w:t>4.</w:t>
            </w:r>
          </w:p>
        </w:tc>
        <w:permStart w:id="379193601" w:edGrp="everyone"/>
        <w:tc>
          <w:tcPr>
            <w:tcW w:w="940" w:type="pct"/>
            <w:shd w:val="clear" w:color="auto" w:fill="auto"/>
            <w:vAlign w:val="center"/>
          </w:tcPr>
          <w:p w14:paraId="6FBE3ECB"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379193601"/>
          </w:p>
        </w:tc>
        <w:permStart w:id="1629760073" w:edGrp="everyone"/>
        <w:tc>
          <w:tcPr>
            <w:tcW w:w="1099" w:type="pct"/>
            <w:shd w:val="clear" w:color="auto" w:fill="auto"/>
            <w:vAlign w:val="center"/>
          </w:tcPr>
          <w:p w14:paraId="707BD1CD"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629760073"/>
          </w:p>
        </w:tc>
        <w:permStart w:id="294194506" w:edGrp="everyone"/>
        <w:tc>
          <w:tcPr>
            <w:tcW w:w="1343" w:type="pct"/>
            <w:vAlign w:val="center"/>
          </w:tcPr>
          <w:p w14:paraId="592CA094"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i/>
                <w:szCs w:val="20"/>
              </w:rPr>
              <w:fldChar w:fldCharType="end"/>
            </w:r>
            <w:permEnd w:id="294194506"/>
          </w:p>
        </w:tc>
        <w:tc>
          <w:tcPr>
            <w:tcW w:w="1343" w:type="pct"/>
          </w:tcPr>
          <w:p w14:paraId="20193864" w14:textId="77777777" w:rsidR="006B26BD" w:rsidRPr="009C4740" w:rsidRDefault="006B26BD" w:rsidP="00E33AD0">
            <w:pPr>
              <w:spacing w:line="280" w:lineRule="atLeast"/>
              <w:rPr>
                <w:rFonts w:cs="Arial"/>
                <w:bCs/>
                <w:iCs/>
                <w:szCs w:val="20"/>
              </w:rPr>
            </w:pPr>
            <w:r w:rsidRPr="009C4740">
              <w:rPr>
                <w:rFonts w:cs="Arial"/>
                <w:bCs/>
                <w:iCs/>
                <w:szCs w:val="20"/>
              </w:rPr>
              <w:t>DA         NE</w:t>
            </w:r>
          </w:p>
          <w:p w14:paraId="02951A04" w14:textId="77777777" w:rsidR="006B26BD" w:rsidRPr="009C4740" w:rsidRDefault="006B26BD" w:rsidP="00E33AD0">
            <w:pPr>
              <w:spacing w:line="280" w:lineRule="atLeast"/>
              <w:rPr>
                <w:rFonts w:cs="Arial"/>
                <w:bCs/>
                <w:iCs/>
                <w:szCs w:val="20"/>
              </w:rPr>
            </w:pPr>
            <w:r w:rsidRPr="009C4740">
              <w:rPr>
                <w:rFonts w:cs="Arial"/>
                <w:bCs/>
                <w:iCs/>
                <w:szCs w:val="20"/>
              </w:rPr>
              <w:t>Če DA, navedite nosilca tihe družbe*</w:t>
            </w:r>
          </w:p>
          <w:permStart w:id="1632517463" w:edGrp="everyone"/>
          <w:p w14:paraId="2D13BC15"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632517463"/>
          </w:p>
        </w:tc>
      </w:tr>
    </w:tbl>
    <w:p w14:paraId="09698AE7" w14:textId="77777777" w:rsidR="006B26BD" w:rsidRPr="009C4740" w:rsidRDefault="006B26BD" w:rsidP="00E33AD0">
      <w:pPr>
        <w:spacing w:line="280" w:lineRule="atLeast"/>
        <w:rPr>
          <w:rFonts w:cs="Arial"/>
          <w:szCs w:val="20"/>
        </w:rPr>
      </w:pPr>
    </w:p>
    <w:p w14:paraId="310276D7" w14:textId="77777777" w:rsidR="006B26BD" w:rsidRPr="009C4740" w:rsidRDefault="006B26BD" w:rsidP="00E33AD0">
      <w:pPr>
        <w:spacing w:line="280" w:lineRule="atLeast"/>
        <w:rPr>
          <w:rFonts w:cs="Arial"/>
          <w:b/>
          <w:szCs w:val="20"/>
        </w:rPr>
      </w:pPr>
      <w:r w:rsidRPr="009C4740">
        <w:rPr>
          <w:rFonts w:cs="Arial"/>
          <w:b/>
          <w:szCs w:val="20"/>
        </w:rPr>
        <w:t xml:space="preserve">2. Podatki o </w:t>
      </w:r>
      <w:proofErr w:type="spellStart"/>
      <w:r w:rsidRPr="009C4740">
        <w:rPr>
          <w:rFonts w:cs="Arial"/>
          <w:b/>
          <w:szCs w:val="20"/>
        </w:rPr>
        <w:t>udeležbi</w:t>
      </w:r>
      <w:proofErr w:type="spellEnd"/>
      <w:r w:rsidRPr="009C4740">
        <w:rPr>
          <w:rFonts w:cs="Arial"/>
          <w:b/>
          <w:szCs w:val="20"/>
        </w:rPr>
        <w:t xml:space="preserve"> pravnih oseb v </w:t>
      </w:r>
      <w:proofErr w:type="spellStart"/>
      <w:r w:rsidRPr="009C4740">
        <w:rPr>
          <w:rFonts w:cs="Arial"/>
          <w:b/>
          <w:szCs w:val="20"/>
        </w:rPr>
        <w:t>lastništvu</w:t>
      </w:r>
      <w:proofErr w:type="spellEnd"/>
      <w:r w:rsidRPr="009C4740">
        <w:rPr>
          <w:rFonts w:cs="Arial"/>
          <w:b/>
          <w:szCs w:val="20"/>
        </w:rPr>
        <w:t xml:space="preserve"> ponudnika, </w:t>
      </w:r>
      <w:proofErr w:type="spellStart"/>
      <w:r w:rsidRPr="009C4740">
        <w:rPr>
          <w:rFonts w:cs="Arial"/>
          <w:b/>
          <w:szCs w:val="20"/>
        </w:rPr>
        <w:t>vključno</w:t>
      </w:r>
      <w:proofErr w:type="spellEnd"/>
      <w:r w:rsidRPr="009C4740">
        <w:rPr>
          <w:rFonts w:cs="Arial"/>
          <w:b/>
          <w:szCs w:val="20"/>
        </w:rPr>
        <w:t xml:space="preserve"> z navedbo, ali je pravna oseba nosilec tihe </w:t>
      </w:r>
      <w:proofErr w:type="spellStart"/>
      <w:r w:rsidRPr="009C4740">
        <w:rPr>
          <w:rFonts w:cs="Arial"/>
          <w:b/>
          <w:szCs w:val="20"/>
        </w:rPr>
        <w:t>družbe</w:t>
      </w:r>
      <w:proofErr w:type="spellEnd"/>
      <w:r w:rsidRPr="009C4740">
        <w:rPr>
          <w:rFonts w:cs="Arial"/>
          <w:b/>
          <w:szCs w:val="20"/>
        </w:rPr>
        <w:t xml:space="preserve">*: </w:t>
      </w:r>
    </w:p>
    <w:p w14:paraId="4695F56A" w14:textId="77777777" w:rsidR="006B26BD" w:rsidRPr="009C4740" w:rsidRDefault="006B26BD" w:rsidP="00E33AD0">
      <w:pPr>
        <w:spacing w:line="280" w:lineRule="atLeast"/>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30"/>
        <w:gridCol w:w="1705"/>
        <w:gridCol w:w="1489"/>
        <w:gridCol w:w="1364"/>
        <w:gridCol w:w="1986"/>
        <w:gridCol w:w="1986"/>
      </w:tblGrid>
      <w:tr w:rsidR="006B26BD" w:rsidRPr="009C4740" w14:paraId="004507E6" w14:textId="77777777" w:rsidTr="00C31AC5">
        <w:trPr>
          <w:trHeight w:val="20"/>
        </w:trPr>
        <w:tc>
          <w:tcPr>
            <w:tcW w:w="292" w:type="pct"/>
            <w:shd w:val="clear" w:color="auto" w:fill="auto"/>
            <w:vAlign w:val="center"/>
          </w:tcPr>
          <w:p w14:paraId="01F4BF26" w14:textId="77777777" w:rsidR="006B26BD" w:rsidRPr="009C4740" w:rsidRDefault="006B26BD" w:rsidP="00E33AD0">
            <w:pPr>
              <w:spacing w:line="280" w:lineRule="atLeast"/>
              <w:rPr>
                <w:rFonts w:cs="Arial"/>
                <w:b/>
                <w:szCs w:val="20"/>
              </w:rPr>
            </w:pPr>
            <w:r w:rsidRPr="009C4740">
              <w:rPr>
                <w:rFonts w:cs="Arial"/>
                <w:b/>
                <w:szCs w:val="20"/>
              </w:rPr>
              <w:t>Št.</w:t>
            </w:r>
          </w:p>
        </w:tc>
        <w:tc>
          <w:tcPr>
            <w:tcW w:w="941" w:type="pct"/>
            <w:shd w:val="clear" w:color="auto" w:fill="auto"/>
          </w:tcPr>
          <w:p w14:paraId="2555CDE7" w14:textId="77777777" w:rsidR="006B26BD" w:rsidRPr="009C4740" w:rsidRDefault="006B26BD" w:rsidP="00E33AD0">
            <w:pPr>
              <w:spacing w:line="280" w:lineRule="atLeast"/>
              <w:rPr>
                <w:rFonts w:cs="Arial"/>
                <w:b/>
                <w:szCs w:val="20"/>
              </w:rPr>
            </w:pPr>
            <w:r w:rsidRPr="009C4740">
              <w:rPr>
                <w:rFonts w:cs="Arial"/>
                <w:b/>
                <w:szCs w:val="20"/>
              </w:rPr>
              <w:t>Naziv pravne osebe</w:t>
            </w:r>
          </w:p>
        </w:tc>
        <w:tc>
          <w:tcPr>
            <w:tcW w:w="822" w:type="pct"/>
            <w:shd w:val="clear" w:color="auto" w:fill="auto"/>
          </w:tcPr>
          <w:p w14:paraId="67C8DA21" w14:textId="77777777" w:rsidR="006B26BD" w:rsidRPr="009C4740" w:rsidRDefault="006B26BD" w:rsidP="00E33AD0">
            <w:pPr>
              <w:spacing w:line="280" w:lineRule="atLeast"/>
              <w:rPr>
                <w:rFonts w:cs="Arial"/>
                <w:b/>
                <w:szCs w:val="20"/>
              </w:rPr>
            </w:pPr>
            <w:r w:rsidRPr="009C4740">
              <w:rPr>
                <w:rFonts w:cs="Arial"/>
                <w:b/>
                <w:szCs w:val="20"/>
              </w:rPr>
              <w:t>Sedež pravne osebe</w:t>
            </w:r>
          </w:p>
        </w:tc>
        <w:tc>
          <w:tcPr>
            <w:tcW w:w="753" w:type="pct"/>
          </w:tcPr>
          <w:p w14:paraId="1F651236" w14:textId="77777777" w:rsidR="006B26BD" w:rsidRPr="009C4740" w:rsidRDefault="006B26BD" w:rsidP="00E33AD0">
            <w:pPr>
              <w:spacing w:line="280" w:lineRule="atLeast"/>
              <w:rPr>
                <w:rFonts w:cs="Arial"/>
                <w:b/>
                <w:szCs w:val="20"/>
              </w:rPr>
            </w:pPr>
            <w:r w:rsidRPr="009C4740">
              <w:rPr>
                <w:rFonts w:cs="Arial"/>
                <w:b/>
                <w:szCs w:val="20"/>
              </w:rPr>
              <w:t>Delež lastništva ponudnika v %</w:t>
            </w:r>
          </w:p>
        </w:tc>
        <w:tc>
          <w:tcPr>
            <w:tcW w:w="1096" w:type="pct"/>
          </w:tcPr>
          <w:p w14:paraId="03785C84" w14:textId="77777777" w:rsidR="006B26BD" w:rsidRPr="009C4740" w:rsidRDefault="006B26BD" w:rsidP="00E33AD0">
            <w:pPr>
              <w:spacing w:line="280" w:lineRule="atLeast"/>
              <w:rPr>
                <w:rFonts w:cs="Arial"/>
                <w:b/>
                <w:szCs w:val="20"/>
              </w:rPr>
            </w:pPr>
            <w:r w:rsidRPr="009C4740">
              <w:rPr>
                <w:rFonts w:cs="Arial"/>
                <w:b/>
                <w:szCs w:val="20"/>
              </w:rPr>
              <w:t xml:space="preserve">Matična številka ponudnika oziroma </w:t>
            </w:r>
            <w:proofErr w:type="spellStart"/>
            <w:r w:rsidRPr="009C4740">
              <w:rPr>
                <w:rFonts w:cs="Arial"/>
                <w:b/>
                <w:szCs w:val="20"/>
              </w:rPr>
              <w:t>davčna</w:t>
            </w:r>
            <w:proofErr w:type="spellEnd"/>
            <w:r w:rsidRPr="009C4740">
              <w:rPr>
                <w:rFonts w:cs="Arial"/>
                <w:b/>
                <w:szCs w:val="20"/>
              </w:rPr>
              <w:t xml:space="preserve"> </w:t>
            </w:r>
            <w:proofErr w:type="spellStart"/>
            <w:r w:rsidRPr="009C4740">
              <w:rPr>
                <w:rFonts w:cs="Arial"/>
                <w:b/>
                <w:szCs w:val="20"/>
              </w:rPr>
              <w:t>številka</w:t>
            </w:r>
            <w:proofErr w:type="spellEnd"/>
            <w:r w:rsidRPr="009C4740">
              <w:rPr>
                <w:rFonts w:cs="Arial"/>
                <w:b/>
                <w:szCs w:val="20"/>
              </w:rPr>
              <w:t xml:space="preserve"> za druge pravne osebe, ki niso vpisane v poslovnem registru</w:t>
            </w:r>
          </w:p>
        </w:tc>
        <w:tc>
          <w:tcPr>
            <w:tcW w:w="1096" w:type="pct"/>
          </w:tcPr>
          <w:p w14:paraId="3B81DE97" w14:textId="77777777" w:rsidR="006B26BD" w:rsidRPr="009C4740" w:rsidRDefault="006B26BD" w:rsidP="00E33AD0">
            <w:pPr>
              <w:spacing w:line="280" w:lineRule="atLeast"/>
              <w:rPr>
                <w:rFonts w:cs="Arial"/>
                <w:b/>
                <w:szCs w:val="20"/>
              </w:rPr>
            </w:pPr>
            <w:r w:rsidRPr="009C4740">
              <w:rPr>
                <w:rFonts w:cs="Arial"/>
                <w:b/>
                <w:szCs w:val="20"/>
              </w:rPr>
              <w:t>Pravna oseba je hkrati nosilec tihe družbe* (ustrezno obkroži)</w:t>
            </w:r>
          </w:p>
        </w:tc>
      </w:tr>
      <w:tr w:rsidR="006B26BD" w:rsidRPr="009C4740" w14:paraId="7B0FBB4E" w14:textId="77777777" w:rsidTr="00C31AC5">
        <w:trPr>
          <w:trHeight w:val="20"/>
        </w:trPr>
        <w:tc>
          <w:tcPr>
            <w:tcW w:w="292" w:type="pct"/>
            <w:shd w:val="clear" w:color="auto" w:fill="auto"/>
            <w:vAlign w:val="center"/>
          </w:tcPr>
          <w:p w14:paraId="734CA924" w14:textId="77777777" w:rsidR="006B26BD" w:rsidRPr="009C4740" w:rsidRDefault="006B26BD" w:rsidP="00E33AD0">
            <w:pPr>
              <w:spacing w:line="280" w:lineRule="atLeast"/>
              <w:rPr>
                <w:rFonts w:cs="Arial"/>
                <w:b/>
                <w:szCs w:val="20"/>
              </w:rPr>
            </w:pPr>
            <w:r w:rsidRPr="009C4740">
              <w:rPr>
                <w:rFonts w:cs="Arial"/>
                <w:b/>
                <w:szCs w:val="20"/>
              </w:rPr>
              <w:t>1.</w:t>
            </w:r>
          </w:p>
        </w:tc>
        <w:permStart w:id="1213412547" w:edGrp="everyone"/>
        <w:tc>
          <w:tcPr>
            <w:tcW w:w="941" w:type="pct"/>
            <w:shd w:val="clear" w:color="auto" w:fill="auto"/>
            <w:vAlign w:val="center"/>
          </w:tcPr>
          <w:p w14:paraId="5F01B8D2"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213412547"/>
          </w:p>
        </w:tc>
        <w:permStart w:id="658581423" w:edGrp="everyone"/>
        <w:tc>
          <w:tcPr>
            <w:tcW w:w="822" w:type="pct"/>
            <w:shd w:val="clear" w:color="auto" w:fill="auto"/>
            <w:vAlign w:val="center"/>
          </w:tcPr>
          <w:p w14:paraId="601C4A58"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658581423"/>
          </w:p>
        </w:tc>
        <w:permStart w:id="1071544786" w:edGrp="everyone"/>
        <w:tc>
          <w:tcPr>
            <w:tcW w:w="753" w:type="pct"/>
          </w:tcPr>
          <w:p w14:paraId="385D0E0D"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071544786"/>
          </w:p>
        </w:tc>
        <w:permStart w:id="1562143553" w:edGrp="everyone"/>
        <w:tc>
          <w:tcPr>
            <w:tcW w:w="1096" w:type="pct"/>
          </w:tcPr>
          <w:p w14:paraId="64F0DAC4"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562143553"/>
          </w:p>
        </w:tc>
        <w:tc>
          <w:tcPr>
            <w:tcW w:w="1096" w:type="pct"/>
          </w:tcPr>
          <w:p w14:paraId="07058D70" w14:textId="77777777" w:rsidR="006B26BD" w:rsidRPr="009C4740" w:rsidRDefault="006B26BD" w:rsidP="00E33AD0">
            <w:pPr>
              <w:spacing w:line="280" w:lineRule="atLeast"/>
              <w:rPr>
                <w:rFonts w:cs="Arial"/>
                <w:bCs/>
                <w:iCs/>
                <w:szCs w:val="20"/>
              </w:rPr>
            </w:pPr>
            <w:r w:rsidRPr="009C4740">
              <w:rPr>
                <w:rFonts w:cs="Arial"/>
                <w:bCs/>
                <w:iCs/>
                <w:szCs w:val="20"/>
              </w:rPr>
              <w:t>DA        NE</w:t>
            </w:r>
          </w:p>
        </w:tc>
      </w:tr>
      <w:tr w:rsidR="006B26BD" w:rsidRPr="009C4740" w14:paraId="2527638C" w14:textId="77777777" w:rsidTr="00C31AC5">
        <w:trPr>
          <w:trHeight w:val="20"/>
        </w:trPr>
        <w:tc>
          <w:tcPr>
            <w:tcW w:w="292" w:type="pct"/>
            <w:shd w:val="clear" w:color="auto" w:fill="auto"/>
            <w:vAlign w:val="center"/>
          </w:tcPr>
          <w:p w14:paraId="25919354" w14:textId="77777777" w:rsidR="006B26BD" w:rsidRPr="009C4740" w:rsidRDefault="006B26BD" w:rsidP="00E33AD0">
            <w:pPr>
              <w:spacing w:line="280" w:lineRule="atLeast"/>
              <w:rPr>
                <w:rFonts w:cs="Arial"/>
                <w:b/>
                <w:szCs w:val="20"/>
              </w:rPr>
            </w:pPr>
            <w:r w:rsidRPr="009C4740">
              <w:rPr>
                <w:rFonts w:cs="Arial"/>
                <w:b/>
                <w:szCs w:val="20"/>
              </w:rPr>
              <w:t>2.</w:t>
            </w:r>
          </w:p>
        </w:tc>
        <w:permStart w:id="2023818773" w:edGrp="everyone"/>
        <w:tc>
          <w:tcPr>
            <w:tcW w:w="941" w:type="pct"/>
            <w:shd w:val="clear" w:color="auto" w:fill="auto"/>
            <w:vAlign w:val="center"/>
          </w:tcPr>
          <w:p w14:paraId="5CCDB7E2"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2023818773"/>
          </w:p>
        </w:tc>
        <w:permStart w:id="1518556884" w:edGrp="everyone"/>
        <w:tc>
          <w:tcPr>
            <w:tcW w:w="822" w:type="pct"/>
            <w:shd w:val="clear" w:color="auto" w:fill="auto"/>
            <w:vAlign w:val="center"/>
          </w:tcPr>
          <w:p w14:paraId="5B14460C"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518556884"/>
          </w:p>
        </w:tc>
        <w:permStart w:id="1589055771" w:edGrp="everyone"/>
        <w:tc>
          <w:tcPr>
            <w:tcW w:w="753" w:type="pct"/>
          </w:tcPr>
          <w:p w14:paraId="33D0183F"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589055771"/>
          </w:p>
        </w:tc>
        <w:permStart w:id="320474629" w:edGrp="everyone"/>
        <w:tc>
          <w:tcPr>
            <w:tcW w:w="1096" w:type="pct"/>
          </w:tcPr>
          <w:p w14:paraId="513EF337"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320474629"/>
          </w:p>
        </w:tc>
        <w:tc>
          <w:tcPr>
            <w:tcW w:w="1096" w:type="pct"/>
          </w:tcPr>
          <w:p w14:paraId="77056602" w14:textId="77777777" w:rsidR="006B26BD" w:rsidRPr="009C4740" w:rsidRDefault="006B26BD" w:rsidP="00E33AD0">
            <w:pPr>
              <w:spacing w:line="280" w:lineRule="atLeast"/>
              <w:rPr>
                <w:rFonts w:cs="Arial"/>
                <w:b/>
                <w:bCs/>
                <w:i/>
                <w:iCs/>
                <w:szCs w:val="20"/>
              </w:rPr>
            </w:pPr>
            <w:r w:rsidRPr="009C4740">
              <w:rPr>
                <w:rFonts w:cs="Arial"/>
                <w:bCs/>
                <w:iCs/>
                <w:szCs w:val="20"/>
              </w:rPr>
              <w:t>DA        NE</w:t>
            </w:r>
          </w:p>
        </w:tc>
      </w:tr>
      <w:tr w:rsidR="006B26BD" w:rsidRPr="009C4740" w14:paraId="5BB2D201" w14:textId="77777777" w:rsidTr="00C31AC5">
        <w:trPr>
          <w:trHeight w:val="20"/>
        </w:trPr>
        <w:tc>
          <w:tcPr>
            <w:tcW w:w="292" w:type="pct"/>
            <w:shd w:val="clear" w:color="auto" w:fill="auto"/>
            <w:vAlign w:val="center"/>
          </w:tcPr>
          <w:p w14:paraId="7322BF68" w14:textId="77777777" w:rsidR="006B26BD" w:rsidRPr="009C4740" w:rsidRDefault="006B26BD" w:rsidP="00E33AD0">
            <w:pPr>
              <w:spacing w:line="280" w:lineRule="atLeast"/>
              <w:rPr>
                <w:rFonts w:cs="Arial"/>
                <w:b/>
                <w:szCs w:val="20"/>
              </w:rPr>
            </w:pPr>
            <w:r w:rsidRPr="009C4740">
              <w:rPr>
                <w:rFonts w:cs="Arial"/>
                <w:b/>
                <w:szCs w:val="20"/>
              </w:rPr>
              <w:t>3.</w:t>
            </w:r>
          </w:p>
        </w:tc>
        <w:permStart w:id="581456955" w:edGrp="everyone"/>
        <w:tc>
          <w:tcPr>
            <w:tcW w:w="941" w:type="pct"/>
            <w:shd w:val="clear" w:color="auto" w:fill="auto"/>
            <w:vAlign w:val="center"/>
          </w:tcPr>
          <w:p w14:paraId="1715F8E9"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581456955"/>
          </w:p>
        </w:tc>
        <w:permStart w:id="659764027" w:edGrp="everyone"/>
        <w:tc>
          <w:tcPr>
            <w:tcW w:w="822" w:type="pct"/>
            <w:shd w:val="clear" w:color="auto" w:fill="auto"/>
            <w:vAlign w:val="center"/>
          </w:tcPr>
          <w:p w14:paraId="40FACD80"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659764027"/>
          </w:p>
        </w:tc>
        <w:permStart w:id="548298545" w:edGrp="everyone"/>
        <w:tc>
          <w:tcPr>
            <w:tcW w:w="753" w:type="pct"/>
          </w:tcPr>
          <w:p w14:paraId="70AA6C95"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548298545"/>
          </w:p>
        </w:tc>
        <w:permStart w:id="2115242157" w:edGrp="everyone"/>
        <w:tc>
          <w:tcPr>
            <w:tcW w:w="1096" w:type="pct"/>
          </w:tcPr>
          <w:p w14:paraId="55147C1A"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2115242157"/>
          </w:p>
        </w:tc>
        <w:tc>
          <w:tcPr>
            <w:tcW w:w="1096" w:type="pct"/>
          </w:tcPr>
          <w:p w14:paraId="0DE9C18C" w14:textId="77777777" w:rsidR="006B26BD" w:rsidRPr="009C4740" w:rsidRDefault="006B26BD" w:rsidP="00E33AD0">
            <w:pPr>
              <w:spacing w:line="280" w:lineRule="atLeast"/>
              <w:rPr>
                <w:rFonts w:cs="Arial"/>
                <w:b/>
                <w:bCs/>
                <w:i/>
                <w:iCs/>
                <w:szCs w:val="20"/>
              </w:rPr>
            </w:pPr>
            <w:r w:rsidRPr="009C4740">
              <w:rPr>
                <w:rFonts w:cs="Arial"/>
                <w:bCs/>
                <w:iCs/>
                <w:szCs w:val="20"/>
              </w:rPr>
              <w:t>DA        NE</w:t>
            </w:r>
          </w:p>
        </w:tc>
      </w:tr>
      <w:tr w:rsidR="006B26BD" w:rsidRPr="009C4740" w14:paraId="230F325B" w14:textId="77777777" w:rsidTr="00C31AC5">
        <w:trPr>
          <w:trHeight w:val="20"/>
        </w:trPr>
        <w:tc>
          <w:tcPr>
            <w:tcW w:w="292" w:type="pct"/>
            <w:shd w:val="clear" w:color="auto" w:fill="auto"/>
            <w:vAlign w:val="center"/>
          </w:tcPr>
          <w:p w14:paraId="762F4867" w14:textId="77777777" w:rsidR="006B26BD" w:rsidRPr="009C4740" w:rsidRDefault="006B26BD" w:rsidP="00E33AD0">
            <w:pPr>
              <w:spacing w:line="280" w:lineRule="atLeast"/>
              <w:rPr>
                <w:rFonts w:cs="Arial"/>
                <w:b/>
                <w:szCs w:val="20"/>
              </w:rPr>
            </w:pPr>
            <w:r w:rsidRPr="009C4740">
              <w:rPr>
                <w:rFonts w:cs="Arial"/>
                <w:b/>
                <w:szCs w:val="20"/>
              </w:rPr>
              <w:t>4.</w:t>
            </w:r>
          </w:p>
        </w:tc>
        <w:permStart w:id="2102933343" w:edGrp="everyone"/>
        <w:tc>
          <w:tcPr>
            <w:tcW w:w="941" w:type="pct"/>
            <w:shd w:val="clear" w:color="auto" w:fill="auto"/>
            <w:vAlign w:val="center"/>
          </w:tcPr>
          <w:p w14:paraId="0EF981AB"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2102933343"/>
          </w:p>
        </w:tc>
        <w:permStart w:id="391925511" w:edGrp="everyone"/>
        <w:tc>
          <w:tcPr>
            <w:tcW w:w="822" w:type="pct"/>
            <w:shd w:val="clear" w:color="auto" w:fill="auto"/>
            <w:vAlign w:val="center"/>
          </w:tcPr>
          <w:p w14:paraId="14F0467B"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391925511"/>
          </w:p>
        </w:tc>
        <w:permStart w:id="1982885137" w:edGrp="everyone"/>
        <w:tc>
          <w:tcPr>
            <w:tcW w:w="753" w:type="pct"/>
          </w:tcPr>
          <w:p w14:paraId="60CC897D"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982885137"/>
          </w:p>
        </w:tc>
        <w:permStart w:id="415264442" w:edGrp="everyone"/>
        <w:tc>
          <w:tcPr>
            <w:tcW w:w="1096" w:type="pct"/>
          </w:tcPr>
          <w:p w14:paraId="21C37214"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415264442"/>
          </w:p>
        </w:tc>
        <w:tc>
          <w:tcPr>
            <w:tcW w:w="1096" w:type="pct"/>
          </w:tcPr>
          <w:p w14:paraId="61FC31CB" w14:textId="77777777" w:rsidR="006B26BD" w:rsidRPr="009C4740" w:rsidRDefault="006B26BD" w:rsidP="00E33AD0">
            <w:pPr>
              <w:spacing w:line="280" w:lineRule="atLeast"/>
              <w:rPr>
                <w:rFonts w:cs="Arial"/>
                <w:b/>
                <w:bCs/>
                <w:i/>
                <w:iCs/>
                <w:szCs w:val="20"/>
              </w:rPr>
            </w:pPr>
            <w:r w:rsidRPr="009C4740">
              <w:rPr>
                <w:rFonts w:cs="Arial"/>
                <w:bCs/>
                <w:iCs/>
                <w:szCs w:val="20"/>
              </w:rPr>
              <w:t>DA        NE</w:t>
            </w:r>
          </w:p>
        </w:tc>
      </w:tr>
    </w:tbl>
    <w:p w14:paraId="190B9F55" w14:textId="77777777" w:rsidR="006B26BD" w:rsidRPr="009C4740" w:rsidRDefault="006B26BD" w:rsidP="00E33AD0">
      <w:pPr>
        <w:spacing w:line="280" w:lineRule="atLeast"/>
        <w:rPr>
          <w:rFonts w:cs="Arial"/>
          <w:b/>
          <w:szCs w:val="20"/>
        </w:rPr>
      </w:pPr>
    </w:p>
    <w:p w14:paraId="6DEC4449" w14:textId="77777777" w:rsidR="006B26BD" w:rsidRPr="009C4740" w:rsidRDefault="006B26BD" w:rsidP="00E33AD0">
      <w:pPr>
        <w:spacing w:line="280" w:lineRule="atLeast"/>
        <w:rPr>
          <w:rFonts w:cs="Arial"/>
          <w:b/>
          <w:szCs w:val="20"/>
        </w:rPr>
      </w:pPr>
      <w:r w:rsidRPr="009C4740">
        <w:rPr>
          <w:rFonts w:cs="Arial"/>
          <w:b/>
          <w:szCs w:val="20"/>
        </w:rPr>
        <w:t xml:space="preserve">pri </w:t>
      </w:r>
      <w:proofErr w:type="spellStart"/>
      <w:r w:rsidRPr="009C4740">
        <w:rPr>
          <w:rFonts w:cs="Arial"/>
          <w:b/>
          <w:szCs w:val="20"/>
        </w:rPr>
        <w:t>čemer</w:t>
      </w:r>
      <w:proofErr w:type="spellEnd"/>
      <w:r w:rsidRPr="009C4740">
        <w:rPr>
          <w:rFonts w:cs="Arial"/>
          <w:b/>
          <w:szCs w:val="20"/>
        </w:rPr>
        <w:t xml:space="preserve"> je pravna oseba v lasti naslednjih </w:t>
      </w:r>
      <w:proofErr w:type="spellStart"/>
      <w:r w:rsidRPr="009C4740">
        <w:rPr>
          <w:rFonts w:cs="Arial"/>
          <w:b/>
          <w:szCs w:val="20"/>
        </w:rPr>
        <w:t>fizičnih</w:t>
      </w:r>
      <w:proofErr w:type="spellEnd"/>
      <w:r w:rsidRPr="009C4740">
        <w:rPr>
          <w:rFonts w:cs="Arial"/>
          <w:b/>
          <w:szCs w:val="20"/>
        </w:rPr>
        <w:t xml:space="preserve"> oseb: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05"/>
        <w:gridCol w:w="1680"/>
        <w:gridCol w:w="1779"/>
        <w:gridCol w:w="1560"/>
        <w:gridCol w:w="1575"/>
        <w:gridCol w:w="1961"/>
      </w:tblGrid>
      <w:tr w:rsidR="006B26BD" w:rsidRPr="009C4740" w14:paraId="4DF1795D" w14:textId="77777777" w:rsidTr="00C31AC5">
        <w:trPr>
          <w:trHeight w:val="20"/>
        </w:trPr>
        <w:tc>
          <w:tcPr>
            <w:tcW w:w="279" w:type="pct"/>
            <w:shd w:val="clear" w:color="auto" w:fill="auto"/>
            <w:vAlign w:val="center"/>
          </w:tcPr>
          <w:p w14:paraId="1C049E81" w14:textId="77777777" w:rsidR="006B26BD" w:rsidRPr="009C4740" w:rsidRDefault="006B26BD" w:rsidP="00E33AD0">
            <w:pPr>
              <w:spacing w:line="280" w:lineRule="atLeast"/>
              <w:rPr>
                <w:rFonts w:cs="Arial"/>
                <w:b/>
                <w:szCs w:val="20"/>
              </w:rPr>
            </w:pPr>
            <w:r w:rsidRPr="009C4740">
              <w:rPr>
                <w:rFonts w:cs="Arial"/>
                <w:b/>
                <w:szCs w:val="20"/>
              </w:rPr>
              <w:t>Št.</w:t>
            </w:r>
          </w:p>
        </w:tc>
        <w:tc>
          <w:tcPr>
            <w:tcW w:w="927" w:type="pct"/>
            <w:shd w:val="clear" w:color="auto" w:fill="auto"/>
          </w:tcPr>
          <w:p w14:paraId="7841899C" w14:textId="77777777" w:rsidR="006B26BD" w:rsidRPr="009C4740" w:rsidRDefault="006B26BD" w:rsidP="00E33AD0">
            <w:pPr>
              <w:spacing w:line="280" w:lineRule="atLeast"/>
              <w:rPr>
                <w:rFonts w:cs="Arial"/>
                <w:b/>
                <w:szCs w:val="20"/>
              </w:rPr>
            </w:pPr>
            <w:r w:rsidRPr="009C4740">
              <w:rPr>
                <w:rFonts w:cs="Arial"/>
                <w:b/>
                <w:szCs w:val="20"/>
              </w:rPr>
              <w:t>Naziv pravne osebe</w:t>
            </w:r>
          </w:p>
        </w:tc>
        <w:tc>
          <w:tcPr>
            <w:tcW w:w="982" w:type="pct"/>
            <w:shd w:val="clear" w:color="auto" w:fill="auto"/>
          </w:tcPr>
          <w:p w14:paraId="05492235" w14:textId="77777777" w:rsidR="006B26BD" w:rsidRPr="009C4740" w:rsidRDefault="006B26BD" w:rsidP="00E33AD0">
            <w:pPr>
              <w:spacing w:line="280" w:lineRule="atLeast"/>
              <w:rPr>
                <w:rFonts w:cs="Arial"/>
                <w:b/>
                <w:szCs w:val="20"/>
              </w:rPr>
            </w:pPr>
            <w:r w:rsidRPr="009C4740">
              <w:rPr>
                <w:rFonts w:cs="Arial"/>
                <w:b/>
                <w:szCs w:val="20"/>
              </w:rPr>
              <w:t xml:space="preserve">Ime in priimek fizične osebe </w:t>
            </w:r>
          </w:p>
        </w:tc>
        <w:tc>
          <w:tcPr>
            <w:tcW w:w="861" w:type="pct"/>
          </w:tcPr>
          <w:p w14:paraId="61B1FA88" w14:textId="77777777" w:rsidR="006B26BD" w:rsidRPr="009C4740" w:rsidRDefault="006B26BD" w:rsidP="00E33AD0">
            <w:pPr>
              <w:spacing w:line="280" w:lineRule="atLeast"/>
              <w:rPr>
                <w:rFonts w:cs="Arial"/>
                <w:b/>
                <w:szCs w:val="20"/>
              </w:rPr>
            </w:pPr>
            <w:r w:rsidRPr="009C4740">
              <w:rPr>
                <w:rFonts w:cs="Arial"/>
                <w:b/>
                <w:szCs w:val="20"/>
              </w:rPr>
              <w:t>Naslov prebivališča</w:t>
            </w:r>
          </w:p>
          <w:p w14:paraId="03E524DA" w14:textId="77777777" w:rsidR="006B26BD" w:rsidRPr="009C4740" w:rsidRDefault="006B26BD" w:rsidP="00E33AD0">
            <w:pPr>
              <w:spacing w:line="280" w:lineRule="atLeast"/>
              <w:rPr>
                <w:rFonts w:cs="Arial"/>
                <w:b/>
                <w:szCs w:val="20"/>
              </w:rPr>
            </w:pPr>
          </w:p>
        </w:tc>
        <w:tc>
          <w:tcPr>
            <w:tcW w:w="869" w:type="pct"/>
          </w:tcPr>
          <w:p w14:paraId="08C372D3" w14:textId="77777777" w:rsidR="006B26BD" w:rsidRPr="009C4740" w:rsidRDefault="006B26BD" w:rsidP="00E33AD0">
            <w:pPr>
              <w:spacing w:line="280" w:lineRule="atLeast"/>
              <w:rPr>
                <w:rFonts w:cs="Arial"/>
                <w:b/>
                <w:szCs w:val="20"/>
              </w:rPr>
            </w:pPr>
            <w:r w:rsidRPr="009C4740">
              <w:rPr>
                <w:rFonts w:cs="Arial"/>
                <w:b/>
                <w:szCs w:val="20"/>
              </w:rPr>
              <w:t>Delež lastništva v %</w:t>
            </w:r>
          </w:p>
        </w:tc>
        <w:tc>
          <w:tcPr>
            <w:tcW w:w="1083" w:type="pct"/>
          </w:tcPr>
          <w:p w14:paraId="4D18C1E6" w14:textId="77777777" w:rsidR="006B26BD" w:rsidRPr="009C4740" w:rsidRDefault="006B26BD" w:rsidP="00E33AD0">
            <w:pPr>
              <w:spacing w:line="280" w:lineRule="atLeast"/>
              <w:rPr>
                <w:rFonts w:cs="Arial"/>
                <w:b/>
                <w:szCs w:val="20"/>
              </w:rPr>
            </w:pPr>
            <w:r w:rsidRPr="009C4740">
              <w:rPr>
                <w:rFonts w:cs="Arial"/>
                <w:b/>
                <w:szCs w:val="20"/>
              </w:rPr>
              <w:t>Tihi družbenik</w:t>
            </w:r>
          </w:p>
          <w:p w14:paraId="49D365B4" w14:textId="77777777" w:rsidR="006B26BD" w:rsidRPr="009C4740" w:rsidRDefault="006B26BD" w:rsidP="00E33AD0">
            <w:pPr>
              <w:spacing w:line="280" w:lineRule="atLeast"/>
              <w:rPr>
                <w:rFonts w:cs="Arial"/>
                <w:b/>
                <w:szCs w:val="20"/>
              </w:rPr>
            </w:pPr>
            <w:r w:rsidRPr="009C4740">
              <w:rPr>
                <w:rFonts w:cs="Arial"/>
                <w:b/>
                <w:szCs w:val="20"/>
              </w:rPr>
              <w:t>(ustrezno obkroži)</w:t>
            </w:r>
          </w:p>
        </w:tc>
      </w:tr>
      <w:tr w:rsidR="006B26BD" w:rsidRPr="009C4740" w14:paraId="21F5A3F6" w14:textId="77777777" w:rsidTr="00C31AC5">
        <w:trPr>
          <w:trHeight w:val="20"/>
        </w:trPr>
        <w:tc>
          <w:tcPr>
            <w:tcW w:w="279" w:type="pct"/>
            <w:shd w:val="clear" w:color="auto" w:fill="auto"/>
            <w:vAlign w:val="center"/>
          </w:tcPr>
          <w:p w14:paraId="43C9CFDC" w14:textId="77777777" w:rsidR="006B26BD" w:rsidRPr="009C4740" w:rsidRDefault="006B26BD" w:rsidP="00E33AD0">
            <w:pPr>
              <w:spacing w:line="280" w:lineRule="atLeast"/>
              <w:rPr>
                <w:rFonts w:cs="Arial"/>
                <w:b/>
                <w:szCs w:val="20"/>
              </w:rPr>
            </w:pPr>
            <w:r w:rsidRPr="009C4740">
              <w:rPr>
                <w:rFonts w:cs="Arial"/>
                <w:b/>
                <w:szCs w:val="20"/>
              </w:rPr>
              <w:t>1.</w:t>
            </w:r>
          </w:p>
        </w:tc>
        <w:permStart w:id="1194606500" w:edGrp="everyone"/>
        <w:tc>
          <w:tcPr>
            <w:tcW w:w="927" w:type="pct"/>
            <w:shd w:val="clear" w:color="auto" w:fill="auto"/>
            <w:vAlign w:val="center"/>
          </w:tcPr>
          <w:p w14:paraId="3037F40E"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194606500"/>
          </w:p>
        </w:tc>
        <w:permStart w:id="726402115" w:edGrp="everyone"/>
        <w:tc>
          <w:tcPr>
            <w:tcW w:w="982" w:type="pct"/>
            <w:shd w:val="clear" w:color="auto" w:fill="auto"/>
            <w:vAlign w:val="center"/>
          </w:tcPr>
          <w:p w14:paraId="6D9A7B59"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726402115"/>
          </w:p>
        </w:tc>
        <w:permStart w:id="1269583288" w:edGrp="everyone"/>
        <w:tc>
          <w:tcPr>
            <w:tcW w:w="861" w:type="pct"/>
            <w:vAlign w:val="center"/>
          </w:tcPr>
          <w:p w14:paraId="5A7B035C"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269583288"/>
          </w:p>
        </w:tc>
        <w:permStart w:id="1663439318" w:edGrp="everyone"/>
        <w:tc>
          <w:tcPr>
            <w:tcW w:w="869" w:type="pct"/>
            <w:vAlign w:val="center"/>
          </w:tcPr>
          <w:p w14:paraId="3C3CCE58"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663439318"/>
          </w:p>
        </w:tc>
        <w:tc>
          <w:tcPr>
            <w:tcW w:w="1083" w:type="pct"/>
          </w:tcPr>
          <w:p w14:paraId="03C4CB5B" w14:textId="77777777" w:rsidR="006B26BD" w:rsidRPr="009C4740" w:rsidRDefault="006B26BD" w:rsidP="00E33AD0">
            <w:pPr>
              <w:spacing w:line="280" w:lineRule="atLeast"/>
              <w:rPr>
                <w:rFonts w:cs="Arial"/>
                <w:bCs/>
                <w:iCs/>
                <w:szCs w:val="20"/>
              </w:rPr>
            </w:pPr>
            <w:r w:rsidRPr="009C4740">
              <w:rPr>
                <w:rFonts w:cs="Arial"/>
                <w:bCs/>
                <w:iCs/>
                <w:szCs w:val="20"/>
              </w:rPr>
              <w:t>DA         NE</w:t>
            </w:r>
          </w:p>
          <w:p w14:paraId="2FBA1D2E" w14:textId="77777777" w:rsidR="006B26BD" w:rsidRPr="009C4740" w:rsidRDefault="006B26BD" w:rsidP="00E33AD0">
            <w:pPr>
              <w:spacing w:line="280" w:lineRule="atLeast"/>
              <w:rPr>
                <w:rFonts w:cs="Arial"/>
                <w:bCs/>
                <w:iCs/>
                <w:szCs w:val="20"/>
              </w:rPr>
            </w:pPr>
          </w:p>
          <w:p w14:paraId="11FE2D41" w14:textId="77777777" w:rsidR="006B26BD" w:rsidRPr="009C4740" w:rsidRDefault="006B26BD" w:rsidP="00E33AD0">
            <w:pPr>
              <w:spacing w:line="280" w:lineRule="atLeast"/>
              <w:rPr>
                <w:rFonts w:cs="Arial"/>
                <w:bCs/>
                <w:iCs/>
                <w:szCs w:val="20"/>
              </w:rPr>
            </w:pPr>
            <w:r w:rsidRPr="009C4740">
              <w:rPr>
                <w:rFonts w:cs="Arial"/>
                <w:bCs/>
                <w:iCs/>
                <w:szCs w:val="20"/>
              </w:rPr>
              <w:t>Če DA, navedite nosilca tihe družbe*</w:t>
            </w:r>
          </w:p>
          <w:permStart w:id="1636851336" w:edGrp="everyone"/>
          <w:p w14:paraId="5F1ACB49" w14:textId="77777777" w:rsidR="006B26BD" w:rsidRPr="009C4740" w:rsidRDefault="008458E6" w:rsidP="00E33AD0">
            <w:pPr>
              <w:spacing w:line="280" w:lineRule="atLeast"/>
              <w:rPr>
                <w:rFonts w:cs="Arial"/>
                <w:bCs/>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bCs/>
                <w:iCs/>
                <w:szCs w:val="20"/>
              </w:rPr>
              <w:fldChar w:fldCharType="end"/>
            </w:r>
            <w:permEnd w:id="1636851336"/>
          </w:p>
        </w:tc>
      </w:tr>
      <w:tr w:rsidR="006B26BD" w:rsidRPr="009C4740" w14:paraId="4E0A65D0" w14:textId="77777777" w:rsidTr="00C31AC5">
        <w:trPr>
          <w:trHeight w:val="20"/>
        </w:trPr>
        <w:tc>
          <w:tcPr>
            <w:tcW w:w="279" w:type="pct"/>
            <w:shd w:val="clear" w:color="auto" w:fill="auto"/>
            <w:vAlign w:val="center"/>
          </w:tcPr>
          <w:p w14:paraId="679FD22E" w14:textId="77777777" w:rsidR="006B26BD" w:rsidRPr="009C4740" w:rsidRDefault="006B26BD" w:rsidP="00E33AD0">
            <w:pPr>
              <w:spacing w:line="280" w:lineRule="atLeast"/>
              <w:rPr>
                <w:rFonts w:cs="Arial"/>
                <w:b/>
                <w:szCs w:val="20"/>
              </w:rPr>
            </w:pPr>
            <w:r w:rsidRPr="009C4740">
              <w:rPr>
                <w:rFonts w:cs="Arial"/>
                <w:b/>
                <w:szCs w:val="20"/>
              </w:rPr>
              <w:lastRenderedPageBreak/>
              <w:t>2.</w:t>
            </w:r>
          </w:p>
        </w:tc>
        <w:permStart w:id="1732120652" w:edGrp="everyone"/>
        <w:tc>
          <w:tcPr>
            <w:tcW w:w="927" w:type="pct"/>
            <w:shd w:val="clear" w:color="auto" w:fill="auto"/>
            <w:vAlign w:val="center"/>
          </w:tcPr>
          <w:p w14:paraId="794F294A"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732120652"/>
          </w:p>
        </w:tc>
        <w:permStart w:id="1841958177" w:edGrp="everyone"/>
        <w:tc>
          <w:tcPr>
            <w:tcW w:w="982" w:type="pct"/>
            <w:shd w:val="clear" w:color="auto" w:fill="auto"/>
            <w:vAlign w:val="center"/>
          </w:tcPr>
          <w:p w14:paraId="6CF00260"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841958177"/>
          </w:p>
        </w:tc>
        <w:permStart w:id="546666951" w:edGrp="everyone"/>
        <w:tc>
          <w:tcPr>
            <w:tcW w:w="861" w:type="pct"/>
            <w:vAlign w:val="center"/>
          </w:tcPr>
          <w:p w14:paraId="4E981EE0"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546666951"/>
          </w:p>
        </w:tc>
        <w:permStart w:id="1572289632" w:edGrp="everyone"/>
        <w:tc>
          <w:tcPr>
            <w:tcW w:w="869" w:type="pct"/>
            <w:vAlign w:val="center"/>
          </w:tcPr>
          <w:p w14:paraId="3CE556E9"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572289632"/>
          </w:p>
        </w:tc>
        <w:tc>
          <w:tcPr>
            <w:tcW w:w="1083" w:type="pct"/>
          </w:tcPr>
          <w:p w14:paraId="4543F2D3" w14:textId="77777777" w:rsidR="006B26BD" w:rsidRPr="009C4740" w:rsidRDefault="006B26BD" w:rsidP="00E33AD0">
            <w:pPr>
              <w:spacing w:line="280" w:lineRule="atLeast"/>
              <w:rPr>
                <w:rFonts w:cs="Arial"/>
                <w:bCs/>
                <w:iCs/>
                <w:szCs w:val="20"/>
              </w:rPr>
            </w:pPr>
            <w:r w:rsidRPr="009C4740">
              <w:rPr>
                <w:rFonts w:cs="Arial"/>
                <w:bCs/>
                <w:iCs/>
                <w:szCs w:val="20"/>
              </w:rPr>
              <w:t>DA         NE</w:t>
            </w:r>
          </w:p>
          <w:p w14:paraId="5AC75BBF" w14:textId="77777777" w:rsidR="006B26BD" w:rsidRPr="009C4740" w:rsidRDefault="006B26BD" w:rsidP="00E33AD0">
            <w:pPr>
              <w:spacing w:line="280" w:lineRule="atLeast"/>
              <w:rPr>
                <w:rFonts w:cs="Arial"/>
                <w:bCs/>
                <w:iCs/>
                <w:szCs w:val="20"/>
              </w:rPr>
            </w:pPr>
          </w:p>
          <w:p w14:paraId="2D179916" w14:textId="77777777" w:rsidR="006B26BD" w:rsidRPr="009C4740" w:rsidRDefault="006B26BD" w:rsidP="00E33AD0">
            <w:pPr>
              <w:spacing w:line="280" w:lineRule="atLeast"/>
              <w:rPr>
                <w:rFonts w:cs="Arial"/>
                <w:bCs/>
                <w:iCs/>
                <w:szCs w:val="20"/>
              </w:rPr>
            </w:pPr>
            <w:r w:rsidRPr="009C4740">
              <w:rPr>
                <w:rFonts w:cs="Arial"/>
                <w:bCs/>
                <w:iCs/>
                <w:szCs w:val="20"/>
              </w:rPr>
              <w:t>Če DA, navedite nosilca tihe družbe*</w:t>
            </w:r>
          </w:p>
          <w:permStart w:id="1838835027" w:edGrp="everyone"/>
          <w:p w14:paraId="7D58ADA4"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bCs/>
                <w:iCs/>
                <w:szCs w:val="20"/>
              </w:rPr>
              <w:fldChar w:fldCharType="end"/>
            </w:r>
            <w:permEnd w:id="1838835027"/>
          </w:p>
        </w:tc>
      </w:tr>
      <w:tr w:rsidR="006B26BD" w:rsidRPr="009C4740" w14:paraId="731B5E17" w14:textId="77777777" w:rsidTr="00C31AC5">
        <w:trPr>
          <w:trHeight w:val="20"/>
        </w:trPr>
        <w:tc>
          <w:tcPr>
            <w:tcW w:w="279" w:type="pct"/>
            <w:shd w:val="clear" w:color="auto" w:fill="auto"/>
            <w:vAlign w:val="center"/>
          </w:tcPr>
          <w:p w14:paraId="7FF0B280" w14:textId="77777777" w:rsidR="006B26BD" w:rsidRPr="009C4740" w:rsidRDefault="006B26BD" w:rsidP="00E33AD0">
            <w:pPr>
              <w:spacing w:line="280" w:lineRule="atLeast"/>
              <w:rPr>
                <w:rFonts w:cs="Arial"/>
                <w:b/>
                <w:szCs w:val="20"/>
              </w:rPr>
            </w:pPr>
            <w:r w:rsidRPr="009C4740">
              <w:rPr>
                <w:rFonts w:cs="Arial"/>
                <w:b/>
                <w:szCs w:val="20"/>
              </w:rPr>
              <w:t>3.</w:t>
            </w:r>
          </w:p>
        </w:tc>
        <w:permStart w:id="2060388855" w:edGrp="everyone"/>
        <w:tc>
          <w:tcPr>
            <w:tcW w:w="927" w:type="pct"/>
            <w:shd w:val="clear" w:color="auto" w:fill="auto"/>
            <w:vAlign w:val="center"/>
          </w:tcPr>
          <w:p w14:paraId="4FFCE5D0"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2060388855"/>
          </w:p>
        </w:tc>
        <w:permStart w:id="2125135917" w:edGrp="everyone"/>
        <w:tc>
          <w:tcPr>
            <w:tcW w:w="982" w:type="pct"/>
            <w:shd w:val="clear" w:color="auto" w:fill="auto"/>
            <w:vAlign w:val="center"/>
          </w:tcPr>
          <w:p w14:paraId="34094C95"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2125135917"/>
          </w:p>
        </w:tc>
        <w:permStart w:id="2014392669" w:edGrp="everyone"/>
        <w:tc>
          <w:tcPr>
            <w:tcW w:w="861" w:type="pct"/>
            <w:vAlign w:val="center"/>
          </w:tcPr>
          <w:p w14:paraId="63CBB8CF"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2014392669"/>
          </w:p>
        </w:tc>
        <w:permStart w:id="627982454" w:edGrp="everyone"/>
        <w:tc>
          <w:tcPr>
            <w:tcW w:w="869" w:type="pct"/>
            <w:vAlign w:val="center"/>
          </w:tcPr>
          <w:p w14:paraId="197DBE62"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627982454"/>
          </w:p>
        </w:tc>
        <w:tc>
          <w:tcPr>
            <w:tcW w:w="1083" w:type="pct"/>
          </w:tcPr>
          <w:p w14:paraId="07FD7FA2" w14:textId="77777777" w:rsidR="006B26BD" w:rsidRPr="009C4740" w:rsidRDefault="006B26BD" w:rsidP="00E33AD0">
            <w:pPr>
              <w:spacing w:line="280" w:lineRule="atLeast"/>
              <w:rPr>
                <w:rFonts w:cs="Arial"/>
                <w:bCs/>
                <w:iCs/>
                <w:szCs w:val="20"/>
              </w:rPr>
            </w:pPr>
            <w:r w:rsidRPr="009C4740">
              <w:rPr>
                <w:rFonts w:cs="Arial"/>
                <w:bCs/>
                <w:iCs/>
                <w:szCs w:val="20"/>
              </w:rPr>
              <w:t>DA         NE</w:t>
            </w:r>
          </w:p>
          <w:p w14:paraId="23162F03" w14:textId="77777777" w:rsidR="006B26BD" w:rsidRPr="009C4740" w:rsidRDefault="006B26BD" w:rsidP="00E33AD0">
            <w:pPr>
              <w:spacing w:line="280" w:lineRule="atLeast"/>
              <w:rPr>
                <w:rFonts w:cs="Arial"/>
                <w:bCs/>
                <w:iCs/>
                <w:szCs w:val="20"/>
              </w:rPr>
            </w:pPr>
          </w:p>
          <w:p w14:paraId="251652AB" w14:textId="77777777" w:rsidR="006B26BD" w:rsidRPr="009C4740" w:rsidRDefault="006B26BD" w:rsidP="00E33AD0">
            <w:pPr>
              <w:spacing w:line="280" w:lineRule="atLeast"/>
              <w:rPr>
                <w:rFonts w:cs="Arial"/>
                <w:bCs/>
                <w:iCs/>
                <w:szCs w:val="20"/>
              </w:rPr>
            </w:pPr>
            <w:r w:rsidRPr="009C4740">
              <w:rPr>
                <w:rFonts w:cs="Arial"/>
                <w:bCs/>
                <w:iCs/>
                <w:szCs w:val="20"/>
              </w:rPr>
              <w:t>Če DA, navedite nosilca tihe družbe*</w:t>
            </w:r>
          </w:p>
          <w:permStart w:id="1261374779" w:edGrp="everyone"/>
          <w:p w14:paraId="646E3606" w14:textId="77777777" w:rsidR="006B26BD" w:rsidRPr="009C4740" w:rsidRDefault="008458E6" w:rsidP="00E33AD0">
            <w:pPr>
              <w:spacing w:line="280" w:lineRule="atLeast"/>
              <w:rPr>
                <w:rFonts w:cs="Arial"/>
                <w:bCs/>
                <w:iCs/>
                <w:szCs w:val="20"/>
              </w:rPr>
            </w:pPr>
            <w:r w:rsidRPr="009C4740">
              <w:rPr>
                <w:rFonts w:cs="Arial"/>
                <w:bCs/>
                <w:iCs/>
                <w:szCs w:val="20"/>
              </w:rPr>
              <w:fldChar w:fldCharType="begin">
                <w:ffData>
                  <w:name w:val="Besedilo12"/>
                  <w:enabled/>
                  <w:calcOnExit w:val="0"/>
                  <w:textInput/>
                </w:ffData>
              </w:fldChar>
            </w:r>
            <w:r w:rsidR="006B26BD"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6B26BD" w:rsidRPr="009C4740">
              <w:rPr>
                <w:rFonts w:cs="Arial"/>
                <w:bCs/>
                <w:iCs/>
                <w:szCs w:val="20"/>
              </w:rPr>
              <w:t> </w:t>
            </w:r>
            <w:r w:rsidR="006B26BD" w:rsidRPr="009C4740">
              <w:rPr>
                <w:rFonts w:cs="Arial"/>
                <w:bCs/>
                <w:iCs/>
                <w:szCs w:val="20"/>
              </w:rPr>
              <w:t> </w:t>
            </w:r>
            <w:r w:rsidR="006B26BD" w:rsidRPr="009C4740">
              <w:rPr>
                <w:rFonts w:cs="Arial"/>
                <w:bCs/>
                <w:iCs/>
                <w:szCs w:val="20"/>
              </w:rPr>
              <w:t> </w:t>
            </w:r>
            <w:r w:rsidR="006B26BD" w:rsidRPr="009C4740">
              <w:rPr>
                <w:rFonts w:cs="Arial"/>
                <w:bCs/>
                <w:iCs/>
                <w:szCs w:val="20"/>
              </w:rPr>
              <w:t> </w:t>
            </w:r>
            <w:r w:rsidR="006B26BD" w:rsidRPr="009C4740">
              <w:rPr>
                <w:rFonts w:cs="Arial"/>
                <w:bCs/>
                <w:iCs/>
                <w:szCs w:val="20"/>
              </w:rPr>
              <w:t> </w:t>
            </w:r>
            <w:r w:rsidRPr="009C4740">
              <w:rPr>
                <w:rFonts w:cs="Arial"/>
                <w:bCs/>
                <w:iCs/>
                <w:szCs w:val="20"/>
              </w:rPr>
              <w:fldChar w:fldCharType="end"/>
            </w:r>
            <w:permEnd w:id="1261374779"/>
          </w:p>
        </w:tc>
      </w:tr>
      <w:tr w:rsidR="006B26BD" w:rsidRPr="009C4740" w14:paraId="6BF9EF81" w14:textId="77777777" w:rsidTr="00C31AC5">
        <w:trPr>
          <w:trHeight w:val="20"/>
        </w:trPr>
        <w:tc>
          <w:tcPr>
            <w:tcW w:w="279" w:type="pct"/>
            <w:shd w:val="clear" w:color="auto" w:fill="auto"/>
            <w:vAlign w:val="center"/>
          </w:tcPr>
          <w:p w14:paraId="7BF5975B" w14:textId="77777777" w:rsidR="006B26BD" w:rsidRPr="009C4740" w:rsidRDefault="006B26BD" w:rsidP="00E33AD0">
            <w:pPr>
              <w:spacing w:line="280" w:lineRule="atLeast"/>
              <w:rPr>
                <w:rFonts w:cs="Arial"/>
                <w:b/>
                <w:szCs w:val="20"/>
              </w:rPr>
            </w:pPr>
            <w:r w:rsidRPr="009C4740">
              <w:rPr>
                <w:rFonts w:cs="Arial"/>
                <w:b/>
                <w:szCs w:val="20"/>
              </w:rPr>
              <w:t>4.</w:t>
            </w:r>
          </w:p>
        </w:tc>
        <w:permStart w:id="1136088204" w:edGrp="everyone"/>
        <w:tc>
          <w:tcPr>
            <w:tcW w:w="927" w:type="pct"/>
            <w:shd w:val="clear" w:color="auto" w:fill="auto"/>
            <w:vAlign w:val="center"/>
          </w:tcPr>
          <w:p w14:paraId="17BC79C5"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136088204"/>
          </w:p>
        </w:tc>
        <w:permStart w:id="1542157822" w:edGrp="everyone"/>
        <w:tc>
          <w:tcPr>
            <w:tcW w:w="982" w:type="pct"/>
            <w:shd w:val="clear" w:color="auto" w:fill="auto"/>
            <w:vAlign w:val="center"/>
          </w:tcPr>
          <w:p w14:paraId="349829D9"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542157822"/>
          </w:p>
        </w:tc>
        <w:permStart w:id="1182148678" w:edGrp="everyone"/>
        <w:tc>
          <w:tcPr>
            <w:tcW w:w="861" w:type="pct"/>
            <w:vAlign w:val="center"/>
          </w:tcPr>
          <w:p w14:paraId="4C8A34E9"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182148678"/>
          </w:p>
        </w:tc>
        <w:permStart w:id="734224454" w:edGrp="everyone"/>
        <w:tc>
          <w:tcPr>
            <w:tcW w:w="869" w:type="pct"/>
            <w:vAlign w:val="center"/>
          </w:tcPr>
          <w:p w14:paraId="6D1CA8A2" w14:textId="77777777" w:rsidR="006B26BD" w:rsidRPr="009C4740" w:rsidRDefault="008458E6" w:rsidP="00E33AD0">
            <w:pPr>
              <w:spacing w:line="280" w:lineRule="atLeast"/>
              <w:rPr>
                <w:rFonts w:cs="Arial"/>
                <w:b/>
                <w:bCs/>
                <w:i/>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734224454"/>
          </w:p>
        </w:tc>
        <w:tc>
          <w:tcPr>
            <w:tcW w:w="1083" w:type="pct"/>
            <w:vAlign w:val="center"/>
          </w:tcPr>
          <w:p w14:paraId="7F7E2E75" w14:textId="77777777" w:rsidR="006B26BD" w:rsidRPr="009C4740" w:rsidRDefault="006B26BD" w:rsidP="00E33AD0">
            <w:pPr>
              <w:spacing w:line="280" w:lineRule="atLeast"/>
              <w:rPr>
                <w:rFonts w:cs="Arial"/>
                <w:bCs/>
                <w:iCs/>
                <w:szCs w:val="20"/>
              </w:rPr>
            </w:pPr>
            <w:r w:rsidRPr="009C4740">
              <w:rPr>
                <w:rFonts w:cs="Arial"/>
                <w:bCs/>
                <w:iCs/>
                <w:szCs w:val="20"/>
              </w:rPr>
              <w:t>DA         NE</w:t>
            </w:r>
          </w:p>
          <w:p w14:paraId="26C93604" w14:textId="77777777" w:rsidR="006B26BD" w:rsidRPr="009C4740" w:rsidRDefault="006B26BD" w:rsidP="00E33AD0">
            <w:pPr>
              <w:spacing w:line="280" w:lineRule="atLeast"/>
              <w:rPr>
                <w:rFonts w:cs="Arial"/>
                <w:bCs/>
                <w:iCs/>
                <w:szCs w:val="20"/>
              </w:rPr>
            </w:pPr>
          </w:p>
          <w:p w14:paraId="102A0681" w14:textId="77777777" w:rsidR="006B26BD" w:rsidRPr="009C4740" w:rsidRDefault="006B26BD" w:rsidP="00E33AD0">
            <w:pPr>
              <w:spacing w:line="280" w:lineRule="atLeast"/>
              <w:rPr>
                <w:rFonts w:cs="Arial"/>
                <w:bCs/>
                <w:iCs/>
                <w:szCs w:val="20"/>
              </w:rPr>
            </w:pPr>
            <w:r w:rsidRPr="009C4740">
              <w:rPr>
                <w:rFonts w:cs="Arial"/>
                <w:bCs/>
                <w:iCs/>
                <w:szCs w:val="20"/>
              </w:rPr>
              <w:t>Če DA, navedite nosilca tihe družbe*</w:t>
            </w:r>
          </w:p>
          <w:permStart w:id="1672741379" w:edGrp="everyone"/>
          <w:p w14:paraId="37484E8B" w14:textId="77777777" w:rsidR="006B26BD" w:rsidRPr="009C4740" w:rsidRDefault="008458E6" w:rsidP="00E33AD0">
            <w:pPr>
              <w:spacing w:line="280" w:lineRule="atLeast"/>
              <w:rPr>
                <w:rFonts w:cs="Arial"/>
                <w:bCs/>
                <w:iCs/>
                <w:szCs w:val="20"/>
              </w:rPr>
            </w:pPr>
            <w:r w:rsidRPr="009C4740">
              <w:rPr>
                <w:rFonts w:cs="Arial"/>
                <w:bCs/>
                <w:iCs/>
                <w:szCs w:val="20"/>
              </w:rPr>
              <w:fldChar w:fldCharType="begin">
                <w:ffData>
                  <w:name w:val="Besedilo12"/>
                  <w:enabled/>
                  <w:calcOnExit w:val="0"/>
                  <w:textInput/>
                </w:ffData>
              </w:fldChar>
            </w:r>
            <w:r w:rsidR="006B26BD"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6B26BD" w:rsidRPr="009C4740">
              <w:rPr>
                <w:rFonts w:cs="Arial"/>
                <w:bCs/>
                <w:iCs/>
                <w:szCs w:val="20"/>
              </w:rPr>
              <w:t> </w:t>
            </w:r>
            <w:r w:rsidR="006B26BD" w:rsidRPr="009C4740">
              <w:rPr>
                <w:rFonts w:cs="Arial"/>
                <w:bCs/>
                <w:iCs/>
                <w:szCs w:val="20"/>
              </w:rPr>
              <w:t> </w:t>
            </w:r>
            <w:r w:rsidR="006B26BD" w:rsidRPr="009C4740">
              <w:rPr>
                <w:rFonts w:cs="Arial"/>
                <w:bCs/>
                <w:iCs/>
                <w:szCs w:val="20"/>
              </w:rPr>
              <w:t> </w:t>
            </w:r>
            <w:r w:rsidR="006B26BD" w:rsidRPr="009C4740">
              <w:rPr>
                <w:rFonts w:cs="Arial"/>
                <w:bCs/>
                <w:iCs/>
                <w:szCs w:val="20"/>
              </w:rPr>
              <w:t> </w:t>
            </w:r>
            <w:r w:rsidR="006B26BD" w:rsidRPr="009C4740">
              <w:rPr>
                <w:rFonts w:cs="Arial"/>
                <w:bCs/>
                <w:iCs/>
                <w:szCs w:val="20"/>
              </w:rPr>
              <w:t> </w:t>
            </w:r>
            <w:r w:rsidRPr="009C4740">
              <w:rPr>
                <w:rFonts w:cs="Arial"/>
                <w:bCs/>
                <w:iCs/>
                <w:szCs w:val="20"/>
              </w:rPr>
              <w:fldChar w:fldCharType="end"/>
            </w:r>
            <w:permEnd w:id="1672741379"/>
          </w:p>
        </w:tc>
      </w:tr>
    </w:tbl>
    <w:p w14:paraId="6E660CDD" w14:textId="77777777" w:rsidR="006B26BD" w:rsidRPr="009C4740" w:rsidRDefault="006B26BD" w:rsidP="00E33AD0">
      <w:pPr>
        <w:spacing w:line="280" w:lineRule="atLeast"/>
        <w:rPr>
          <w:rFonts w:cs="Arial"/>
          <w:szCs w:val="20"/>
        </w:rPr>
      </w:pPr>
    </w:p>
    <w:p w14:paraId="5C0874CB" w14:textId="77777777" w:rsidR="006B26BD" w:rsidRPr="009C4740" w:rsidRDefault="006B26BD" w:rsidP="00E33AD0">
      <w:pPr>
        <w:spacing w:line="280" w:lineRule="atLeast"/>
        <w:rPr>
          <w:rFonts w:cs="Arial"/>
          <w:b/>
          <w:szCs w:val="20"/>
        </w:rPr>
      </w:pPr>
      <w:r w:rsidRPr="009C4740">
        <w:rPr>
          <w:rFonts w:cs="Arial"/>
          <w:b/>
          <w:szCs w:val="20"/>
        </w:rPr>
        <w:t xml:space="preserve">3. Podatki o </w:t>
      </w:r>
      <w:proofErr w:type="spellStart"/>
      <w:r w:rsidRPr="009C4740">
        <w:rPr>
          <w:rFonts w:cs="Arial"/>
          <w:b/>
          <w:szCs w:val="20"/>
        </w:rPr>
        <w:t>družbah</w:t>
      </w:r>
      <w:proofErr w:type="spellEnd"/>
      <w:r w:rsidRPr="009C4740">
        <w:rPr>
          <w:rFonts w:cs="Arial"/>
          <w:b/>
          <w:szCs w:val="20"/>
        </w:rPr>
        <w:t xml:space="preserve">, za katere se po </w:t>
      </w:r>
      <w:proofErr w:type="spellStart"/>
      <w:r w:rsidRPr="009C4740">
        <w:rPr>
          <w:rFonts w:cs="Arial"/>
          <w:b/>
          <w:szCs w:val="20"/>
        </w:rPr>
        <w:t>določbah</w:t>
      </w:r>
      <w:proofErr w:type="spellEnd"/>
      <w:r w:rsidRPr="009C4740">
        <w:rPr>
          <w:rFonts w:cs="Arial"/>
          <w:b/>
          <w:szCs w:val="20"/>
        </w:rPr>
        <w:t xml:space="preserve"> zakona, ki ureja gospodarske </w:t>
      </w:r>
      <w:proofErr w:type="spellStart"/>
      <w:r w:rsidRPr="009C4740">
        <w:rPr>
          <w:rFonts w:cs="Arial"/>
          <w:b/>
          <w:szCs w:val="20"/>
        </w:rPr>
        <w:t>družbe</w:t>
      </w:r>
      <w:proofErr w:type="spellEnd"/>
      <w:r w:rsidRPr="009C4740">
        <w:rPr>
          <w:rFonts w:cs="Arial"/>
          <w:b/>
          <w:szCs w:val="20"/>
        </w:rPr>
        <w:t xml:space="preserve">, </w:t>
      </w:r>
      <w:proofErr w:type="spellStart"/>
      <w:r w:rsidRPr="009C4740">
        <w:rPr>
          <w:rFonts w:cs="Arial"/>
          <w:b/>
          <w:szCs w:val="20"/>
        </w:rPr>
        <w:t>šteje</w:t>
      </w:r>
      <w:proofErr w:type="spellEnd"/>
      <w:r w:rsidRPr="009C4740">
        <w:rPr>
          <w:rFonts w:cs="Arial"/>
          <w:b/>
          <w:szCs w:val="20"/>
        </w:rPr>
        <w:t xml:space="preserve">, da so povezane </w:t>
      </w:r>
      <w:proofErr w:type="spellStart"/>
      <w:r w:rsidRPr="009C4740">
        <w:rPr>
          <w:rFonts w:cs="Arial"/>
          <w:b/>
          <w:szCs w:val="20"/>
        </w:rPr>
        <w:t>družbe</w:t>
      </w:r>
      <w:proofErr w:type="spellEnd"/>
      <w:r w:rsidRPr="009C4740">
        <w:rPr>
          <w:rFonts w:cs="Arial"/>
          <w:b/>
          <w:szCs w:val="20"/>
        </w:rPr>
        <w:t xml:space="preserve"> s ponudnikom: </w:t>
      </w:r>
    </w:p>
    <w:p w14:paraId="4B7568FC" w14:textId="77777777" w:rsidR="006B26BD" w:rsidRPr="009C4740" w:rsidRDefault="006B26BD" w:rsidP="00E33AD0">
      <w:pPr>
        <w:spacing w:line="280" w:lineRule="atLeast"/>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8"/>
        <w:gridCol w:w="2849"/>
        <w:gridCol w:w="1898"/>
        <w:gridCol w:w="3535"/>
      </w:tblGrid>
      <w:tr w:rsidR="006B26BD" w:rsidRPr="009C4740" w14:paraId="77A12F82" w14:textId="77777777" w:rsidTr="00C31AC5">
        <w:trPr>
          <w:trHeight w:val="20"/>
        </w:trPr>
        <w:tc>
          <w:tcPr>
            <w:tcW w:w="429" w:type="pct"/>
            <w:shd w:val="clear" w:color="auto" w:fill="auto"/>
            <w:vAlign w:val="center"/>
          </w:tcPr>
          <w:p w14:paraId="72497232" w14:textId="77777777" w:rsidR="006B26BD" w:rsidRPr="009C4740" w:rsidRDefault="006B26BD" w:rsidP="00E33AD0">
            <w:pPr>
              <w:spacing w:line="280" w:lineRule="atLeast"/>
              <w:rPr>
                <w:rFonts w:cs="Arial"/>
                <w:b/>
                <w:szCs w:val="20"/>
              </w:rPr>
            </w:pPr>
            <w:r w:rsidRPr="009C4740">
              <w:rPr>
                <w:rFonts w:cs="Arial"/>
                <w:b/>
                <w:szCs w:val="20"/>
              </w:rPr>
              <w:t>Št.</w:t>
            </w:r>
          </w:p>
        </w:tc>
        <w:tc>
          <w:tcPr>
            <w:tcW w:w="1572" w:type="pct"/>
            <w:shd w:val="clear" w:color="auto" w:fill="auto"/>
          </w:tcPr>
          <w:p w14:paraId="06AEE287" w14:textId="77777777" w:rsidR="006B26BD" w:rsidRPr="009C4740" w:rsidRDefault="006B26BD" w:rsidP="00E33AD0">
            <w:pPr>
              <w:spacing w:line="280" w:lineRule="atLeast"/>
              <w:rPr>
                <w:rFonts w:cs="Arial"/>
                <w:b/>
                <w:szCs w:val="20"/>
              </w:rPr>
            </w:pPr>
            <w:r w:rsidRPr="009C4740">
              <w:rPr>
                <w:rFonts w:cs="Arial"/>
                <w:b/>
                <w:szCs w:val="20"/>
              </w:rPr>
              <w:t>Naziv pravne osebe</w:t>
            </w:r>
          </w:p>
        </w:tc>
        <w:tc>
          <w:tcPr>
            <w:tcW w:w="1047" w:type="pct"/>
            <w:shd w:val="clear" w:color="auto" w:fill="auto"/>
          </w:tcPr>
          <w:p w14:paraId="7E34F9FB" w14:textId="77777777" w:rsidR="006B26BD" w:rsidRPr="009C4740" w:rsidRDefault="006B26BD" w:rsidP="00E33AD0">
            <w:pPr>
              <w:spacing w:line="280" w:lineRule="atLeast"/>
              <w:rPr>
                <w:rFonts w:cs="Arial"/>
                <w:b/>
                <w:szCs w:val="20"/>
              </w:rPr>
            </w:pPr>
            <w:r w:rsidRPr="009C4740">
              <w:rPr>
                <w:rFonts w:cs="Arial"/>
                <w:b/>
                <w:szCs w:val="20"/>
              </w:rPr>
              <w:t>Sedež pravne osebe</w:t>
            </w:r>
          </w:p>
        </w:tc>
        <w:tc>
          <w:tcPr>
            <w:tcW w:w="1951" w:type="pct"/>
            <w:shd w:val="clear" w:color="auto" w:fill="auto"/>
            <w:vAlign w:val="center"/>
          </w:tcPr>
          <w:p w14:paraId="51670114" w14:textId="77777777" w:rsidR="006B26BD" w:rsidRPr="009C4740" w:rsidRDefault="006B26BD" w:rsidP="00E33AD0">
            <w:pPr>
              <w:spacing w:line="280" w:lineRule="atLeast"/>
              <w:rPr>
                <w:rFonts w:cs="Arial"/>
                <w:b/>
                <w:szCs w:val="20"/>
              </w:rPr>
            </w:pPr>
            <w:r w:rsidRPr="009C4740">
              <w:rPr>
                <w:rFonts w:cs="Arial"/>
                <w:b/>
                <w:szCs w:val="20"/>
              </w:rPr>
              <w:t xml:space="preserve">Matična številka ponudnika oziroma </w:t>
            </w:r>
            <w:proofErr w:type="spellStart"/>
            <w:r w:rsidRPr="009C4740">
              <w:rPr>
                <w:rFonts w:cs="Arial"/>
                <w:b/>
                <w:szCs w:val="20"/>
              </w:rPr>
              <w:t>davčna</w:t>
            </w:r>
            <w:proofErr w:type="spellEnd"/>
            <w:r w:rsidRPr="009C4740">
              <w:rPr>
                <w:rFonts w:cs="Arial"/>
                <w:b/>
                <w:szCs w:val="20"/>
              </w:rPr>
              <w:t xml:space="preserve"> </w:t>
            </w:r>
            <w:proofErr w:type="spellStart"/>
            <w:r w:rsidRPr="009C4740">
              <w:rPr>
                <w:rFonts w:cs="Arial"/>
                <w:b/>
                <w:szCs w:val="20"/>
              </w:rPr>
              <w:t>številka</w:t>
            </w:r>
            <w:proofErr w:type="spellEnd"/>
            <w:r w:rsidRPr="009C4740">
              <w:rPr>
                <w:rFonts w:cs="Arial"/>
                <w:b/>
                <w:szCs w:val="20"/>
              </w:rPr>
              <w:t xml:space="preserve"> za druge pravne osebe, ki niso vpisane v poslovnem registru</w:t>
            </w:r>
          </w:p>
        </w:tc>
      </w:tr>
      <w:tr w:rsidR="006B26BD" w:rsidRPr="009C4740" w14:paraId="3468EA88" w14:textId="77777777" w:rsidTr="00C31AC5">
        <w:trPr>
          <w:trHeight w:val="20"/>
        </w:trPr>
        <w:tc>
          <w:tcPr>
            <w:tcW w:w="429" w:type="pct"/>
            <w:shd w:val="clear" w:color="auto" w:fill="auto"/>
            <w:vAlign w:val="center"/>
          </w:tcPr>
          <w:p w14:paraId="7DA886DC" w14:textId="77777777" w:rsidR="006B26BD" w:rsidRPr="009C4740" w:rsidRDefault="006B26BD" w:rsidP="00E33AD0">
            <w:pPr>
              <w:spacing w:line="280" w:lineRule="atLeast"/>
              <w:rPr>
                <w:rFonts w:cs="Arial"/>
                <w:b/>
                <w:szCs w:val="20"/>
              </w:rPr>
            </w:pPr>
            <w:r w:rsidRPr="009C4740">
              <w:rPr>
                <w:rFonts w:cs="Arial"/>
                <w:b/>
                <w:szCs w:val="20"/>
              </w:rPr>
              <w:t>1.</w:t>
            </w:r>
          </w:p>
        </w:tc>
        <w:permStart w:id="28317403" w:edGrp="everyone"/>
        <w:tc>
          <w:tcPr>
            <w:tcW w:w="1572" w:type="pct"/>
            <w:shd w:val="clear" w:color="auto" w:fill="auto"/>
            <w:vAlign w:val="center"/>
          </w:tcPr>
          <w:p w14:paraId="454A90D8"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28317403"/>
          </w:p>
        </w:tc>
        <w:permStart w:id="656163628" w:edGrp="everyone"/>
        <w:tc>
          <w:tcPr>
            <w:tcW w:w="1047" w:type="pct"/>
            <w:shd w:val="clear" w:color="auto" w:fill="auto"/>
            <w:vAlign w:val="center"/>
          </w:tcPr>
          <w:p w14:paraId="58A39019"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656163628"/>
          </w:p>
        </w:tc>
        <w:permStart w:id="668287477" w:edGrp="everyone"/>
        <w:tc>
          <w:tcPr>
            <w:tcW w:w="1951" w:type="pct"/>
            <w:shd w:val="clear" w:color="auto" w:fill="auto"/>
            <w:vAlign w:val="center"/>
          </w:tcPr>
          <w:p w14:paraId="15DC02ED"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668287477"/>
          </w:p>
        </w:tc>
      </w:tr>
    </w:tbl>
    <w:p w14:paraId="37FA323B" w14:textId="77777777" w:rsidR="006B26BD" w:rsidRPr="009C4740" w:rsidRDefault="006B26BD" w:rsidP="00E33AD0">
      <w:pPr>
        <w:spacing w:line="280" w:lineRule="atLeast"/>
        <w:rPr>
          <w:rFonts w:cs="Arial"/>
          <w:szCs w:val="20"/>
        </w:rPr>
      </w:pPr>
    </w:p>
    <w:p w14:paraId="1465DE93" w14:textId="77777777" w:rsidR="006B26BD" w:rsidRPr="009C4740" w:rsidRDefault="006B26BD" w:rsidP="00E33AD0">
      <w:pPr>
        <w:spacing w:line="280" w:lineRule="atLeast"/>
        <w:rPr>
          <w:rFonts w:cs="Arial"/>
          <w:szCs w:val="20"/>
        </w:rPr>
      </w:pPr>
      <w:r w:rsidRPr="009C4740">
        <w:rPr>
          <w:rFonts w:cs="Arial"/>
          <w:szCs w:val="20"/>
        </w:rPr>
        <w:t xml:space="preserve">je v medsebojnem razmerju, v skladu s 527. </w:t>
      </w:r>
      <w:proofErr w:type="spellStart"/>
      <w:r w:rsidRPr="009C4740">
        <w:rPr>
          <w:rFonts w:cs="Arial"/>
          <w:szCs w:val="20"/>
        </w:rPr>
        <w:t>členom</w:t>
      </w:r>
      <w:proofErr w:type="spellEnd"/>
      <w:r w:rsidRPr="009C4740">
        <w:rPr>
          <w:rFonts w:cs="Arial"/>
          <w:szCs w:val="20"/>
        </w:rPr>
        <w:t xml:space="preserve"> ZGD-1 s pravno osebo: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99"/>
        <w:gridCol w:w="1466"/>
        <w:gridCol w:w="1787"/>
        <w:gridCol w:w="2555"/>
        <w:gridCol w:w="2553"/>
      </w:tblGrid>
      <w:tr w:rsidR="006B26BD" w:rsidRPr="009C4740" w14:paraId="46DD58E1" w14:textId="77777777" w:rsidTr="00C31AC5">
        <w:trPr>
          <w:trHeight w:val="20"/>
        </w:trPr>
        <w:tc>
          <w:tcPr>
            <w:tcW w:w="386" w:type="pct"/>
            <w:shd w:val="clear" w:color="auto" w:fill="auto"/>
            <w:vAlign w:val="center"/>
          </w:tcPr>
          <w:p w14:paraId="2318586A" w14:textId="77777777" w:rsidR="006B26BD" w:rsidRPr="009C4740" w:rsidRDefault="006B26BD" w:rsidP="00E33AD0">
            <w:pPr>
              <w:spacing w:line="280" w:lineRule="atLeast"/>
              <w:rPr>
                <w:rFonts w:cs="Arial"/>
                <w:b/>
                <w:szCs w:val="20"/>
              </w:rPr>
            </w:pPr>
            <w:r w:rsidRPr="009C4740">
              <w:rPr>
                <w:rFonts w:cs="Arial"/>
                <w:b/>
                <w:szCs w:val="20"/>
              </w:rPr>
              <w:t>Št.</w:t>
            </w:r>
          </w:p>
        </w:tc>
        <w:tc>
          <w:tcPr>
            <w:tcW w:w="809" w:type="pct"/>
            <w:shd w:val="clear" w:color="auto" w:fill="auto"/>
          </w:tcPr>
          <w:p w14:paraId="78049805" w14:textId="77777777" w:rsidR="006B26BD" w:rsidRPr="009C4740" w:rsidRDefault="006B26BD" w:rsidP="00E33AD0">
            <w:pPr>
              <w:spacing w:line="280" w:lineRule="atLeast"/>
              <w:rPr>
                <w:rFonts w:cs="Arial"/>
                <w:b/>
                <w:szCs w:val="20"/>
              </w:rPr>
            </w:pPr>
            <w:r w:rsidRPr="009C4740">
              <w:rPr>
                <w:rFonts w:cs="Arial"/>
                <w:b/>
                <w:szCs w:val="20"/>
              </w:rPr>
              <w:t>Naziv pravne osebe</w:t>
            </w:r>
          </w:p>
        </w:tc>
        <w:tc>
          <w:tcPr>
            <w:tcW w:w="986" w:type="pct"/>
            <w:shd w:val="clear" w:color="auto" w:fill="auto"/>
          </w:tcPr>
          <w:p w14:paraId="6348FCE3" w14:textId="77777777" w:rsidR="006B26BD" w:rsidRPr="009C4740" w:rsidRDefault="006B26BD" w:rsidP="00E33AD0">
            <w:pPr>
              <w:spacing w:line="280" w:lineRule="atLeast"/>
              <w:rPr>
                <w:rFonts w:cs="Arial"/>
                <w:b/>
                <w:szCs w:val="20"/>
              </w:rPr>
            </w:pPr>
            <w:r w:rsidRPr="009C4740">
              <w:rPr>
                <w:rFonts w:cs="Arial"/>
                <w:b/>
                <w:szCs w:val="20"/>
              </w:rPr>
              <w:t>Sedež pravne osebe</w:t>
            </w:r>
          </w:p>
        </w:tc>
        <w:tc>
          <w:tcPr>
            <w:tcW w:w="1410" w:type="pct"/>
            <w:shd w:val="clear" w:color="auto" w:fill="auto"/>
            <w:vAlign w:val="center"/>
          </w:tcPr>
          <w:p w14:paraId="021A8116" w14:textId="77777777" w:rsidR="006B26BD" w:rsidRPr="009C4740" w:rsidRDefault="006B26BD" w:rsidP="00E33AD0">
            <w:pPr>
              <w:spacing w:line="280" w:lineRule="atLeast"/>
              <w:rPr>
                <w:rFonts w:cs="Arial"/>
                <w:b/>
                <w:szCs w:val="20"/>
              </w:rPr>
            </w:pPr>
            <w:r w:rsidRPr="009C4740">
              <w:rPr>
                <w:rFonts w:cs="Arial"/>
                <w:b/>
                <w:szCs w:val="20"/>
              </w:rPr>
              <w:t xml:space="preserve">Matična številka ponudnika oziroma </w:t>
            </w:r>
            <w:proofErr w:type="spellStart"/>
            <w:r w:rsidRPr="009C4740">
              <w:rPr>
                <w:rFonts w:cs="Arial"/>
                <w:b/>
                <w:szCs w:val="20"/>
              </w:rPr>
              <w:t>davčna</w:t>
            </w:r>
            <w:proofErr w:type="spellEnd"/>
            <w:r w:rsidRPr="009C4740">
              <w:rPr>
                <w:rFonts w:cs="Arial"/>
                <w:b/>
                <w:szCs w:val="20"/>
              </w:rPr>
              <w:t xml:space="preserve"> </w:t>
            </w:r>
            <w:proofErr w:type="spellStart"/>
            <w:r w:rsidRPr="009C4740">
              <w:rPr>
                <w:rFonts w:cs="Arial"/>
                <w:b/>
                <w:szCs w:val="20"/>
              </w:rPr>
              <w:t>številka</w:t>
            </w:r>
            <w:proofErr w:type="spellEnd"/>
            <w:r w:rsidRPr="009C4740">
              <w:rPr>
                <w:rFonts w:cs="Arial"/>
                <w:b/>
                <w:szCs w:val="20"/>
              </w:rPr>
              <w:t xml:space="preserve"> za druge pravne osebe, ki niso vpisane v poslovnem registru</w:t>
            </w:r>
          </w:p>
        </w:tc>
        <w:tc>
          <w:tcPr>
            <w:tcW w:w="1409" w:type="pct"/>
          </w:tcPr>
          <w:p w14:paraId="4DD6DCB1" w14:textId="77777777" w:rsidR="006B26BD" w:rsidRPr="009C4740" w:rsidRDefault="006B26BD" w:rsidP="00E33AD0">
            <w:pPr>
              <w:spacing w:line="280" w:lineRule="atLeast"/>
              <w:rPr>
                <w:rFonts w:cs="Arial"/>
                <w:b/>
                <w:szCs w:val="20"/>
              </w:rPr>
            </w:pPr>
            <w:r w:rsidRPr="009C4740">
              <w:rPr>
                <w:rFonts w:cs="Arial"/>
                <w:b/>
                <w:szCs w:val="20"/>
              </w:rPr>
              <w:t>Povezana na način</w:t>
            </w:r>
          </w:p>
        </w:tc>
      </w:tr>
      <w:tr w:rsidR="006B26BD" w:rsidRPr="009C4740" w14:paraId="326A8E4C" w14:textId="77777777" w:rsidTr="00C31AC5">
        <w:trPr>
          <w:trHeight w:val="20"/>
        </w:trPr>
        <w:tc>
          <w:tcPr>
            <w:tcW w:w="386" w:type="pct"/>
            <w:shd w:val="clear" w:color="auto" w:fill="auto"/>
            <w:vAlign w:val="center"/>
          </w:tcPr>
          <w:p w14:paraId="34A793C5" w14:textId="77777777" w:rsidR="006B26BD" w:rsidRPr="009C4740" w:rsidRDefault="006B26BD" w:rsidP="00E33AD0">
            <w:pPr>
              <w:spacing w:line="280" w:lineRule="atLeast"/>
              <w:rPr>
                <w:rFonts w:cs="Arial"/>
                <w:b/>
                <w:szCs w:val="20"/>
              </w:rPr>
            </w:pPr>
            <w:r w:rsidRPr="009C4740">
              <w:rPr>
                <w:rFonts w:cs="Arial"/>
                <w:b/>
                <w:szCs w:val="20"/>
              </w:rPr>
              <w:t>1.</w:t>
            </w:r>
          </w:p>
        </w:tc>
        <w:permStart w:id="968763388" w:edGrp="everyone"/>
        <w:tc>
          <w:tcPr>
            <w:tcW w:w="809" w:type="pct"/>
            <w:shd w:val="clear" w:color="auto" w:fill="auto"/>
            <w:vAlign w:val="center"/>
          </w:tcPr>
          <w:p w14:paraId="1BDCB2DA"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968763388"/>
          </w:p>
        </w:tc>
        <w:permStart w:id="624959857" w:edGrp="everyone"/>
        <w:tc>
          <w:tcPr>
            <w:tcW w:w="986" w:type="pct"/>
            <w:shd w:val="clear" w:color="auto" w:fill="auto"/>
            <w:vAlign w:val="center"/>
          </w:tcPr>
          <w:p w14:paraId="7CC61734"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624959857"/>
          </w:p>
        </w:tc>
        <w:permStart w:id="761464219" w:edGrp="everyone"/>
        <w:tc>
          <w:tcPr>
            <w:tcW w:w="1410" w:type="pct"/>
            <w:shd w:val="clear" w:color="auto" w:fill="auto"/>
            <w:vAlign w:val="center"/>
          </w:tcPr>
          <w:p w14:paraId="56752711" w14:textId="77777777" w:rsidR="006B26BD" w:rsidRPr="009C4740" w:rsidRDefault="008458E6" w:rsidP="00E33AD0">
            <w:pPr>
              <w:spacing w:line="280" w:lineRule="atLeast"/>
              <w:rPr>
                <w:rFonts w:cs="Arial"/>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761464219"/>
          </w:p>
        </w:tc>
        <w:permStart w:id="1479344743" w:edGrp="everyone"/>
        <w:tc>
          <w:tcPr>
            <w:tcW w:w="1409" w:type="pct"/>
          </w:tcPr>
          <w:p w14:paraId="676896B5" w14:textId="77777777" w:rsidR="006B26BD" w:rsidRPr="009C4740" w:rsidRDefault="008458E6" w:rsidP="00E33AD0">
            <w:pPr>
              <w:spacing w:line="280" w:lineRule="atLeast"/>
              <w:rPr>
                <w:rFonts w:cs="Arial"/>
                <w:bCs/>
                <w:i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ermEnd w:id="1479344743"/>
          </w:p>
        </w:tc>
      </w:tr>
    </w:tbl>
    <w:p w14:paraId="3CE1CCB5" w14:textId="77777777" w:rsidR="006B26BD" w:rsidRPr="009C4740" w:rsidRDefault="006B26BD" w:rsidP="00E33AD0">
      <w:pPr>
        <w:spacing w:line="280" w:lineRule="atLeast"/>
        <w:rPr>
          <w:rFonts w:cs="Arial"/>
          <w:i/>
          <w:szCs w:val="20"/>
        </w:rPr>
      </w:pPr>
      <w:r w:rsidRPr="009C4740">
        <w:rPr>
          <w:rFonts w:cs="Arial"/>
          <w:i/>
          <w:szCs w:val="20"/>
        </w:rPr>
        <w:t>Tabele se po potrebi multiplicirajo.</w:t>
      </w:r>
    </w:p>
    <w:p w14:paraId="3D770017" w14:textId="77777777" w:rsidR="008B192F" w:rsidRPr="009C4740" w:rsidRDefault="008B192F" w:rsidP="00E33AD0">
      <w:pPr>
        <w:spacing w:line="280" w:lineRule="atLeast"/>
        <w:rPr>
          <w:rFonts w:cs="Arial"/>
          <w:szCs w:val="20"/>
        </w:rPr>
      </w:pPr>
    </w:p>
    <w:p w14:paraId="194B3F03" w14:textId="77777777" w:rsidR="006B26BD" w:rsidRPr="009C4740" w:rsidRDefault="006B26BD" w:rsidP="00E33AD0">
      <w:pPr>
        <w:spacing w:line="280" w:lineRule="atLeast"/>
        <w:rPr>
          <w:rFonts w:cs="Arial"/>
          <w:szCs w:val="20"/>
        </w:rPr>
      </w:pPr>
      <w:r w:rsidRPr="009C4740">
        <w:rPr>
          <w:rFonts w:cs="Arial"/>
          <w:szCs w:val="20"/>
        </w:rPr>
        <w:t xml:space="preserve">Izjavljam, da sem kot </w:t>
      </w:r>
      <w:proofErr w:type="spellStart"/>
      <w:r w:rsidRPr="009C4740">
        <w:rPr>
          <w:rFonts w:cs="Arial"/>
          <w:szCs w:val="20"/>
        </w:rPr>
        <w:t>fizične</w:t>
      </w:r>
      <w:proofErr w:type="spellEnd"/>
      <w:r w:rsidRPr="009C4740">
        <w:rPr>
          <w:rFonts w:cs="Arial"/>
          <w:szCs w:val="20"/>
        </w:rPr>
        <w:t xml:space="preserve"> osebe - </w:t>
      </w:r>
      <w:proofErr w:type="spellStart"/>
      <w:r w:rsidRPr="009C4740">
        <w:rPr>
          <w:rFonts w:cs="Arial"/>
          <w:szCs w:val="20"/>
        </w:rPr>
        <w:t>udeležence</w:t>
      </w:r>
      <w:proofErr w:type="spellEnd"/>
      <w:r w:rsidRPr="009C4740">
        <w:rPr>
          <w:rFonts w:cs="Arial"/>
          <w:szCs w:val="20"/>
        </w:rPr>
        <w:t xml:space="preserve"> v </w:t>
      </w:r>
      <w:proofErr w:type="spellStart"/>
      <w:r w:rsidRPr="009C4740">
        <w:rPr>
          <w:rFonts w:cs="Arial"/>
          <w:szCs w:val="20"/>
        </w:rPr>
        <w:t>lastništvu</w:t>
      </w:r>
      <w:proofErr w:type="spellEnd"/>
      <w:r w:rsidRPr="009C4740">
        <w:rPr>
          <w:rFonts w:cs="Arial"/>
          <w:szCs w:val="20"/>
        </w:rPr>
        <w:t xml:space="preserve"> ponudnika navedel: </w:t>
      </w:r>
    </w:p>
    <w:p w14:paraId="76BD0298" w14:textId="77777777" w:rsidR="006B26BD" w:rsidRPr="009C4740" w:rsidRDefault="006B26BD" w:rsidP="00AF134D">
      <w:pPr>
        <w:pStyle w:val="Odstavekseznama"/>
        <w:widowControl/>
        <w:numPr>
          <w:ilvl w:val="0"/>
          <w:numId w:val="39"/>
        </w:numPr>
        <w:suppressAutoHyphens w:val="0"/>
        <w:spacing w:line="280" w:lineRule="atLeast"/>
        <w:contextualSpacing/>
        <w:jc w:val="both"/>
        <w:rPr>
          <w:rFonts w:ascii="Arial" w:hAnsi="Arial" w:cs="Arial"/>
          <w:sz w:val="20"/>
        </w:rPr>
      </w:pPr>
      <w:r w:rsidRPr="009C4740">
        <w:rPr>
          <w:rFonts w:ascii="Arial" w:hAnsi="Arial" w:cs="Arial"/>
          <w:sz w:val="20"/>
        </w:rPr>
        <w:t xml:space="preserve">vsako </w:t>
      </w:r>
      <w:proofErr w:type="spellStart"/>
      <w:r w:rsidRPr="009C4740">
        <w:rPr>
          <w:rFonts w:ascii="Arial" w:hAnsi="Arial" w:cs="Arial"/>
          <w:sz w:val="20"/>
        </w:rPr>
        <w:t>fizično</w:t>
      </w:r>
      <w:proofErr w:type="spellEnd"/>
      <w:r w:rsidRPr="009C4740">
        <w:rPr>
          <w:rFonts w:ascii="Arial" w:hAnsi="Arial" w:cs="Arial"/>
          <w:sz w:val="20"/>
        </w:rPr>
        <w:t xml:space="preserve"> osebo, ki je posredno ali neposredno imetnik </w:t>
      </w:r>
      <w:proofErr w:type="spellStart"/>
      <w:r w:rsidRPr="009C4740">
        <w:rPr>
          <w:rFonts w:ascii="Arial" w:hAnsi="Arial" w:cs="Arial"/>
          <w:sz w:val="20"/>
        </w:rPr>
        <w:t>vec</w:t>
      </w:r>
      <w:proofErr w:type="spellEnd"/>
      <w:r w:rsidRPr="009C4740">
        <w:rPr>
          <w:rFonts w:ascii="Arial" w:hAnsi="Arial" w:cs="Arial"/>
          <w:sz w:val="20"/>
        </w:rPr>
        <w:t xml:space="preserve">̌ kakor 5% delnic, oziroma je </w:t>
      </w:r>
      <w:proofErr w:type="spellStart"/>
      <w:r w:rsidRPr="009C4740">
        <w:rPr>
          <w:rFonts w:ascii="Arial" w:hAnsi="Arial" w:cs="Arial"/>
          <w:sz w:val="20"/>
        </w:rPr>
        <w:t>udeležena</w:t>
      </w:r>
      <w:proofErr w:type="spellEnd"/>
      <w:r w:rsidRPr="009C4740">
        <w:rPr>
          <w:rFonts w:ascii="Arial" w:hAnsi="Arial" w:cs="Arial"/>
          <w:sz w:val="20"/>
        </w:rPr>
        <w:t xml:space="preserve"> z </w:t>
      </w:r>
      <w:proofErr w:type="spellStart"/>
      <w:r w:rsidRPr="009C4740">
        <w:rPr>
          <w:rFonts w:ascii="Arial" w:hAnsi="Arial" w:cs="Arial"/>
          <w:sz w:val="20"/>
        </w:rPr>
        <w:t>vec</w:t>
      </w:r>
      <w:proofErr w:type="spellEnd"/>
      <w:r w:rsidRPr="009C4740">
        <w:rPr>
          <w:rFonts w:ascii="Arial" w:hAnsi="Arial" w:cs="Arial"/>
          <w:sz w:val="20"/>
        </w:rPr>
        <w:t>̌ kot 5</w:t>
      </w:r>
      <w:r w:rsidR="00DF03B4" w:rsidRPr="009C4740">
        <w:rPr>
          <w:rFonts w:ascii="Arial" w:hAnsi="Arial" w:cs="Arial"/>
          <w:sz w:val="20"/>
        </w:rPr>
        <w:t xml:space="preserve"> </w:t>
      </w:r>
      <w:r w:rsidRPr="009C4740">
        <w:rPr>
          <w:rFonts w:ascii="Arial" w:hAnsi="Arial" w:cs="Arial"/>
          <w:sz w:val="20"/>
        </w:rPr>
        <w:t xml:space="preserve">% </w:t>
      </w:r>
      <w:proofErr w:type="spellStart"/>
      <w:r w:rsidRPr="009C4740">
        <w:rPr>
          <w:rFonts w:ascii="Arial" w:hAnsi="Arial" w:cs="Arial"/>
          <w:sz w:val="20"/>
        </w:rPr>
        <w:t>deležem</w:t>
      </w:r>
      <w:proofErr w:type="spellEnd"/>
      <w:r w:rsidRPr="009C4740">
        <w:rPr>
          <w:rFonts w:ascii="Arial" w:hAnsi="Arial" w:cs="Arial"/>
          <w:sz w:val="20"/>
        </w:rPr>
        <w:t xml:space="preserve"> pri ustanoviteljskih pravicah, upravljanju ali kapitalu pravne osebe, ali ima </w:t>
      </w:r>
      <w:proofErr w:type="spellStart"/>
      <w:r w:rsidRPr="009C4740">
        <w:rPr>
          <w:rFonts w:ascii="Arial" w:hAnsi="Arial" w:cs="Arial"/>
          <w:sz w:val="20"/>
        </w:rPr>
        <w:t>obvladujoc</w:t>
      </w:r>
      <w:proofErr w:type="spellEnd"/>
      <w:r w:rsidRPr="009C4740">
        <w:rPr>
          <w:rFonts w:ascii="Arial" w:hAnsi="Arial" w:cs="Arial"/>
          <w:sz w:val="20"/>
        </w:rPr>
        <w:t xml:space="preserve">̌ </w:t>
      </w:r>
      <w:proofErr w:type="spellStart"/>
      <w:r w:rsidRPr="009C4740">
        <w:rPr>
          <w:rFonts w:ascii="Arial" w:hAnsi="Arial" w:cs="Arial"/>
          <w:sz w:val="20"/>
        </w:rPr>
        <w:t>položaj</w:t>
      </w:r>
      <w:proofErr w:type="spellEnd"/>
      <w:r w:rsidRPr="009C4740">
        <w:rPr>
          <w:rFonts w:ascii="Arial" w:hAnsi="Arial" w:cs="Arial"/>
          <w:sz w:val="20"/>
        </w:rPr>
        <w:t xml:space="preserve"> pri upravljanju sredstev pravne osebe; </w:t>
      </w:r>
    </w:p>
    <w:p w14:paraId="4C197D60" w14:textId="77777777" w:rsidR="006B26BD" w:rsidRPr="009C4740" w:rsidRDefault="006B26BD" w:rsidP="00AF134D">
      <w:pPr>
        <w:pStyle w:val="Odstavekseznama"/>
        <w:widowControl/>
        <w:numPr>
          <w:ilvl w:val="0"/>
          <w:numId w:val="39"/>
        </w:numPr>
        <w:suppressAutoHyphens w:val="0"/>
        <w:spacing w:line="280" w:lineRule="atLeast"/>
        <w:contextualSpacing/>
        <w:jc w:val="both"/>
        <w:rPr>
          <w:rFonts w:ascii="Arial" w:hAnsi="Arial" w:cs="Arial"/>
          <w:sz w:val="20"/>
        </w:rPr>
      </w:pPr>
      <w:r w:rsidRPr="009C4740">
        <w:rPr>
          <w:rFonts w:ascii="Arial" w:hAnsi="Arial" w:cs="Arial"/>
          <w:sz w:val="20"/>
        </w:rPr>
        <w:t xml:space="preserve">vsako </w:t>
      </w:r>
      <w:proofErr w:type="spellStart"/>
      <w:r w:rsidRPr="009C4740">
        <w:rPr>
          <w:rFonts w:ascii="Arial" w:hAnsi="Arial" w:cs="Arial"/>
          <w:sz w:val="20"/>
        </w:rPr>
        <w:t>fizično</w:t>
      </w:r>
      <w:proofErr w:type="spellEnd"/>
      <w:r w:rsidRPr="009C4740">
        <w:rPr>
          <w:rFonts w:ascii="Arial" w:hAnsi="Arial" w:cs="Arial"/>
          <w:sz w:val="20"/>
        </w:rPr>
        <w:t xml:space="preserve"> osebo, ki pravni osebi posredno zagotovi ali zagotavlja sredstva, in ima na tej podlagi </w:t>
      </w:r>
      <w:proofErr w:type="spellStart"/>
      <w:r w:rsidRPr="009C4740">
        <w:rPr>
          <w:rFonts w:ascii="Arial" w:hAnsi="Arial" w:cs="Arial"/>
          <w:sz w:val="20"/>
        </w:rPr>
        <w:t>možnost</w:t>
      </w:r>
      <w:proofErr w:type="spellEnd"/>
      <w:r w:rsidRPr="009C4740">
        <w:rPr>
          <w:rFonts w:ascii="Arial" w:hAnsi="Arial" w:cs="Arial"/>
          <w:sz w:val="20"/>
        </w:rPr>
        <w:t xml:space="preserve"> nadzorovati, usmerjati ali </w:t>
      </w:r>
      <w:proofErr w:type="spellStart"/>
      <w:r w:rsidRPr="009C4740">
        <w:rPr>
          <w:rFonts w:ascii="Arial" w:hAnsi="Arial" w:cs="Arial"/>
          <w:sz w:val="20"/>
        </w:rPr>
        <w:t>drugače</w:t>
      </w:r>
      <w:proofErr w:type="spellEnd"/>
      <w:r w:rsidRPr="009C4740">
        <w:rPr>
          <w:rFonts w:ascii="Arial" w:hAnsi="Arial" w:cs="Arial"/>
          <w:sz w:val="20"/>
        </w:rPr>
        <w:t xml:space="preserve"> bistveno vplivati na </w:t>
      </w:r>
      <w:proofErr w:type="spellStart"/>
      <w:r w:rsidRPr="009C4740">
        <w:rPr>
          <w:rFonts w:ascii="Arial" w:hAnsi="Arial" w:cs="Arial"/>
          <w:sz w:val="20"/>
        </w:rPr>
        <w:t>odločitve</w:t>
      </w:r>
      <w:proofErr w:type="spellEnd"/>
      <w:r w:rsidRPr="009C4740">
        <w:rPr>
          <w:rFonts w:ascii="Arial" w:hAnsi="Arial" w:cs="Arial"/>
          <w:sz w:val="20"/>
        </w:rPr>
        <w:t xml:space="preserve"> uprave ali drugega poslovodnega organa pravne osebe pri </w:t>
      </w:r>
      <w:proofErr w:type="spellStart"/>
      <w:r w:rsidRPr="009C4740">
        <w:rPr>
          <w:rFonts w:ascii="Arial" w:hAnsi="Arial" w:cs="Arial"/>
          <w:sz w:val="20"/>
        </w:rPr>
        <w:t>odločanju</w:t>
      </w:r>
      <w:proofErr w:type="spellEnd"/>
      <w:r w:rsidRPr="009C4740">
        <w:rPr>
          <w:rFonts w:ascii="Arial" w:hAnsi="Arial" w:cs="Arial"/>
          <w:sz w:val="20"/>
        </w:rPr>
        <w:t xml:space="preserve"> o financiranju in poslovanju. </w:t>
      </w:r>
    </w:p>
    <w:p w14:paraId="08EBA4F8" w14:textId="77777777" w:rsidR="00535087" w:rsidRPr="009C4740" w:rsidRDefault="00535087" w:rsidP="00E33AD0">
      <w:pPr>
        <w:spacing w:line="280" w:lineRule="atLeast"/>
        <w:rPr>
          <w:rFonts w:cs="Arial"/>
          <w:szCs w:val="20"/>
        </w:rPr>
      </w:pPr>
    </w:p>
    <w:p w14:paraId="53247072" w14:textId="77777777" w:rsidR="006B26BD" w:rsidRPr="009C4740" w:rsidRDefault="006B26BD" w:rsidP="00E33AD0">
      <w:pPr>
        <w:spacing w:line="280" w:lineRule="atLeast"/>
        <w:rPr>
          <w:rFonts w:cs="Arial"/>
          <w:szCs w:val="20"/>
        </w:rPr>
      </w:pPr>
      <w:r w:rsidRPr="009C4740">
        <w:rPr>
          <w:rFonts w:cs="Arial"/>
          <w:szCs w:val="20"/>
        </w:rPr>
        <w:lastRenderedPageBreak/>
        <w:t xml:space="preserve">S podpisom te izjave </w:t>
      </w:r>
      <w:proofErr w:type="spellStart"/>
      <w:r w:rsidRPr="009C4740">
        <w:rPr>
          <w:rFonts w:cs="Arial"/>
          <w:szCs w:val="20"/>
        </w:rPr>
        <w:t>jamčim</w:t>
      </w:r>
      <w:proofErr w:type="spellEnd"/>
      <w:r w:rsidRPr="009C4740">
        <w:rPr>
          <w:rFonts w:cs="Arial"/>
          <w:szCs w:val="20"/>
        </w:rPr>
        <w:t xml:space="preserve">, da v celotni </w:t>
      </w:r>
      <w:proofErr w:type="spellStart"/>
      <w:r w:rsidRPr="009C4740">
        <w:rPr>
          <w:rFonts w:cs="Arial"/>
          <w:szCs w:val="20"/>
        </w:rPr>
        <w:t>lastniški</w:t>
      </w:r>
      <w:proofErr w:type="spellEnd"/>
      <w:r w:rsidRPr="009C4740">
        <w:rPr>
          <w:rFonts w:cs="Arial"/>
          <w:szCs w:val="20"/>
        </w:rPr>
        <w:t xml:space="preserve"> strukturi ni </w:t>
      </w:r>
      <w:proofErr w:type="spellStart"/>
      <w:r w:rsidRPr="009C4740">
        <w:rPr>
          <w:rFonts w:cs="Arial"/>
          <w:szCs w:val="20"/>
        </w:rPr>
        <w:t>udeleženih</w:t>
      </w:r>
      <w:proofErr w:type="spellEnd"/>
      <w:r w:rsidRPr="009C4740">
        <w:rPr>
          <w:rFonts w:cs="Arial"/>
          <w:szCs w:val="20"/>
        </w:rPr>
        <w:t xml:space="preserve"> drugih </w:t>
      </w:r>
      <w:proofErr w:type="spellStart"/>
      <w:r w:rsidRPr="009C4740">
        <w:rPr>
          <w:rFonts w:cs="Arial"/>
          <w:szCs w:val="20"/>
        </w:rPr>
        <w:t>fizičnih</w:t>
      </w:r>
      <w:proofErr w:type="spellEnd"/>
      <w:r w:rsidRPr="009C4740">
        <w:rPr>
          <w:rFonts w:cs="Arial"/>
          <w:szCs w:val="20"/>
        </w:rPr>
        <w:t xml:space="preserve"> ter pravnih oseb in tihih </w:t>
      </w:r>
      <w:proofErr w:type="spellStart"/>
      <w:r w:rsidRPr="009C4740">
        <w:rPr>
          <w:rFonts w:cs="Arial"/>
          <w:szCs w:val="20"/>
        </w:rPr>
        <w:t>družbenikov</w:t>
      </w:r>
      <w:bookmarkStart w:id="127" w:name="_Hlk128657938"/>
      <w:proofErr w:type="spellEnd"/>
      <w:r w:rsidR="00535087" w:rsidRPr="009C4740">
        <w:rPr>
          <w:rStyle w:val="Sprotnaopomba-sklic"/>
          <w:rFonts w:cs="Arial"/>
          <w:szCs w:val="20"/>
        </w:rPr>
        <w:footnoteReference w:customMarkFollows="1" w:id="2"/>
        <w:t>*</w:t>
      </w:r>
      <w:bookmarkEnd w:id="127"/>
      <w:r w:rsidRPr="009C4740">
        <w:rPr>
          <w:rFonts w:cs="Arial"/>
          <w:szCs w:val="20"/>
        </w:rPr>
        <w:t xml:space="preserve">, ter gospodarskih subjektov, za katere se glede na </w:t>
      </w:r>
      <w:proofErr w:type="spellStart"/>
      <w:r w:rsidRPr="009C4740">
        <w:rPr>
          <w:rFonts w:cs="Arial"/>
          <w:szCs w:val="20"/>
        </w:rPr>
        <w:t>določbe</w:t>
      </w:r>
      <w:proofErr w:type="spellEnd"/>
      <w:r w:rsidRPr="009C4740">
        <w:rPr>
          <w:rFonts w:cs="Arial"/>
          <w:szCs w:val="20"/>
        </w:rPr>
        <w:t xml:space="preserve"> zakona, ki ureja gospodarske </w:t>
      </w:r>
      <w:proofErr w:type="spellStart"/>
      <w:r w:rsidRPr="009C4740">
        <w:rPr>
          <w:rFonts w:cs="Arial"/>
          <w:szCs w:val="20"/>
        </w:rPr>
        <w:t>družbe</w:t>
      </w:r>
      <w:proofErr w:type="spellEnd"/>
      <w:r w:rsidRPr="009C4740">
        <w:rPr>
          <w:rFonts w:cs="Arial"/>
          <w:szCs w:val="20"/>
        </w:rPr>
        <w:t xml:space="preserve">, </w:t>
      </w:r>
      <w:proofErr w:type="spellStart"/>
      <w:r w:rsidRPr="009C4740">
        <w:rPr>
          <w:rFonts w:cs="Arial"/>
          <w:szCs w:val="20"/>
        </w:rPr>
        <w:t>šteje</w:t>
      </w:r>
      <w:proofErr w:type="spellEnd"/>
      <w:r w:rsidRPr="009C4740">
        <w:rPr>
          <w:rFonts w:cs="Arial"/>
          <w:szCs w:val="20"/>
        </w:rPr>
        <w:t xml:space="preserve">, da so povezane </w:t>
      </w:r>
      <w:proofErr w:type="spellStart"/>
      <w:r w:rsidRPr="009C4740">
        <w:rPr>
          <w:rFonts w:cs="Arial"/>
          <w:szCs w:val="20"/>
        </w:rPr>
        <w:t>družbe</w:t>
      </w:r>
      <w:proofErr w:type="spellEnd"/>
      <w:r w:rsidRPr="009C4740">
        <w:rPr>
          <w:rFonts w:cs="Arial"/>
          <w:szCs w:val="20"/>
        </w:rPr>
        <w:t xml:space="preserve">. </w:t>
      </w:r>
    </w:p>
    <w:p w14:paraId="37FAA1A7" w14:textId="77777777" w:rsidR="008B192F" w:rsidRPr="009C4740" w:rsidRDefault="008B192F" w:rsidP="00E33AD0">
      <w:pPr>
        <w:spacing w:line="280" w:lineRule="atLeast"/>
        <w:rPr>
          <w:rFonts w:cs="Arial"/>
          <w:szCs w:val="20"/>
        </w:rPr>
      </w:pPr>
    </w:p>
    <w:p w14:paraId="25184E26" w14:textId="77777777" w:rsidR="008B192F" w:rsidRPr="009C4740" w:rsidRDefault="006B26BD" w:rsidP="00E33AD0">
      <w:pPr>
        <w:spacing w:line="280" w:lineRule="atLeast"/>
        <w:rPr>
          <w:rFonts w:cs="Arial"/>
          <w:szCs w:val="20"/>
        </w:rPr>
      </w:pPr>
      <w:r w:rsidRPr="009C4740">
        <w:rPr>
          <w:rFonts w:cs="Arial"/>
          <w:szCs w:val="20"/>
        </w:rPr>
        <w:t xml:space="preserve">S podpisom te izjave </w:t>
      </w:r>
      <w:proofErr w:type="spellStart"/>
      <w:r w:rsidRPr="009C4740">
        <w:rPr>
          <w:rFonts w:cs="Arial"/>
          <w:szCs w:val="20"/>
        </w:rPr>
        <w:t>jamčim</w:t>
      </w:r>
      <w:proofErr w:type="spellEnd"/>
      <w:r w:rsidRPr="009C4740">
        <w:rPr>
          <w:rFonts w:cs="Arial"/>
          <w:szCs w:val="20"/>
        </w:rPr>
        <w:t xml:space="preserve"> za </w:t>
      </w:r>
      <w:proofErr w:type="spellStart"/>
      <w:r w:rsidRPr="009C4740">
        <w:rPr>
          <w:rFonts w:cs="Arial"/>
          <w:szCs w:val="20"/>
        </w:rPr>
        <w:t>točnost</w:t>
      </w:r>
      <w:proofErr w:type="spellEnd"/>
      <w:r w:rsidRPr="009C4740">
        <w:rPr>
          <w:rFonts w:cs="Arial"/>
          <w:szCs w:val="20"/>
        </w:rPr>
        <w:t xml:space="preserve"> in </w:t>
      </w:r>
      <w:proofErr w:type="spellStart"/>
      <w:r w:rsidRPr="009C4740">
        <w:rPr>
          <w:rFonts w:cs="Arial"/>
          <w:szCs w:val="20"/>
        </w:rPr>
        <w:t>resničnost</w:t>
      </w:r>
      <w:proofErr w:type="spellEnd"/>
      <w:r w:rsidRPr="009C4740">
        <w:rPr>
          <w:rFonts w:cs="Arial"/>
          <w:szCs w:val="20"/>
        </w:rPr>
        <w:t xml:space="preserve"> podatkov ter se zavedam, da je pogodba v primeru </w:t>
      </w:r>
      <w:proofErr w:type="spellStart"/>
      <w:r w:rsidRPr="009C4740">
        <w:rPr>
          <w:rFonts w:cs="Arial"/>
          <w:szCs w:val="20"/>
        </w:rPr>
        <w:t>lažne</w:t>
      </w:r>
      <w:proofErr w:type="spellEnd"/>
      <w:r w:rsidRPr="009C4740">
        <w:rPr>
          <w:rFonts w:cs="Arial"/>
          <w:szCs w:val="20"/>
        </w:rPr>
        <w:t xml:space="preserve"> izjave ali </w:t>
      </w:r>
      <w:proofErr w:type="spellStart"/>
      <w:r w:rsidRPr="009C4740">
        <w:rPr>
          <w:rFonts w:cs="Arial"/>
          <w:szCs w:val="20"/>
        </w:rPr>
        <w:t>neresničnih</w:t>
      </w:r>
      <w:proofErr w:type="spellEnd"/>
      <w:r w:rsidRPr="009C4740">
        <w:rPr>
          <w:rFonts w:cs="Arial"/>
          <w:szCs w:val="20"/>
        </w:rPr>
        <w:t xml:space="preserve"> podatkov o dejstvih v izjavi </w:t>
      </w:r>
      <w:proofErr w:type="spellStart"/>
      <w:r w:rsidRPr="009C4740">
        <w:rPr>
          <w:rFonts w:cs="Arial"/>
          <w:szCs w:val="20"/>
        </w:rPr>
        <w:t>nična</w:t>
      </w:r>
      <w:proofErr w:type="spellEnd"/>
      <w:r w:rsidRPr="009C4740">
        <w:rPr>
          <w:rFonts w:cs="Arial"/>
          <w:szCs w:val="20"/>
        </w:rPr>
        <w:t xml:space="preserve">. Zavezujem se, da bom </w:t>
      </w:r>
      <w:proofErr w:type="spellStart"/>
      <w:r w:rsidRPr="009C4740">
        <w:rPr>
          <w:rFonts w:cs="Arial"/>
          <w:szCs w:val="20"/>
        </w:rPr>
        <w:t>naročnika</w:t>
      </w:r>
      <w:proofErr w:type="spellEnd"/>
      <w:r w:rsidRPr="009C4740">
        <w:rPr>
          <w:rFonts w:cs="Arial"/>
          <w:szCs w:val="20"/>
        </w:rPr>
        <w:t xml:space="preserve"> obvestil o vsaki spremembi posredovanih podatkov. </w:t>
      </w:r>
      <w:r w:rsidRPr="009C4740">
        <w:rPr>
          <w:rFonts w:cs="Arial"/>
          <w:szCs w:val="20"/>
        </w:rPr>
        <w:tab/>
      </w:r>
      <w:r w:rsidRPr="009C4740">
        <w:rPr>
          <w:rFonts w:cs="Arial"/>
          <w:szCs w:val="20"/>
        </w:rPr>
        <w:tab/>
      </w:r>
    </w:p>
    <w:p w14:paraId="307AD069" w14:textId="77777777" w:rsidR="006B26BD" w:rsidRPr="009C4740" w:rsidRDefault="006B26BD" w:rsidP="00E33AD0">
      <w:pPr>
        <w:spacing w:line="280" w:lineRule="atLeast"/>
        <w:rPr>
          <w:rFonts w:cs="Arial"/>
          <w:b/>
          <w:bCs/>
          <w:szCs w:val="20"/>
        </w:rPr>
      </w:pPr>
      <w:r w:rsidRPr="009C4740">
        <w:rPr>
          <w:rFonts w:cs="Arial"/>
          <w:b/>
          <w:bCs/>
          <w:szCs w:val="20"/>
        </w:rPr>
        <w:tab/>
      </w:r>
    </w:p>
    <w:p w14:paraId="729A265B" w14:textId="77777777" w:rsidR="00535087" w:rsidRPr="009C4740" w:rsidRDefault="00535087" w:rsidP="00E33AD0">
      <w:pPr>
        <w:spacing w:line="280" w:lineRule="atLeast"/>
        <w:rPr>
          <w:rFonts w:cs="Arial"/>
          <w:b/>
          <w:bCs/>
          <w:szCs w:val="20"/>
        </w:rPr>
      </w:pPr>
    </w:p>
    <w:p w14:paraId="1EBE6593" w14:textId="77777777" w:rsidR="006B26BD" w:rsidRPr="009C4740" w:rsidRDefault="006B26BD" w:rsidP="00E33AD0">
      <w:pPr>
        <w:spacing w:line="280" w:lineRule="atLeast"/>
        <w:rPr>
          <w:rFonts w:cs="Arial"/>
          <w:bCs/>
          <w:szCs w:val="20"/>
        </w:rPr>
      </w:pPr>
      <w:r w:rsidRPr="009C4740">
        <w:rPr>
          <w:rFonts w:cs="Arial"/>
          <w:bCs/>
          <w:szCs w:val="20"/>
        </w:rPr>
        <w:t xml:space="preserve">V  </w:t>
      </w:r>
      <w:permStart w:id="1975976945"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975976945"/>
      <w:r w:rsidRPr="009C4740">
        <w:rPr>
          <w:rFonts w:cs="Arial"/>
          <w:bCs/>
          <w:szCs w:val="20"/>
        </w:rPr>
        <w:t xml:space="preserve">, dne </w:t>
      </w:r>
      <w:permStart w:id="1671766717" w:edGrp="everyone"/>
      <w:r w:rsidR="008458E6" w:rsidRPr="009C4740">
        <w:rPr>
          <w:rFonts w:cs="Arial"/>
          <w:b/>
          <w:bCs/>
          <w:i/>
          <w:iCs/>
          <w:szCs w:val="20"/>
        </w:rPr>
        <w:fldChar w:fldCharType="begin">
          <w:ffData>
            <w:name w:val="Besedilo12"/>
            <w:enabled/>
            <w:calcOnExit w:val="0"/>
            <w:textInput/>
          </w:ffData>
        </w:fldChar>
      </w:r>
      <w:r w:rsidRPr="009C4740">
        <w:rPr>
          <w:rFonts w:cs="Arial"/>
          <w:b/>
          <w:bCs/>
          <w:i/>
          <w:iCs/>
          <w:szCs w:val="20"/>
        </w:rPr>
        <w:instrText xml:space="preserve"> FORMTEXT </w:instrText>
      </w:r>
      <w:r w:rsidR="008458E6" w:rsidRPr="009C4740">
        <w:rPr>
          <w:rFonts w:cs="Arial"/>
          <w:b/>
          <w:bCs/>
          <w:i/>
          <w:iCs/>
          <w:szCs w:val="20"/>
        </w:rPr>
      </w:r>
      <w:r w:rsidR="008458E6" w:rsidRPr="009C4740">
        <w:rPr>
          <w:rFonts w:cs="Arial"/>
          <w:b/>
          <w:bCs/>
          <w:i/>
          <w:iCs/>
          <w:szCs w:val="20"/>
        </w:rPr>
        <w:fldChar w:fldCharType="separate"/>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Pr="009C4740">
        <w:rPr>
          <w:rFonts w:cs="Arial"/>
          <w:b/>
          <w:bCs/>
          <w:i/>
          <w:iCs/>
          <w:szCs w:val="20"/>
        </w:rPr>
        <w:t> </w:t>
      </w:r>
      <w:r w:rsidR="008458E6" w:rsidRPr="009C4740">
        <w:rPr>
          <w:rFonts w:cs="Arial"/>
          <w:szCs w:val="20"/>
        </w:rPr>
        <w:fldChar w:fldCharType="end"/>
      </w:r>
      <w:permEnd w:id="1671766717"/>
    </w:p>
    <w:p w14:paraId="094B7D44" w14:textId="77777777" w:rsidR="006B26BD" w:rsidRPr="009C4740" w:rsidRDefault="006B26BD" w:rsidP="00E33AD0">
      <w:pPr>
        <w:spacing w:line="280" w:lineRule="atLeast"/>
        <w:rPr>
          <w:rFonts w:cs="Arial"/>
          <w:bCs/>
          <w:szCs w:val="20"/>
        </w:rPr>
      </w:pPr>
    </w:p>
    <w:p w14:paraId="30114A68" w14:textId="77777777" w:rsidR="006B26BD" w:rsidRPr="009C4740" w:rsidRDefault="006B26BD" w:rsidP="00F56ED8">
      <w:pPr>
        <w:spacing w:line="280" w:lineRule="atLeast"/>
        <w:ind w:left="2832" w:firstLine="708"/>
        <w:jc w:val="center"/>
        <w:rPr>
          <w:rFonts w:cs="Arial"/>
          <w:bCs/>
          <w:szCs w:val="20"/>
        </w:rPr>
      </w:pPr>
      <w:r w:rsidRPr="009C4740">
        <w:rPr>
          <w:rFonts w:cs="Arial"/>
          <w:bCs/>
          <w:szCs w:val="20"/>
        </w:rPr>
        <w:t>Ime in priimek zakonitega zastopnika:</w:t>
      </w:r>
    </w:p>
    <w:permStart w:id="832207027" w:edGrp="everyone"/>
    <w:p w14:paraId="2260542C" w14:textId="77777777" w:rsidR="006B26BD" w:rsidRPr="009C4740" w:rsidRDefault="008458E6" w:rsidP="00F56ED8">
      <w:pPr>
        <w:spacing w:line="280" w:lineRule="atLeast"/>
        <w:ind w:left="4536"/>
        <w:jc w:val="center"/>
        <w:rPr>
          <w:rFonts w:cs="Arial"/>
          <w:bCs/>
          <w:szCs w:val="20"/>
        </w:rPr>
      </w:pPr>
      <w:r w:rsidRPr="009C4740">
        <w:rPr>
          <w:rFonts w:cs="Arial"/>
          <w:b/>
          <w:bCs/>
          <w:i/>
          <w:iCs/>
          <w:szCs w:val="20"/>
        </w:rPr>
        <w:fldChar w:fldCharType="begin">
          <w:ffData>
            <w:name w:val="Besedilo12"/>
            <w:enabled/>
            <w:calcOnExit w:val="0"/>
            <w:textInput/>
          </w:ffData>
        </w:fldChar>
      </w:r>
      <w:r w:rsidR="006B26BD"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006B26BD" w:rsidRPr="009C4740">
        <w:rPr>
          <w:rFonts w:cs="Arial"/>
          <w:b/>
          <w:bCs/>
          <w:i/>
          <w:iCs/>
          <w:szCs w:val="20"/>
        </w:rPr>
        <w:t> </w:t>
      </w:r>
      <w:r w:rsidRPr="009C4740">
        <w:rPr>
          <w:rFonts w:cs="Arial"/>
          <w:szCs w:val="20"/>
        </w:rPr>
        <w:fldChar w:fldCharType="end"/>
      </w:r>
    </w:p>
    <w:permEnd w:id="832207027"/>
    <w:p w14:paraId="6489CE09" w14:textId="77777777" w:rsidR="008B192F" w:rsidRPr="009C4740" w:rsidRDefault="008B192F" w:rsidP="00E33AD0">
      <w:pPr>
        <w:spacing w:line="280" w:lineRule="atLeast"/>
        <w:ind w:left="3402" w:firstLine="1134"/>
        <w:rPr>
          <w:rFonts w:cs="Arial"/>
          <w:bCs/>
          <w:szCs w:val="20"/>
        </w:rPr>
      </w:pPr>
      <w:r w:rsidRPr="009C4740">
        <w:rPr>
          <w:rFonts w:cs="Arial"/>
          <w:bCs/>
          <w:szCs w:val="20"/>
        </w:rPr>
        <w:tab/>
      </w:r>
    </w:p>
    <w:p w14:paraId="15B21600" w14:textId="77777777" w:rsidR="008B192F" w:rsidRPr="009C4740" w:rsidRDefault="008B192F" w:rsidP="00E33AD0">
      <w:pPr>
        <w:spacing w:line="280" w:lineRule="atLeast"/>
        <w:ind w:left="3402" w:firstLine="1134"/>
        <w:rPr>
          <w:rFonts w:cs="Arial"/>
          <w:bCs/>
          <w:szCs w:val="20"/>
        </w:rPr>
      </w:pPr>
    </w:p>
    <w:p w14:paraId="6C02B299" w14:textId="77777777" w:rsidR="008B192F" w:rsidRPr="009C4740" w:rsidRDefault="008B192F" w:rsidP="00E33AD0">
      <w:pPr>
        <w:spacing w:line="280" w:lineRule="atLeast"/>
        <w:ind w:left="3402" w:firstLine="1134"/>
        <w:rPr>
          <w:rFonts w:cs="Arial"/>
          <w:bCs/>
          <w:szCs w:val="20"/>
        </w:rPr>
      </w:pPr>
    </w:p>
    <w:p w14:paraId="3E8A850D" w14:textId="77777777" w:rsidR="006B26BD" w:rsidRPr="009C4740" w:rsidRDefault="006B26BD" w:rsidP="00E33AD0">
      <w:pPr>
        <w:spacing w:line="280" w:lineRule="atLeast"/>
        <w:ind w:left="3402" w:firstLine="1134"/>
        <w:rPr>
          <w:rFonts w:cs="Arial"/>
          <w:bCs/>
          <w:szCs w:val="20"/>
        </w:rPr>
      </w:pPr>
      <w:r w:rsidRPr="009C4740">
        <w:rPr>
          <w:rFonts w:cs="Arial"/>
          <w:bCs/>
          <w:szCs w:val="20"/>
        </w:rPr>
        <w:t>Podpis zakonitega zastopnika</w:t>
      </w:r>
    </w:p>
    <w:p w14:paraId="631F2C19" w14:textId="77777777" w:rsidR="006B26BD" w:rsidRPr="009C4740" w:rsidRDefault="006B26BD" w:rsidP="00E33AD0">
      <w:pPr>
        <w:spacing w:line="280" w:lineRule="atLeast"/>
        <w:rPr>
          <w:rFonts w:cs="Arial"/>
          <w:szCs w:val="20"/>
        </w:rPr>
      </w:pPr>
    </w:p>
    <w:p w14:paraId="3DEB95E5" w14:textId="77777777" w:rsidR="006B26BD" w:rsidRPr="009C4740" w:rsidRDefault="006B26BD" w:rsidP="00E33AD0">
      <w:pPr>
        <w:spacing w:line="280" w:lineRule="atLeast"/>
        <w:rPr>
          <w:rFonts w:cs="Arial"/>
          <w:szCs w:val="20"/>
        </w:rPr>
      </w:pPr>
    </w:p>
    <w:p w14:paraId="11E251BA" w14:textId="77777777" w:rsidR="006B26BD" w:rsidRPr="009C4740" w:rsidRDefault="006B26BD" w:rsidP="00E33AD0">
      <w:pPr>
        <w:spacing w:line="280" w:lineRule="atLeast"/>
        <w:rPr>
          <w:rFonts w:cs="Arial"/>
          <w:szCs w:val="20"/>
        </w:rPr>
      </w:pPr>
    </w:p>
    <w:p w14:paraId="326616C0" w14:textId="77777777" w:rsidR="008B192F" w:rsidRPr="009C4740" w:rsidRDefault="008B192F" w:rsidP="00E33AD0">
      <w:pPr>
        <w:spacing w:line="280" w:lineRule="atLeast"/>
        <w:rPr>
          <w:rFonts w:cs="Arial"/>
          <w:szCs w:val="20"/>
        </w:rPr>
      </w:pPr>
    </w:p>
    <w:p w14:paraId="118396D9" w14:textId="77777777" w:rsidR="008B192F" w:rsidRPr="009C4740" w:rsidRDefault="008B192F" w:rsidP="00E33AD0">
      <w:pPr>
        <w:spacing w:line="280" w:lineRule="atLeast"/>
        <w:rPr>
          <w:rFonts w:cs="Arial"/>
          <w:szCs w:val="20"/>
        </w:rPr>
      </w:pPr>
    </w:p>
    <w:p w14:paraId="003EC72C" w14:textId="77777777" w:rsidR="008B192F" w:rsidRPr="009C4740" w:rsidRDefault="008B192F" w:rsidP="00E33AD0">
      <w:pPr>
        <w:spacing w:line="280" w:lineRule="atLeast"/>
        <w:rPr>
          <w:rFonts w:cs="Arial"/>
          <w:szCs w:val="20"/>
        </w:rPr>
      </w:pPr>
    </w:p>
    <w:p w14:paraId="036B8947" w14:textId="77777777" w:rsidR="008B192F" w:rsidRPr="009C4740" w:rsidRDefault="008B192F" w:rsidP="00E33AD0">
      <w:pPr>
        <w:spacing w:line="280" w:lineRule="atLeast"/>
        <w:rPr>
          <w:rFonts w:cs="Arial"/>
          <w:szCs w:val="20"/>
        </w:rPr>
      </w:pPr>
    </w:p>
    <w:p w14:paraId="4F7E154D" w14:textId="77777777" w:rsidR="008B192F" w:rsidRPr="009C4740" w:rsidRDefault="008B192F" w:rsidP="00E33AD0">
      <w:pPr>
        <w:spacing w:line="280" w:lineRule="atLeast"/>
        <w:rPr>
          <w:rFonts w:cs="Arial"/>
          <w:szCs w:val="20"/>
        </w:rPr>
      </w:pPr>
    </w:p>
    <w:p w14:paraId="33040F24" w14:textId="77777777" w:rsidR="008B192F" w:rsidRPr="009C4740" w:rsidRDefault="008B192F" w:rsidP="00E33AD0">
      <w:pPr>
        <w:spacing w:line="280" w:lineRule="atLeast"/>
        <w:rPr>
          <w:rFonts w:cs="Arial"/>
          <w:szCs w:val="20"/>
        </w:rPr>
      </w:pPr>
    </w:p>
    <w:p w14:paraId="3DC59572" w14:textId="77777777" w:rsidR="008B192F" w:rsidRPr="009C4740" w:rsidRDefault="008B192F" w:rsidP="00E33AD0">
      <w:pPr>
        <w:spacing w:line="280" w:lineRule="atLeast"/>
        <w:rPr>
          <w:rFonts w:cs="Arial"/>
          <w:szCs w:val="20"/>
        </w:rPr>
      </w:pPr>
    </w:p>
    <w:p w14:paraId="6003072F" w14:textId="77777777" w:rsidR="008B192F" w:rsidRPr="009C4740" w:rsidRDefault="008B192F" w:rsidP="00E33AD0">
      <w:pPr>
        <w:spacing w:line="280" w:lineRule="atLeast"/>
        <w:rPr>
          <w:rFonts w:cs="Arial"/>
          <w:szCs w:val="20"/>
        </w:rPr>
      </w:pPr>
    </w:p>
    <w:p w14:paraId="6F378EEE" w14:textId="77777777" w:rsidR="006B26BD" w:rsidRPr="009C4740" w:rsidRDefault="006B26BD" w:rsidP="00E33AD0">
      <w:pPr>
        <w:spacing w:line="280" w:lineRule="atLeast"/>
        <w:rPr>
          <w:rFonts w:cs="Arial"/>
          <w:szCs w:val="20"/>
        </w:rPr>
      </w:pPr>
    </w:p>
    <w:p w14:paraId="41734024" w14:textId="77777777" w:rsidR="00556CFB" w:rsidRPr="009C4740" w:rsidRDefault="00556CFB">
      <w:pPr>
        <w:jc w:val="left"/>
        <w:rPr>
          <w:rFonts w:cs="Arial"/>
          <w:b/>
          <w:szCs w:val="20"/>
        </w:rPr>
      </w:pPr>
      <w:r w:rsidRPr="009C4740">
        <w:rPr>
          <w:rFonts w:cs="Arial"/>
          <w:b/>
          <w:szCs w:val="20"/>
        </w:rPr>
        <w:br w:type="page"/>
      </w:r>
    </w:p>
    <w:p w14:paraId="7D706C55" w14:textId="77777777" w:rsidR="00B926EF" w:rsidRPr="009C4740" w:rsidRDefault="00B926EF" w:rsidP="00B926EF">
      <w:pPr>
        <w:jc w:val="right"/>
        <w:rPr>
          <w:rFonts w:cs="Arial"/>
          <w:szCs w:val="20"/>
        </w:rPr>
      </w:pPr>
      <w:r w:rsidRPr="009C4740">
        <w:rPr>
          <w:rFonts w:cs="Arial"/>
          <w:szCs w:val="20"/>
        </w:rPr>
        <w:lastRenderedPageBreak/>
        <w:t>OBR-</w:t>
      </w:r>
      <w:r w:rsidR="008E332A" w:rsidRPr="009C4740">
        <w:rPr>
          <w:rFonts w:cs="Arial"/>
          <w:szCs w:val="20"/>
        </w:rPr>
        <w:t>7</w:t>
      </w:r>
    </w:p>
    <w:p w14:paraId="5CF8EF1D" w14:textId="77777777" w:rsidR="00B926EF" w:rsidRPr="009C4740" w:rsidRDefault="00B926EF" w:rsidP="00B926EF">
      <w:pPr>
        <w:jc w:val="right"/>
        <w:rPr>
          <w:rFonts w:cs="Arial"/>
          <w:szCs w:val="20"/>
        </w:rPr>
      </w:pPr>
    </w:p>
    <w:p w14:paraId="54FA1DA6" w14:textId="77777777" w:rsidR="00B926EF" w:rsidRPr="009C4740" w:rsidRDefault="00254D6C" w:rsidP="00F56ED8">
      <w:pPr>
        <w:widowControl w:val="0"/>
        <w:tabs>
          <w:tab w:val="left" w:pos="-720"/>
        </w:tabs>
        <w:suppressAutoHyphens/>
        <w:spacing w:before="120" w:after="120"/>
        <w:rPr>
          <w:rFonts w:cs="Arial"/>
          <w:b/>
          <w:caps/>
          <w:szCs w:val="20"/>
        </w:rPr>
      </w:pPr>
      <w:bookmarkStart w:id="128" w:name="_Hlk129613143"/>
      <w:r w:rsidRPr="009C4740">
        <w:rPr>
          <w:rFonts w:cs="Arial"/>
          <w:b/>
          <w:caps/>
          <w:szCs w:val="20"/>
        </w:rPr>
        <w:t>osebni podatki dejanskih lastnikov izvajalca v skladu z 22. členom Uredbe (EU) 2021/241</w:t>
      </w:r>
      <w:bookmarkEnd w:id="128"/>
    </w:p>
    <w:p w14:paraId="1A505BA6" w14:textId="77777777" w:rsidR="00B926EF" w:rsidRPr="009C4740" w:rsidRDefault="00B926EF" w:rsidP="00B926EF">
      <w:pPr>
        <w:spacing w:after="210" w:line="260" w:lineRule="exact"/>
        <w:rPr>
          <w:rFonts w:cs="Arial"/>
          <w:szCs w:val="20"/>
        </w:rPr>
      </w:pPr>
      <w:r w:rsidRPr="009C4740">
        <w:rPr>
          <w:rFonts w:cs="Arial"/>
          <w:szCs w:val="20"/>
        </w:rPr>
        <w:t xml:space="preserve">Zaradi zaščite finančnih interesov EU mora naročnik od izvajalca oziroma prejemnika sredstev pridobiti imena, priimke in datume rojstva dejanskih lastnikov prejemnika sredstev, saj se ti podatki kot standardizirana kategorija podatkov zahtevajo v skladu s točko d) drugega odstavka 22. člena Uredbe (EU) 2021/241 Evropskega parlamenta in Sveta z dne 12. februarja 2021 o vzpostavitvi Mehanizma za okrevanje in odpornost (UL L 57 z dne 18. 2. 2021, str. 17). Ti osebni podatki se obdelujejo samo za namen in ustrezen čas trajanja postopkov revizije in nadzora, povezanih s porabo sredstev v zvezi z izvajanjem pogodb oziroma sporazumov, kot je to določeno v tretjem odstavku 22. člena navedene uredbe. </w:t>
      </w:r>
    </w:p>
    <w:p w14:paraId="17D8A9D4" w14:textId="77777777" w:rsidR="00B926EF" w:rsidRPr="009C4740" w:rsidRDefault="00B926EF" w:rsidP="00B926EF">
      <w:pPr>
        <w:spacing w:after="210" w:line="260" w:lineRule="exact"/>
        <w:rPr>
          <w:rFonts w:cs="Arial"/>
          <w:szCs w:val="20"/>
        </w:rPr>
      </w:pPr>
      <w:r w:rsidRPr="009C4740">
        <w:rPr>
          <w:rFonts w:cs="Arial"/>
          <w:szCs w:val="20"/>
        </w:rPr>
        <w:t>Obvestilna dolžnost izvajalca in z njim povezanih fizičnih oseb velja za celotno obdobje izvajanja pogodbe in tudi za obdobje hranjena dokumentacije, navedeno v 28. členu Uredbe o izvajanju Uredbe (EU) o Mehanizmu za okrevanje in odpornost</w:t>
      </w:r>
      <w:r w:rsidR="00254D6C" w:rsidRPr="009C4740">
        <w:rPr>
          <w:rStyle w:val="Sprotnaopomba-sklic"/>
          <w:rFonts w:cs="Arial"/>
          <w:szCs w:val="20"/>
        </w:rPr>
        <w:footnoteReference w:customMarkFollows="1" w:id="3"/>
        <w:t>1</w:t>
      </w:r>
      <w:r w:rsidRPr="009C4740">
        <w:rPr>
          <w:rFonts w:cs="Arial"/>
          <w:szCs w:val="20"/>
        </w:rPr>
        <w:t xml:space="preserve">. </w:t>
      </w:r>
    </w:p>
    <w:p w14:paraId="6DF7D82B" w14:textId="77777777" w:rsidR="00B926EF" w:rsidRPr="009C4740" w:rsidRDefault="00B926EF" w:rsidP="00B926EF">
      <w:pPr>
        <w:spacing w:after="210" w:line="260" w:lineRule="exact"/>
        <w:rPr>
          <w:rFonts w:cs="Arial"/>
          <w:szCs w:val="20"/>
        </w:rPr>
      </w:pPr>
      <w:r w:rsidRPr="009C4740">
        <w:rPr>
          <w:rFonts w:cs="Arial"/>
          <w:szCs w:val="20"/>
        </w:rPr>
        <w:t xml:space="preserve">Izvajalec mora o obdelavi osebnih podatkov obvestiti vse z njim povezane fizične osebe, ki bodo k izvajanju pogodbe pristopile po začetku izvajanju ter od teh oseb zagotoviti ustrezne pravne podlage za obdelavo (npr. pridobitev soglasja). </w:t>
      </w:r>
    </w:p>
    <w:p w14:paraId="582CE5A0" w14:textId="77777777" w:rsidR="00B926EF" w:rsidRPr="009C4740" w:rsidRDefault="00B926EF" w:rsidP="00B926EF">
      <w:pPr>
        <w:tabs>
          <w:tab w:val="left" w:pos="1985"/>
        </w:tabs>
        <w:spacing w:before="120"/>
        <w:rPr>
          <w:rFonts w:cs="Arial"/>
          <w:b/>
          <w:bCs/>
          <w:szCs w:val="20"/>
        </w:rPr>
      </w:pPr>
      <w:r w:rsidRPr="009C4740">
        <w:rPr>
          <w:rFonts w:cs="Arial"/>
          <w:b/>
          <w:bCs/>
          <w:szCs w:val="20"/>
        </w:rPr>
        <w:t>PODATKI O UDELEŽBI FIZIČNIH OSEB V LASTNIŠTVU IZVAJALCA (VKLJUČNO S TIHIMI DRUŽBENIKI</w:t>
      </w:r>
      <w:r w:rsidR="00254D6C" w:rsidRPr="009C4740">
        <w:rPr>
          <w:rStyle w:val="Sprotnaopomba-sklic"/>
          <w:rFonts w:cs="Arial"/>
          <w:b/>
          <w:bCs/>
          <w:szCs w:val="20"/>
        </w:rPr>
        <w:footnoteReference w:customMarkFollows="1" w:id="4"/>
        <w:t>2</w:t>
      </w:r>
      <w:r w:rsidRPr="009C4740">
        <w:rPr>
          <w:rFonts w:cs="Arial"/>
          <w:b/>
          <w:bCs/>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4"/>
        <w:gridCol w:w="2430"/>
        <w:gridCol w:w="2328"/>
        <w:gridCol w:w="2020"/>
      </w:tblGrid>
      <w:tr w:rsidR="00B926EF" w:rsidRPr="009C4740" w14:paraId="2B5395F4" w14:textId="77777777" w:rsidTr="00A4623A">
        <w:tc>
          <w:tcPr>
            <w:tcW w:w="2388" w:type="dxa"/>
            <w:shd w:val="clear" w:color="auto" w:fill="D9E2F3"/>
          </w:tcPr>
          <w:p w14:paraId="4D721CA4" w14:textId="77777777" w:rsidR="00B926EF" w:rsidRPr="009C4740" w:rsidRDefault="00B926EF" w:rsidP="00B926EF">
            <w:pPr>
              <w:tabs>
                <w:tab w:val="left" w:pos="1985"/>
              </w:tabs>
              <w:spacing w:before="120"/>
              <w:jc w:val="left"/>
              <w:rPr>
                <w:rFonts w:cs="Arial"/>
                <w:b/>
                <w:bCs/>
                <w:szCs w:val="20"/>
              </w:rPr>
            </w:pPr>
            <w:r w:rsidRPr="009C4740">
              <w:rPr>
                <w:rFonts w:cs="Arial"/>
                <w:b/>
                <w:bCs/>
                <w:szCs w:val="20"/>
              </w:rPr>
              <w:t>Ime in priimek fizične osebe</w:t>
            </w:r>
          </w:p>
        </w:tc>
        <w:tc>
          <w:tcPr>
            <w:tcW w:w="2611" w:type="dxa"/>
            <w:shd w:val="clear" w:color="auto" w:fill="D9E2F3"/>
          </w:tcPr>
          <w:p w14:paraId="2DC1A089" w14:textId="77777777" w:rsidR="00B926EF" w:rsidRPr="009C4740" w:rsidRDefault="00B926EF" w:rsidP="00B926EF">
            <w:pPr>
              <w:tabs>
                <w:tab w:val="left" w:pos="1985"/>
              </w:tabs>
              <w:spacing w:before="120"/>
              <w:jc w:val="left"/>
              <w:rPr>
                <w:rFonts w:cs="Arial"/>
                <w:b/>
                <w:bCs/>
                <w:szCs w:val="20"/>
              </w:rPr>
            </w:pPr>
            <w:r w:rsidRPr="009C4740">
              <w:rPr>
                <w:rFonts w:cs="Arial"/>
                <w:b/>
                <w:bCs/>
                <w:szCs w:val="20"/>
              </w:rPr>
              <w:t>Naslov prebivališča</w:t>
            </w:r>
          </w:p>
        </w:tc>
        <w:tc>
          <w:tcPr>
            <w:tcW w:w="2531" w:type="dxa"/>
            <w:shd w:val="clear" w:color="auto" w:fill="D9E2F3"/>
          </w:tcPr>
          <w:p w14:paraId="78388341" w14:textId="77777777" w:rsidR="00B926EF" w:rsidRPr="009C4740" w:rsidRDefault="00B926EF" w:rsidP="00B926EF">
            <w:pPr>
              <w:tabs>
                <w:tab w:val="left" w:pos="1985"/>
              </w:tabs>
              <w:spacing w:before="120"/>
              <w:jc w:val="left"/>
              <w:rPr>
                <w:rFonts w:cs="Arial"/>
                <w:b/>
                <w:bCs/>
                <w:szCs w:val="20"/>
              </w:rPr>
            </w:pPr>
            <w:r w:rsidRPr="009C4740">
              <w:rPr>
                <w:rFonts w:cs="Arial"/>
                <w:b/>
                <w:bCs/>
                <w:szCs w:val="20"/>
              </w:rPr>
              <w:t>Delež lastništva</w:t>
            </w:r>
          </w:p>
        </w:tc>
        <w:tc>
          <w:tcPr>
            <w:tcW w:w="2216" w:type="dxa"/>
            <w:shd w:val="clear" w:color="auto" w:fill="D9E2F3"/>
          </w:tcPr>
          <w:p w14:paraId="2B104C80" w14:textId="77777777" w:rsidR="00B926EF" w:rsidRPr="009C4740" w:rsidRDefault="00B926EF" w:rsidP="00B926EF">
            <w:pPr>
              <w:tabs>
                <w:tab w:val="left" w:pos="1985"/>
              </w:tabs>
              <w:spacing w:before="120"/>
              <w:jc w:val="left"/>
              <w:rPr>
                <w:rFonts w:cs="Arial"/>
                <w:b/>
                <w:bCs/>
                <w:szCs w:val="20"/>
              </w:rPr>
            </w:pPr>
            <w:r w:rsidRPr="009C4740">
              <w:rPr>
                <w:rFonts w:cs="Arial"/>
                <w:b/>
                <w:bCs/>
                <w:szCs w:val="20"/>
              </w:rPr>
              <w:t>Datum rojstva</w:t>
            </w:r>
          </w:p>
        </w:tc>
      </w:tr>
      <w:tr w:rsidR="00B926EF" w:rsidRPr="009C4740" w14:paraId="63EACF82" w14:textId="77777777" w:rsidTr="00A4623A">
        <w:tc>
          <w:tcPr>
            <w:tcW w:w="2388" w:type="dxa"/>
          </w:tcPr>
          <w:p w14:paraId="40AC881C" w14:textId="77777777" w:rsidR="00B926EF" w:rsidRPr="009C4740" w:rsidRDefault="00B926EF" w:rsidP="00B926EF">
            <w:pPr>
              <w:tabs>
                <w:tab w:val="left" w:pos="1985"/>
              </w:tabs>
              <w:spacing w:before="120"/>
              <w:jc w:val="left"/>
              <w:rPr>
                <w:rFonts w:cs="Arial"/>
                <w:bCs/>
                <w:szCs w:val="20"/>
              </w:rPr>
            </w:pPr>
          </w:p>
        </w:tc>
        <w:tc>
          <w:tcPr>
            <w:tcW w:w="2611" w:type="dxa"/>
          </w:tcPr>
          <w:p w14:paraId="35EE652D" w14:textId="77777777" w:rsidR="00B926EF" w:rsidRPr="009C4740" w:rsidRDefault="00B926EF" w:rsidP="00B926EF">
            <w:pPr>
              <w:tabs>
                <w:tab w:val="left" w:pos="1985"/>
              </w:tabs>
              <w:spacing w:before="120"/>
              <w:jc w:val="left"/>
              <w:rPr>
                <w:rFonts w:cs="Arial"/>
                <w:bCs/>
                <w:szCs w:val="20"/>
              </w:rPr>
            </w:pPr>
          </w:p>
        </w:tc>
        <w:tc>
          <w:tcPr>
            <w:tcW w:w="2531" w:type="dxa"/>
          </w:tcPr>
          <w:p w14:paraId="15AC425F" w14:textId="77777777" w:rsidR="00B926EF" w:rsidRPr="009C4740" w:rsidRDefault="00B926EF" w:rsidP="00B926EF">
            <w:pPr>
              <w:tabs>
                <w:tab w:val="left" w:pos="1985"/>
              </w:tabs>
              <w:spacing w:before="120"/>
              <w:jc w:val="left"/>
              <w:rPr>
                <w:rFonts w:cs="Arial"/>
                <w:bCs/>
                <w:szCs w:val="20"/>
              </w:rPr>
            </w:pPr>
          </w:p>
        </w:tc>
        <w:tc>
          <w:tcPr>
            <w:tcW w:w="2216" w:type="dxa"/>
          </w:tcPr>
          <w:p w14:paraId="0C7AF3E2" w14:textId="77777777" w:rsidR="00B926EF" w:rsidRPr="009C4740" w:rsidRDefault="00B926EF" w:rsidP="00B926EF">
            <w:pPr>
              <w:tabs>
                <w:tab w:val="left" w:pos="1985"/>
              </w:tabs>
              <w:spacing w:before="120"/>
              <w:jc w:val="left"/>
              <w:rPr>
                <w:rFonts w:cs="Arial"/>
                <w:bCs/>
                <w:szCs w:val="20"/>
              </w:rPr>
            </w:pPr>
          </w:p>
        </w:tc>
      </w:tr>
      <w:tr w:rsidR="00B926EF" w:rsidRPr="009C4740" w14:paraId="65158657" w14:textId="77777777" w:rsidTr="00A4623A">
        <w:tc>
          <w:tcPr>
            <w:tcW w:w="2388" w:type="dxa"/>
          </w:tcPr>
          <w:p w14:paraId="4227A716" w14:textId="77777777" w:rsidR="00B926EF" w:rsidRPr="009C4740" w:rsidRDefault="00B926EF" w:rsidP="00B926EF">
            <w:pPr>
              <w:tabs>
                <w:tab w:val="left" w:pos="1985"/>
              </w:tabs>
              <w:spacing w:before="120"/>
              <w:jc w:val="left"/>
              <w:rPr>
                <w:rFonts w:cs="Arial"/>
                <w:bCs/>
                <w:szCs w:val="20"/>
              </w:rPr>
            </w:pPr>
          </w:p>
        </w:tc>
        <w:tc>
          <w:tcPr>
            <w:tcW w:w="2611" w:type="dxa"/>
          </w:tcPr>
          <w:p w14:paraId="0641D050" w14:textId="77777777" w:rsidR="00B926EF" w:rsidRPr="009C4740" w:rsidRDefault="00B926EF" w:rsidP="00B926EF">
            <w:pPr>
              <w:tabs>
                <w:tab w:val="left" w:pos="1985"/>
              </w:tabs>
              <w:spacing w:before="120"/>
              <w:jc w:val="left"/>
              <w:rPr>
                <w:rFonts w:cs="Arial"/>
                <w:bCs/>
                <w:szCs w:val="20"/>
              </w:rPr>
            </w:pPr>
          </w:p>
        </w:tc>
        <w:tc>
          <w:tcPr>
            <w:tcW w:w="2531" w:type="dxa"/>
          </w:tcPr>
          <w:p w14:paraId="25E12DF5" w14:textId="77777777" w:rsidR="00B926EF" w:rsidRPr="009C4740" w:rsidRDefault="00B926EF" w:rsidP="00B926EF">
            <w:pPr>
              <w:tabs>
                <w:tab w:val="left" w:pos="1985"/>
              </w:tabs>
              <w:spacing w:before="120"/>
              <w:jc w:val="left"/>
              <w:rPr>
                <w:rFonts w:cs="Arial"/>
                <w:bCs/>
                <w:szCs w:val="20"/>
              </w:rPr>
            </w:pPr>
          </w:p>
        </w:tc>
        <w:tc>
          <w:tcPr>
            <w:tcW w:w="2216" w:type="dxa"/>
          </w:tcPr>
          <w:p w14:paraId="4AACDFE1" w14:textId="77777777" w:rsidR="00B926EF" w:rsidRPr="009C4740" w:rsidRDefault="00B926EF" w:rsidP="00B926EF">
            <w:pPr>
              <w:tabs>
                <w:tab w:val="left" w:pos="1985"/>
              </w:tabs>
              <w:spacing w:before="120"/>
              <w:jc w:val="left"/>
              <w:rPr>
                <w:rFonts w:cs="Arial"/>
                <w:bCs/>
                <w:szCs w:val="20"/>
              </w:rPr>
            </w:pPr>
          </w:p>
        </w:tc>
      </w:tr>
    </w:tbl>
    <w:p w14:paraId="05CF9C03" w14:textId="77777777" w:rsidR="00B926EF" w:rsidRPr="009C4740" w:rsidRDefault="00B926EF" w:rsidP="00B926EF">
      <w:pPr>
        <w:tabs>
          <w:tab w:val="left" w:pos="1985"/>
        </w:tabs>
        <w:spacing w:before="120"/>
        <w:jc w:val="left"/>
        <w:rPr>
          <w:rFonts w:cs="Arial"/>
          <w:bCs/>
          <w:szCs w:val="20"/>
        </w:rPr>
      </w:pPr>
    </w:p>
    <w:p w14:paraId="08A0E1DB" w14:textId="77777777" w:rsidR="00B926EF" w:rsidRPr="009C4740" w:rsidRDefault="00B926EF" w:rsidP="00B926EF">
      <w:pPr>
        <w:tabs>
          <w:tab w:val="left" w:pos="1985"/>
        </w:tabs>
        <w:spacing w:before="120"/>
        <w:jc w:val="left"/>
        <w:rPr>
          <w:rFonts w:cs="Arial"/>
          <w:b/>
          <w:bCs/>
          <w:szCs w:val="20"/>
        </w:rPr>
      </w:pPr>
      <w:r w:rsidRPr="009C4740">
        <w:rPr>
          <w:rFonts w:cs="Arial"/>
          <w:b/>
          <w:bCs/>
          <w:szCs w:val="20"/>
        </w:rPr>
        <w:t>PODATKI O POVEZANIH FIZIČNIH OSEBAH, KI BODO SODELOVALE PRI IZVAJANJU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8"/>
        <w:gridCol w:w="2611"/>
        <w:gridCol w:w="2531"/>
      </w:tblGrid>
      <w:tr w:rsidR="00B926EF" w:rsidRPr="009C4740" w14:paraId="5B242D5A" w14:textId="77777777" w:rsidTr="00A4623A">
        <w:tc>
          <w:tcPr>
            <w:tcW w:w="2388" w:type="dxa"/>
            <w:shd w:val="clear" w:color="auto" w:fill="D9E2F3"/>
          </w:tcPr>
          <w:p w14:paraId="1F053BF8" w14:textId="77777777" w:rsidR="00B926EF" w:rsidRPr="009C4740" w:rsidRDefault="00B926EF" w:rsidP="00B926EF">
            <w:pPr>
              <w:tabs>
                <w:tab w:val="left" w:pos="1985"/>
              </w:tabs>
              <w:spacing w:before="120"/>
              <w:jc w:val="left"/>
              <w:rPr>
                <w:rFonts w:cs="Arial"/>
                <w:b/>
                <w:bCs/>
                <w:szCs w:val="20"/>
              </w:rPr>
            </w:pPr>
            <w:r w:rsidRPr="009C4740">
              <w:rPr>
                <w:rFonts w:cs="Arial"/>
                <w:b/>
                <w:bCs/>
                <w:szCs w:val="20"/>
              </w:rPr>
              <w:t>Ime in priimek fizične osebe</w:t>
            </w:r>
          </w:p>
        </w:tc>
        <w:tc>
          <w:tcPr>
            <w:tcW w:w="2611" w:type="dxa"/>
            <w:shd w:val="clear" w:color="auto" w:fill="D9E2F3"/>
          </w:tcPr>
          <w:p w14:paraId="26DA4F6B" w14:textId="77777777" w:rsidR="00B926EF" w:rsidRPr="009C4740" w:rsidRDefault="00B926EF" w:rsidP="00B926EF">
            <w:pPr>
              <w:tabs>
                <w:tab w:val="left" w:pos="1985"/>
              </w:tabs>
              <w:spacing w:before="120"/>
              <w:jc w:val="left"/>
              <w:rPr>
                <w:rFonts w:cs="Arial"/>
                <w:b/>
                <w:bCs/>
                <w:szCs w:val="20"/>
              </w:rPr>
            </w:pPr>
            <w:r w:rsidRPr="009C4740">
              <w:rPr>
                <w:rFonts w:cs="Arial"/>
                <w:b/>
                <w:bCs/>
                <w:szCs w:val="20"/>
              </w:rPr>
              <w:t>Datum rojstva</w:t>
            </w:r>
          </w:p>
        </w:tc>
        <w:tc>
          <w:tcPr>
            <w:tcW w:w="2531" w:type="dxa"/>
            <w:shd w:val="clear" w:color="auto" w:fill="D9E2F3"/>
          </w:tcPr>
          <w:p w14:paraId="202589CC" w14:textId="77777777" w:rsidR="00B926EF" w:rsidRPr="009C4740" w:rsidRDefault="00B926EF" w:rsidP="00B926EF">
            <w:pPr>
              <w:tabs>
                <w:tab w:val="left" w:pos="1985"/>
              </w:tabs>
              <w:spacing w:before="120"/>
              <w:jc w:val="left"/>
              <w:rPr>
                <w:rFonts w:cs="Arial"/>
                <w:b/>
                <w:bCs/>
                <w:szCs w:val="20"/>
              </w:rPr>
            </w:pPr>
            <w:r w:rsidRPr="009C4740">
              <w:rPr>
                <w:rFonts w:cs="Arial"/>
                <w:b/>
                <w:bCs/>
                <w:szCs w:val="20"/>
              </w:rPr>
              <w:t>Vrsta povezave</w:t>
            </w:r>
          </w:p>
        </w:tc>
      </w:tr>
      <w:tr w:rsidR="00B926EF" w:rsidRPr="009C4740" w14:paraId="3A49A860" w14:textId="77777777" w:rsidTr="00A4623A">
        <w:tc>
          <w:tcPr>
            <w:tcW w:w="2388" w:type="dxa"/>
          </w:tcPr>
          <w:p w14:paraId="15ECB229" w14:textId="77777777" w:rsidR="00B926EF" w:rsidRPr="009C4740" w:rsidRDefault="00B926EF" w:rsidP="00B926EF">
            <w:pPr>
              <w:tabs>
                <w:tab w:val="left" w:pos="1985"/>
              </w:tabs>
              <w:spacing w:before="120"/>
              <w:jc w:val="left"/>
              <w:rPr>
                <w:rFonts w:cs="Arial"/>
                <w:bCs/>
                <w:szCs w:val="20"/>
              </w:rPr>
            </w:pPr>
          </w:p>
        </w:tc>
        <w:tc>
          <w:tcPr>
            <w:tcW w:w="2611" w:type="dxa"/>
          </w:tcPr>
          <w:p w14:paraId="347B87EA" w14:textId="77777777" w:rsidR="00B926EF" w:rsidRPr="009C4740" w:rsidRDefault="00B926EF" w:rsidP="00B926EF">
            <w:pPr>
              <w:tabs>
                <w:tab w:val="left" w:pos="1985"/>
              </w:tabs>
              <w:spacing w:before="120"/>
              <w:jc w:val="left"/>
              <w:rPr>
                <w:rFonts w:cs="Arial"/>
                <w:bCs/>
                <w:szCs w:val="20"/>
              </w:rPr>
            </w:pPr>
          </w:p>
        </w:tc>
        <w:tc>
          <w:tcPr>
            <w:tcW w:w="2531" w:type="dxa"/>
          </w:tcPr>
          <w:p w14:paraId="0219FE9E" w14:textId="77777777" w:rsidR="00B926EF" w:rsidRPr="009C4740" w:rsidRDefault="00B926EF" w:rsidP="00B926EF">
            <w:pPr>
              <w:tabs>
                <w:tab w:val="left" w:pos="1985"/>
              </w:tabs>
              <w:spacing w:before="120"/>
              <w:jc w:val="left"/>
              <w:rPr>
                <w:rFonts w:cs="Arial"/>
                <w:bCs/>
                <w:szCs w:val="20"/>
              </w:rPr>
            </w:pPr>
          </w:p>
        </w:tc>
      </w:tr>
      <w:tr w:rsidR="00B926EF" w:rsidRPr="009C4740" w14:paraId="679B7B76" w14:textId="77777777" w:rsidTr="00A4623A">
        <w:tc>
          <w:tcPr>
            <w:tcW w:w="2388" w:type="dxa"/>
          </w:tcPr>
          <w:p w14:paraId="36CD2E77" w14:textId="77777777" w:rsidR="00B926EF" w:rsidRPr="009C4740" w:rsidRDefault="00B926EF" w:rsidP="00B926EF">
            <w:pPr>
              <w:tabs>
                <w:tab w:val="left" w:pos="1985"/>
              </w:tabs>
              <w:spacing w:before="120"/>
              <w:jc w:val="left"/>
              <w:rPr>
                <w:rFonts w:cs="Arial"/>
                <w:bCs/>
                <w:szCs w:val="20"/>
              </w:rPr>
            </w:pPr>
          </w:p>
        </w:tc>
        <w:tc>
          <w:tcPr>
            <w:tcW w:w="2611" w:type="dxa"/>
          </w:tcPr>
          <w:p w14:paraId="787C4F90" w14:textId="77777777" w:rsidR="00B926EF" w:rsidRPr="009C4740" w:rsidRDefault="00B926EF" w:rsidP="00B926EF">
            <w:pPr>
              <w:tabs>
                <w:tab w:val="left" w:pos="1985"/>
              </w:tabs>
              <w:spacing w:before="120"/>
              <w:jc w:val="left"/>
              <w:rPr>
                <w:rFonts w:cs="Arial"/>
                <w:bCs/>
                <w:szCs w:val="20"/>
              </w:rPr>
            </w:pPr>
          </w:p>
        </w:tc>
        <w:tc>
          <w:tcPr>
            <w:tcW w:w="2531" w:type="dxa"/>
          </w:tcPr>
          <w:p w14:paraId="54053A54" w14:textId="77777777" w:rsidR="00B926EF" w:rsidRPr="009C4740" w:rsidRDefault="00B926EF" w:rsidP="00B926EF">
            <w:pPr>
              <w:tabs>
                <w:tab w:val="left" w:pos="1985"/>
              </w:tabs>
              <w:spacing w:before="120"/>
              <w:jc w:val="left"/>
              <w:rPr>
                <w:rFonts w:cs="Arial"/>
                <w:bCs/>
                <w:szCs w:val="20"/>
              </w:rPr>
            </w:pPr>
          </w:p>
        </w:tc>
      </w:tr>
    </w:tbl>
    <w:p w14:paraId="52DC3AA1" w14:textId="77777777" w:rsidR="00B926EF" w:rsidRPr="009C4740" w:rsidRDefault="00B926EF" w:rsidP="00B926EF">
      <w:pPr>
        <w:tabs>
          <w:tab w:val="left" w:pos="1985"/>
        </w:tabs>
        <w:spacing w:before="120"/>
        <w:jc w:val="left"/>
        <w:rPr>
          <w:rFonts w:cs="Arial"/>
          <w:b/>
          <w:bCs/>
          <w:szCs w:val="20"/>
        </w:rPr>
      </w:pPr>
    </w:p>
    <w:p w14:paraId="65C20761" w14:textId="77777777" w:rsidR="00B926EF" w:rsidRPr="009C4740" w:rsidRDefault="00B926EF" w:rsidP="00B926EF">
      <w:pPr>
        <w:spacing w:after="240" w:line="220" w:lineRule="exact"/>
        <w:rPr>
          <w:rFonts w:cs="Arial"/>
          <w:bCs/>
          <w:color w:val="000000"/>
          <w:szCs w:val="20"/>
        </w:rPr>
      </w:pPr>
      <w:bookmarkStart w:id="129" w:name="_Hlk130423237"/>
      <w:r w:rsidRPr="009C4740">
        <w:rPr>
          <w:rFonts w:cs="Arial"/>
          <w:bCs/>
          <w:color w:val="000000"/>
          <w:szCs w:val="20"/>
        </w:rPr>
        <w:t>Podpisnik v imenu izvajalca:</w:t>
      </w:r>
    </w:p>
    <w:p w14:paraId="5FA20CB9" w14:textId="77777777" w:rsidR="00B926EF" w:rsidRPr="009C4740" w:rsidRDefault="00B926EF" w:rsidP="00B926EF">
      <w:pPr>
        <w:spacing w:before="120" w:after="240"/>
        <w:jc w:val="left"/>
        <w:rPr>
          <w:rFonts w:cs="Arial"/>
          <w:bCs/>
          <w:szCs w:val="20"/>
        </w:rPr>
      </w:pPr>
      <w:r w:rsidRPr="009C4740">
        <w:rPr>
          <w:rFonts w:cs="Arial"/>
          <w:bCs/>
          <w:szCs w:val="20"/>
        </w:rPr>
        <w:t xml:space="preserve">Ime in priimek:  </w:t>
      </w:r>
      <w:r w:rsidRPr="009C4740">
        <w:rPr>
          <w:rFonts w:cs="Arial"/>
          <w:bCs/>
          <w:szCs w:val="20"/>
          <w:u w:val="single"/>
        </w:rPr>
        <w:tab/>
      </w:r>
      <w:r w:rsidRPr="009C4740">
        <w:rPr>
          <w:rFonts w:cs="Arial"/>
          <w:bCs/>
          <w:szCs w:val="20"/>
          <w:u w:val="single"/>
        </w:rPr>
        <w:tab/>
      </w:r>
      <w:r w:rsidRPr="009C4740">
        <w:rPr>
          <w:rFonts w:cs="Arial"/>
          <w:bCs/>
          <w:szCs w:val="20"/>
          <w:u w:val="single"/>
        </w:rPr>
        <w:tab/>
      </w:r>
      <w:r w:rsidRPr="009C4740">
        <w:rPr>
          <w:rFonts w:cs="Arial"/>
          <w:bCs/>
          <w:szCs w:val="20"/>
          <w:u w:val="single"/>
        </w:rPr>
        <w:tab/>
      </w:r>
      <w:r w:rsidRPr="009C4740">
        <w:rPr>
          <w:rFonts w:cs="Arial"/>
          <w:bCs/>
          <w:szCs w:val="20"/>
          <w:u w:val="single"/>
        </w:rPr>
        <w:tab/>
      </w:r>
      <w:r w:rsidRPr="009C4740">
        <w:rPr>
          <w:rFonts w:cs="Arial"/>
          <w:bCs/>
          <w:szCs w:val="20"/>
          <w:u w:val="single"/>
        </w:rPr>
        <w:tab/>
      </w:r>
    </w:p>
    <w:p w14:paraId="66CEF20B" w14:textId="77777777" w:rsidR="00B926EF" w:rsidRPr="009C4740" w:rsidRDefault="00B926EF" w:rsidP="00B926EF">
      <w:pPr>
        <w:tabs>
          <w:tab w:val="left" w:pos="1560"/>
        </w:tabs>
        <w:spacing w:after="240"/>
        <w:jc w:val="left"/>
        <w:rPr>
          <w:rFonts w:cs="Arial"/>
          <w:bCs/>
          <w:szCs w:val="20"/>
        </w:rPr>
      </w:pPr>
      <w:r w:rsidRPr="009C4740">
        <w:rPr>
          <w:rFonts w:cs="Arial"/>
          <w:bCs/>
          <w:szCs w:val="20"/>
        </w:rPr>
        <w:t xml:space="preserve">Podpis: </w:t>
      </w:r>
      <w:r w:rsidRPr="009C4740">
        <w:rPr>
          <w:rFonts w:cs="Arial"/>
          <w:bCs/>
          <w:szCs w:val="20"/>
        </w:rPr>
        <w:tab/>
      </w:r>
      <w:r w:rsidRPr="009C4740">
        <w:rPr>
          <w:rFonts w:cs="Arial"/>
          <w:bCs/>
          <w:szCs w:val="20"/>
          <w:u w:val="single"/>
        </w:rPr>
        <w:tab/>
      </w:r>
      <w:r w:rsidRPr="009C4740">
        <w:rPr>
          <w:rFonts w:cs="Arial"/>
          <w:bCs/>
          <w:szCs w:val="20"/>
          <w:u w:val="single"/>
        </w:rPr>
        <w:tab/>
      </w:r>
      <w:r w:rsidRPr="009C4740">
        <w:rPr>
          <w:rFonts w:cs="Arial"/>
          <w:bCs/>
          <w:szCs w:val="20"/>
          <w:u w:val="single"/>
        </w:rPr>
        <w:tab/>
      </w:r>
      <w:r w:rsidRPr="009C4740">
        <w:rPr>
          <w:rFonts w:cs="Arial"/>
          <w:bCs/>
          <w:szCs w:val="20"/>
          <w:u w:val="single"/>
        </w:rPr>
        <w:tab/>
      </w:r>
      <w:r w:rsidRPr="009C4740">
        <w:rPr>
          <w:rFonts w:cs="Arial"/>
          <w:bCs/>
          <w:szCs w:val="20"/>
          <w:u w:val="single"/>
        </w:rPr>
        <w:tab/>
      </w:r>
      <w:r w:rsidRPr="009C4740">
        <w:rPr>
          <w:rFonts w:cs="Arial"/>
          <w:bCs/>
          <w:szCs w:val="20"/>
          <w:u w:val="single"/>
        </w:rPr>
        <w:tab/>
      </w:r>
    </w:p>
    <w:p w14:paraId="2C286BDC" w14:textId="77777777" w:rsidR="00B926EF" w:rsidRPr="009C4740" w:rsidRDefault="00B926EF" w:rsidP="00F56ED8">
      <w:pPr>
        <w:tabs>
          <w:tab w:val="left" w:pos="1560"/>
        </w:tabs>
        <w:spacing w:after="240"/>
        <w:jc w:val="left"/>
        <w:rPr>
          <w:rFonts w:cs="Arial"/>
          <w:bCs/>
          <w:szCs w:val="20"/>
          <w:u w:val="single"/>
        </w:rPr>
      </w:pPr>
      <w:r w:rsidRPr="009C4740">
        <w:rPr>
          <w:rFonts w:cs="Arial"/>
          <w:bCs/>
          <w:szCs w:val="20"/>
        </w:rPr>
        <w:lastRenderedPageBreak/>
        <w:t xml:space="preserve">Datum: </w:t>
      </w:r>
      <w:r w:rsidRPr="009C4740">
        <w:rPr>
          <w:rFonts w:cs="Arial"/>
          <w:bCs/>
          <w:szCs w:val="20"/>
        </w:rPr>
        <w:tab/>
      </w:r>
      <w:r w:rsidRPr="009C4740">
        <w:rPr>
          <w:rFonts w:cs="Arial"/>
          <w:bCs/>
          <w:szCs w:val="20"/>
          <w:u w:val="single"/>
        </w:rPr>
        <w:tab/>
      </w:r>
      <w:r w:rsidRPr="009C4740">
        <w:rPr>
          <w:rFonts w:cs="Arial"/>
          <w:bCs/>
          <w:szCs w:val="20"/>
          <w:u w:val="single"/>
        </w:rPr>
        <w:tab/>
      </w:r>
      <w:r w:rsidRPr="009C4740">
        <w:rPr>
          <w:rFonts w:cs="Arial"/>
          <w:bCs/>
          <w:szCs w:val="20"/>
          <w:u w:val="single"/>
        </w:rPr>
        <w:tab/>
      </w:r>
      <w:r w:rsidRPr="009C4740">
        <w:rPr>
          <w:rFonts w:cs="Arial"/>
          <w:bCs/>
          <w:szCs w:val="20"/>
          <w:u w:val="single"/>
        </w:rPr>
        <w:tab/>
      </w:r>
      <w:r w:rsidRPr="009C4740">
        <w:rPr>
          <w:rFonts w:cs="Arial"/>
          <w:bCs/>
          <w:szCs w:val="20"/>
          <w:u w:val="single"/>
        </w:rPr>
        <w:tab/>
      </w:r>
    </w:p>
    <w:bookmarkEnd w:id="129"/>
    <w:p w14:paraId="25BEA4ED" w14:textId="77777777" w:rsidR="009E45C3" w:rsidRPr="009C4740" w:rsidRDefault="009E45C3">
      <w:pPr>
        <w:jc w:val="left"/>
        <w:rPr>
          <w:rFonts w:cs="Arial"/>
          <w:szCs w:val="20"/>
        </w:rPr>
      </w:pPr>
      <w:r w:rsidRPr="009C4740">
        <w:rPr>
          <w:rFonts w:cs="Arial"/>
          <w:szCs w:val="20"/>
        </w:rPr>
        <w:br w:type="page"/>
      </w:r>
    </w:p>
    <w:p w14:paraId="1DC9CEF3" w14:textId="77777777" w:rsidR="009E45C3" w:rsidRPr="009C4740" w:rsidRDefault="009E45C3" w:rsidP="009E45C3">
      <w:pPr>
        <w:jc w:val="right"/>
        <w:rPr>
          <w:rFonts w:cs="Arial"/>
          <w:szCs w:val="20"/>
        </w:rPr>
      </w:pPr>
      <w:r w:rsidRPr="009C4740">
        <w:rPr>
          <w:rFonts w:cs="Arial"/>
          <w:szCs w:val="20"/>
        </w:rPr>
        <w:lastRenderedPageBreak/>
        <w:t>OBR-8</w:t>
      </w:r>
    </w:p>
    <w:p w14:paraId="6214F241" w14:textId="77777777" w:rsidR="009E45C3" w:rsidRPr="009C4740" w:rsidRDefault="009E45C3" w:rsidP="009E45C3">
      <w:pPr>
        <w:jc w:val="left"/>
        <w:rPr>
          <w:rFonts w:cs="Arial"/>
          <w:i/>
          <w:iCs/>
          <w:szCs w:val="20"/>
        </w:rPr>
      </w:pPr>
    </w:p>
    <w:p w14:paraId="589E875F" w14:textId="77777777" w:rsidR="009E45C3" w:rsidRPr="009C4740" w:rsidRDefault="009E45C3" w:rsidP="009E45C3">
      <w:pPr>
        <w:widowControl w:val="0"/>
        <w:spacing w:line="280" w:lineRule="atLeast"/>
        <w:rPr>
          <w:rFonts w:cs="Arial"/>
          <w:iCs/>
          <w:szCs w:val="20"/>
        </w:rPr>
      </w:pPr>
      <w:r w:rsidRPr="009C4740">
        <w:rPr>
          <w:rFonts w:cs="Arial"/>
          <w:iCs/>
          <w:szCs w:val="20"/>
        </w:rPr>
        <w:t xml:space="preserve">PONUDNIK </w:t>
      </w:r>
    </w:p>
    <w:permStart w:id="248211566" w:edGrp="everyone"/>
    <w:p w14:paraId="54BC2698" w14:textId="77777777" w:rsidR="009E45C3" w:rsidRPr="009C4740" w:rsidRDefault="008458E6" w:rsidP="009E45C3">
      <w:pPr>
        <w:widowControl w:val="0"/>
        <w:spacing w:line="280" w:lineRule="atLeast"/>
        <w:rPr>
          <w:rFonts w:cs="Arial"/>
          <w:iCs/>
          <w:szCs w:val="20"/>
        </w:rPr>
      </w:pPr>
      <w:r w:rsidRPr="009C4740">
        <w:rPr>
          <w:rFonts w:cs="Arial"/>
          <w:b/>
          <w:bCs/>
          <w:i/>
          <w:iCs/>
          <w:szCs w:val="20"/>
        </w:rPr>
        <w:fldChar w:fldCharType="begin">
          <w:ffData>
            <w:name w:val="Besedilo12"/>
            <w:enabled/>
            <w:calcOnExit w:val="0"/>
            <w:textInput/>
          </w:ffData>
        </w:fldChar>
      </w:r>
      <w:r w:rsidR="009E45C3"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9E45C3" w:rsidRPr="009C4740">
        <w:rPr>
          <w:rFonts w:cs="Arial"/>
          <w:b/>
          <w:bCs/>
          <w:i/>
          <w:iCs/>
          <w:szCs w:val="20"/>
        </w:rPr>
        <w:t> </w:t>
      </w:r>
      <w:r w:rsidR="009E45C3" w:rsidRPr="009C4740">
        <w:rPr>
          <w:rFonts w:cs="Arial"/>
          <w:b/>
          <w:bCs/>
          <w:i/>
          <w:iCs/>
          <w:szCs w:val="20"/>
        </w:rPr>
        <w:t> </w:t>
      </w:r>
      <w:r w:rsidR="009E45C3" w:rsidRPr="009C4740">
        <w:rPr>
          <w:rFonts w:cs="Arial"/>
          <w:b/>
          <w:bCs/>
          <w:i/>
          <w:iCs/>
          <w:szCs w:val="20"/>
        </w:rPr>
        <w:t> </w:t>
      </w:r>
      <w:r w:rsidR="009E45C3" w:rsidRPr="009C4740">
        <w:rPr>
          <w:rFonts w:cs="Arial"/>
          <w:b/>
          <w:bCs/>
          <w:i/>
          <w:iCs/>
          <w:szCs w:val="20"/>
        </w:rPr>
        <w:t> </w:t>
      </w:r>
      <w:r w:rsidR="009E45C3" w:rsidRPr="009C4740">
        <w:rPr>
          <w:rFonts w:cs="Arial"/>
          <w:b/>
          <w:bCs/>
          <w:i/>
          <w:iCs/>
          <w:szCs w:val="20"/>
        </w:rPr>
        <w:t> </w:t>
      </w:r>
      <w:r w:rsidRPr="009C4740">
        <w:rPr>
          <w:rFonts w:cs="Arial"/>
          <w:bCs/>
          <w:i/>
          <w:iCs/>
          <w:szCs w:val="20"/>
        </w:rPr>
        <w:fldChar w:fldCharType="end"/>
      </w:r>
      <w:permEnd w:id="248211566"/>
    </w:p>
    <w:p w14:paraId="51218250" w14:textId="77777777" w:rsidR="009E45C3" w:rsidRPr="009C4740" w:rsidRDefault="009E45C3" w:rsidP="009E45C3">
      <w:pPr>
        <w:jc w:val="left"/>
        <w:rPr>
          <w:rFonts w:cs="Arial"/>
          <w:i/>
          <w:iCs/>
          <w:szCs w:val="20"/>
        </w:rPr>
      </w:pPr>
    </w:p>
    <w:p w14:paraId="0D9122E3" w14:textId="77777777" w:rsidR="009E45C3" w:rsidRPr="009C4740" w:rsidRDefault="009E45C3" w:rsidP="009E45C3">
      <w:pPr>
        <w:jc w:val="left"/>
        <w:rPr>
          <w:rFonts w:cs="Arial"/>
          <w:i/>
          <w:iCs/>
          <w:szCs w:val="20"/>
        </w:rPr>
      </w:pPr>
    </w:p>
    <w:p w14:paraId="13F4208E" w14:textId="77777777" w:rsidR="009E45C3" w:rsidRPr="009C4740" w:rsidRDefault="009E45C3" w:rsidP="009E45C3">
      <w:pPr>
        <w:jc w:val="center"/>
        <w:rPr>
          <w:rFonts w:cs="Arial"/>
          <w:b/>
          <w:bCs/>
          <w:szCs w:val="20"/>
        </w:rPr>
      </w:pPr>
      <w:r w:rsidRPr="009C4740">
        <w:rPr>
          <w:rFonts w:cs="Arial"/>
          <w:b/>
          <w:bCs/>
          <w:szCs w:val="20"/>
        </w:rPr>
        <w:t>UPARITVENA KODA</w:t>
      </w:r>
    </w:p>
    <w:p w14:paraId="1791A302" w14:textId="77777777" w:rsidR="009E45C3" w:rsidRPr="009C4740" w:rsidRDefault="009E45C3" w:rsidP="009E45C3">
      <w:pPr>
        <w:jc w:val="left"/>
        <w:rPr>
          <w:rFonts w:cs="Arial"/>
          <w:szCs w:val="20"/>
        </w:rPr>
      </w:pPr>
    </w:p>
    <w:p w14:paraId="492738C7" w14:textId="77777777" w:rsidR="009E45C3" w:rsidRPr="009C4740" w:rsidRDefault="009E45C3" w:rsidP="009E45C3">
      <w:pPr>
        <w:jc w:val="left"/>
        <w:rPr>
          <w:rFonts w:cs="Arial"/>
          <w:szCs w:val="20"/>
        </w:rPr>
      </w:pPr>
    </w:p>
    <w:p w14:paraId="00B9F4DA" w14:textId="77777777" w:rsidR="009E45C3" w:rsidRPr="009C4740" w:rsidRDefault="009E45C3" w:rsidP="009E45C3">
      <w:pPr>
        <w:jc w:val="left"/>
        <w:rPr>
          <w:rFonts w:cs="Arial"/>
          <w:szCs w:val="20"/>
        </w:rPr>
      </w:pPr>
      <w:r w:rsidRPr="009C4740">
        <w:rPr>
          <w:rFonts w:cs="Arial"/>
          <w:szCs w:val="20"/>
        </w:rPr>
        <w:t xml:space="preserve">Za </w:t>
      </w:r>
      <w:proofErr w:type="spellStart"/>
      <w:r w:rsidRPr="009C4740">
        <w:rPr>
          <w:rFonts w:cs="Arial"/>
          <w:szCs w:val="20"/>
        </w:rPr>
        <w:t>uparitev</w:t>
      </w:r>
      <w:proofErr w:type="spellEnd"/>
      <w:r w:rsidRPr="009C4740">
        <w:rPr>
          <w:rFonts w:cs="Arial"/>
          <w:szCs w:val="20"/>
        </w:rPr>
        <w:t xml:space="preserve"> </w:t>
      </w:r>
      <w:proofErr w:type="spellStart"/>
      <w:r w:rsidRPr="009C4740">
        <w:rPr>
          <w:rFonts w:cs="Arial"/>
          <w:szCs w:val="20"/>
        </w:rPr>
        <w:t>anonimiziranega</w:t>
      </w:r>
      <w:proofErr w:type="spellEnd"/>
      <w:r w:rsidRPr="009C4740">
        <w:rPr>
          <w:rFonts w:cs="Arial"/>
          <w:szCs w:val="20"/>
        </w:rPr>
        <w:t xml:space="preserve"> idejnega načrta, ki smo ga oddali za javno naročilo »Vzpostavitev Registra pravnih aktov lokalnih skupnosti«, se uporabi naslednja koda:</w:t>
      </w:r>
    </w:p>
    <w:p w14:paraId="78F2F867" w14:textId="77777777" w:rsidR="009E45C3" w:rsidRPr="009C4740" w:rsidRDefault="009E45C3" w:rsidP="009E45C3">
      <w:pPr>
        <w:jc w:val="left"/>
        <w:rPr>
          <w:rFonts w:cs="Arial"/>
          <w:szCs w:val="20"/>
        </w:rPr>
      </w:pPr>
    </w:p>
    <w:tbl>
      <w:tblPr>
        <w:tblStyle w:val="Tabelamrea3"/>
        <w:tblW w:w="0" w:type="auto"/>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Look w:val="04A0" w:firstRow="1" w:lastRow="0" w:firstColumn="1" w:lastColumn="0" w:noHBand="0" w:noVBand="1"/>
      </w:tblPr>
      <w:tblGrid>
        <w:gridCol w:w="4530"/>
        <w:gridCol w:w="453"/>
        <w:gridCol w:w="453"/>
        <w:gridCol w:w="453"/>
        <w:gridCol w:w="453"/>
        <w:gridCol w:w="453"/>
        <w:gridCol w:w="453"/>
        <w:gridCol w:w="453"/>
        <w:gridCol w:w="453"/>
        <w:gridCol w:w="453"/>
        <w:gridCol w:w="453"/>
      </w:tblGrid>
      <w:tr w:rsidR="009E45C3" w:rsidRPr="009C4740" w14:paraId="6373CC91" w14:textId="77777777" w:rsidTr="009E45C3">
        <w:tc>
          <w:tcPr>
            <w:tcW w:w="4530" w:type="dxa"/>
            <w:tcBorders>
              <w:top w:val="dotted" w:sz="4" w:space="0" w:color="auto"/>
              <w:left w:val="dotted" w:sz="4" w:space="0" w:color="auto"/>
              <w:bottom w:val="dotted" w:sz="4" w:space="0" w:color="auto"/>
              <w:right w:val="dotted" w:sz="4" w:space="0" w:color="auto"/>
            </w:tcBorders>
            <w:vAlign w:val="center"/>
            <w:hideMark/>
          </w:tcPr>
          <w:p w14:paraId="1C3083E1" w14:textId="77777777" w:rsidR="009E45C3" w:rsidRPr="009C4740" w:rsidRDefault="009E45C3" w:rsidP="009E45C3">
            <w:pPr>
              <w:spacing w:before="120" w:after="120"/>
              <w:rPr>
                <w:rFonts w:cs="Arial"/>
                <w:szCs w:val="20"/>
              </w:rPr>
            </w:pPr>
            <w:r w:rsidRPr="009C4740">
              <w:rPr>
                <w:rFonts w:cs="Arial"/>
              </w:rPr>
              <w:t xml:space="preserve">Desetmestna koda za </w:t>
            </w:r>
            <w:proofErr w:type="spellStart"/>
            <w:r w:rsidRPr="009C4740">
              <w:rPr>
                <w:rFonts w:cs="Arial"/>
              </w:rPr>
              <w:t>uparitev</w:t>
            </w:r>
            <w:proofErr w:type="spellEnd"/>
            <w:r w:rsidRPr="009C4740">
              <w:rPr>
                <w:rFonts w:cs="Arial"/>
              </w:rPr>
              <w:t xml:space="preserve"> idejnega načrta z oddano ponudbo</w:t>
            </w:r>
          </w:p>
        </w:tc>
        <w:tc>
          <w:tcPr>
            <w:tcW w:w="453" w:type="dxa"/>
            <w:tcBorders>
              <w:top w:val="dotted" w:sz="4" w:space="0" w:color="auto"/>
              <w:left w:val="dotted" w:sz="4" w:space="0" w:color="auto"/>
              <w:bottom w:val="dotted" w:sz="4" w:space="0" w:color="auto"/>
              <w:right w:val="dotted" w:sz="4" w:space="0" w:color="auto"/>
            </w:tcBorders>
            <w:vAlign w:val="center"/>
          </w:tcPr>
          <w:p w14:paraId="0C400284" w14:textId="77777777" w:rsidR="009E45C3" w:rsidRPr="009C4740" w:rsidRDefault="009E45C3" w:rsidP="009E45C3">
            <w:pPr>
              <w:spacing w:before="120" w:after="120"/>
              <w:rPr>
                <w:rFonts w:cs="Arial"/>
                <w:szCs w:val="20"/>
              </w:rPr>
            </w:pPr>
          </w:p>
        </w:tc>
        <w:tc>
          <w:tcPr>
            <w:tcW w:w="453" w:type="dxa"/>
            <w:tcBorders>
              <w:top w:val="dotted" w:sz="4" w:space="0" w:color="auto"/>
              <w:left w:val="dotted" w:sz="4" w:space="0" w:color="auto"/>
              <w:bottom w:val="dotted" w:sz="4" w:space="0" w:color="auto"/>
              <w:right w:val="dotted" w:sz="4" w:space="0" w:color="auto"/>
            </w:tcBorders>
            <w:vAlign w:val="center"/>
          </w:tcPr>
          <w:p w14:paraId="0EAD4923" w14:textId="77777777" w:rsidR="009E45C3" w:rsidRPr="009C4740" w:rsidRDefault="009E45C3" w:rsidP="009E45C3">
            <w:pPr>
              <w:spacing w:before="120" w:after="120"/>
              <w:rPr>
                <w:rFonts w:cs="Arial"/>
                <w:szCs w:val="20"/>
              </w:rPr>
            </w:pPr>
          </w:p>
        </w:tc>
        <w:tc>
          <w:tcPr>
            <w:tcW w:w="453" w:type="dxa"/>
            <w:tcBorders>
              <w:top w:val="dotted" w:sz="4" w:space="0" w:color="auto"/>
              <w:left w:val="dotted" w:sz="4" w:space="0" w:color="auto"/>
              <w:bottom w:val="dotted" w:sz="4" w:space="0" w:color="auto"/>
              <w:right w:val="dotted" w:sz="4" w:space="0" w:color="auto"/>
            </w:tcBorders>
            <w:vAlign w:val="center"/>
          </w:tcPr>
          <w:p w14:paraId="28DB8C9F" w14:textId="77777777" w:rsidR="009E45C3" w:rsidRPr="009C4740" w:rsidRDefault="009E45C3" w:rsidP="009E45C3">
            <w:pPr>
              <w:spacing w:before="120" w:after="120"/>
              <w:rPr>
                <w:rFonts w:cs="Arial"/>
                <w:szCs w:val="20"/>
              </w:rPr>
            </w:pPr>
          </w:p>
        </w:tc>
        <w:tc>
          <w:tcPr>
            <w:tcW w:w="453" w:type="dxa"/>
            <w:tcBorders>
              <w:top w:val="dotted" w:sz="4" w:space="0" w:color="auto"/>
              <w:left w:val="dotted" w:sz="4" w:space="0" w:color="auto"/>
              <w:bottom w:val="dotted" w:sz="4" w:space="0" w:color="auto"/>
              <w:right w:val="dotted" w:sz="4" w:space="0" w:color="auto"/>
            </w:tcBorders>
            <w:vAlign w:val="center"/>
          </w:tcPr>
          <w:p w14:paraId="09AE7F7D" w14:textId="77777777" w:rsidR="009E45C3" w:rsidRPr="009C4740" w:rsidRDefault="009E45C3" w:rsidP="009E45C3">
            <w:pPr>
              <w:spacing w:before="120" w:after="120"/>
              <w:rPr>
                <w:rFonts w:cs="Arial"/>
                <w:szCs w:val="20"/>
              </w:rPr>
            </w:pPr>
          </w:p>
        </w:tc>
        <w:tc>
          <w:tcPr>
            <w:tcW w:w="453" w:type="dxa"/>
            <w:tcBorders>
              <w:top w:val="dotted" w:sz="4" w:space="0" w:color="auto"/>
              <w:left w:val="dotted" w:sz="4" w:space="0" w:color="auto"/>
              <w:bottom w:val="dotted" w:sz="4" w:space="0" w:color="auto"/>
              <w:right w:val="dotted" w:sz="4" w:space="0" w:color="auto"/>
            </w:tcBorders>
            <w:vAlign w:val="center"/>
          </w:tcPr>
          <w:p w14:paraId="065D9C14" w14:textId="77777777" w:rsidR="009E45C3" w:rsidRPr="009C4740" w:rsidRDefault="009E45C3" w:rsidP="009E45C3">
            <w:pPr>
              <w:spacing w:before="120" w:after="120"/>
              <w:rPr>
                <w:rFonts w:cs="Arial"/>
                <w:szCs w:val="20"/>
              </w:rPr>
            </w:pPr>
          </w:p>
        </w:tc>
        <w:tc>
          <w:tcPr>
            <w:tcW w:w="453" w:type="dxa"/>
            <w:tcBorders>
              <w:top w:val="dotted" w:sz="4" w:space="0" w:color="auto"/>
              <w:left w:val="dotted" w:sz="4" w:space="0" w:color="auto"/>
              <w:bottom w:val="dotted" w:sz="4" w:space="0" w:color="auto"/>
              <w:right w:val="dotted" w:sz="4" w:space="0" w:color="auto"/>
            </w:tcBorders>
            <w:vAlign w:val="center"/>
          </w:tcPr>
          <w:p w14:paraId="5039718C" w14:textId="77777777" w:rsidR="009E45C3" w:rsidRPr="009C4740" w:rsidRDefault="009E45C3" w:rsidP="009E45C3">
            <w:pPr>
              <w:spacing w:before="120" w:after="120"/>
              <w:rPr>
                <w:rFonts w:cs="Arial"/>
                <w:szCs w:val="20"/>
              </w:rPr>
            </w:pPr>
          </w:p>
        </w:tc>
        <w:tc>
          <w:tcPr>
            <w:tcW w:w="453" w:type="dxa"/>
            <w:tcBorders>
              <w:top w:val="dotted" w:sz="4" w:space="0" w:color="auto"/>
              <w:left w:val="dotted" w:sz="4" w:space="0" w:color="auto"/>
              <w:bottom w:val="dotted" w:sz="4" w:space="0" w:color="auto"/>
              <w:right w:val="dotted" w:sz="4" w:space="0" w:color="auto"/>
            </w:tcBorders>
            <w:vAlign w:val="center"/>
          </w:tcPr>
          <w:p w14:paraId="46C5F03C" w14:textId="77777777" w:rsidR="009E45C3" w:rsidRPr="009C4740" w:rsidRDefault="009E45C3" w:rsidP="009E45C3">
            <w:pPr>
              <w:spacing w:before="120" w:after="120"/>
              <w:rPr>
                <w:rFonts w:cs="Arial"/>
                <w:szCs w:val="20"/>
              </w:rPr>
            </w:pPr>
          </w:p>
        </w:tc>
        <w:tc>
          <w:tcPr>
            <w:tcW w:w="453" w:type="dxa"/>
            <w:tcBorders>
              <w:top w:val="dotted" w:sz="4" w:space="0" w:color="auto"/>
              <w:left w:val="dotted" w:sz="4" w:space="0" w:color="auto"/>
              <w:bottom w:val="dotted" w:sz="4" w:space="0" w:color="auto"/>
              <w:right w:val="dotted" w:sz="4" w:space="0" w:color="auto"/>
            </w:tcBorders>
            <w:vAlign w:val="center"/>
          </w:tcPr>
          <w:p w14:paraId="329E089C" w14:textId="77777777" w:rsidR="009E45C3" w:rsidRPr="009C4740" w:rsidRDefault="009E45C3" w:rsidP="009E45C3">
            <w:pPr>
              <w:spacing w:before="120" w:after="120"/>
              <w:rPr>
                <w:rFonts w:cs="Arial"/>
                <w:szCs w:val="20"/>
              </w:rPr>
            </w:pPr>
          </w:p>
        </w:tc>
        <w:tc>
          <w:tcPr>
            <w:tcW w:w="453" w:type="dxa"/>
            <w:tcBorders>
              <w:top w:val="dotted" w:sz="4" w:space="0" w:color="auto"/>
              <w:left w:val="dotted" w:sz="4" w:space="0" w:color="auto"/>
              <w:bottom w:val="dotted" w:sz="4" w:space="0" w:color="auto"/>
              <w:right w:val="dotted" w:sz="4" w:space="0" w:color="auto"/>
            </w:tcBorders>
            <w:vAlign w:val="center"/>
          </w:tcPr>
          <w:p w14:paraId="73BD2834" w14:textId="77777777" w:rsidR="009E45C3" w:rsidRPr="009C4740" w:rsidRDefault="009E45C3" w:rsidP="009E45C3">
            <w:pPr>
              <w:spacing w:before="120" w:after="120"/>
              <w:rPr>
                <w:rFonts w:cs="Arial"/>
                <w:szCs w:val="20"/>
              </w:rPr>
            </w:pPr>
          </w:p>
        </w:tc>
        <w:tc>
          <w:tcPr>
            <w:tcW w:w="453" w:type="dxa"/>
            <w:tcBorders>
              <w:top w:val="dotted" w:sz="4" w:space="0" w:color="auto"/>
              <w:left w:val="dotted" w:sz="4" w:space="0" w:color="auto"/>
              <w:bottom w:val="dotted" w:sz="4" w:space="0" w:color="auto"/>
              <w:right w:val="dotted" w:sz="4" w:space="0" w:color="auto"/>
            </w:tcBorders>
            <w:vAlign w:val="center"/>
          </w:tcPr>
          <w:p w14:paraId="3ABC436F" w14:textId="77777777" w:rsidR="009E45C3" w:rsidRPr="009C4740" w:rsidRDefault="009E45C3" w:rsidP="009E45C3">
            <w:pPr>
              <w:spacing w:before="120" w:after="120"/>
              <w:rPr>
                <w:rFonts w:cs="Arial"/>
                <w:szCs w:val="20"/>
              </w:rPr>
            </w:pPr>
          </w:p>
        </w:tc>
      </w:tr>
    </w:tbl>
    <w:p w14:paraId="6C7BCF4F" w14:textId="77777777" w:rsidR="009E45C3" w:rsidRPr="009C4740" w:rsidRDefault="009E45C3" w:rsidP="009E45C3">
      <w:pPr>
        <w:jc w:val="left"/>
        <w:rPr>
          <w:rFonts w:cs="Arial"/>
          <w:szCs w:val="20"/>
        </w:rPr>
      </w:pPr>
    </w:p>
    <w:p w14:paraId="64CCF478" w14:textId="77777777" w:rsidR="009E45C3" w:rsidRPr="009C4740" w:rsidRDefault="009E45C3" w:rsidP="009E45C3">
      <w:pPr>
        <w:jc w:val="left"/>
        <w:rPr>
          <w:rFonts w:cs="Arial"/>
          <w:i/>
          <w:iCs/>
          <w:szCs w:val="20"/>
        </w:rPr>
      </w:pPr>
    </w:p>
    <w:p w14:paraId="25CB99A7" w14:textId="77777777" w:rsidR="009E45C3" w:rsidRPr="009C4740" w:rsidRDefault="009E45C3" w:rsidP="009E45C3">
      <w:pPr>
        <w:jc w:val="left"/>
        <w:rPr>
          <w:rFonts w:cs="Arial"/>
          <w:i/>
          <w:iCs/>
          <w:szCs w:val="20"/>
        </w:rPr>
      </w:pPr>
    </w:p>
    <w:p w14:paraId="0ED27164" w14:textId="77777777" w:rsidR="009E45C3" w:rsidRPr="009C4740" w:rsidRDefault="009E45C3" w:rsidP="009E45C3">
      <w:pPr>
        <w:widowControl w:val="0"/>
        <w:spacing w:line="280" w:lineRule="atLeast"/>
        <w:ind w:left="4536" w:hanging="4536"/>
        <w:rPr>
          <w:rFonts w:cs="Arial"/>
          <w:iCs/>
          <w:szCs w:val="20"/>
        </w:rPr>
      </w:pPr>
      <w:r w:rsidRPr="009C4740">
        <w:rPr>
          <w:rFonts w:cs="Arial"/>
          <w:iCs/>
          <w:szCs w:val="20"/>
        </w:rPr>
        <w:t xml:space="preserve">Dne: </w:t>
      </w:r>
      <w:permStart w:id="1853302468" w:edGrp="everyone"/>
      <w:r w:rsidR="008458E6" w:rsidRPr="009C4740">
        <w:rPr>
          <w:rFonts w:cs="Arial"/>
          <w:iCs/>
          <w:szCs w:val="20"/>
        </w:rPr>
        <w:fldChar w:fldCharType="begin">
          <w:ffData>
            <w:name w:val="Besedilo4"/>
            <w:enabled/>
            <w:calcOnExit w:val="0"/>
            <w:textInput/>
          </w:ffData>
        </w:fldChar>
      </w:r>
      <w:r w:rsidRPr="009C4740">
        <w:rPr>
          <w:rFonts w:cs="Arial"/>
          <w:iCs/>
          <w:szCs w:val="20"/>
        </w:rPr>
        <w:instrText xml:space="preserve"> FORMTEXT </w:instrText>
      </w:r>
      <w:r w:rsidR="008458E6" w:rsidRPr="009C4740">
        <w:rPr>
          <w:rFonts w:cs="Arial"/>
          <w:iCs/>
          <w:szCs w:val="20"/>
        </w:rPr>
      </w:r>
      <w:r w:rsidR="008458E6" w:rsidRPr="009C4740">
        <w:rPr>
          <w:rFonts w:cs="Arial"/>
          <w:iCs/>
          <w:szCs w:val="20"/>
        </w:rPr>
        <w:fldChar w:fldCharType="separate"/>
      </w:r>
      <w:r w:rsidRPr="009C4740">
        <w:rPr>
          <w:rFonts w:cs="Arial"/>
          <w:iCs/>
          <w:szCs w:val="20"/>
        </w:rPr>
        <w:t> </w:t>
      </w:r>
      <w:r w:rsidRPr="009C4740">
        <w:rPr>
          <w:rFonts w:cs="Arial"/>
          <w:iCs/>
          <w:szCs w:val="20"/>
        </w:rPr>
        <w:t> </w:t>
      </w:r>
      <w:r w:rsidRPr="009C4740">
        <w:rPr>
          <w:rFonts w:cs="Arial"/>
          <w:iCs/>
          <w:szCs w:val="20"/>
        </w:rPr>
        <w:t> </w:t>
      </w:r>
      <w:r w:rsidRPr="009C4740">
        <w:rPr>
          <w:rFonts w:cs="Arial"/>
          <w:iCs/>
          <w:szCs w:val="20"/>
        </w:rPr>
        <w:t> </w:t>
      </w:r>
      <w:r w:rsidRPr="009C4740">
        <w:rPr>
          <w:rFonts w:cs="Arial"/>
          <w:iCs/>
          <w:szCs w:val="20"/>
        </w:rPr>
        <w:t> </w:t>
      </w:r>
      <w:r w:rsidR="008458E6" w:rsidRPr="009C4740">
        <w:rPr>
          <w:rFonts w:cs="Arial"/>
          <w:iCs/>
          <w:szCs w:val="20"/>
        </w:rPr>
        <w:fldChar w:fldCharType="end"/>
      </w:r>
      <w:permEnd w:id="1853302468"/>
      <w:r w:rsidRPr="009C4740">
        <w:rPr>
          <w:rFonts w:cs="Arial"/>
          <w:iCs/>
          <w:szCs w:val="20"/>
        </w:rPr>
        <w:tab/>
      </w:r>
      <w:r w:rsidRPr="009C4740">
        <w:rPr>
          <w:rFonts w:cs="Arial"/>
          <w:iCs/>
          <w:szCs w:val="20"/>
        </w:rPr>
        <w:tab/>
        <w:t xml:space="preserve">          Podpis ponudnika</w:t>
      </w:r>
    </w:p>
    <w:p w14:paraId="3A54B503" w14:textId="77777777" w:rsidR="009E45C3" w:rsidRPr="009C4740" w:rsidRDefault="009E45C3" w:rsidP="009E45C3">
      <w:pPr>
        <w:widowControl w:val="0"/>
        <w:spacing w:line="280" w:lineRule="atLeast"/>
        <w:ind w:left="4536" w:hanging="4536"/>
        <w:rPr>
          <w:rFonts w:cs="Arial"/>
          <w:iCs/>
          <w:szCs w:val="20"/>
        </w:rPr>
      </w:pPr>
      <w:r w:rsidRPr="009C4740">
        <w:rPr>
          <w:rFonts w:cs="Arial"/>
          <w:iCs/>
          <w:szCs w:val="20"/>
        </w:rPr>
        <w:tab/>
      </w:r>
      <w:r w:rsidRPr="009C4740">
        <w:rPr>
          <w:rFonts w:cs="Arial"/>
          <w:iCs/>
          <w:szCs w:val="20"/>
        </w:rPr>
        <w:tab/>
        <w:t xml:space="preserve">           ___________________         </w:t>
      </w:r>
    </w:p>
    <w:p w14:paraId="5EB109F5" w14:textId="77777777" w:rsidR="009E45C3" w:rsidRPr="009C4740" w:rsidRDefault="009E45C3">
      <w:pPr>
        <w:jc w:val="left"/>
        <w:rPr>
          <w:rFonts w:cs="Arial"/>
          <w:i/>
          <w:szCs w:val="20"/>
        </w:rPr>
      </w:pPr>
      <w:r w:rsidRPr="009C4740">
        <w:rPr>
          <w:rFonts w:cs="Arial"/>
          <w:i/>
          <w:szCs w:val="20"/>
        </w:rPr>
        <w:br w:type="page"/>
      </w:r>
    </w:p>
    <w:p w14:paraId="48D7DBFD" w14:textId="77777777" w:rsidR="008A2DC4" w:rsidRPr="009C4740" w:rsidRDefault="008A2DC4">
      <w:pPr>
        <w:jc w:val="left"/>
        <w:rPr>
          <w:rFonts w:cs="Arial"/>
          <w:iCs/>
          <w:szCs w:val="20"/>
        </w:rPr>
      </w:pPr>
      <w:r w:rsidRPr="009C4740">
        <w:rPr>
          <w:rFonts w:cs="Arial"/>
          <w:iCs/>
          <w:szCs w:val="20"/>
        </w:rPr>
        <w:lastRenderedPageBreak/>
        <w:t>OBR-9</w:t>
      </w:r>
    </w:p>
    <w:p w14:paraId="1C1F468A" w14:textId="77777777" w:rsidR="008A2DC4" w:rsidRPr="009C4740" w:rsidRDefault="008A2DC4">
      <w:pPr>
        <w:jc w:val="left"/>
        <w:rPr>
          <w:rFonts w:cs="Arial"/>
          <w:iCs/>
          <w:szCs w:val="20"/>
        </w:rPr>
      </w:pPr>
    </w:p>
    <w:p w14:paraId="76E1D680" w14:textId="77777777" w:rsidR="008A2DC4" w:rsidRPr="009C4740" w:rsidRDefault="00F821E7" w:rsidP="008A2DC4">
      <w:pPr>
        <w:spacing w:after="120" w:line="240" w:lineRule="auto"/>
        <w:jc w:val="center"/>
        <w:rPr>
          <w:rFonts w:eastAsia="Times New Roman" w:cs="Arial"/>
          <w:b/>
          <w:bCs/>
          <w:iCs/>
          <w:sz w:val="44"/>
          <w:szCs w:val="44"/>
          <w:lang w:eastAsia="sl-SI"/>
        </w:rPr>
      </w:pPr>
      <w:r w:rsidRPr="009C4740">
        <w:rPr>
          <w:rFonts w:eastAsia="Times New Roman" w:cs="Arial"/>
          <w:b/>
          <w:bCs/>
          <w:iCs/>
          <w:sz w:val="44"/>
          <w:szCs w:val="44"/>
          <w:lang w:eastAsia="sl-SI"/>
        </w:rPr>
        <w:t>IDEJNI NAČRT</w:t>
      </w:r>
    </w:p>
    <w:p w14:paraId="50EED972" w14:textId="77777777" w:rsidR="00F821E7" w:rsidRPr="009C4740" w:rsidRDefault="00F821E7" w:rsidP="008A2DC4">
      <w:pPr>
        <w:spacing w:after="120" w:line="240" w:lineRule="auto"/>
        <w:jc w:val="center"/>
        <w:rPr>
          <w:rFonts w:eastAsia="Times New Roman" w:cs="Arial"/>
          <w:i/>
          <w:sz w:val="28"/>
          <w:szCs w:val="28"/>
          <w:lang w:eastAsia="sl-SI"/>
        </w:rPr>
      </w:pP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gridCol w:w="2793"/>
      </w:tblGrid>
      <w:tr w:rsidR="008A2DC4" w:rsidRPr="009C4740" w14:paraId="45B4FB79" w14:textId="77777777" w:rsidTr="00A4623A">
        <w:trPr>
          <w:trHeight w:val="1835"/>
        </w:trPr>
        <w:tc>
          <w:tcPr>
            <w:tcW w:w="9309" w:type="dxa"/>
            <w:gridSpan w:val="2"/>
            <w:tcBorders>
              <w:top w:val="single" w:sz="4" w:space="0" w:color="auto"/>
              <w:left w:val="single" w:sz="4" w:space="0" w:color="auto"/>
              <w:bottom w:val="single" w:sz="4" w:space="0" w:color="auto"/>
              <w:right w:val="single" w:sz="4" w:space="0" w:color="auto"/>
            </w:tcBorders>
            <w:shd w:val="clear" w:color="auto" w:fill="auto"/>
          </w:tcPr>
          <w:p w14:paraId="7618C872" w14:textId="77777777" w:rsidR="008A2DC4" w:rsidRPr="009C4740" w:rsidRDefault="008A2DC4" w:rsidP="008A2DC4">
            <w:pPr>
              <w:spacing w:before="120" w:after="240" w:line="240" w:lineRule="auto"/>
              <w:rPr>
                <w:rFonts w:eastAsia="Times New Roman" w:cs="Arial"/>
                <w:b/>
                <w:sz w:val="28"/>
                <w:szCs w:val="28"/>
                <w:lang w:eastAsia="sl-SI"/>
              </w:rPr>
            </w:pPr>
            <w:r w:rsidRPr="009C4740">
              <w:rPr>
                <w:rFonts w:eastAsia="Times New Roman" w:cs="Arial"/>
                <w:b/>
                <w:sz w:val="28"/>
                <w:szCs w:val="28"/>
                <w:lang w:eastAsia="sl-SI"/>
              </w:rPr>
              <w:t>DESETMESTNA KODA: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907"/>
              <w:gridCol w:w="908"/>
              <w:gridCol w:w="908"/>
              <w:gridCol w:w="908"/>
              <w:gridCol w:w="908"/>
              <w:gridCol w:w="908"/>
              <w:gridCol w:w="908"/>
              <w:gridCol w:w="908"/>
              <w:gridCol w:w="908"/>
            </w:tblGrid>
            <w:tr w:rsidR="008A2DC4" w:rsidRPr="009C4740" w14:paraId="4EBD5676" w14:textId="77777777" w:rsidTr="00A4623A">
              <w:tc>
                <w:tcPr>
                  <w:tcW w:w="907" w:type="dxa"/>
                  <w:shd w:val="clear" w:color="auto" w:fill="auto"/>
                  <w:vAlign w:val="center"/>
                </w:tcPr>
                <w:p w14:paraId="2FCEBC0B" w14:textId="77777777" w:rsidR="008A2DC4" w:rsidRPr="009C4740" w:rsidRDefault="008A2DC4" w:rsidP="008A2DC4">
                  <w:pPr>
                    <w:spacing w:before="120" w:after="120" w:line="240" w:lineRule="auto"/>
                    <w:jc w:val="center"/>
                    <w:rPr>
                      <w:rFonts w:eastAsia="Times New Roman" w:cs="Arial"/>
                      <w:b/>
                      <w:sz w:val="28"/>
                      <w:szCs w:val="28"/>
                      <w:lang w:eastAsia="sl-SI"/>
                    </w:rPr>
                  </w:pPr>
                </w:p>
              </w:tc>
              <w:tc>
                <w:tcPr>
                  <w:tcW w:w="907" w:type="dxa"/>
                  <w:shd w:val="clear" w:color="auto" w:fill="auto"/>
                  <w:vAlign w:val="center"/>
                </w:tcPr>
                <w:p w14:paraId="2910CAF0" w14:textId="77777777" w:rsidR="008A2DC4" w:rsidRPr="009C4740" w:rsidRDefault="008A2DC4" w:rsidP="008A2DC4">
                  <w:pPr>
                    <w:spacing w:before="120" w:after="120" w:line="240" w:lineRule="auto"/>
                    <w:jc w:val="center"/>
                    <w:rPr>
                      <w:rFonts w:eastAsia="Times New Roman" w:cs="Arial"/>
                      <w:b/>
                      <w:sz w:val="28"/>
                      <w:szCs w:val="28"/>
                      <w:lang w:eastAsia="sl-SI"/>
                    </w:rPr>
                  </w:pPr>
                </w:p>
              </w:tc>
              <w:tc>
                <w:tcPr>
                  <w:tcW w:w="908" w:type="dxa"/>
                  <w:shd w:val="clear" w:color="auto" w:fill="auto"/>
                  <w:vAlign w:val="center"/>
                </w:tcPr>
                <w:p w14:paraId="044623F8" w14:textId="77777777" w:rsidR="008A2DC4" w:rsidRPr="009C4740" w:rsidRDefault="008A2DC4" w:rsidP="008A2DC4">
                  <w:pPr>
                    <w:spacing w:before="120" w:after="120" w:line="240" w:lineRule="auto"/>
                    <w:jc w:val="center"/>
                    <w:rPr>
                      <w:rFonts w:eastAsia="Times New Roman" w:cs="Arial"/>
                      <w:b/>
                      <w:sz w:val="28"/>
                      <w:szCs w:val="28"/>
                      <w:lang w:eastAsia="sl-SI"/>
                    </w:rPr>
                  </w:pPr>
                </w:p>
              </w:tc>
              <w:tc>
                <w:tcPr>
                  <w:tcW w:w="908" w:type="dxa"/>
                  <w:shd w:val="clear" w:color="auto" w:fill="auto"/>
                  <w:vAlign w:val="center"/>
                </w:tcPr>
                <w:p w14:paraId="11DE9F36" w14:textId="77777777" w:rsidR="008A2DC4" w:rsidRPr="009C4740" w:rsidRDefault="008A2DC4" w:rsidP="008A2DC4">
                  <w:pPr>
                    <w:spacing w:before="120" w:after="120" w:line="240" w:lineRule="auto"/>
                    <w:jc w:val="center"/>
                    <w:rPr>
                      <w:rFonts w:eastAsia="Times New Roman" w:cs="Arial"/>
                      <w:b/>
                      <w:sz w:val="28"/>
                      <w:szCs w:val="28"/>
                      <w:lang w:eastAsia="sl-SI"/>
                    </w:rPr>
                  </w:pPr>
                </w:p>
              </w:tc>
              <w:tc>
                <w:tcPr>
                  <w:tcW w:w="908" w:type="dxa"/>
                  <w:shd w:val="clear" w:color="auto" w:fill="auto"/>
                  <w:vAlign w:val="center"/>
                </w:tcPr>
                <w:p w14:paraId="248EA459" w14:textId="77777777" w:rsidR="008A2DC4" w:rsidRPr="009C4740" w:rsidRDefault="008A2DC4" w:rsidP="008A2DC4">
                  <w:pPr>
                    <w:spacing w:before="120" w:after="120" w:line="240" w:lineRule="auto"/>
                    <w:jc w:val="center"/>
                    <w:rPr>
                      <w:rFonts w:eastAsia="Times New Roman" w:cs="Arial"/>
                      <w:b/>
                      <w:sz w:val="28"/>
                      <w:szCs w:val="28"/>
                      <w:lang w:eastAsia="sl-SI"/>
                    </w:rPr>
                  </w:pPr>
                </w:p>
              </w:tc>
              <w:tc>
                <w:tcPr>
                  <w:tcW w:w="908" w:type="dxa"/>
                  <w:shd w:val="clear" w:color="auto" w:fill="auto"/>
                  <w:vAlign w:val="center"/>
                </w:tcPr>
                <w:p w14:paraId="0F43B9FC" w14:textId="77777777" w:rsidR="008A2DC4" w:rsidRPr="009C4740" w:rsidRDefault="008A2DC4" w:rsidP="008A2DC4">
                  <w:pPr>
                    <w:spacing w:before="120" w:after="120" w:line="240" w:lineRule="auto"/>
                    <w:jc w:val="center"/>
                    <w:rPr>
                      <w:rFonts w:eastAsia="Times New Roman" w:cs="Arial"/>
                      <w:b/>
                      <w:sz w:val="28"/>
                      <w:szCs w:val="28"/>
                      <w:lang w:eastAsia="sl-SI"/>
                    </w:rPr>
                  </w:pPr>
                </w:p>
              </w:tc>
              <w:tc>
                <w:tcPr>
                  <w:tcW w:w="908" w:type="dxa"/>
                  <w:shd w:val="clear" w:color="auto" w:fill="auto"/>
                  <w:vAlign w:val="center"/>
                </w:tcPr>
                <w:p w14:paraId="3442AF3F" w14:textId="77777777" w:rsidR="008A2DC4" w:rsidRPr="009C4740" w:rsidRDefault="008A2DC4" w:rsidP="008A2DC4">
                  <w:pPr>
                    <w:spacing w:before="120" w:after="120" w:line="240" w:lineRule="auto"/>
                    <w:jc w:val="center"/>
                    <w:rPr>
                      <w:rFonts w:eastAsia="Times New Roman" w:cs="Arial"/>
                      <w:b/>
                      <w:sz w:val="28"/>
                      <w:szCs w:val="28"/>
                      <w:lang w:eastAsia="sl-SI"/>
                    </w:rPr>
                  </w:pPr>
                </w:p>
              </w:tc>
              <w:tc>
                <w:tcPr>
                  <w:tcW w:w="908" w:type="dxa"/>
                  <w:shd w:val="clear" w:color="auto" w:fill="auto"/>
                  <w:vAlign w:val="center"/>
                </w:tcPr>
                <w:p w14:paraId="7D49CE49" w14:textId="77777777" w:rsidR="008A2DC4" w:rsidRPr="009C4740" w:rsidRDefault="008A2DC4" w:rsidP="008A2DC4">
                  <w:pPr>
                    <w:spacing w:before="120" w:after="120" w:line="240" w:lineRule="auto"/>
                    <w:jc w:val="center"/>
                    <w:rPr>
                      <w:rFonts w:eastAsia="Times New Roman" w:cs="Arial"/>
                      <w:b/>
                      <w:sz w:val="28"/>
                      <w:szCs w:val="28"/>
                      <w:lang w:eastAsia="sl-SI"/>
                    </w:rPr>
                  </w:pPr>
                </w:p>
              </w:tc>
              <w:tc>
                <w:tcPr>
                  <w:tcW w:w="908" w:type="dxa"/>
                  <w:shd w:val="clear" w:color="auto" w:fill="auto"/>
                  <w:vAlign w:val="center"/>
                </w:tcPr>
                <w:p w14:paraId="137BD4E3" w14:textId="77777777" w:rsidR="008A2DC4" w:rsidRPr="009C4740" w:rsidRDefault="008A2DC4" w:rsidP="008A2DC4">
                  <w:pPr>
                    <w:spacing w:before="120" w:after="120" w:line="240" w:lineRule="auto"/>
                    <w:jc w:val="center"/>
                    <w:rPr>
                      <w:rFonts w:eastAsia="Times New Roman" w:cs="Arial"/>
                      <w:b/>
                      <w:sz w:val="28"/>
                      <w:szCs w:val="28"/>
                      <w:lang w:eastAsia="sl-SI"/>
                    </w:rPr>
                  </w:pPr>
                </w:p>
              </w:tc>
              <w:tc>
                <w:tcPr>
                  <w:tcW w:w="908" w:type="dxa"/>
                  <w:shd w:val="clear" w:color="auto" w:fill="auto"/>
                  <w:vAlign w:val="center"/>
                </w:tcPr>
                <w:p w14:paraId="10A2C071" w14:textId="77777777" w:rsidR="008A2DC4" w:rsidRPr="009C4740" w:rsidRDefault="008A2DC4" w:rsidP="008A2DC4">
                  <w:pPr>
                    <w:spacing w:before="120" w:after="120" w:line="240" w:lineRule="auto"/>
                    <w:jc w:val="center"/>
                    <w:rPr>
                      <w:rFonts w:eastAsia="Times New Roman" w:cs="Arial"/>
                      <w:b/>
                      <w:sz w:val="28"/>
                      <w:szCs w:val="28"/>
                      <w:lang w:eastAsia="sl-SI"/>
                    </w:rPr>
                  </w:pPr>
                </w:p>
              </w:tc>
            </w:tr>
          </w:tbl>
          <w:p w14:paraId="50AADB89" w14:textId="77777777" w:rsidR="008A2DC4" w:rsidRPr="009C4740" w:rsidRDefault="008A2DC4" w:rsidP="008A2DC4">
            <w:pPr>
              <w:spacing w:after="240" w:line="240" w:lineRule="auto"/>
              <w:rPr>
                <w:rFonts w:eastAsia="Times New Roman" w:cs="Arial"/>
                <w:b/>
                <w:sz w:val="28"/>
                <w:szCs w:val="28"/>
                <w:lang w:eastAsia="sl-SI"/>
              </w:rPr>
            </w:pPr>
          </w:p>
        </w:tc>
      </w:tr>
      <w:tr w:rsidR="008A2DC4" w:rsidRPr="009C4740" w14:paraId="35E90034" w14:textId="77777777" w:rsidTr="00A4623A">
        <w:trPr>
          <w:trHeight w:val="1835"/>
        </w:trPr>
        <w:tc>
          <w:tcPr>
            <w:tcW w:w="9309" w:type="dxa"/>
            <w:gridSpan w:val="2"/>
            <w:shd w:val="clear" w:color="auto" w:fill="auto"/>
          </w:tcPr>
          <w:p w14:paraId="4B202F97" w14:textId="77777777" w:rsidR="008A2DC4" w:rsidRPr="00957EBD" w:rsidRDefault="008A2DC4" w:rsidP="008A2DC4">
            <w:pPr>
              <w:spacing w:after="240" w:line="240" w:lineRule="auto"/>
              <w:rPr>
                <w:rFonts w:eastAsia="Times New Roman" w:cs="Arial"/>
                <w:bCs/>
                <w:sz w:val="28"/>
                <w:szCs w:val="28"/>
                <w:lang w:eastAsia="sl-SI"/>
              </w:rPr>
            </w:pPr>
            <w:r w:rsidRPr="00957EBD">
              <w:rPr>
                <w:rFonts w:eastAsia="Times New Roman" w:cs="Arial"/>
                <w:bCs/>
                <w:sz w:val="28"/>
                <w:szCs w:val="28"/>
                <w:lang w:eastAsia="sl-SI"/>
              </w:rPr>
              <w:t>PREJEMNIK:</w:t>
            </w:r>
          </w:p>
          <w:p w14:paraId="2CCE9D81" w14:textId="77777777" w:rsidR="008A2DC4" w:rsidRPr="00957EBD" w:rsidRDefault="008A2DC4" w:rsidP="008A2DC4">
            <w:pPr>
              <w:spacing w:line="240" w:lineRule="auto"/>
              <w:jc w:val="left"/>
              <w:rPr>
                <w:rFonts w:eastAsia="Times New Roman" w:cs="Arial"/>
                <w:b/>
                <w:sz w:val="32"/>
                <w:szCs w:val="32"/>
                <w:lang w:eastAsia="sl-SI"/>
              </w:rPr>
            </w:pPr>
            <w:r w:rsidRPr="00957EBD">
              <w:rPr>
                <w:rFonts w:eastAsia="Times New Roman" w:cs="Arial"/>
                <w:b/>
                <w:sz w:val="32"/>
                <w:szCs w:val="32"/>
                <w:lang w:eastAsia="sl-SI"/>
              </w:rPr>
              <w:t>Služba Vlade Republike Slovenije za zakonodajo</w:t>
            </w:r>
          </w:p>
          <w:p w14:paraId="0D7D3C0D" w14:textId="77777777" w:rsidR="008A2DC4" w:rsidRPr="00957EBD" w:rsidRDefault="008A2DC4" w:rsidP="008A2DC4">
            <w:pPr>
              <w:spacing w:line="240" w:lineRule="auto"/>
              <w:jc w:val="left"/>
              <w:rPr>
                <w:rFonts w:eastAsia="Times New Roman" w:cs="Arial"/>
                <w:b/>
                <w:sz w:val="32"/>
                <w:szCs w:val="32"/>
                <w:lang w:eastAsia="sl-SI"/>
              </w:rPr>
            </w:pPr>
            <w:r w:rsidRPr="00957EBD">
              <w:rPr>
                <w:rFonts w:eastAsia="Times New Roman" w:cs="Arial"/>
                <w:b/>
                <w:sz w:val="32"/>
                <w:szCs w:val="32"/>
                <w:lang w:eastAsia="sl-SI"/>
              </w:rPr>
              <w:t>Mestni trg 4</w:t>
            </w:r>
          </w:p>
          <w:p w14:paraId="05CA1DE1" w14:textId="60F3DC20" w:rsidR="008A2DC4" w:rsidRPr="009C4740" w:rsidRDefault="008A2DC4" w:rsidP="00957EBD">
            <w:pPr>
              <w:spacing w:line="240" w:lineRule="auto"/>
              <w:jc w:val="left"/>
              <w:rPr>
                <w:rFonts w:eastAsia="Times New Roman" w:cs="Arial"/>
                <w:b/>
                <w:sz w:val="32"/>
                <w:szCs w:val="32"/>
                <w:lang w:eastAsia="sl-SI"/>
              </w:rPr>
            </w:pPr>
            <w:r w:rsidRPr="00957EBD">
              <w:rPr>
                <w:rFonts w:eastAsia="Times New Roman" w:cs="Arial"/>
                <w:b/>
                <w:sz w:val="32"/>
                <w:szCs w:val="32"/>
                <w:lang w:eastAsia="sl-SI"/>
              </w:rPr>
              <w:t>1000 Ljubljana</w:t>
            </w:r>
          </w:p>
        </w:tc>
      </w:tr>
      <w:tr w:rsidR="008A2DC4" w:rsidRPr="009C4740" w14:paraId="7DB5429C" w14:textId="77777777" w:rsidTr="00A4623A">
        <w:trPr>
          <w:trHeight w:val="3219"/>
        </w:trPr>
        <w:tc>
          <w:tcPr>
            <w:tcW w:w="9309" w:type="dxa"/>
            <w:gridSpan w:val="2"/>
            <w:shd w:val="clear" w:color="auto" w:fill="auto"/>
          </w:tcPr>
          <w:p w14:paraId="46B99EF6" w14:textId="77777777" w:rsidR="008A2DC4" w:rsidRPr="00957EBD" w:rsidRDefault="008A2DC4" w:rsidP="00957EBD">
            <w:pPr>
              <w:spacing w:after="240" w:line="240" w:lineRule="auto"/>
              <w:rPr>
                <w:rFonts w:eastAsia="Times New Roman" w:cs="Arial"/>
                <w:bCs/>
                <w:sz w:val="28"/>
                <w:szCs w:val="28"/>
                <w:lang w:eastAsia="sl-SI"/>
              </w:rPr>
            </w:pPr>
            <w:r w:rsidRPr="00957EBD">
              <w:rPr>
                <w:rFonts w:eastAsia="Times New Roman" w:cs="Arial"/>
                <w:bCs/>
                <w:sz w:val="28"/>
                <w:szCs w:val="28"/>
                <w:lang w:eastAsia="sl-SI"/>
              </w:rPr>
              <w:t>NAVEDBA OZNAKE JAVNEGA NAROČILA:</w:t>
            </w:r>
          </w:p>
          <w:p w14:paraId="5A141590" w14:textId="5F301CB9" w:rsidR="008A2DC4" w:rsidRPr="00957EBD" w:rsidRDefault="008A2DC4" w:rsidP="00957EBD">
            <w:pPr>
              <w:spacing w:line="240" w:lineRule="auto"/>
              <w:jc w:val="left"/>
              <w:rPr>
                <w:rFonts w:eastAsia="Times New Roman" w:cs="Arial"/>
                <w:b/>
                <w:sz w:val="32"/>
                <w:szCs w:val="32"/>
                <w:lang w:eastAsia="sl-SI"/>
              </w:rPr>
            </w:pPr>
            <w:r w:rsidRPr="00957EBD">
              <w:rPr>
                <w:rFonts w:eastAsia="Times New Roman" w:cs="Arial"/>
                <w:b/>
                <w:sz w:val="32"/>
                <w:szCs w:val="32"/>
                <w:lang w:eastAsia="sl-SI"/>
              </w:rPr>
              <w:t>JN</w:t>
            </w:r>
            <w:r w:rsidR="004740BF">
              <w:rPr>
                <w:rFonts w:eastAsia="Times New Roman" w:cs="Arial"/>
                <w:b/>
                <w:sz w:val="32"/>
                <w:szCs w:val="32"/>
                <w:lang w:eastAsia="sl-SI"/>
              </w:rPr>
              <w:t>-24204</w:t>
            </w:r>
          </w:p>
          <w:p w14:paraId="4F8C191E" w14:textId="77777777" w:rsidR="008A2DC4" w:rsidRPr="00957EBD" w:rsidRDefault="008A2DC4" w:rsidP="00957EBD">
            <w:pPr>
              <w:spacing w:line="240" w:lineRule="auto"/>
              <w:jc w:val="left"/>
              <w:rPr>
                <w:rFonts w:eastAsia="Times New Roman" w:cs="Arial"/>
                <w:b/>
                <w:sz w:val="32"/>
                <w:szCs w:val="32"/>
                <w:lang w:eastAsia="sl-SI"/>
              </w:rPr>
            </w:pPr>
          </w:p>
          <w:p w14:paraId="4788AA23" w14:textId="77777777" w:rsidR="00957EBD" w:rsidRPr="00957EBD" w:rsidRDefault="008A2DC4" w:rsidP="00957EBD">
            <w:pPr>
              <w:spacing w:after="240" w:line="240" w:lineRule="auto"/>
              <w:rPr>
                <w:rFonts w:eastAsia="Times New Roman" w:cs="Arial"/>
                <w:bCs/>
                <w:sz w:val="28"/>
                <w:szCs w:val="28"/>
                <w:lang w:eastAsia="sl-SI"/>
              </w:rPr>
            </w:pPr>
            <w:r w:rsidRPr="00957EBD">
              <w:rPr>
                <w:rFonts w:eastAsia="Times New Roman" w:cs="Arial"/>
                <w:bCs/>
                <w:sz w:val="28"/>
                <w:szCs w:val="28"/>
                <w:lang w:eastAsia="sl-SI"/>
              </w:rPr>
              <w:t xml:space="preserve">ŠTEVILKA ZADEVE: </w:t>
            </w:r>
          </w:p>
          <w:p w14:paraId="4CAC6BA4" w14:textId="07684E18" w:rsidR="008A2DC4" w:rsidRPr="00957EBD" w:rsidRDefault="008A2DC4" w:rsidP="00957EBD">
            <w:pPr>
              <w:spacing w:line="240" w:lineRule="auto"/>
              <w:jc w:val="left"/>
              <w:rPr>
                <w:rFonts w:eastAsia="Times New Roman" w:cs="Arial"/>
                <w:b/>
                <w:sz w:val="32"/>
                <w:szCs w:val="32"/>
                <w:lang w:eastAsia="sl-SI"/>
              </w:rPr>
            </w:pPr>
            <w:r w:rsidRPr="00957EBD">
              <w:rPr>
                <w:rFonts w:eastAsia="Times New Roman" w:cs="Arial"/>
                <w:b/>
                <w:sz w:val="32"/>
                <w:szCs w:val="32"/>
                <w:lang w:eastAsia="sl-SI"/>
              </w:rPr>
              <w:t>4300-</w:t>
            </w:r>
            <w:r w:rsidR="00C02F41" w:rsidRPr="00957EBD">
              <w:rPr>
                <w:rFonts w:eastAsia="Times New Roman" w:cs="Arial"/>
                <w:b/>
                <w:sz w:val="32"/>
                <w:szCs w:val="32"/>
                <w:lang w:eastAsia="sl-SI"/>
              </w:rPr>
              <w:t>3</w:t>
            </w:r>
            <w:r w:rsidRPr="00957EBD">
              <w:rPr>
                <w:rFonts w:eastAsia="Times New Roman" w:cs="Arial"/>
                <w:b/>
                <w:sz w:val="32"/>
                <w:szCs w:val="32"/>
                <w:lang w:eastAsia="sl-SI"/>
              </w:rPr>
              <w:t>/2023</w:t>
            </w:r>
          </w:p>
          <w:p w14:paraId="0DAA40F5" w14:textId="77777777" w:rsidR="008A2DC4" w:rsidRPr="00957EBD" w:rsidRDefault="008A2DC4" w:rsidP="00957EBD">
            <w:pPr>
              <w:spacing w:line="240" w:lineRule="auto"/>
              <w:jc w:val="left"/>
              <w:rPr>
                <w:rFonts w:eastAsia="Times New Roman" w:cs="Arial"/>
                <w:b/>
                <w:sz w:val="32"/>
                <w:szCs w:val="32"/>
                <w:lang w:eastAsia="sl-SI"/>
              </w:rPr>
            </w:pPr>
          </w:p>
          <w:p w14:paraId="578AAA54" w14:textId="77777777" w:rsidR="008A2DC4" w:rsidRPr="00957EBD" w:rsidRDefault="008A2DC4" w:rsidP="008A2DC4">
            <w:pPr>
              <w:spacing w:after="120" w:line="240" w:lineRule="auto"/>
              <w:jc w:val="center"/>
              <w:rPr>
                <w:rFonts w:eastAsia="Times New Roman" w:cs="Arial"/>
                <w:b/>
                <w:sz w:val="36"/>
                <w:szCs w:val="36"/>
                <w:lang w:eastAsia="sl-SI"/>
              </w:rPr>
            </w:pPr>
            <w:r w:rsidRPr="00957EBD">
              <w:rPr>
                <w:rFonts w:eastAsia="Times New Roman" w:cs="Arial"/>
                <w:b/>
                <w:sz w:val="36"/>
                <w:szCs w:val="36"/>
                <w:lang w:eastAsia="sl-SI"/>
              </w:rPr>
              <w:t xml:space="preserve">NE ODPIRAJ, </w:t>
            </w:r>
            <w:r w:rsidRPr="00957EBD">
              <w:rPr>
                <w:rFonts w:eastAsia="Times New Roman" w:cs="Arial"/>
                <w:b/>
                <w:sz w:val="36"/>
                <w:szCs w:val="36"/>
                <w:u w:val="single"/>
                <w:lang w:eastAsia="sl-SI"/>
              </w:rPr>
              <w:t>IDEJNI NAČRT</w:t>
            </w:r>
            <w:r w:rsidRPr="00957EBD">
              <w:rPr>
                <w:rFonts w:eastAsia="Times New Roman" w:cs="Arial"/>
                <w:b/>
                <w:sz w:val="36"/>
                <w:szCs w:val="36"/>
                <w:lang w:eastAsia="sl-SI"/>
              </w:rPr>
              <w:t>!</w:t>
            </w:r>
          </w:p>
        </w:tc>
      </w:tr>
      <w:tr w:rsidR="008A2DC4" w:rsidRPr="009C4740" w14:paraId="05EB6E28" w14:textId="77777777" w:rsidTr="00957EBD">
        <w:trPr>
          <w:trHeight w:val="908"/>
        </w:trPr>
        <w:tc>
          <w:tcPr>
            <w:tcW w:w="6516" w:type="dxa"/>
            <w:shd w:val="clear" w:color="auto" w:fill="auto"/>
          </w:tcPr>
          <w:p w14:paraId="2DC962AB" w14:textId="77777777" w:rsidR="008A2DC4" w:rsidRPr="009C4740" w:rsidRDefault="008A2DC4" w:rsidP="008A2DC4">
            <w:pPr>
              <w:spacing w:after="120" w:line="240" w:lineRule="auto"/>
              <w:rPr>
                <w:rFonts w:eastAsia="Times New Roman" w:cs="Arial"/>
                <w:i/>
                <w:sz w:val="28"/>
                <w:szCs w:val="28"/>
                <w:lang w:eastAsia="sl-SI"/>
              </w:rPr>
            </w:pPr>
            <w:r w:rsidRPr="009C4740">
              <w:rPr>
                <w:rFonts w:eastAsia="Times New Roman" w:cs="Arial"/>
                <w:i/>
                <w:sz w:val="28"/>
                <w:szCs w:val="28"/>
                <w:lang w:eastAsia="sl-SI"/>
              </w:rPr>
              <w:t>(izpolni glavna pisarna)</w:t>
            </w:r>
          </w:p>
          <w:p w14:paraId="21DB07AD" w14:textId="77777777" w:rsidR="008A2DC4" w:rsidRPr="009C4740" w:rsidRDefault="008A2DC4" w:rsidP="008A2DC4">
            <w:pPr>
              <w:spacing w:after="120" w:line="240" w:lineRule="auto"/>
              <w:rPr>
                <w:rFonts w:eastAsia="Times New Roman" w:cs="Arial"/>
                <w:b/>
                <w:sz w:val="28"/>
                <w:szCs w:val="28"/>
                <w:lang w:eastAsia="sl-SI"/>
              </w:rPr>
            </w:pPr>
            <w:r w:rsidRPr="009C4740">
              <w:rPr>
                <w:rFonts w:eastAsia="Times New Roman" w:cs="Arial"/>
                <w:b/>
                <w:sz w:val="28"/>
                <w:szCs w:val="28"/>
                <w:lang w:eastAsia="sl-SI"/>
              </w:rPr>
              <w:t xml:space="preserve">Datum in ura predložitve: </w:t>
            </w:r>
            <w:r w:rsidR="008458E6" w:rsidRPr="009C4740">
              <w:rPr>
                <w:rFonts w:eastAsia="Times New Roman" w:cs="Arial"/>
                <w:b/>
                <w:sz w:val="28"/>
                <w:szCs w:val="28"/>
                <w:lang w:eastAsia="sl-SI"/>
              </w:rPr>
              <w:fldChar w:fldCharType="begin">
                <w:ffData>
                  <w:name w:val="Besedilo16"/>
                  <w:enabled/>
                  <w:calcOnExit w:val="0"/>
                  <w:textInput/>
                </w:ffData>
              </w:fldChar>
            </w:r>
            <w:bookmarkStart w:id="130" w:name="Besedilo16"/>
            <w:r w:rsidRPr="009C4740">
              <w:rPr>
                <w:rFonts w:eastAsia="Times New Roman" w:cs="Arial"/>
                <w:b/>
                <w:sz w:val="28"/>
                <w:szCs w:val="28"/>
                <w:lang w:eastAsia="sl-SI"/>
              </w:rPr>
              <w:instrText xml:space="preserve"> FORMTEXT </w:instrText>
            </w:r>
            <w:r w:rsidR="008458E6" w:rsidRPr="009C4740">
              <w:rPr>
                <w:rFonts w:eastAsia="Times New Roman" w:cs="Arial"/>
                <w:b/>
                <w:sz w:val="28"/>
                <w:szCs w:val="28"/>
                <w:lang w:eastAsia="sl-SI"/>
              </w:rPr>
            </w:r>
            <w:r w:rsidR="008458E6" w:rsidRPr="009C4740">
              <w:rPr>
                <w:rFonts w:eastAsia="Times New Roman" w:cs="Arial"/>
                <w:b/>
                <w:sz w:val="28"/>
                <w:szCs w:val="28"/>
                <w:lang w:eastAsia="sl-SI"/>
              </w:rPr>
              <w:fldChar w:fldCharType="separate"/>
            </w:r>
            <w:r w:rsidRPr="009C4740">
              <w:rPr>
                <w:rFonts w:eastAsia="Times New Roman" w:cs="Arial"/>
                <w:b/>
                <w:sz w:val="28"/>
                <w:szCs w:val="28"/>
                <w:lang w:eastAsia="sl-SI"/>
              </w:rPr>
              <w:t> </w:t>
            </w:r>
            <w:r w:rsidRPr="009C4740">
              <w:rPr>
                <w:rFonts w:eastAsia="Times New Roman" w:cs="Arial"/>
                <w:b/>
                <w:sz w:val="28"/>
                <w:szCs w:val="28"/>
                <w:lang w:eastAsia="sl-SI"/>
              </w:rPr>
              <w:t> </w:t>
            </w:r>
            <w:r w:rsidRPr="009C4740">
              <w:rPr>
                <w:rFonts w:eastAsia="Times New Roman" w:cs="Arial"/>
                <w:b/>
                <w:sz w:val="28"/>
                <w:szCs w:val="28"/>
                <w:lang w:eastAsia="sl-SI"/>
              </w:rPr>
              <w:t> </w:t>
            </w:r>
            <w:r w:rsidRPr="009C4740">
              <w:rPr>
                <w:rFonts w:eastAsia="Times New Roman" w:cs="Arial"/>
                <w:b/>
                <w:sz w:val="28"/>
                <w:szCs w:val="28"/>
                <w:lang w:eastAsia="sl-SI"/>
              </w:rPr>
              <w:t> </w:t>
            </w:r>
            <w:r w:rsidRPr="009C4740">
              <w:rPr>
                <w:rFonts w:eastAsia="Times New Roman" w:cs="Arial"/>
                <w:b/>
                <w:sz w:val="28"/>
                <w:szCs w:val="28"/>
                <w:lang w:eastAsia="sl-SI"/>
              </w:rPr>
              <w:t> </w:t>
            </w:r>
            <w:r w:rsidR="008458E6" w:rsidRPr="009C4740">
              <w:rPr>
                <w:rFonts w:eastAsia="Times New Roman" w:cs="Arial"/>
                <w:b/>
                <w:sz w:val="28"/>
                <w:szCs w:val="28"/>
                <w:lang w:eastAsia="sl-SI"/>
              </w:rPr>
              <w:fldChar w:fldCharType="end"/>
            </w:r>
            <w:bookmarkEnd w:id="130"/>
          </w:p>
          <w:p w14:paraId="6AC22B3F" w14:textId="77777777" w:rsidR="008A2DC4" w:rsidRPr="009C4740" w:rsidRDefault="008A2DC4" w:rsidP="008A2DC4">
            <w:pPr>
              <w:spacing w:after="120" w:line="240" w:lineRule="auto"/>
              <w:rPr>
                <w:rFonts w:eastAsia="Times New Roman" w:cs="Arial"/>
                <w:b/>
                <w:sz w:val="28"/>
                <w:szCs w:val="28"/>
                <w:lang w:eastAsia="sl-SI"/>
              </w:rPr>
            </w:pPr>
          </w:p>
        </w:tc>
        <w:tc>
          <w:tcPr>
            <w:tcW w:w="2793" w:type="dxa"/>
            <w:shd w:val="clear" w:color="auto" w:fill="auto"/>
          </w:tcPr>
          <w:p w14:paraId="360200F4" w14:textId="77777777" w:rsidR="008A2DC4" w:rsidRPr="009C4740" w:rsidRDefault="008A2DC4" w:rsidP="008A2DC4">
            <w:pPr>
              <w:spacing w:after="120" w:line="240" w:lineRule="auto"/>
              <w:jc w:val="left"/>
              <w:rPr>
                <w:rFonts w:eastAsia="Times New Roman" w:cs="Arial"/>
                <w:b/>
                <w:sz w:val="22"/>
                <w:szCs w:val="24"/>
                <w:lang w:eastAsia="sl-SI"/>
              </w:rPr>
            </w:pPr>
            <w:r w:rsidRPr="009C4740">
              <w:rPr>
                <w:rFonts w:eastAsia="Times New Roman" w:cs="Arial"/>
                <w:b/>
                <w:sz w:val="22"/>
                <w:szCs w:val="24"/>
                <w:lang w:eastAsia="sl-SI"/>
              </w:rPr>
              <w:t>Zaporedna številka predložitve:</w:t>
            </w:r>
          </w:p>
        </w:tc>
      </w:tr>
    </w:tbl>
    <w:p w14:paraId="33ED9C05" w14:textId="77777777" w:rsidR="008A2DC4" w:rsidRPr="009C4740" w:rsidRDefault="008A2DC4" w:rsidP="008A2DC4">
      <w:pPr>
        <w:spacing w:after="120" w:line="240" w:lineRule="auto"/>
        <w:rPr>
          <w:rFonts w:eastAsia="Times New Roman" w:cs="Arial"/>
          <w:sz w:val="22"/>
          <w:szCs w:val="24"/>
          <w:lang w:eastAsia="sl-SI"/>
        </w:rPr>
      </w:pPr>
    </w:p>
    <w:p w14:paraId="3D873B17" w14:textId="77777777" w:rsidR="008A2DC4" w:rsidRPr="009C4740" w:rsidRDefault="008A2DC4">
      <w:pPr>
        <w:jc w:val="left"/>
        <w:rPr>
          <w:rFonts w:cs="Arial"/>
          <w:iCs/>
          <w:szCs w:val="20"/>
        </w:rPr>
      </w:pPr>
    </w:p>
    <w:p w14:paraId="07F2C1F1" w14:textId="77777777" w:rsidR="008A2DC4" w:rsidRPr="009C4740" w:rsidRDefault="008A2DC4">
      <w:pPr>
        <w:spacing w:line="240" w:lineRule="auto"/>
        <w:jc w:val="left"/>
        <w:rPr>
          <w:rFonts w:cs="Arial"/>
          <w:iCs/>
          <w:szCs w:val="20"/>
        </w:rPr>
      </w:pPr>
      <w:r w:rsidRPr="009C4740">
        <w:rPr>
          <w:rFonts w:cs="Arial"/>
          <w:iCs/>
          <w:szCs w:val="20"/>
        </w:rPr>
        <w:br w:type="page"/>
      </w:r>
    </w:p>
    <w:p w14:paraId="0706F333" w14:textId="77777777" w:rsidR="00556CFB" w:rsidRPr="009C4740" w:rsidRDefault="00556CFB" w:rsidP="00F56ED8">
      <w:pPr>
        <w:pStyle w:val="Naslov8"/>
        <w:spacing w:before="0" w:line="280" w:lineRule="atLeast"/>
        <w:contextualSpacing/>
        <w:rPr>
          <w:rFonts w:ascii="Arial" w:hAnsi="Arial" w:cs="Arial"/>
          <w:i w:val="0"/>
          <w:noProof w:val="0"/>
          <w:sz w:val="20"/>
          <w:szCs w:val="20"/>
        </w:rPr>
      </w:pPr>
    </w:p>
    <w:p w14:paraId="30ACAB4B" w14:textId="77777777" w:rsidR="00556CFB" w:rsidRPr="009C4740" w:rsidRDefault="00E132C1" w:rsidP="006467E3">
      <w:pPr>
        <w:pStyle w:val="Naslov1"/>
        <w:rPr>
          <w:noProof w:val="0"/>
        </w:rPr>
      </w:pPr>
      <w:bookmarkStart w:id="131" w:name="_Toc131079176"/>
      <w:r w:rsidRPr="009C4740">
        <w:rPr>
          <w:noProof w:val="0"/>
        </w:rPr>
        <w:t>OSNUTEK</w:t>
      </w:r>
      <w:r w:rsidR="00556CFB" w:rsidRPr="009C4740">
        <w:rPr>
          <w:noProof w:val="0"/>
        </w:rPr>
        <w:t xml:space="preserve"> POGODBE</w:t>
      </w:r>
      <w:bookmarkEnd w:id="131"/>
    </w:p>
    <w:p w14:paraId="6B3425D3" w14:textId="77777777" w:rsidR="00556CFB" w:rsidRPr="009C4740" w:rsidRDefault="00556CFB" w:rsidP="00556CFB">
      <w:pPr>
        <w:spacing w:line="280" w:lineRule="atLeast"/>
        <w:rPr>
          <w:rFonts w:cs="Arial"/>
          <w:szCs w:val="20"/>
        </w:rPr>
      </w:pPr>
    </w:p>
    <w:p w14:paraId="4A9BF7BA" w14:textId="77777777" w:rsidR="00556CFB" w:rsidRPr="009C4740" w:rsidRDefault="004B4CB8" w:rsidP="004B4CB8">
      <w:pPr>
        <w:widowControl w:val="0"/>
        <w:spacing w:line="280" w:lineRule="atLeast"/>
        <w:rPr>
          <w:rFonts w:cs="Arial"/>
          <w:iCs/>
          <w:szCs w:val="20"/>
        </w:rPr>
      </w:pPr>
      <w:r w:rsidRPr="009C4740">
        <w:rPr>
          <w:rFonts w:cs="Arial"/>
          <w:b/>
          <w:bCs/>
          <w:iCs/>
          <w:szCs w:val="20"/>
        </w:rPr>
        <w:t>Služba Vlade Republike Slovenije za zakonodajo</w:t>
      </w:r>
      <w:r w:rsidRPr="009C4740">
        <w:rPr>
          <w:rFonts w:cs="Arial"/>
          <w:iCs/>
          <w:szCs w:val="20"/>
        </w:rPr>
        <w:t xml:space="preserve">, Mestni trg 4, 1000 Ljubljana (matična št.: 5186765, davčna št.: 99681595, TRR: SI56 0110 0630 0109 972, T: 01 241 18 02, E: gp.svz@gov.si), ki jo zastopa vršilec dolžnosti direktorja Rado </w:t>
      </w:r>
      <w:proofErr w:type="spellStart"/>
      <w:r w:rsidRPr="009C4740">
        <w:rPr>
          <w:rFonts w:cs="Arial"/>
          <w:iCs/>
          <w:szCs w:val="20"/>
        </w:rPr>
        <w:t>Fele</w:t>
      </w:r>
      <w:proofErr w:type="spellEnd"/>
      <w:r w:rsidRPr="009C4740">
        <w:rPr>
          <w:rFonts w:cs="Arial"/>
          <w:iCs/>
          <w:szCs w:val="20"/>
        </w:rPr>
        <w:t xml:space="preserve"> (v nadaljnjem besedilu: naročnik), </w:t>
      </w:r>
    </w:p>
    <w:p w14:paraId="5C7B7FF2" w14:textId="77777777" w:rsidR="00556CFB" w:rsidRPr="009C4740" w:rsidRDefault="00556CFB" w:rsidP="004B4CB8">
      <w:pPr>
        <w:widowControl w:val="0"/>
        <w:spacing w:line="280" w:lineRule="atLeast"/>
        <w:rPr>
          <w:rFonts w:cs="Arial"/>
          <w:b/>
          <w:bCs/>
          <w:iCs/>
          <w:szCs w:val="20"/>
        </w:rPr>
      </w:pPr>
    </w:p>
    <w:p w14:paraId="08E85DE7" w14:textId="77777777" w:rsidR="00556CFB" w:rsidRPr="009C4740" w:rsidRDefault="00556CFB" w:rsidP="00556CFB">
      <w:pPr>
        <w:spacing w:line="280" w:lineRule="atLeast"/>
        <w:rPr>
          <w:rFonts w:cs="Arial"/>
          <w:bCs/>
          <w:iCs/>
          <w:szCs w:val="20"/>
        </w:rPr>
      </w:pPr>
      <w:r w:rsidRPr="009C4740">
        <w:rPr>
          <w:rFonts w:cs="Arial"/>
          <w:bCs/>
          <w:iCs/>
          <w:szCs w:val="20"/>
        </w:rPr>
        <w:t>in</w:t>
      </w:r>
    </w:p>
    <w:p w14:paraId="55672B7A" w14:textId="77777777" w:rsidR="00556CFB" w:rsidRPr="009C4740" w:rsidRDefault="00556CFB" w:rsidP="00556CFB">
      <w:pPr>
        <w:spacing w:line="280" w:lineRule="atLeast"/>
        <w:rPr>
          <w:rFonts w:cs="Arial"/>
          <w:bCs/>
          <w:iCs/>
          <w:szCs w:val="20"/>
        </w:rPr>
      </w:pPr>
    </w:p>
    <w:permStart w:id="367599921" w:edGrp="everyone"/>
    <w:p w14:paraId="71FBC8E0" w14:textId="77777777" w:rsidR="00556CFB" w:rsidRPr="009C4740" w:rsidRDefault="008458E6" w:rsidP="00556CFB">
      <w:pPr>
        <w:widowControl w:val="0"/>
        <w:spacing w:line="280" w:lineRule="atLeast"/>
        <w:rPr>
          <w:rFonts w:cs="Arial"/>
          <w:bCs/>
          <w:iCs/>
          <w:szCs w:val="20"/>
        </w:rPr>
      </w:pPr>
      <w:r w:rsidRPr="009C4740">
        <w:rPr>
          <w:rFonts w:cs="Arial"/>
          <w:b/>
          <w:bCs/>
          <w:iCs/>
          <w:szCs w:val="20"/>
        </w:rPr>
        <w:fldChar w:fldCharType="begin">
          <w:ffData>
            <w:name w:val="Besedilo5"/>
            <w:enabled/>
            <w:calcOnExit w:val="0"/>
            <w:textInput/>
          </w:ffData>
        </w:fldChar>
      </w:r>
      <w:r w:rsidR="00556CFB" w:rsidRPr="009C4740">
        <w:rPr>
          <w:rFonts w:cs="Arial"/>
          <w:b/>
          <w:bCs/>
          <w:iCs/>
          <w:szCs w:val="20"/>
        </w:rPr>
        <w:instrText xml:space="preserve"> FORMTEXT </w:instrText>
      </w:r>
      <w:r w:rsidRPr="009C4740">
        <w:rPr>
          <w:rFonts w:cs="Arial"/>
          <w:b/>
          <w:bCs/>
          <w:iCs/>
          <w:szCs w:val="20"/>
        </w:rPr>
      </w:r>
      <w:r w:rsidRPr="009C4740">
        <w:rPr>
          <w:rFonts w:cs="Arial"/>
          <w:b/>
          <w:bCs/>
          <w:iCs/>
          <w:szCs w:val="20"/>
        </w:rPr>
        <w:fldChar w:fldCharType="separate"/>
      </w:r>
      <w:r w:rsidR="00556CFB" w:rsidRPr="009C4740">
        <w:rPr>
          <w:rFonts w:cs="Arial"/>
          <w:b/>
          <w:bCs/>
          <w:iCs/>
          <w:szCs w:val="20"/>
        </w:rPr>
        <w:t> </w:t>
      </w:r>
      <w:r w:rsidR="00556CFB" w:rsidRPr="009C4740">
        <w:rPr>
          <w:rFonts w:cs="Arial"/>
          <w:b/>
          <w:bCs/>
          <w:iCs/>
          <w:szCs w:val="20"/>
        </w:rPr>
        <w:t> </w:t>
      </w:r>
      <w:r w:rsidR="00556CFB" w:rsidRPr="009C4740">
        <w:rPr>
          <w:rFonts w:cs="Arial"/>
          <w:b/>
          <w:bCs/>
          <w:iCs/>
          <w:szCs w:val="20"/>
        </w:rPr>
        <w:t> </w:t>
      </w:r>
      <w:r w:rsidR="00556CFB" w:rsidRPr="009C4740">
        <w:rPr>
          <w:rFonts w:cs="Arial"/>
          <w:b/>
          <w:bCs/>
          <w:iCs/>
          <w:szCs w:val="20"/>
        </w:rPr>
        <w:t> </w:t>
      </w:r>
      <w:r w:rsidR="00556CFB" w:rsidRPr="009C4740">
        <w:rPr>
          <w:rFonts w:cs="Arial"/>
          <w:b/>
          <w:bCs/>
          <w:iCs/>
          <w:szCs w:val="20"/>
        </w:rPr>
        <w:t> </w:t>
      </w:r>
      <w:r w:rsidRPr="009C4740">
        <w:rPr>
          <w:rFonts w:cs="Arial"/>
          <w:b/>
          <w:bCs/>
          <w:iCs/>
          <w:szCs w:val="20"/>
        </w:rPr>
        <w:fldChar w:fldCharType="end"/>
      </w:r>
      <w:permEnd w:id="367599921"/>
      <w:r w:rsidR="00556CFB" w:rsidRPr="009C4740">
        <w:rPr>
          <w:rFonts w:cs="Arial"/>
          <w:bCs/>
          <w:iCs/>
          <w:szCs w:val="20"/>
        </w:rPr>
        <w:t xml:space="preserve">, matična številka </w:t>
      </w:r>
      <w:permStart w:id="1153255119" w:edGrp="everyone"/>
      <w:r w:rsidRPr="009C4740">
        <w:rPr>
          <w:rFonts w:cs="Arial"/>
          <w:bCs/>
          <w:iCs/>
          <w:szCs w:val="20"/>
        </w:rPr>
        <w:fldChar w:fldCharType="begin">
          <w:ffData>
            <w:name w:val="Besedilo5"/>
            <w:enabled/>
            <w:calcOnExit w:val="0"/>
            <w:textInput/>
          </w:ffData>
        </w:fldChar>
      </w:r>
      <w:r w:rsidR="00556CFB"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Pr="009C4740">
        <w:rPr>
          <w:rFonts w:cs="Arial"/>
          <w:bCs/>
          <w:iCs/>
          <w:szCs w:val="20"/>
        </w:rPr>
        <w:fldChar w:fldCharType="end"/>
      </w:r>
      <w:permEnd w:id="1153255119"/>
      <w:r w:rsidR="00556CFB" w:rsidRPr="009C4740">
        <w:rPr>
          <w:rFonts w:cs="Arial"/>
          <w:bCs/>
          <w:iCs/>
          <w:szCs w:val="20"/>
        </w:rPr>
        <w:t xml:space="preserve">, davčna številka </w:t>
      </w:r>
      <w:permStart w:id="1598905188" w:edGrp="everyone"/>
      <w:r w:rsidRPr="009C4740">
        <w:rPr>
          <w:rFonts w:cs="Arial"/>
          <w:bCs/>
          <w:iCs/>
          <w:szCs w:val="20"/>
        </w:rPr>
        <w:fldChar w:fldCharType="begin">
          <w:ffData>
            <w:name w:val="Besedilo5"/>
            <w:enabled/>
            <w:calcOnExit w:val="0"/>
            <w:textInput/>
          </w:ffData>
        </w:fldChar>
      </w:r>
      <w:r w:rsidR="00556CFB"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Pr="009C4740">
        <w:rPr>
          <w:rFonts w:cs="Arial"/>
          <w:bCs/>
          <w:iCs/>
          <w:szCs w:val="20"/>
        </w:rPr>
        <w:fldChar w:fldCharType="end"/>
      </w:r>
      <w:permEnd w:id="1598905188"/>
      <w:r w:rsidR="00556CFB" w:rsidRPr="009C4740">
        <w:rPr>
          <w:rFonts w:cs="Arial"/>
          <w:bCs/>
          <w:iCs/>
          <w:szCs w:val="20"/>
        </w:rPr>
        <w:t xml:space="preserve">, ki ga zastopa </w:t>
      </w:r>
      <w:permStart w:id="1102864832" w:edGrp="everyone"/>
      <w:r w:rsidRPr="009C4740">
        <w:rPr>
          <w:rFonts w:cs="Arial"/>
          <w:bCs/>
          <w:iCs/>
          <w:szCs w:val="20"/>
        </w:rPr>
        <w:fldChar w:fldCharType="begin">
          <w:ffData>
            <w:name w:val="Besedilo5"/>
            <w:enabled/>
            <w:calcOnExit w:val="0"/>
            <w:textInput/>
          </w:ffData>
        </w:fldChar>
      </w:r>
      <w:r w:rsidR="00556CFB" w:rsidRPr="009C4740">
        <w:rPr>
          <w:rFonts w:cs="Arial"/>
          <w:bCs/>
          <w:iCs/>
          <w:szCs w:val="20"/>
        </w:rPr>
        <w:instrText xml:space="preserve"> FORMTEXT </w:instrText>
      </w:r>
      <w:r w:rsidRPr="009C4740">
        <w:rPr>
          <w:rFonts w:cs="Arial"/>
          <w:bCs/>
          <w:iCs/>
          <w:szCs w:val="20"/>
        </w:rPr>
      </w:r>
      <w:r w:rsidRPr="009C4740">
        <w:rPr>
          <w:rFonts w:cs="Arial"/>
          <w:bCs/>
          <w:iCs/>
          <w:szCs w:val="20"/>
        </w:rPr>
        <w:fldChar w:fldCharType="separate"/>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Pr="009C4740">
        <w:rPr>
          <w:rFonts w:cs="Arial"/>
          <w:bCs/>
          <w:iCs/>
          <w:szCs w:val="20"/>
        </w:rPr>
        <w:fldChar w:fldCharType="end"/>
      </w:r>
      <w:permEnd w:id="1102864832"/>
      <w:r w:rsidR="00556CFB" w:rsidRPr="009C4740">
        <w:rPr>
          <w:rFonts w:cs="Arial"/>
          <w:bCs/>
          <w:iCs/>
          <w:szCs w:val="20"/>
        </w:rPr>
        <w:t xml:space="preserve"> (v nadalj</w:t>
      </w:r>
      <w:r w:rsidR="004B4CB8" w:rsidRPr="009C4740">
        <w:rPr>
          <w:rFonts w:cs="Arial"/>
          <w:bCs/>
          <w:iCs/>
          <w:szCs w:val="20"/>
        </w:rPr>
        <w:t>njem besedilu</w:t>
      </w:r>
      <w:r w:rsidR="00556CFB" w:rsidRPr="009C4740">
        <w:rPr>
          <w:rFonts w:cs="Arial"/>
          <w:bCs/>
          <w:iCs/>
          <w:szCs w:val="20"/>
        </w:rPr>
        <w:t>: izvajalec)</w:t>
      </w:r>
    </w:p>
    <w:p w14:paraId="6356263E" w14:textId="77777777" w:rsidR="00556CFB" w:rsidRPr="009C4740" w:rsidRDefault="00556CFB" w:rsidP="00556CFB">
      <w:pPr>
        <w:widowControl w:val="0"/>
        <w:spacing w:line="280" w:lineRule="atLeast"/>
        <w:rPr>
          <w:rFonts w:cs="Arial"/>
          <w:bCs/>
          <w:iCs/>
          <w:szCs w:val="20"/>
        </w:rPr>
      </w:pPr>
    </w:p>
    <w:p w14:paraId="7B0615E0" w14:textId="77777777" w:rsidR="00556CFB" w:rsidRPr="009C4740" w:rsidRDefault="00556CFB" w:rsidP="00556CFB">
      <w:pPr>
        <w:widowControl w:val="0"/>
        <w:spacing w:line="280" w:lineRule="atLeast"/>
        <w:rPr>
          <w:rFonts w:cs="Arial"/>
          <w:bCs/>
          <w:iCs/>
          <w:szCs w:val="20"/>
        </w:rPr>
      </w:pPr>
      <w:r w:rsidRPr="009C4740">
        <w:rPr>
          <w:rFonts w:cs="Arial"/>
          <w:bCs/>
          <w:iCs/>
          <w:szCs w:val="20"/>
        </w:rPr>
        <w:t>se dogovorita in skleneta naslednjo</w:t>
      </w:r>
    </w:p>
    <w:p w14:paraId="33822E28" w14:textId="77777777" w:rsidR="00556CFB" w:rsidRPr="009C4740" w:rsidRDefault="00556CFB" w:rsidP="00556CFB">
      <w:pPr>
        <w:widowControl w:val="0"/>
        <w:spacing w:line="280" w:lineRule="atLeast"/>
        <w:rPr>
          <w:rFonts w:cs="Arial"/>
          <w:bCs/>
          <w:iCs/>
          <w:szCs w:val="20"/>
        </w:rPr>
      </w:pPr>
    </w:p>
    <w:p w14:paraId="24319112"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 xml:space="preserve">POGODBO </w:t>
      </w:r>
      <w:r w:rsidR="00535087" w:rsidRPr="009C4740">
        <w:rPr>
          <w:rFonts w:cs="Arial"/>
          <w:b/>
          <w:bCs/>
          <w:iCs/>
          <w:szCs w:val="20"/>
        </w:rPr>
        <w:t>O VZPOSTAVITVI REGISTRA PRAVNIH AKTOV LOKALNIH SKUPNOSTI</w:t>
      </w:r>
    </w:p>
    <w:p w14:paraId="1C971F88" w14:textId="77777777" w:rsidR="004B4CB8" w:rsidRPr="009C4740" w:rsidRDefault="00B7014E" w:rsidP="00556CFB">
      <w:pPr>
        <w:widowControl w:val="0"/>
        <w:spacing w:line="280" w:lineRule="atLeast"/>
        <w:jc w:val="center"/>
        <w:rPr>
          <w:rFonts w:cs="Arial"/>
          <w:b/>
          <w:bCs/>
          <w:iCs/>
          <w:szCs w:val="20"/>
        </w:rPr>
      </w:pPr>
      <w:r w:rsidRPr="009C4740">
        <w:rPr>
          <w:rFonts w:cs="Arial"/>
          <w:b/>
          <w:bCs/>
          <w:iCs/>
          <w:szCs w:val="20"/>
        </w:rPr>
        <w:t>SVZ 10/23 (4300-3/2023)</w:t>
      </w:r>
    </w:p>
    <w:p w14:paraId="6CA15C86" w14:textId="77777777" w:rsidR="00556CFB" w:rsidRPr="009C4740" w:rsidRDefault="00556CFB" w:rsidP="00556CFB">
      <w:pPr>
        <w:widowControl w:val="0"/>
        <w:spacing w:line="280" w:lineRule="atLeast"/>
        <w:rPr>
          <w:rFonts w:cs="Arial"/>
          <w:b/>
          <w:bCs/>
          <w:iCs/>
          <w:szCs w:val="20"/>
        </w:rPr>
      </w:pPr>
    </w:p>
    <w:p w14:paraId="056782C2"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UVODNE DOLOČBE</w:t>
      </w:r>
    </w:p>
    <w:p w14:paraId="6F100C8A" w14:textId="77777777" w:rsidR="00556CFB" w:rsidRPr="009C4740" w:rsidRDefault="00556CFB" w:rsidP="00556CFB">
      <w:pPr>
        <w:widowControl w:val="0"/>
        <w:spacing w:line="280" w:lineRule="atLeast"/>
        <w:jc w:val="center"/>
        <w:rPr>
          <w:rFonts w:cs="Arial"/>
          <w:bCs/>
          <w:iCs/>
          <w:szCs w:val="20"/>
        </w:rPr>
      </w:pPr>
    </w:p>
    <w:p w14:paraId="55BDEF96" w14:textId="77777777" w:rsidR="00556CFB" w:rsidRPr="009C4740" w:rsidRDefault="00556CFB" w:rsidP="00556CFB">
      <w:pPr>
        <w:widowControl w:val="0"/>
        <w:spacing w:line="280" w:lineRule="atLeast"/>
        <w:jc w:val="center"/>
        <w:rPr>
          <w:rFonts w:cs="Arial"/>
          <w:bCs/>
          <w:iCs/>
          <w:szCs w:val="20"/>
        </w:rPr>
      </w:pPr>
      <w:r w:rsidRPr="009C4740">
        <w:rPr>
          <w:rFonts w:cs="Arial"/>
          <w:bCs/>
          <w:iCs/>
          <w:szCs w:val="20"/>
        </w:rPr>
        <w:t xml:space="preserve">1. člen </w:t>
      </w:r>
    </w:p>
    <w:p w14:paraId="729D253B" w14:textId="77777777" w:rsidR="00556CFB" w:rsidRPr="009C4740" w:rsidRDefault="00556CFB" w:rsidP="00556CFB">
      <w:pPr>
        <w:widowControl w:val="0"/>
        <w:spacing w:line="280" w:lineRule="atLeast"/>
        <w:jc w:val="center"/>
        <w:rPr>
          <w:rFonts w:cs="Arial"/>
          <w:bCs/>
          <w:iCs/>
          <w:szCs w:val="20"/>
          <w:highlight w:val="green"/>
        </w:rPr>
      </w:pPr>
    </w:p>
    <w:p w14:paraId="11AA3D2D" w14:textId="77777777" w:rsidR="00556CFB" w:rsidRPr="009C4740" w:rsidRDefault="00556CFB" w:rsidP="00556CFB">
      <w:pPr>
        <w:widowControl w:val="0"/>
        <w:spacing w:line="280" w:lineRule="atLeast"/>
        <w:rPr>
          <w:rFonts w:cs="Arial"/>
          <w:bCs/>
          <w:iCs/>
          <w:szCs w:val="20"/>
        </w:rPr>
      </w:pPr>
      <w:r w:rsidRPr="009C4740">
        <w:rPr>
          <w:rFonts w:cs="Arial"/>
          <w:bCs/>
          <w:iCs/>
          <w:szCs w:val="20"/>
        </w:rPr>
        <w:t>(1) Naročnik in izvajalec ugotavljata, da je:</w:t>
      </w:r>
    </w:p>
    <w:p w14:paraId="4AF99AD3" w14:textId="597A3757" w:rsidR="00556CFB" w:rsidRPr="009C4740" w:rsidRDefault="00556CFB" w:rsidP="00556CFB">
      <w:pPr>
        <w:widowControl w:val="0"/>
        <w:numPr>
          <w:ilvl w:val="0"/>
          <w:numId w:val="19"/>
        </w:numPr>
        <w:spacing w:line="280" w:lineRule="atLeast"/>
        <w:rPr>
          <w:rFonts w:cs="Arial"/>
          <w:b/>
          <w:bCs/>
          <w:iCs/>
          <w:szCs w:val="20"/>
        </w:rPr>
      </w:pPr>
      <w:r w:rsidRPr="009C4740">
        <w:rPr>
          <w:rFonts w:cs="Arial"/>
          <w:bCs/>
          <w:iCs/>
          <w:szCs w:val="20"/>
        </w:rPr>
        <w:t xml:space="preserve">naročnik </w:t>
      </w:r>
      <w:r w:rsidR="00E132C1" w:rsidRPr="009C4740">
        <w:rPr>
          <w:rFonts w:cs="Arial"/>
          <w:bCs/>
          <w:iCs/>
          <w:szCs w:val="20"/>
        </w:rPr>
        <w:t xml:space="preserve">na podlagi sklepa o začetku postopka št. </w:t>
      </w:r>
      <w:r w:rsidR="00CE4CD8" w:rsidRPr="009C4740">
        <w:rPr>
          <w:rFonts w:cs="Arial"/>
          <w:bCs/>
          <w:iCs/>
          <w:szCs w:val="20"/>
        </w:rPr>
        <w:t xml:space="preserve">4300-3/2023/1 </w:t>
      </w:r>
      <w:r w:rsidR="00E132C1" w:rsidRPr="009C4740">
        <w:rPr>
          <w:rFonts w:cs="Arial"/>
          <w:bCs/>
          <w:iCs/>
          <w:szCs w:val="20"/>
        </w:rPr>
        <w:t xml:space="preserve">z dne </w:t>
      </w:r>
      <w:r w:rsidR="00CE4CD8" w:rsidRPr="009C4740">
        <w:rPr>
          <w:rFonts w:cs="Arial"/>
          <w:bCs/>
          <w:iCs/>
          <w:szCs w:val="20"/>
        </w:rPr>
        <w:t xml:space="preserve">27. 3. 2022 </w:t>
      </w:r>
      <w:r w:rsidRPr="009C4740">
        <w:rPr>
          <w:rFonts w:cs="Arial"/>
          <w:bCs/>
          <w:iCs/>
          <w:szCs w:val="20"/>
        </w:rPr>
        <w:t xml:space="preserve">izvedel </w:t>
      </w:r>
      <w:r w:rsidR="00E132C1" w:rsidRPr="009C4740">
        <w:rPr>
          <w:rFonts w:cs="Arial"/>
          <w:bCs/>
          <w:iCs/>
          <w:szCs w:val="20"/>
        </w:rPr>
        <w:t xml:space="preserve">javno naročilo po </w:t>
      </w:r>
      <w:r w:rsidRPr="009C4740">
        <w:rPr>
          <w:rFonts w:cs="Arial"/>
          <w:bCs/>
          <w:iCs/>
          <w:szCs w:val="20"/>
        </w:rPr>
        <w:t>odprt</w:t>
      </w:r>
      <w:r w:rsidR="00E132C1" w:rsidRPr="009C4740">
        <w:rPr>
          <w:rFonts w:cs="Arial"/>
          <w:bCs/>
          <w:iCs/>
          <w:szCs w:val="20"/>
        </w:rPr>
        <w:t>em</w:t>
      </w:r>
      <w:r w:rsidRPr="009C4740">
        <w:rPr>
          <w:rFonts w:cs="Arial"/>
          <w:bCs/>
          <w:iCs/>
          <w:szCs w:val="20"/>
        </w:rPr>
        <w:t xml:space="preserve"> postopk</w:t>
      </w:r>
      <w:r w:rsidR="00E132C1" w:rsidRPr="009C4740">
        <w:rPr>
          <w:rFonts w:cs="Arial"/>
          <w:bCs/>
          <w:iCs/>
          <w:szCs w:val="20"/>
        </w:rPr>
        <w:t>u</w:t>
      </w:r>
      <w:r w:rsidRPr="009C4740">
        <w:rPr>
          <w:rFonts w:cs="Arial"/>
          <w:bCs/>
          <w:iCs/>
          <w:szCs w:val="20"/>
        </w:rPr>
        <w:t xml:space="preserve"> za </w:t>
      </w:r>
      <w:r w:rsidR="00E132C1" w:rsidRPr="009C4740">
        <w:rPr>
          <w:rFonts w:cs="Arial"/>
          <w:bCs/>
          <w:iCs/>
          <w:szCs w:val="20"/>
        </w:rPr>
        <w:t>»Vzpostavitev registra pravnih aktov lokalnih skupnosti«,</w:t>
      </w:r>
      <w:r w:rsidRPr="009C4740">
        <w:rPr>
          <w:rFonts w:cs="Arial"/>
          <w:bCs/>
          <w:iCs/>
          <w:szCs w:val="20"/>
        </w:rPr>
        <w:t xml:space="preserve"> objavljen na Portalu javnih naročil pod št. objave </w:t>
      </w:r>
      <w:permStart w:id="587300025" w:edGrp="everyone"/>
      <w:r w:rsidR="008458E6" w:rsidRPr="009C4740">
        <w:rPr>
          <w:rFonts w:cs="Arial"/>
          <w:bCs/>
          <w:iCs/>
          <w:szCs w:val="20"/>
        </w:rPr>
        <w:fldChar w:fldCharType="begin">
          <w:ffData>
            <w:name w:val="Besedilo5"/>
            <w:enabled/>
            <w:calcOnExit w:val="0"/>
            <w:textInput/>
          </w:ffData>
        </w:fldChar>
      </w:r>
      <w:r w:rsidRPr="009C4740">
        <w:rPr>
          <w:rFonts w:cs="Arial"/>
          <w:bCs/>
          <w:iCs/>
          <w:szCs w:val="20"/>
        </w:rPr>
        <w:instrText xml:space="preserve"> FORMTEXT </w:instrText>
      </w:r>
      <w:r w:rsidR="008458E6" w:rsidRPr="009C4740">
        <w:rPr>
          <w:rFonts w:cs="Arial"/>
          <w:bCs/>
          <w:iCs/>
          <w:szCs w:val="20"/>
        </w:rPr>
      </w:r>
      <w:r w:rsidR="008458E6" w:rsidRPr="009C4740">
        <w:rPr>
          <w:rFonts w:cs="Arial"/>
          <w:bCs/>
          <w:iCs/>
          <w:szCs w:val="20"/>
        </w:rPr>
        <w:fldChar w:fldCharType="separate"/>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008458E6" w:rsidRPr="009C4740">
        <w:rPr>
          <w:rFonts w:cs="Arial"/>
          <w:bCs/>
          <w:iCs/>
          <w:szCs w:val="20"/>
        </w:rPr>
        <w:fldChar w:fldCharType="end"/>
      </w:r>
      <w:permEnd w:id="587300025"/>
      <w:r w:rsidRPr="009C4740">
        <w:rPr>
          <w:rFonts w:cs="Arial"/>
          <w:bCs/>
          <w:iCs/>
          <w:szCs w:val="20"/>
        </w:rPr>
        <w:t xml:space="preserve"> z dne </w:t>
      </w:r>
      <w:permStart w:id="1970743584" w:edGrp="everyone"/>
      <w:r w:rsidR="008458E6" w:rsidRPr="009C4740">
        <w:rPr>
          <w:rFonts w:cs="Arial"/>
          <w:bCs/>
          <w:iCs/>
          <w:szCs w:val="20"/>
        </w:rPr>
        <w:fldChar w:fldCharType="begin">
          <w:ffData>
            <w:name w:val="Besedilo5"/>
            <w:enabled/>
            <w:calcOnExit w:val="0"/>
            <w:textInput/>
          </w:ffData>
        </w:fldChar>
      </w:r>
      <w:r w:rsidRPr="009C4740">
        <w:rPr>
          <w:rFonts w:cs="Arial"/>
          <w:bCs/>
          <w:iCs/>
          <w:szCs w:val="20"/>
        </w:rPr>
        <w:instrText xml:space="preserve"> FORMTEXT </w:instrText>
      </w:r>
      <w:r w:rsidR="008458E6" w:rsidRPr="009C4740">
        <w:rPr>
          <w:rFonts w:cs="Arial"/>
          <w:bCs/>
          <w:iCs/>
          <w:szCs w:val="20"/>
        </w:rPr>
      </w:r>
      <w:r w:rsidR="008458E6" w:rsidRPr="009C4740">
        <w:rPr>
          <w:rFonts w:cs="Arial"/>
          <w:bCs/>
          <w:iCs/>
          <w:szCs w:val="20"/>
        </w:rPr>
        <w:fldChar w:fldCharType="separate"/>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008458E6" w:rsidRPr="009C4740">
        <w:rPr>
          <w:rFonts w:cs="Arial"/>
          <w:bCs/>
          <w:iCs/>
          <w:szCs w:val="20"/>
        </w:rPr>
        <w:fldChar w:fldCharType="end"/>
      </w:r>
      <w:r w:rsidRPr="009C4740">
        <w:rPr>
          <w:rFonts w:cs="Arial"/>
          <w:bCs/>
          <w:iCs/>
          <w:szCs w:val="20"/>
        </w:rPr>
        <w:t xml:space="preserve"> </w:t>
      </w:r>
      <w:permEnd w:id="1970743584"/>
      <w:r w:rsidRPr="009C4740">
        <w:rPr>
          <w:rFonts w:cs="Arial"/>
          <w:bCs/>
          <w:iCs/>
          <w:szCs w:val="20"/>
        </w:rPr>
        <w:t xml:space="preserve"> in v Uradnem listu EU pod št. objave </w:t>
      </w:r>
      <w:permStart w:id="1194997538" w:edGrp="everyone"/>
      <w:r w:rsidR="008458E6" w:rsidRPr="009C4740">
        <w:rPr>
          <w:rFonts w:cs="Arial"/>
          <w:bCs/>
          <w:iCs/>
          <w:szCs w:val="20"/>
        </w:rPr>
        <w:fldChar w:fldCharType="begin">
          <w:ffData>
            <w:name w:val="Besedilo5"/>
            <w:enabled/>
            <w:calcOnExit w:val="0"/>
            <w:textInput/>
          </w:ffData>
        </w:fldChar>
      </w:r>
      <w:r w:rsidRPr="009C4740">
        <w:rPr>
          <w:rFonts w:cs="Arial"/>
          <w:bCs/>
          <w:iCs/>
          <w:szCs w:val="20"/>
        </w:rPr>
        <w:instrText xml:space="preserve"> FORMTEXT </w:instrText>
      </w:r>
      <w:r w:rsidR="008458E6" w:rsidRPr="009C4740">
        <w:rPr>
          <w:rFonts w:cs="Arial"/>
          <w:bCs/>
          <w:iCs/>
          <w:szCs w:val="20"/>
        </w:rPr>
      </w:r>
      <w:r w:rsidR="008458E6" w:rsidRPr="009C4740">
        <w:rPr>
          <w:rFonts w:cs="Arial"/>
          <w:bCs/>
          <w:iCs/>
          <w:szCs w:val="20"/>
        </w:rPr>
        <w:fldChar w:fldCharType="separate"/>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008458E6" w:rsidRPr="009C4740">
        <w:rPr>
          <w:rFonts w:cs="Arial"/>
          <w:bCs/>
          <w:iCs/>
          <w:szCs w:val="20"/>
        </w:rPr>
        <w:fldChar w:fldCharType="end"/>
      </w:r>
      <w:permEnd w:id="1194997538"/>
      <w:r w:rsidRPr="009C4740">
        <w:rPr>
          <w:rFonts w:cs="Arial"/>
          <w:bCs/>
          <w:iCs/>
          <w:szCs w:val="20"/>
        </w:rPr>
        <w:t xml:space="preserve"> z dne v skladu s 40. členom Zakona o javnem naročanju (Uradni list RS, št. 91/15, 14/18, 121/21, 10/22, 74/22 – </w:t>
      </w:r>
      <w:proofErr w:type="spellStart"/>
      <w:r w:rsidRPr="009C4740">
        <w:rPr>
          <w:rFonts w:cs="Arial"/>
          <w:bCs/>
          <w:iCs/>
          <w:szCs w:val="20"/>
        </w:rPr>
        <w:t>odl</w:t>
      </w:r>
      <w:proofErr w:type="spellEnd"/>
      <w:r w:rsidRPr="009C4740">
        <w:rPr>
          <w:rFonts w:cs="Arial"/>
          <w:bCs/>
          <w:iCs/>
          <w:szCs w:val="20"/>
        </w:rPr>
        <w:t>. US in 100/22 – ZNUZSZS; v nadaljevanju: ZJN-3);</w:t>
      </w:r>
    </w:p>
    <w:p w14:paraId="64B56253" w14:textId="77777777" w:rsidR="00556CFB" w:rsidRPr="009C4740" w:rsidRDefault="00556CFB" w:rsidP="00556CFB">
      <w:pPr>
        <w:widowControl w:val="0"/>
        <w:numPr>
          <w:ilvl w:val="0"/>
          <w:numId w:val="19"/>
        </w:numPr>
        <w:spacing w:line="280" w:lineRule="atLeast"/>
        <w:rPr>
          <w:rFonts w:cs="Arial"/>
          <w:bCs/>
          <w:iCs/>
          <w:szCs w:val="20"/>
        </w:rPr>
      </w:pPr>
      <w:r w:rsidRPr="009C4740">
        <w:rPr>
          <w:rFonts w:cs="Arial"/>
          <w:bCs/>
          <w:iCs/>
          <w:szCs w:val="20"/>
        </w:rPr>
        <w:t xml:space="preserve">naročnik na podlagi javnega naročila iz </w:t>
      </w:r>
      <w:r w:rsidR="00535087" w:rsidRPr="009C4740">
        <w:rPr>
          <w:rFonts w:cs="Arial"/>
          <w:bCs/>
          <w:iCs/>
          <w:szCs w:val="20"/>
        </w:rPr>
        <w:t xml:space="preserve">prejšnje </w:t>
      </w:r>
      <w:r w:rsidRPr="009C4740">
        <w:rPr>
          <w:rFonts w:cs="Arial"/>
          <w:bCs/>
          <w:iCs/>
          <w:szCs w:val="20"/>
        </w:rPr>
        <w:t xml:space="preserve">alineje in prejetih ponudb z Odločitvijo o oddaji javnega naročila, številka </w:t>
      </w:r>
      <w:permStart w:id="403383104" w:edGrp="everyone"/>
      <w:r w:rsidR="008458E6" w:rsidRPr="009C4740">
        <w:rPr>
          <w:rFonts w:cs="Arial"/>
          <w:bCs/>
          <w:iCs/>
          <w:szCs w:val="20"/>
        </w:rPr>
        <w:fldChar w:fldCharType="begin">
          <w:ffData>
            <w:name w:val="Besedilo5"/>
            <w:enabled/>
            <w:calcOnExit w:val="0"/>
            <w:textInput/>
          </w:ffData>
        </w:fldChar>
      </w:r>
      <w:r w:rsidRPr="009C4740">
        <w:rPr>
          <w:rFonts w:cs="Arial"/>
          <w:bCs/>
          <w:iCs/>
          <w:szCs w:val="20"/>
        </w:rPr>
        <w:instrText xml:space="preserve"> FORMTEXT </w:instrText>
      </w:r>
      <w:r w:rsidR="008458E6" w:rsidRPr="009C4740">
        <w:rPr>
          <w:rFonts w:cs="Arial"/>
          <w:bCs/>
          <w:iCs/>
          <w:szCs w:val="20"/>
        </w:rPr>
      </w:r>
      <w:r w:rsidR="008458E6" w:rsidRPr="009C4740">
        <w:rPr>
          <w:rFonts w:cs="Arial"/>
          <w:bCs/>
          <w:iCs/>
          <w:szCs w:val="20"/>
        </w:rPr>
        <w:fldChar w:fldCharType="separate"/>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008458E6" w:rsidRPr="009C4740">
        <w:rPr>
          <w:rFonts w:cs="Arial"/>
          <w:bCs/>
          <w:iCs/>
          <w:szCs w:val="20"/>
        </w:rPr>
        <w:fldChar w:fldCharType="end"/>
      </w:r>
      <w:permEnd w:id="403383104"/>
      <w:r w:rsidRPr="009C4740">
        <w:rPr>
          <w:rFonts w:cs="Arial"/>
          <w:bCs/>
          <w:iCs/>
          <w:szCs w:val="20"/>
        </w:rPr>
        <w:t xml:space="preserve">, z dne </w:t>
      </w:r>
      <w:bookmarkStart w:id="132" w:name="OLE_LINK18"/>
      <w:permStart w:id="1796022176" w:edGrp="everyone"/>
      <w:r w:rsidR="008458E6" w:rsidRPr="009C4740">
        <w:rPr>
          <w:rFonts w:cs="Arial"/>
          <w:bCs/>
          <w:iCs/>
          <w:szCs w:val="20"/>
        </w:rPr>
        <w:fldChar w:fldCharType="begin">
          <w:ffData>
            <w:name w:val="Besedilo5"/>
            <w:enabled/>
            <w:calcOnExit w:val="0"/>
            <w:textInput/>
          </w:ffData>
        </w:fldChar>
      </w:r>
      <w:r w:rsidRPr="009C4740">
        <w:rPr>
          <w:rFonts w:cs="Arial"/>
          <w:bCs/>
          <w:iCs/>
          <w:szCs w:val="20"/>
        </w:rPr>
        <w:instrText xml:space="preserve"> FORMTEXT </w:instrText>
      </w:r>
      <w:r w:rsidR="008458E6" w:rsidRPr="009C4740">
        <w:rPr>
          <w:rFonts w:cs="Arial"/>
          <w:bCs/>
          <w:iCs/>
          <w:szCs w:val="20"/>
        </w:rPr>
      </w:r>
      <w:r w:rsidR="008458E6" w:rsidRPr="009C4740">
        <w:rPr>
          <w:rFonts w:cs="Arial"/>
          <w:bCs/>
          <w:iCs/>
          <w:szCs w:val="20"/>
        </w:rPr>
        <w:fldChar w:fldCharType="separate"/>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008458E6" w:rsidRPr="009C4740">
        <w:rPr>
          <w:rFonts w:cs="Arial"/>
          <w:bCs/>
          <w:iCs/>
          <w:szCs w:val="20"/>
        </w:rPr>
        <w:fldChar w:fldCharType="end"/>
      </w:r>
      <w:bookmarkEnd w:id="132"/>
      <w:permEnd w:id="1796022176"/>
      <w:r w:rsidRPr="009C4740">
        <w:rPr>
          <w:rFonts w:cs="Arial"/>
          <w:bCs/>
          <w:iCs/>
          <w:szCs w:val="20"/>
        </w:rPr>
        <w:t xml:space="preserve">, izbral izvajalca kot najugodnejšega ponudnika za izvedbo javnega naročila, </w:t>
      </w:r>
    </w:p>
    <w:p w14:paraId="1D89E38B" w14:textId="77777777" w:rsidR="007E75F2" w:rsidRPr="009C4740" w:rsidRDefault="00556CFB" w:rsidP="00556CFB">
      <w:pPr>
        <w:widowControl w:val="0"/>
        <w:numPr>
          <w:ilvl w:val="0"/>
          <w:numId w:val="19"/>
        </w:numPr>
        <w:spacing w:line="280" w:lineRule="atLeast"/>
        <w:rPr>
          <w:rFonts w:cs="Arial"/>
          <w:bCs/>
          <w:iCs/>
          <w:szCs w:val="20"/>
        </w:rPr>
      </w:pPr>
      <w:r w:rsidRPr="009C4740">
        <w:rPr>
          <w:rFonts w:cs="Arial"/>
          <w:bCs/>
          <w:iCs/>
          <w:szCs w:val="20"/>
        </w:rPr>
        <w:t xml:space="preserve">izvajalec </w:t>
      </w:r>
      <w:r w:rsidR="00535087" w:rsidRPr="009C4740">
        <w:rPr>
          <w:rFonts w:cs="Arial"/>
          <w:bCs/>
          <w:iCs/>
          <w:szCs w:val="20"/>
        </w:rPr>
        <w:t xml:space="preserve">na podlagi referenčnih dokazil </w:t>
      </w:r>
      <w:r w:rsidRPr="009C4740">
        <w:rPr>
          <w:rFonts w:cs="Arial"/>
          <w:bCs/>
          <w:iCs/>
          <w:szCs w:val="20"/>
        </w:rPr>
        <w:t>strokovno in tehnično usposobljen izvesti naročilo po tej pogodbi</w:t>
      </w:r>
      <w:r w:rsidR="007E75F2" w:rsidRPr="009C4740">
        <w:rPr>
          <w:rFonts w:cs="Arial"/>
          <w:bCs/>
          <w:iCs/>
          <w:szCs w:val="20"/>
        </w:rPr>
        <w:t>,</w:t>
      </w:r>
    </w:p>
    <w:p w14:paraId="4DEB19B9" w14:textId="77777777" w:rsidR="00556CFB" w:rsidRPr="009C4740" w:rsidRDefault="007E75F2" w:rsidP="00556CFB">
      <w:pPr>
        <w:widowControl w:val="0"/>
        <w:numPr>
          <w:ilvl w:val="0"/>
          <w:numId w:val="19"/>
        </w:numPr>
        <w:spacing w:line="280" w:lineRule="atLeast"/>
        <w:rPr>
          <w:rFonts w:cs="Arial"/>
          <w:bCs/>
          <w:iCs/>
          <w:szCs w:val="20"/>
        </w:rPr>
      </w:pPr>
      <w:r w:rsidRPr="009C4740">
        <w:rPr>
          <w:rFonts w:cs="Arial"/>
          <w:bCs/>
          <w:iCs/>
          <w:szCs w:val="20"/>
        </w:rPr>
        <w:t>predmet te pogodbe ukrep, ki se financira iz sklada Načrta za okrevanje in odpornost (NOO)</w:t>
      </w:r>
      <w:r w:rsidR="00C678E9" w:rsidRPr="009C4740">
        <w:rPr>
          <w:rFonts w:cs="Arial"/>
          <w:bCs/>
          <w:iCs/>
          <w:szCs w:val="20"/>
        </w:rPr>
        <w:t xml:space="preserve">, </w:t>
      </w:r>
      <w:r w:rsidR="003D3F43" w:rsidRPr="009C4740">
        <w:rPr>
          <w:rFonts w:cs="Arial"/>
          <w:bCs/>
          <w:iCs/>
          <w:szCs w:val="20"/>
        </w:rPr>
        <w:t>za katerega je kot</w:t>
      </w:r>
      <w:r w:rsidR="00C678E9" w:rsidRPr="009C4740">
        <w:rPr>
          <w:rFonts w:cs="Arial"/>
          <w:bCs/>
          <w:iCs/>
          <w:szCs w:val="20"/>
        </w:rPr>
        <w:t xml:space="preserve"> nosilni organ </w:t>
      </w:r>
      <w:r w:rsidR="003D3F43" w:rsidRPr="009C4740">
        <w:rPr>
          <w:rFonts w:cs="Arial"/>
          <w:bCs/>
          <w:iCs/>
          <w:szCs w:val="20"/>
        </w:rPr>
        <w:t>v skladu z Uredbo o izvajanju Uredbe (EU) o Mehanizmu za okrevanje in odpornost (Uradni list RS, št. 167/21) določen</w:t>
      </w:r>
      <w:r w:rsidR="004B4CB8" w:rsidRPr="009C4740">
        <w:rPr>
          <w:rFonts w:cs="Arial"/>
          <w:bCs/>
          <w:iCs/>
          <w:szCs w:val="20"/>
        </w:rPr>
        <w:t xml:space="preserve"> naročnik.</w:t>
      </w:r>
    </w:p>
    <w:p w14:paraId="4F4699F5" w14:textId="77777777" w:rsidR="004B4CB8" w:rsidRPr="009C4740" w:rsidRDefault="004B4CB8" w:rsidP="004B4CB8">
      <w:pPr>
        <w:widowControl w:val="0"/>
        <w:spacing w:line="280" w:lineRule="atLeast"/>
        <w:ind w:left="720"/>
        <w:rPr>
          <w:rFonts w:cs="Arial"/>
          <w:bCs/>
          <w:iCs/>
          <w:szCs w:val="20"/>
        </w:rPr>
      </w:pPr>
    </w:p>
    <w:p w14:paraId="628D3E58"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(2) Ponudba in dokumentacija v zvezi z oddajo </w:t>
      </w:r>
      <w:r w:rsidR="00C81467" w:rsidRPr="009C4740">
        <w:rPr>
          <w:rFonts w:cs="Arial"/>
          <w:bCs/>
          <w:iCs/>
          <w:szCs w:val="20"/>
        </w:rPr>
        <w:t xml:space="preserve">predmetnega </w:t>
      </w:r>
      <w:r w:rsidRPr="009C4740">
        <w:rPr>
          <w:rFonts w:cs="Arial"/>
          <w:bCs/>
          <w:iCs/>
          <w:szCs w:val="20"/>
        </w:rPr>
        <w:t xml:space="preserve">javnega naročila (v nadaljevanju: dokumentacija) sta sestavni del te pogodbe. </w:t>
      </w:r>
    </w:p>
    <w:p w14:paraId="5F9D96D9" w14:textId="77777777" w:rsidR="00556CFB" w:rsidRPr="009C4740" w:rsidRDefault="00556CFB" w:rsidP="00556CFB">
      <w:pPr>
        <w:widowControl w:val="0"/>
        <w:spacing w:line="280" w:lineRule="atLeast"/>
        <w:rPr>
          <w:rFonts w:cs="Arial"/>
          <w:bCs/>
          <w:iCs/>
          <w:szCs w:val="20"/>
          <w:highlight w:val="green"/>
        </w:rPr>
      </w:pPr>
    </w:p>
    <w:p w14:paraId="3BB0FDB7"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 </w:t>
      </w:r>
    </w:p>
    <w:p w14:paraId="10022B20" w14:textId="77777777" w:rsidR="00556CFB" w:rsidRPr="009C4740" w:rsidRDefault="00556CFB" w:rsidP="00556CFB">
      <w:pPr>
        <w:widowControl w:val="0"/>
        <w:spacing w:line="280" w:lineRule="atLeast"/>
        <w:rPr>
          <w:rFonts w:cs="Arial"/>
          <w:bCs/>
          <w:iCs/>
          <w:szCs w:val="20"/>
        </w:rPr>
      </w:pPr>
    </w:p>
    <w:p w14:paraId="3E3D35B4"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(4) V primeru, da na strani izvajalca nastopa konzorcij, njegove spremembe tekom izvajanja te pogodbe niso dopustne. </w:t>
      </w:r>
      <w:r w:rsidR="004D2C1F" w:rsidRPr="009C4740">
        <w:rPr>
          <w:rFonts w:cs="Arial"/>
          <w:bCs/>
          <w:iCs/>
          <w:szCs w:val="20"/>
        </w:rPr>
        <w:t>Če</w:t>
      </w:r>
      <w:r w:rsidRPr="009C4740">
        <w:rPr>
          <w:rFonts w:cs="Arial"/>
          <w:bCs/>
          <w:iCs/>
          <w:szCs w:val="20"/>
        </w:rPr>
        <w:t xml:space="preserve"> je zoper katerega od članov skupnega nastopa/konzorcija uveden </w:t>
      </w:r>
      <w:proofErr w:type="spellStart"/>
      <w:r w:rsidRPr="009C4740">
        <w:rPr>
          <w:rFonts w:cs="Arial"/>
          <w:bCs/>
          <w:iCs/>
          <w:szCs w:val="20"/>
        </w:rPr>
        <w:t>insolvenčni</w:t>
      </w:r>
      <w:proofErr w:type="spellEnd"/>
      <w:r w:rsidRPr="009C4740">
        <w:rPr>
          <w:rFonts w:cs="Arial"/>
          <w:bCs/>
          <w:iCs/>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w:t>
      </w:r>
      <w:r w:rsidRPr="009C4740">
        <w:rPr>
          <w:rFonts w:cs="Arial"/>
          <w:bCs/>
          <w:iCs/>
          <w:szCs w:val="20"/>
        </w:rPr>
        <w:lastRenderedPageBreak/>
        <w:t>i) skupnega nastopa/konzorcija.</w:t>
      </w:r>
    </w:p>
    <w:p w14:paraId="4D421461" w14:textId="77777777" w:rsidR="00556CFB" w:rsidRPr="009C4740" w:rsidRDefault="00556CFB" w:rsidP="00556CFB">
      <w:pPr>
        <w:widowControl w:val="0"/>
        <w:spacing w:line="280" w:lineRule="atLeast"/>
        <w:rPr>
          <w:rFonts w:cs="Arial"/>
          <w:bCs/>
          <w:iCs/>
          <w:szCs w:val="20"/>
          <w:highlight w:val="green"/>
        </w:rPr>
      </w:pPr>
    </w:p>
    <w:p w14:paraId="7B14ACD8" w14:textId="77777777" w:rsidR="00556CFB" w:rsidRPr="009C4740" w:rsidRDefault="00556CFB" w:rsidP="00556CFB">
      <w:pPr>
        <w:widowControl w:val="0"/>
        <w:spacing w:line="280" w:lineRule="atLeast"/>
        <w:jc w:val="center"/>
        <w:rPr>
          <w:rFonts w:cs="Arial"/>
          <w:bCs/>
          <w:iCs/>
          <w:szCs w:val="20"/>
        </w:rPr>
      </w:pPr>
      <w:r w:rsidRPr="009C4740">
        <w:rPr>
          <w:rFonts w:cs="Arial"/>
          <w:bCs/>
          <w:iCs/>
          <w:szCs w:val="20"/>
        </w:rPr>
        <w:t>2. člen</w:t>
      </w:r>
    </w:p>
    <w:p w14:paraId="6337D1FA" w14:textId="77777777" w:rsidR="00556CFB" w:rsidRPr="009C4740" w:rsidRDefault="00556CFB" w:rsidP="00556CFB">
      <w:pPr>
        <w:widowControl w:val="0"/>
        <w:spacing w:line="280" w:lineRule="atLeast"/>
        <w:rPr>
          <w:rFonts w:cs="Arial"/>
          <w:bCs/>
          <w:iCs/>
          <w:szCs w:val="20"/>
        </w:rPr>
      </w:pPr>
    </w:p>
    <w:p w14:paraId="6F7F593B" w14:textId="77777777" w:rsidR="00556CFB" w:rsidRPr="009C4740" w:rsidRDefault="00556CFB" w:rsidP="00556CFB">
      <w:pPr>
        <w:widowControl w:val="0"/>
        <w:spacing w:line="280" w:lineRule="atLeast"/>
        <w:rPr>
          <w:rFonts w:cs="Arial"/>
          <w:bCs/>
          <w:iCs/>
          <w:szCs w:val="20"/>
        </w:rPr>
      </w:pPr>
      <w:r w:rsidRPr="009C4740">
        <w:rPr>
          <w:rFonts w:cs="Arial"/>
          <w:bCs/>
          <w:iCs/>
          <w:szCs w:val="20"/>
        </w:rPr>
        <w:t>S to pogodbo se pogodbeni stranki dogovorita o splošnih in posebnih pogojih izvajanja javnega naročila iz prejšnjega člena te pogodbe.</w:t>
      </w:r>
    </w:p>
    <w:p w14:paraId="038F1E7A" w14:textId="77777777" w:rsidR="00556CFB" w:rsidRPr="009C4740" w:rsidRDefault="00556CFB" w:rsidP="00556CFB">
      <w:pPr>
        <w:widowControl w:val="0"/>
        <w:spacing w:line="280" w:lineRule="atLeast"/>
        <w:rPr>
          <w:rFonts w:cs="Arial"/>
          <w:bCs/>
          <w:iCs/>
          <w:szCs w:val="20"/>
        </w:rPr>
      </w:pPr>
    </w:p>
    <w:p w14:paraId="2490F37B"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PREDMET POGODBE</w:t>
      </w:r>
    </w:p>
    <w:p w14:paraId="67D98242" w14:textId="77777777" w:rsidR="00556CFB" w:rsidRPr="009C4740" w:rsidRDefault="00556CFB" w:rsidP="00556CFB">
      <w:pPr>
        <w:widowControl w:val="0"/>
        <w:spacing w:line="280" w:lineRule="atLeast"/>
        <w:jc w:val="center"/>
        <w:rPr>
          <w:rFonts w:cs="Arial"/>
          <w:bCs/>
          <w:iCs/>
          <w:szCs w:val="20"/>
        </w:rPr>
      </w:pPr>
    </w:p>
    <w:p w14:paraId="1E67103F" w14:textId="77777777" w:rsidR="00556CFB" w:rsidRPr="009C4740" w:rsidRDefault="00556CFB" w:rsidP="00556CFB">
      <w:pPr>
        <w:widowControl w:val="0"/>
        <w:spacing w:line="280" w:lineRule="atLeast"/>
        <w:jc w:val="center"/>
        <w:rPr>
          <w:rFonts w:cs="Arial"/>
          <w:bCs/>
          <w:iCs/>
          <w:szCs w:val="20"/>
        </w:rPr>
      </w:pPr>
      <w:r w:rsidRPr="009C4740">
        <w:rPr>
          <w:rFonts w:cs="Arial"/>
          <w:bCs/>
          <w:iCs/>
          <w:szCs w:val="20"/>
        </w:rPr>
        <w:t>3. člen</w:t>
      </w:r>
    </w:p>
    <w:p w14:paraId="72E6F46F" w14:textId="77777777" w:rsidR="00556CFB" w:rsidRPr="009C4740" w:rsidRDefault="00556CFB" w:rsidP="00556CFB">
      <w:pPr>
        <w:widowControl w:val="0"/>
        <w:spacing w:line="280" w:lineRule="atLeast"/>
        <w:rPr>
          <w:rFonts w:cs="Arial"/>
          <w:bCs/>
          <w:iCs/>
          <w:szCs w:val="20"/>
        </w:rPr>
      </w:pPr>
    </w:p>
    <w:p w14:paraId="213C4554"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(1) Predmet pogodbe je </w:t>
      </w:r>
      <w:r w:rsidR="003D3F43" w:rsidRPr="009C4740">
        <w:rPr>
          <w:rFonts w:cs="Arial"/>
          <w:bCs/>
          <w:iCs/>
          <w:szCs w:val="20"/>
        </w:rPr>
        <w:t>»V</w:t>
      </w:r>
      <w:r w:rsidRPr="009C4740">
        <w:rPr>
          <w:rFonts w:cs="Arial"/>
          <w:bCs/>
          <w:iCs/>
          <w:szCs w:val="20"/>
        </w:rPr>
        <w:t>zpostavitev Registra pravnih aktov lokalnih skupnosti</w:t>
      </w:r>
      <w:r w:rsidR="003D3F43" w:rsidRPr="009C4740">
        <w:rPr>
          <w:rFonts w:cs="Arial"/>
          <w:bCs/>
          <w:iCs/>
          <w:szCs w:val="20"/>
        </w:rPr>
        <w:t>«</w:t>
      </w:r>
      <w:r w:rsidRPr="009C4740">
        <w:rPr>
          <w:rFonts w:cs="Arial"/>
          <w:bCs/>
          <w:iCs/>
          <w:szCs w:val="20"/>
        </w:rPr>
        <w:t xml:space="preserve"> v skladu z zahtevami iz </w:t>
      </w:r>
      <w:r w:rsidR="004D2C1F" w:rsidRPr="009C4740">
        <w:rPr>
          <w:rFonts w:cs="Arial"/>
          <w:bCs/>
          <w:iCs/>
          <w:szCs w:val="20"/>
        </w:rPr>
        <w:t xml:space="preserve">funkcionalnih in </w:t>
      </w:r>
      <w:r w:rsidRPr="009C4740">
        <w:rPr>
          <w:rFonts w:cs="Arial"/>
          <w:bCs/>
          <w:iCs/>
          <w:szCs w:val="20"/>
        </w:rPr>
        <w:t xml:space="preserve">tehničnih specifikacij, ki </w:t>
      </w:r>
      <w:r w:rsidR="004D2C1F" w:rsidRPr="009C4740">
        <w:rPr>
          <w:rFonts w:cs="Arial"/>
          <w:bCs/>
          <w:iCs/>
          <w:szCs w:val="20"/>
        </w:rPr>
        <w:t xml:space="preserve">so </w:t>
      </w:r>
      <w:r w:rsidRPr="009C4740">
        <w:rPr>
          <w:rFonts w:cs="Arial"/>
          <w:bCs/>
          <w:iCs/>
          <w:szCs w:val="20"/>
        </w:rPr>
        <w:t xml:space="preserve">priloga in sestavni del te pogodbe. </w:t>
      </w:r>
    </w:p>
    <w:p w14:paraId="203C7CDC" w14:textId="77777777" w:rsidR="004D2C1F" w:rsidRPr="009C4740" w:rsidRDefault="004D2C1F" w:rsidP="00556CFB">
      <w:pPr>
        <w:widowControl w:val="0"/>
        <w:spacing w:line="280" w:lineRule="atLeast"/>
        <w:rPr>
          <w:rFonts w:cs="Arial"/>
          <w:bCs/>
          <w:iCs/>
          <w:szCs w:val="20"/>
        </w:rPr>
      </w:pPr>
    </w:p>
    <w:p w14:paraId="4B8ED97D"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(2) </w:t>
      </w:r>
      <w:r w:rsidR="004D2C1F" w:rsidRPr="009C4740">
        <w:rPr>
          <w:rFonts w:cs="Arial"/>
          <w:bCs/>
          <w:iCs/>
          <w:szCs w:val="20"/>
        </w:rPr>
        <w:t xml:space="preserve">Javno naročilo </w:t>
      </w:r>
      <w:r w:rsidRPr="009C4740">
        <w:rPr>
          <w:rFonts w:cs="Arial"/>
          <w:bCs/>
          <w:iCs/>
          <w:szCs w:val="20"/>
        </w:rPr>
        <w:t>poteka v naslednjih fazah:</w:t>
      </w:r>
    </w:p>
    <w:p w14:paraId="423A7AE2" w14:textId="77777777" w:rsidR="00556CFB" w:rsidRPr="009C4740" w:rsidRDefault="003D3F43" w:rsidP="00007544">
      <w:pPr>
        <w:widowControl w:val="0"/>
        <w:numPr>
          <w:ilvl w:val="0"/>
          <w:numId w:val="41"/>
        </w:numPr>
        <w:spacing w:line="280" w:lineRule="atLeast"/>
        <w:rPr>
          <w:rFonts w:cs="Arial"/>
          <w:bCs/>
          <w:iCs/>
          <w:szCs w:val="20"/>
        </w:rPr>
      </w:pPr>
      <w:r w:rsidRPr="009C4740">
        <w:rPr>
          <w:rFonts w:cs="Arial"/>
          <w:bCs/>
          <w:iCs/>
          <w:szCs w:val="20"/>
        </w:rPr>
        <w:t>f</w:t>
      </w:r>
      <w:r w:rsidR="00556CFB" w:rsidRPr="009C4740">
        <w:rPr>
          <w:rFonts w:cs="Arial"/>
          <w:bCs/>
          <w:iCs/>
          <w:szCs w:val="20"/>
        </w:rPr>
        <w:t xml:space="preserve">aza 1: </w:t>
      </w:r>
      <w:r w:rsidR="004D2C1F" w:rsidRPr="009C4740">
        <w:rPr>
          <w:rFonts w:cs="Arial"/>
          <w:bCs/>
          <w:iCs/>
          <w:szCs w:val="20"/>
        </w:rPr>
        <w:t>priprava projekta za izvedbo (PZI);</w:t>
      </w:r>
    </w:p>
    <w:p w14:paraId="58890E36" w14:textId="77777777" w:rsidR="004D2C1F" w:rsidRPr="009C4740" w:rsidRDefault="003D3F43" w:rsidP="00007544">
      <w:pPr>
        <w:widowControl w:val="0"/>
        <w:numPr>
          <w:ilvl w:val="0"/>
          <w:numId w:val="41"/>
        </w:numPr>
        <w:spacing w:line="280" w:lineRule="atLeast"/>
        <w:rPr>
          <w:rFonts w:cs="Arial"/>
          <w:bCs/>
          <w:iCs/>
          <w:szCs w:val="20"/>
        </w:rPr>
      </w:pPr>
      <w:r w:rsidRPr="009C4740">
        <w:rPr>
          <w:rFonts w:cs="Arial"/>
          <w:bCs/>
          <w:iCs/>
          <w:szCs w:val="20"/>
        </w:rPr>
        <w:t>f</w:t>
      </w:r>
      <w:r w:rsidR="00556CFB" w:rsidRPr="009C4740">
        <w:rPr>
          <w:rFonts w:cs="Arial"/>
          <w:bCs/>
          <w:iCs/>
          <w:szCs w:val="20"/>
        </w:rPr>
        <w:t xml:space="preserve">aza 2: </w:t>
      </w:r>
      <w:r w:rsidR="004D2C1F" w:rsidRPr="009C4740">
        <w:rPr>
          <w:rFonts w:cs="Arial"/>
          <w:bCs/>
          <w:iCs/>
          <w:szCs w:val="20"/>
        </w:rPr>
        <w:t xml:space="preserve">razvoj informacijske rešitve, ki zajema: </w:t>
      </w:r>
    </w:p>
    <w:p w14:paraId="1CF30CDA" w14:textId="77777777" w:rsidR="004D2C1F" w:rsidRPr="009C4740" w:rsidRDefault="004D2C1F" w:rsidP="00007544">
      <w:pPr>
        <w:pStyle w:val="Odstavekseznama"/>
        <w:numPr>
          <w:ilvl w:val="0"/>
          <w:numId w:val="67"/>
        </w:numPr>
        <w:spacing w:line="280" w:lineRule="atLeast"/>
        <w:rPr>
          <w:rFonts w:cs="Arial"/>
          <w:bCs/>
          <w:iCs/>
          <w:sz w:val="20"/>
        </w:rPr>
      </w:pPr>
      <w:r w:rsidRPr="009C4740">
        <w:rPr>
          <w:rFonts w:ascii="Arial" w:hAnsi="Arial" w:cs="Arial"/>
          <w:bCs/>
          <w:iCs/>
          <w:sz w:val="20"/>
        </w:rPr>
        <w:t>razvoj informacijske rešitve in sprotna funkcionalna testiranja,</w:t>
      </w:r>
    </w:p>
    <w:p w14:paraId="3340DBDE" w14:textId="77777777" w:rsidR="004D2C1F" w:rsidRPr="009C4740" w:rsidRDefault="004D2C1F" w:rsidP="00007544">
      <w:pPr>
        <w:pStyle w:val="Odstavekseznama"/>
        <w:numPr>
          <w:ilvl w:val="0"/>
          <w:numId w:val="67"/>
        </w:numPr>
        <w:spacing w:line="280" w:lineRule="atLeast"/>
        <w:rPr>
          <w:rFonts w:cs="Arial"/>
          <w:bCs/>
          <w:iCs/>
          <w:sz w:val="20"/>
        </w:rPr>
      </w:pPr>
      <w:r w:rsidRPr="009C4740">
        <w:rPr>
          <w:rFonts w:ascii="Arial" w:hAnsi="Arial" w:cs="Arial"/>
          <w:bCs/>
          <w:iCs/>
          <w:sz w:val="20"/>
        </w:rPr>
        <w:t xml:space="preserve">uporabniško in </w:t>
      </w:r>
      <w:proofErr w:type="spellStart"/>
      <w:r w:rsidRPr="009C4740">
        <w:rPr>
          <w:rFonts w:ascii="Arial" w:hAnsi="Arial" w:cs="Arial"/>
          <w:bCs/>
          <w:iCs/>
          <w:sz w:val="20"/>
        </w:rPr>
        <w:t>performančno</w:t>
      </w:r>
      <w:proofErr w:type="spellEnd"/>
      <w:r w:rsidRPr="009C4740">
        <w:rPr>
          <w:rFonts w:ascii="Arial" w:hAnsi="Arial" w:cs="Arial"/>
          <w:bCs/>
          <w:iCs/>
          <w:sz w:val="20"/>
        </w:rPr>
        <w:t xml:space="preserve"> testiranje in odpravo napak v razvojnem okolju,</w:t>
      </w:r>
    </w:p>
    <w:p w14:paraId="5A3F90DD" w14:textId="77777777" w:rsidR="004D2C1F" w:rsidRPr="009C4740" w:rsidRDefault="004D2C1F" w:rsidP="004D2C1F">
      <w:pPr>
        <w:pStyle w:val="Odstavekseznama"/>
        <w:numPr>
          <w:ilvl w:val="0"/>
          <w:numId w:val="67"/>
        </w:numPr>
        <w:spacing w:line="280" w:lineRule="atLeast"/>
        <w:rPr>
          <w:rFonts w:ascii="Arial" w:hAnsi="Arial" w:cs="Arial"/>
          <w:bCs/>
          <w:iCs/>
          <w:sz w:val="20"/>
        </w:rPr>
      </w:pPr>
      <w:r w:rsidRPr="009C4740">
        <w:rPr>
          <w:rFonts w:ascii="Arial" w:hAnsi="Arial" w:cs="Arial"/>
          <w:bCs/>
          <w:iCs/>
          <w:sz w:val="20"/>
        </w:rPr>
        <w:t xml:space="preserve">izvedbo oziroma sodelovanje pri izvedbi varnostnih testiranj in namestitev v testno okolje; </w:t>
      </w:r>
    </w:p>
    <w:p w14:paraId="53A5577C" w14:textId="77777777" w:rsidR="00556CFB" w:rsidRPr="009C4740" w:rsidRDefault="003D3F43" w:rsidP="00007544">
      <w:pPr>
        <w:widowControl w:val="0"/>
        <w:numPr>
          <w:ilvl w:val="0"/>
          <w:numId w:val="41"/>
        </w:numPr>
        <w:spacing w:line="280" w:lineRule="atLeast"/>
        <w:rPr>
          <w:rFonts w:cs="Arial"/>
          <w:bCs/>
          <w:iCs/>
          <w:szCs w:val="20"/>
        </w:rPr>
      </w:pPr>
      <w:r w:rsidRPr="009C4740">
        <w:rPr>
          <w:rFonts w:cs="Arial"/>
          <w:bCs/>
          <w:iCs/>
          <w:szCs w:val="20"/>
        </w:rPr>
        <w:t>f</w:t>
      </w:r>
      <w:r w:rsidR="00556CFB" w:rsidRPr="009C4740">
        <w:rPr>
          <w:rFonts w:cs="Arial"/>
          <w:bCs/>
          <w:iCs/>
          <w:szCs w:val="20"/>
        </w:rPr>
        <w:t xml:space="preserve">aza 3: </w:t>
      </w:r>
      <w:r w:rsidR="004D2C1F" w:rsidRPr="009C4740">
        <w:rPr>
          <w:rFonts w:cs="Arial"/>
          <w:bCs/>
          <w:iCs/>
          <w:szCs w:val="20"/>
        </w:rPr>
        <w:t>usposablja</w:t>
      </w:r>
      <w:r w:rsidRPr="009C4740">
        <w:rPr>
          <w:rFonts w:cs="Arial"/>
          <w:bCs/>
          <w:iCs/>
          <w:szCs w:val="20"/>
        </w:rPr>
        <w:t>nje</w:t>
      </w:r>
      <w:r w:rsidR="004D2C1F" w:rsidRPr="009C4740">
        <w:rPr>
          <w:rFonts w:cs="Arial"/>
          <w:bCs/>
          <w:iCs/>
          <w:szCs w:val="20"/>
        </w:rPr>
        <w:t xml:space="preserve"> administratorjev in priprava navodil za uporabo;</w:t>
      </w:r>
    </w:p>
    <w:p w14:paraId="091A0ACA" w14:textId="77777777" w:rsidR="00556CFB" w:rsidRPr="009C4740" w:rsidRDefault="003D3F43" w:rsidP="00007544">
      <w:pPr>
        <w:widowControl w:val="0"/>
        <w:numPr>
          <w:ilvl w:val="0"/>
          <w:numId w:val="41"/>
        </w:numPr>
        <w:spacing w:line="280" w:lineRule="atLeast"/>
        <w:rPr>
          <w:rFonts w:cs="Arial"/>
          <w:bCs/>
          <w:iCs/>
          <w:szCs w:val="20"/>
        </w:rPr>
      </w:pPr>
      <w:r w:rsidRPr="009C4740">
        <w:rPr>
          <w:rFonts w:cs="Arial"/>
          <w:bCs/>
          <w:iCs/>
          <w:szCs w:val="20"/>
        </w:rPr>
        <w:t>f</w:t>
      </w:r>
      <w:r w:rsidR="00556CFB" w:rsidRPr="009C4740">
        <w:rPr>
          <w:rFonts w:cs="Arial"/>
          <w:bCs/>
          <w:iCs/>
          <w:szCs w:val="20"/>
        </w:rPr>
        <w:t xml:space="preserve">aza 4: </w:t>
      </w:r>
      <w:r w:rsidR="004D2C1F" w:rsidRPr="009C4740">
        <w:rPr>
          <w:rFonts w:cs="Arial"/>
          <w:bCs/>
          <w:iCs/>
          <w:szCs w:val="20"/>
        </w:rPr>
        <w:t xml:space="preserve">uporabniška, </w:t>
      </w:r>
      <w:proofErr w:type="spellStart"/>
      <w:r w:rsidR="004D2C1F" w:rsidRPr="009C4740">
        <w:rPr>
          <w:rFonts w:cs="Arial"/>
          <w:bCs/>
          <w:iCs/>
          <w:szCs w:val="20"/>
        </w:rPr>
        <w:t>performančna</w:t>
      </w:r>
      <w:proofErr w:type="spellEnd"/>
      <w:r w:rsidR="004D2C1F" w:rsidRPr="009C4740">
        <w:rPr>
          <w:rFonts w:cs="Arial"/>
          <w:bCs/>
          <w:iCs/>
          <w:szCs w:val="20"/>
        </w:rPr>
        <w:t xml:space="preserve"> in varnostna testiranja ter odprava napak v testnem okolju;</w:t>
      </w:r>
    </w:p>
    <w:p w14:paraId="471C9996" w14:textId="77777777" w:rsidR="00556CFB" w:rsidRPr="009C4740" w:rsidRDefault="003D3F43" w:rsidP="00007544">
      <w:pPr>
        <w:widowControl w:val="0"/>
        <w:numPr>
          <w:ilvl w:val="0"/>
          <w:numId w:val="41"/>
        </w:numPr>
        <w:spacing w:line="280" w:lineRule="atLeast"/>
        <w:rPr>
          <w:rFonts w:cs="Arial"/>
          <w:bCs/>
          <w:iCs/>
          <w:szCs w:val="20"/>
        </w:rPr>
      </w:pPr>
      <w:r w:rsidRPr="009C4740">
        <w:rPr>
          <w:rFonts w:cs="Arial"/>
          <w:bCs/>
          <w:iCs/>
          <w:szCs w:val="20"/>
        </w:rPr>
        <w:t>f</w:t>
      </w:r>
      <w:r w:rsidR="00556CFB" w:rsidRPr="009C4740">
        <w:rPr>
          <w:rFonts w:cs="Arial"/>
          <w:bCs/>
          <w:iCs/>
          <w:szCs w:val="20"/>
        </w:rPr>
        <w:t xml:space="preserve">aza 5: </w:t>
      </w:r>
      <w:r w:rsidR="004D2C1F" w:rsidRPr="009C4740">
        <w:rPr>
          <w:rFonts w:cs="Arial"/>
          <w:bCs/>
          <w:iCs/>
          <w:szCs w:val="20"/>
        </w:rPr>
        <w:t xml:space="preserve">izvedba potrebnih korakov za prehod v produkcijsko delovanje. </w:t>
      </w:r>
    </w:p>
    <w:p w14:paraId="2F3CDDCB" w14:textId="77777777" w:rsidR="004D2C1F" w:rsidRPr="009C4740" w:rsidRDefault="004D2C1F" w:rsidP="00556CFB">
      <w:pPr>
        <w:widowControl w:val="0"/>
        <w:spacing w:line="280" w:lineRule="atLeast"/>
        <w:rPr>
          <w:rFonts w:cs="Arial"/>
          <w:bCs/>
          <w:iCs/>
          <w:szCs w:val="20"/>
        </w:rPr>
      </w:pPr>
    </w:p>
    <w:p w14:paraId="4D158777" w14:textId="77777777" w:rsidR="00556CFB" w:rsidRPr="009C4740" w:rsidRDefault="00556CFB" w:rsidP="00556CFB">
      <w:pPr>
        <w:widowControl w:val="0"/>
        <w:spacing w:line="280" w:lineRule="atLeast"/>
        <w:rPr>
          <w:rFonts w:cs="Arial"/>
          <w:bCs/>
          <w:iCs/>
          <w:szCs w:val="20"/>
        </w:rPr>
      </w:pPr>
    </w:p>
    <w:p w14:paraId="4DFACE73"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 xml:space="preserve">IZVEDBENI ROKI IN PREVZEM APLIKACIJ </w:t>
      </w:r>
    </w:p>
    <w:p w14:paraId="29CEF309" w14:textId="77777777" w:rsidR="00556CFB" w:rsidRPr="009C4740" w:rsidRDefault="00556CFB" w:rsidP="00556CFB">
      <w:pPr>
        <w:widowControl w:val="0"/>
        <w:spacing w:line="280" w:lineRule="atLeast"/>
        <w:rPr>
          <w:rFonts w:cs="Arial"/>
          <w:bCs/>
          <w:iCs/>
          <w:szCs w:val="20"/>
        </w:rPr>
      </w:pPr>
    </w:p>
    <w:p w14:paraId="034E7145" w14:textId="77777777" w:rsidR="00556CFB" w:rsidRPr="009C4740" w:rsidRDefault="00556CFB" w:rsidP="00556CFB">
      <w:pPr>
        <w:widowControl w:val="0"/>
        <w:spacing w:line="280" w:lineRule="atLeast"/>
        <w:jc w:val="center"/>
        <w:rPr>
          <w:rFonts w:cs="Arial"/>
          <w:bCs/>
          <w:iCs/>
          <w:szCs w:val="20"/>
        </w:rPr>
      </w:pPr>
      <w:r w:rsidRPr="009C4740">
        <w:rPr>
          <w:rFonts w:cs="Arial"/>
          <w:bCs/>
          <w:iCs/>
          <w:szCs w:val="20"/>
        </w:rPr>
        <w:t>4. člen</w:t>
      </w:r>
    </w:p>
    <w:p w14:paraId="735C251A" w14:textId="77777777" w:rsidR="00556CFB" w:rsidRPr="009C4740" w:rsidRDefault="00556CFB" w:rsidP="00556CFB">
      <w:pPr>
        <w:widowControl w:val="0"/>
        <w:spacing w:line="280" w:lineRule="atLeast"/>
        <w:jc w:val="center"/>
        <w:rPr>
          <w:rFonts w:cs="Arial"/>
          <w:bCs/>
          <w:iCs/>
          <w:szCs w:val="20"/>
        </w:rPr>
      </w:pPr>
    </w:p>
    <w:p w14:paraId="310849C3"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(1) Izvajalec se zavezuje storitve iz prejšnjega člena opraviti v naslednjih rokih: </w:t>
      </w:r>
    </w:p>
    <w:p w14:paraId="26029D3A" w14:textId="77777777" w:rsidR="00556CFB" w:rsidRPr="009C4740" w:rsidRDefault="003D3F43" w:rsidP="00007544">
      <w:pPr>
        <w:widowControl w:val="0"/>
        <w:numPr>
          <w:ilvl w:val="0"/>
          <w:numId w:val="68"/>
        </w:numPr>
        <w:spacing w:line="280" w:lineRule="atLeast"/>
        <w:rPr>
          <w:rFonts w:cs="Arial"/>
          <w:bCs/>
          <w:iCs/>
          <w:szCs w:val="20"/>
        </w:rPr>
      </w:pPr>
      <w:r w:rsidRPr="009C4740">
        <w:rPr>
          <w:rFonts w:cs="Arial"/>
          <w:bCs/>
          <w:iCs/>
          <w:szCs w:val="20"/>
        </w:rPr>
        <w:t>f</w:t>
      </w:r>
      <w:r w:rsidR="00556CFB" w:rsidRPr="009C4740">
        <w:rPr>
          <w:rFonts w:cs="Arial"/>
          <w:bCs/>
          <w:iCs/>
          <w:szCs w:val="20"/>
        </w:rPr>
        <w:t xml:space="preserve">aza 1: </w:t>
      </w:r>
      <w:r w:rsidR="004D2C1F" w:rsidRPr="009C4740">
        <w:rPr>
          <w:rFonts w:cs="Arial"/>
          <w:bCs/>
          <w:iCs/>
          <w:szCs w:val="20"/>
        </w:rPr>
        <w:t xml:space="preserve">v 60 dneh </w:t>
      </w:r>
      <w:r w:rsidR="00556CFB" w:rsidRPr="009C4740">
        <w:rPr>
          <w:rFonts w:cs="Arial"/>
          <w:bCs/>
          <w:iCs/>
          <w:szCs w:val="20"/>
        </w:rPr>
        <w:t>od podpisa te pogodbe;</w:t>
      </w:r>
    </w:p>
    <w:p w14:paraId="4D567650" w14:textId="77777777" w:rsidR="00556CFB" w:rsidRPr="009C4740" w:rsidRDefault="003D3F43" w:rsidP="00007544">
      <w:pPr>
        <w:widowControl w:val="0"/>
        <w:numPr>
          <w:ilvl w:val="0"/>
          <w:numId w:val="68"/>
        </w:numPr>
        <w:spacing w:line="280" w:lineRule="atLeast"/>
        <w:rPr>
          <w:rFonts w:cs="Arial"/>
          <w:bCs/>
          <w:iCs/>
          <w:szCs w:val="20"/>
        </w:rPr>
      </w:pPr>
      <w:r w:rsidRPr="009C4740">
        <w:rPr>
          <w:rFonts w:cs="Arial"/>
          <w:bCs/>
          <w:iCs/>
          <w:szCs w:val="20"/>
        </w:rPr>
        <w:t>f</w:t>
      </w:r>
      <w:r w:rsidR="00556CFB" w:rsidRPr="009C4740">
        <w:rPr>
          <w:rFonts w:cs="Arial"/>
          <w:bCs/>
          <w:iCs/>
          <w:szCs w:val="20"/>
        </w:rPr>
        <w:t>aza 2:</w:t>
      </w:r>
      <w:r w:rsidR="004D2C1F" w:rsidRPr="009C4740">
        <w:rPr>
          <w:rFonts w:cs="Arial"/>
          <w:bCs/>
          <w:iCs/>
          <w:szCs w:val="20"/>
        </w:rPr>
        <w:t xml:space="preserve"> </w:t>
      </w:r>
      <w:r w:rsidR="00042142" w:rsidRPr="009C4740">
        <w:rPr>
          <w:rFonts w:cs="Arial"/>
          <w:bCs/>
          <w:iCs/>
          <w:szCs w:val="20"/>
        </w:rPr>
        <w:t xml:space="preserve">najpozneje </w:t>
      </w:r>
      <w:r w:rsidR="00E36F96" w:rsidRPr="009C4740">
        <w:rPr>
          <w:rFonts w:cs="Arial"/>
          <w:bCs/>
          <w:iCs/>
          <w:szCs w:val="20"/>
        </w:rPr>
        <w:t xml:space="preserve">do 1. </w:t>
      </w:r>
      <w:r w:rsidR="00042142" w:rsidRPr="009C4740">
        <w:rPr>
          <w:rFonts w:cs="Arial"/>
          <w:bCs/>
          <w:iCs/>
          <w:szCs w:val="20"/>
        </w:rPr>
        <w:t>10</w:t>
      </w:r>
      <w:r w:rsidR="00E36F96" w:rsidRPr="009C4740">
        <w:rPr>
          <w:rFonts w:cs="Arial"/>
          <w:bCs/>
          <w:iCs/>
          <w:szCs w:val="20"/>
        </w:rPr>
        <w:t>. 2024</w:t>
      </w:r>
      <w:r w:rsidRPr="009C4740">
        <w:rPr>
          <w:rFonts w:cs="Arial"/>
          <w:bCs/>
          <w:iCs/>
          <w:szCs w:val="20"/>
        </w:rPr>
        <w:t>;</w:t>
      </w:r>
    </w:p>
    <w:p w14:paraId="0905B667" w14:textId="77777777" w:rsidR="00556CFB" w:rsidRPr="009C4740" w:rsidRDefault="003D3F43" w:rsidP="00007544">
      <w:pPr>
        <w:widowControl w:val="0"/>
        <w:numPr>
          <w:ilvl w:val="0"/>
          <w:numId w:val="68"/>
        </w:numPr>
        <w:spacing w:line="280" w:lineRule="atLeast"/>
        <w:rPr>
          <w:rFonts w:cs="Arial"/>
          <w:bCs/>
          <w:iCs/>
          <w:szCs w:val="20"/>
        </w:rPr>
      </w:pPr>
      <w:r w:rsidRPr="009C4740">
        <w:rPr>
          <w:rFonts w:cs="Arial"/>
          <w:bCs/>
          <w:iCs/>
          <w:szCs w:val="20"/>
        </w:rPr>
        <w:t>f</w:t>
      </w:r>
      <w:r w:rsidR="00556CFB" w:rsidRPr="009C4740">
        <w:rPr>
          <w:rFonts w:cs="Arial"/>
          <w:bCs/>
          <w:iCs/>
          <w:szCs w:val="20"/>
        </w:rPr>
        <w:t>aza 3:</w:t>
      </w:r>
      <w:r w:rsidR="00E36F96" w:rsidRPr="009C4740">
        <w:rPr>
          <w:rFonts w:cs="Arial"/>
          <w:bCs/>
          <w:iCs/>
          <w:szCs w:val="20"/>
        </w:rPr>
        <w:t xml:space="preserve"> </w:t>
      </w:r>
      <w:r w:rsidR="00042142" w:rsidRPr="009C4740">
        <w:rPr>
          <w:rFonts w:cs="Arial"/>
          <w:bCs/>
          <w:iCs/>
          <w:szCs w:val="20"/>
        </w:rPr>
        <w:t xml:space="preserve">najpozneje </w:t>
      </w:r>
      <w:r w:rsidR="00E36F96" w:rsidRPr="009C4740">
        <w:rPr>
          <w:rFonts w:cs="Arial"/>
          <w:bCs/>
          <w:iCs/>
          <w:szCs w:val="20"/>
        </w:rPr>
        <w:t>do 1. 1</w:t>
      </w:r>
      <w:r w:rsidR="00042142" w:rsidRPr="009C4740">
        <w:rPr>
          <w:rFonts w:cs="Arial"/>
          <w:bCs/>
          <w:iCs/>
          <w:szCs w:val="20"/>
        </w:rPr>
        <w:t>1</w:t>
      </w:r>
      <w:r w:rsidR="00E36F96" w:rsidRPr="009C4740">
        <w:rPr>
          <w:rFonts w:cs="Arial"/>
          <w:bCs/>
          <w:iCs/>
          <w:szCs w:val="20"/>
        </w:rPr>
        <w:t>. 2024</w:t>
      </w:r>
      <w:r w:rsidR="00556CFB" w:rsidRPr="009C4740">
        <w:rPr>
          <w:rFonts w:cs="Arial"/>
          <w:bCs/>
          <w:iCs/>
          <w:szCs w:val="20"/>
        </w:rPr>
        <w:t>;</w:t>
      </w:r>
    </w:p>
    <w:p w14:paraId="3B335101" w14:textId="77777777" w:rsidR="00556CFB" w:rsidRPr="009C4740" w:rsidRDefault="003D3F43" w:rsidP="00007544">
      <w:pPr>
        <w:widowControl w:val="0"/>
        <w:numPr>
          <w:ilvl w:val="0"/>
          <w:numId w:val="68"/>
        </w:numPr>
        <w:spacing w:line="280" w:lineRule="atLeast"/>
        <w:rPr>
          <w:rFonts w:cs="Arial"/>
          <w:bCs/>
          <w:iCs/>
          <w:szCs w:val="20"/>
        </w:rPr>
      </w:pPr>
      <w:r w:rsidRPr="009C4740">
        <w:rPr>
          <w:rFonts w:cs="Arial"/>
          <w:bCs/>
          <w:iCs/>
          <w:szCs w:val="20"/>
        </w:rPr>
        <w:t>f</w:t>
      </w:r>
      <w:r w:rsidR="00556CFB" w:rsidRPr="009C4740">
        <w:rPr>
          <w:rFonts w:cs="Arial"/>
          <w:bCs/>
          <w:iCs/>
          <w:szCs w:val="20"/>
        </w:rPr>
        <w:t>aza 4:</w:t>
      </w:r>
      <w:r w:rsidR="00E36F96" w:rsidRPr="009C4740">
        <w:rPr>
          <w:rFonts w:cs="Arial"/>
          <w:bCs/>
          <w:iCs/>
          <w:szCs w:val="20"/>
        </w:rPr>
        <w:t xml:space="preserve"> </w:t>
      </w:r>
      <w:r w:rsidR="00042142" w:rsidRPr="009C4740">
        <w:rPr>
          <w:rFonts w:cs="Arial"/>
          <w:bCs/>
          <w:iCs/>
          <w:szCs w:val="20"/>
        </w:rPr>
        <w:t xml:space="preserve">najpozneje </w:t>
      </w:r>
      <w:r w:rsidR="00E36F96" w:rsidRPr="009C4740">
        <w:rPr>
          <w:rFonts w:cs="Arial"/>
          <w:bCs/>
          <w:iCs/>
          <w:szCs w:val="20"/>
        </w:rPr>
        <w:t xml:space="preserve">do </w:t>
      </w:r>
      <w:r w:rsidR="00042142" w:rsidRPr="009C4740">
        <w:rPr>
          <w:rFonts w:cs="Arial"/>
          <w:bCs/>
          <w:iCs/>
          <w:szCs w:val="20"/>
        </w:rPr>
        <w:t>1</w:t>
      </w:r>
      <w:r w:rsidR="00E36F96" w:rsidRPr="009C4740">
        <w:rPr>
          <w:rFonts w:cs="Arial"/>
          <w:bCs/>
          <w:iCs/>
          <w:szCs w:val="20"/>
        </w:rPr>
        <w:t xml:space="preserve">. </w:t>
      </w:r>
      <w:r w:rsidR="00042142" w:rsidRPr="009C4740">
        <w:rPr>
          <w:rFonts w:cs="Arial"/>
          <w:bCs/>
          <w:iCs/>
          <w:szCs w:val="20"/>
        </w:rPr>
        <w:t>12</w:t>
      </w:r>
      <w:r w:rsidR="00E36F96" w:rsidRPr="009C4740">
        <w:rPr>
          <w:rFonts w:cs="Arial"/>
          <w:bCs/>
          <w:iCs/>
          <w:szCs w:val="20"/>
        </w:rPr>
        <w:t>. 202</w:t>
      </w:r>
      <w:r w:rsidR="00F12C54" w:rsidRPr="009C4740">
        <w:rPr>
          <w:rFonts w:cs="Arial"/>
          <w:bCs/>
          <w:iCs/>
          <w:szCs w:val="20"/>
        </w:rPr>
        <w:t>4</w:t>
      </w:r>
      <w:r w:rsidRPr="009C4740">
        <w:rPr>
          <w:rFonts w:cs="Arial"/>
          <w:bCs/>
          <w:iCs/>
          <w:szCs w:val="20"/>
        </w:rPr>
        <w:t>;</w:t>
      </w:r>
    </w:p>
    <w:p w14:paraId="3AB7670F" w14:textId="77777777" w:rsidR="00556CFB" w:rsidRPr="009C4740" w:rsidRDefault="003D3F43" w:rsidP="00007544">
      <w:pPr>
        <w:widowControl w:val="0"/>
        <w:numPr>
          <w:ilvl w:val="0"/>
          <w:numId w:val="68"/>
        </w:numPr>
        <w:spacing w:line="280" w:lineRule="atLeast"/>
        <w:rPr>
          <w:rFonts w:cs="Arial"/>
          <w:bCs/>
          <w:iCs/>
          <w:szCs w:val="20"/>
        </w:rPr>
      </w:pPr>
      <w:r w:rsidRPr="009C4740">
        <w:rPr>
          <w:rFonts w:cs="Arial"/>
          <w:bCs/>
          <w:iCs/>
          <w:szCs w:val="20"/>
        </w:rPr>
        <w:t>f</w:t>
      </w:r>
      <w:r w:rsidR="00556CFB" w:rsidRPr="009C4740">
        <w:rPr>
          <w:rFonts w:cs="Arial"/>
          <w:bCs/>
          <w:iCs/>
          <w:szCs w:val="20"/>
        </w:rPr>
        <w:t xml:space="preserve">aza 5: </w:t>
      </w:r>
      <w:r w:rsidR="00042142" w:rsidRPr="009C4740">
        <w:rPr>
          <w:rFonts w:cs="Arial"/>
          <w:bCs/>
          <w:iCs/>
          <w:szCs w:val="20"/>
        </w:rPr>
        <w:t xml:space="preserve">najpozneje </w:t>
      </w:r>
      <w:r w:rsidR="00556CFB" w:rsidRPr="009C4740">
        <w:rPr>
          <w:rFonts w:cs="Arial"/>
          <w:bCs/>
          <w:iCs/>
          <w:szCs w:val="20"/>
        </w:rPr>
        <w:t>do</w:t>
      </w:r>
      <w:r w:rsidR="00E36F96" w:rsidRPr="009C4740">
        <w:rPr>
          <w:rFonts w:cs="Arial"/>
          <w:bCs/>
          <w:iCs/>
          <w:szCs w:val="20"/>
        </w:rPr>
        <w:t xml:space="preserve"> 1</w:t>
      </w:r>
      <w:r w:rsidR="00556CFB" w:rsidRPr="009C4740">
        <w:rPr>
          <w:rFonts w:cs="Arial"/>
          <w:bCs/>
          <w:iCs/>
          <w:szCs w:val="20"/>
        </w:rPr>
        <w:t xml:space="preserve">. </w:t>
      </w:r>
      <w:r w:rsidR="00042142" w:rsidRPr="009C4740">
        <w:rPr>
          <w:rFonts w:cs="Arial"/>
          <w:bCs/>
          <w:iCs/>
          <w:szCs w:val="20"/>
        </w:rPr>
        <w:t>2</w:t>
      </w:r>
      <w:r w:rsidR="00556CFB" w:rsidRPr="009C4740">
        <w:rPr>
          <w:rFonts w:cs="Arial"/>
          <w:bCs/>
          <w:iCs/>
          <w:szCs w:val="20"/>
        </w:rPr>
        <w:t>. 202</w:t>
      </w:r>
      <w:r w:rsidR="00E36F96" w:rsidRPr="009C4740">
        <w:rPr>
          <w:rFonts w:cs="Arial"/>
          <w:bCs/>
          <w:iCs/>
          <w:szCs w:val="20"/>
        </w:rPr>
        <w:t>5</w:t>
      </w:r>
      <w:r w:rsidR="00556CFB" w:rsidRPr="009C4740">
        <w:rPr>
          <w:rFonts w:cs="Arial"/>
          <w:bCs/>
          <w:iCs/>
          <w:szCs w:val="20"/>
        </w:rPr>
        <w:t xml:space="preserve">. </w:t>
      </w:r>
    </w:p>
    <w:p w14:paraId="28F9802B" w14:textId="77777777" w:rsidR="00556CFB" w:rsidRPr="009C4740" w:rsidRDefault="00556CFB" w:rsidP="00556CFB">
      <w:pPr>
        <w:widowControl w:val="0"/>
        <w:spacing w:line="280" w:lineRule="atLeast"/>
        <w:rPr>
          <w:rFonts w:cs="Arial"/>
          <w:bCs/>
          <w:iCs/>
          <w:szCs w:val="20"/>
        </w:rPr>
      </w:pPr>
    </w:p>
    <w:p w14:paraId="06B6C3AC" w14:textId="77777777" w:rsidR="003D3F43" w:rsidRPr="009C4740" w:rsidRDefault="00556CFB" w:rsidP="00556CFB">
      <w:pPr>
        <w:widowControl w:val="0"/>
        <w:spacing w:line="280" w:lineRule="atLeast"/>
        <w:rPr>
          <w:rFonts w:cs="Arial"/>
          <w:bCs/>
          <w:iCs/>
          <w:szCs w:val="20"/>
        </w:rPr>
      </w:pPr>
      <w:r w:rsidRPr="009C4740">
        <w:rPr>
          <w:rFonts w:cs="Arial"/>
          <w:bCs/>
          <w:iCs/>
          <w:szCs w:val="20"/>
        </w:rPr>
        <w:t>(2) Roki, določeni v prejšnjem odstavku, se lahko podaljšajo le v primeru izrednih okoliščin, ki vplivajo na izvedbo pogodbenih storitev in ki jih ni bilo mogoče predvideti ob njihovi določitvi ter jih ni povzročil izvajalec oziroma so zunaj njegovega vpliva. O spremembi rokov se morata pogodbeni strani dogovoriti pisno z aneksom k tej pogodbi.</w:t>
      </w:r>
      <w:r w:rsidR="00F12C54" w:rsidRPr="009C4740">
        <w:rPr>
          <w:rFonts w:cs="Arial"/>
          <w:bCs/>
          <w:iCs/>
          <w:szCs w:val="20"/>
        </w:rPr>
        <w:t xml:space="preserve"> </w:t>
      </w:r>
    </w:p>
    <w:p w14:paraId="2C7D4CFE" w14:textId="77777777" w:rsidR="00F12C54" w:rsidRPr="009C4740" w:rsidRDefault="00F12C54" w:rsidP="00556CFB">
      <w:pPr>
        <w:widowControl w:val="0"/>
        <w:spacing w:line="280" w:lineRule="atLeast"/>
        <w:rPr>
          <w:rFonts w:cs="Arial"/>
          <w:bCs/>
          <w:iCs/>
          <w:szCs w:val="20"/>
        </w:rPr>
      </w:pPr>
    </w:p>
    <w:p w14:paraId="5DFF65E4" w14:textId="77777777" w:rsidR="00F12C54" w:rsidRPr="009C4740" w:rsidRDefault="00F12C54" w:rsidP="00556CFB">
      <w:pPr>
        <w:widowControl w:val="0"/>
        <w:spacing w:line="280" w:lineRule="atLeast"/>
        <w:rPr>
          <w:rFonts w:cs="Arial"/>
          <w:bCs/>
          <w:iCs/>
          <w:szCs w:val="20"/>
        </w:rPr>
      </w:pPr>
      <w:r w:rsidRPr="009C4740">
        <w:rPr>
          <w:rFonts w:cs="Arial"/>
          <w:bCs/>
          <w:iCs/>
          <w:szCs w:val="20"/>
        </w:rPr>
        <w:t xml:space="preserve">(3) Ne glede na prejšnji odstavek je skrajni rok produkcijskega delovanja Q4 2025. </w:t>
      </w:r>
    </w:p>
    <w:p w14:paraId="29F4CFD2" w14:textId="77777777" w:rsidR="00556CFB" w:rsidRPr="009C4740" w:rsidRDefault="00556CFB" w:rsidP="00556CFB">
      <w:pPr>
        <w:widowControl w:val="0"/>
        <w:spacing w:line="280" w:lineRule="atLeast"/>
        <w:rPr>
          <w:rFonts w:cs="Arial"/>
          <w:bCs/>
          <w:iCs/>
          <w:szCs w:val="20"/>
        </w:rPr>
      </w:pPr>
    </w:p>
    <w:p w14:paraId="2FD565A9" w14:textId="77777777" w:rsidR="00556CFB" w:rsidRPr="009C4740" w:rsidRDefault="00556CFB" w:rsidP="00007544">
      <w:pPr>
        <w:widowControl w:val="0"/>
        <w:spacing w:line="280" w:lineRule="atLeast"/>
        <w:rPr>
          <w:rFonts w:cs="Arial"/>
          <w:bCs/>
          <w:iCs/>
          <w:szCs w:val="20"/>
        </w:rPr>
      </w:pPr>
    </w:p>
    <w:p w14:paraId="28A9CAFB"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OBVEZE NAROČNIKA IN IZVAJALCA</w:t>
      </w:r>
    </w:p>
    <w:p w14:paraId="14DCB6B5" w14:textId="77777777" w:rsidR="00556CFB" w:rsidRPr="009C4740" w:rsidRDefault="00556CFB" w:rsidP="00556CFB">
      <w:pPr>
        <w:widowControl w:val="0"/>
        <w:spacing w:line="280" w:lineRule="atLeast"/>
        <w:jc w:val="center"/>
        <w:rPr>
          <w:rFonts w:cs="Arial"/>
          <w:b/>
          <w:bCs/>
          <w:iCs/>
          <w:szCs w:val="20"/>
        </w:rPr>
      </w:pPr>
    </w:p>
    <w:p w14:paraId="725A0814"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5</w:t>
      </w:r>
      <w:r w:rsidR="00556CFB" w:rsidRPr="009C4740">
        <w:rPr>
          <w:rFonts w:cs="Arial"/>
          <w:bCs/>
          <w:iCs/>
          <w:szCs w:val="20"/>
        </w:rPr>
        <w:t>. člen</w:t>
      </w:r>
    </w:p>
    <w:p w14:paraId="02F4EEAA" w14:textId="77777777" w:rsidR="00556CFB" w:rsidRPr="009C4740" w:rsidRDefault="00556CFB" w:rsidP="00556CFB">
      <w:pPr>
        <w:widowControl w:val="0"/>
        <w:spacing w:line="280" w:lineRule="atLeast"/>
        <w:rPr>
          <w:rFonts w:cs="Arial"/>
          <w:bCs/>
          <w:iCs/>
          <w:szCs w:val="20"/>
        </w:rPr>
      </w:pPr>
    </w:p>
    <w:p w14:paraId="0974ABEE" w14:textId="77777777" w:rsidR="00556CFB" w:rsidRPr="009C4740" w:rsidRDefault="00556CFB" w:rsidP="00556CFB">
      <w:pPr>
        <w:widowControl w:val="0"/>
        <w:spacing w:line="280" w:lineRule="atLeast"/>
        <w:rPr>
          <w:rFonts w:cs="Arial"/>
          <w:bCs/>
          <w:iCs/>
          <w:szCs w:val="20"/>
        </w:rPr>
      </w:pPr>
      <w:r w:rsidRPr="009C4740">
        <w:rPr>
          <w:rFonts w:cs="Arial"/>
          <w:bCs/>
          <w:iCs/>
          <w:szCs w:val="20"/>
        </w:rPr>
        <w:t>Naročnik se zavezuje, da bo:</w:t>
      </w:r>
    </w:p>
    <w:p w14:paraId="5BF47778" w14:textId="77777777" w:rsidR="00556CFB" w:rsidRPr="009C4740" w:rsidRDefault="00556CFB" w:rsidP="00556CFB">
      <w:pPr>
        <w:widowControl w:val="0"/>
        <w:numPr>
          <w:ilvl w:val="0"/>
          <w:numId w:val="20"/>
        </w:numPr>
        <w:spacing w:line="280" w:lineRule="atLeast"/>
        <w:rPr>
          <w:rFonts w:cs="Arial"/>
          <w:bCs/>
          <w:iCs/>
          <w:szCs w:val="20"/>
        </w:rPr>
      </w:pPr>
      <w:r w:rsidRPr="009C4740">
        <w:rPr>
          <w:rFonts w:cs="Arial"/>
          <w:bCs/>
          <w:iCs/>
          <w:szCs w:val="20"/>
        </w:rPr>
        <w:lastRenderedPageBreak/>
        <w:t>dal izvajalcu na razpolago vse potrebne informacije, podatke in dokumente, s katerimi razpolaga, in so vezani na izvedbo storitve po tej pogodbi;</w:t>
      </w:r>
    </w:p>
    <w:p w14:paraId="4C98154B" w14:textId="77777777" w:rsidR="00556CFB" w:rsidRPr="009C4740" w:rsidRDefault="00556CFB" w:rsidP="00556CFB">
      <w:pPr>
        <w:widowControl w:val="0"/>
        <w:numPr>
          <w:ilvl w:val="0"/>
          <w:numId w:val="20"/>
        </w:numPr>
        <w:spacing w:line="280" w:lineRule="atLeast"/>
        <w:rPr>
          <w:rFonts w:cs="Arial"/>
          <w:bCs/>
          <w:iCs/>
          <w:szCs w:val="20"/>
        </w:rPr>
      </w:pPr>
      <w:r w:rsidRPr="009C4740">
        <w:rPr>
          <w:rFonts w:cs="Arial"/>
          <w:bCs/>
          <w:iCs/>
          <w:szCs w:val="20"/>
        </w:rPr>
        <w:t>sodeloval s pooblaščenim predstavnikom izvajalca;</w:t>
      </w:r>
    </w:p>
    <w:p w14:paraId="0175BF95" w14:textId="77777777" w:rsidR="00556CFB" w:rsidRPr="009C4740" w:rsidRDefault="00556CFB" w:rsidP="00556CFB">
      <w:pPr>
        <w:widowControl w:val="0"/>
        <w:numPr>
          <w:ilvl w:val="0"/>
          <w:numId w:val="20"/>
        </w:numPr>
        <w:spacing w:line="280" w:lineRule="atLeast"/>
        <w:rPr>
          <w:rFonts w:cs="Arial"/>
          <w:bCs/>
          <w:iCs/>
          <w:szCs w:val="20"/>
        </w:rPr>
      </w:pPr>
      <w:r w:rsidRPr="009C4740">
        <w:rPr>
          <w:rFonts w:cs="Arial"/>
          <w:bCs/>
          <w:iCs/>
          <w:szCs w:val="20"/>
        </w:rPr>
        <w:t>posredoval svoje zahteve izvajalcu v roku, ki bo omogočal normalno izvedbo pogodbenih storitev;</w:t>
      </w:r>
    </w:p>
    <w:p w14:paraId="1D4368BC" w14:textId="77777777" w:rsidR="00556CFB" w:rsidRPr="009C4740" w:rsidRDefault="00556CFB" w:rsidP="00556CFB">
      <w:pPr>
        <w:widowControl w:val="0"/>
        <w:numPr>
          <w:ilvl w:val="0"/>
          <w:numId w:val="20"/>
        </w:numPr>
        <w:spacing w:line="280" w:lineRule="atLeast"/>
        <w:rPr>
          <w:rFonts w:cs="Arial"/>
          <w:bCs/>
          <w:iCs/>
          <w:szCs w:val="20"/>
        </w:rPr>
      </w:pPr>
      <w:r w:rsidRPr="009C4740">
        <w:rPr>
          <w:rFonts w:cs="Arial"/>
          <w:bCs/>
          <w:iCs/>
          <w:szCs w:val="20"/>
        </w:rPr>
        <w:t>zagotovil razpoložljivost človeških, informacijskih in finančnih virov za izvedbo storitev;</w:t>
      </w:r>
    </w:p>
    <w:p w14:paraId="3E15B137" w14:textId="77777777" w:rsidR="00556CFB" w:rsidRPr="009C4740" w:rsidRDefault="00556CFB" w:rsidP="00556CFB">
      <w:pPr>
        <w:widowControl w:val="0"/>
        <w:numPr>
          <w:ilvl w:val="0"/>
          <w:numId w:val="20"/>
        </w:numPr>
        <w:spacing w:line="280" w:lineRule="atLeast"/>
        <w:rPr>
          <w:rFonts w:cs="Arial"/>
          <w:bCs/>
          <w:iCs/>
          <w:szCs w:val="20"/>
        </w:rPr>
      </w:pPr>
      <w:r w:rsidRPr="009C4740">
        <w:rPr>
          <w:rFonts w:cs="Arial"/>
          <w:bCs/>
          <w:iCs/>
          <w:szCs w:val="20"/>
        </w:rPr>
        <w:t>izvajalcu nudil vso pomoč, da bo ta lahko opravil storitev v skladu z zahtevami te pogodbe;</w:t>
      </w:r>
    </w:p>
    <w:p w14:paraId="613C63CE" w14:textId="77777777" w:rsidR="00556CFB" w:rsidRPr="009C4740" w:rsidRDefault="00556CFB" w:rsidP="00556CFB">
      <w:pPr>
        <w:widowControl w:val="0"/>
        <w:numPr>
          <w:ilvl w:val="0"/>
          <w:numId w:val="20"/>
        </w:numPr>
        <w:spacing w:line="280" w:lineRule="atLeast"/>
        <w:rPr>
          <w:rFonts w:cs="Arial"/>
          <w:bCs/>
          <w:iCs/>
          <w:szCs w:val="20"/>
        </w:rPr>
      </w:pPr>
      <w:r w:rsidRPr="009C4740">
        <w:rPr>
          <w:rFonts w:cs="Arial"/>
          <w:bCs/>
          <w:iCs/>
          <w:szCs w:val="20"/>
        </w:rPr>
        <w:t>obveščal izvajalca o vseh morebitnih spremembah in na novo nastalih situacijah, ki bi lahko vplivale na izvršitev prevzetih storitev;</w:t>
      </w:r>
    </w:p>
    <w:p w14:paraId="64CDCFAB" w14:textId="77777777" w:rsidR="00556CFB" w:rsidRPr="009C4740" w:rsidRDefault="00556CFB" w:rsidP="00556CFB">
      <w:pPr>
        <w:widowControl w:val="0"/>
        <w:numPr>
          <w:ilvl w:val="0"/>
          <w:numId w:val="20"/>
        </w:numPr>
        <w:spacing w:line="280" w:lineRule="atLeast"/>
        <w:rPr>
          <w:rFonts w:cs="Arial"/>
          <w:bCs/>
          <w:iCs/>
          <w:szCs w:val="20"/>
        </w:rPr>
      </w:pPr>
      <w:r w:rsidRPr="009C4740">
        <w:rPr>
          <w:rFonts w:cs="Arial"/>
          <w:bCs/>
          <w:iCs/>
          <w:szCs w:val="20"/>
        </w:rPr>
        <w:t>plačeval naročene storitve v dogovorjenih rokih.</w:t>
      </w:r>
    </w:p>
    <w:p w14:paraId="46A4BA4C" w14:textId="77777777" w:rsidR="00556CFB" w:rsidRPr="009C4740" w:rsidRDefault="00556CFB" w:rsidP="00556CFB">
      <w:pPr>
        <w:widowControl w:val="0"/>
        <w:spacing w:line="280" w:lineRule="atLeast"/>
        <w:rPr>
          <w:rFonts w:cs="Arial"/>
          <w:bCs/>
          <w:iCs/>
          <w:szCs w:val="20"/>
        </w:rPr>
      </w:pPr>
    </w:p>
    <w:p w14:paraId="388BD405"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6</w:t>
      </w:r>
      <w:r w:rsidR="00556CFB" w:rsidRPr="009C4740">
        <w:rPr>
          <w:rFonts w:cs="Arial"/>
          <w:bCs/>
          <w:iCs/>
          <w:szCs w:val="20"/>
        </w:rPr>
        <w:t>. člen</w:t>
      </w:r>
    </w:p>
    <w:p w14:paraId="6751988F" w14:textId="77777777" w:rsidR="00556CFB" w:rsidRPr="009C4740" w:rsidRDefault="00556CFB" w:rsidP="00556CFB">
      <w:pPr>
        <w:widowControl w:val="0"/>
        <w:spacing w:line="280" w:lineRule="atLeast"/>
        <w:rPr>
          <w:rFonts w:cs="Arial"/>
          <w:bCs/>
          <w:iCs/>
          <w:szCs w:val="20"/>
        </w:rPr>
      </w:pPr>
    </w:p>
    <w:p w14:paraId="4056907F" w14:textId="77777777" w:rsidR="00556CFB" w:rsidRPr="009C4740" w:rsidRDefault="00556CFB" w:rsidP="00556CFB">
      <w:pPr>
        <w:widowControl w:val="0"/>
        <w:spacing w:line="280" w:lineRule="atLeast"/>
        <w:rPr>
          <w:rFonts w:cs="Arial"/>
          <w:bCs/>
          <w:iCs/>
          <w:szCs w:val="20"/>
        </w:rPr>
      </w:pPr>
      <w:r w:rsidRPr="009C4740">
        <w:rPr>
          <w:rFonts w:cs="Arial"/>
          <w:bCs/>
          <w:iCs/>
          <w:szCs w:val="20"/>
        </w:rPr>
        <w:t>(1) Izvajalec izjavlja in se obvezuje, da bo:</w:t>
      </w:r>
    </w:p>
    <w:p w14:paraId="53F23D37" w14:textId="77777777" w:rsidR="00556CFB" w:rsidRPr="009C4740" w:rsidRDefault="00556CFB" w:rsidP="00556CFB">
      <w:pPr>
        <w:widowControl w:val="0"/>
        <w:numPr>
          <w:ilvl w:val="0"/>
          <w:numId w:val="22"/>
        </w:numPr>
        <w:spacing w:line="280" w:lineRule="atLeast"/>
        <w:rPr>
          <w:rFonts w:cs="Arial"/>
          <w:bCs/>
          <w:iCs/>
          <w:szCs w:val="20"/>
        </w:rPr>
      </w:pPr>
      <w:r w:rsidRPr="009C4740">
        <w:rPr>
          <w:rFonts w:cs="Arial"/>
          <w:bCs/>
          <w:iCs/>
          <w:szCs w:val="20"/>
        </w:rPr>
        <w:t>izvajal storitev v skladu z vsemi veljavnimi predpisi Republike Slovenije in Evropske unije, ki urejajo predmet te pogodbe ter načeli stroke;</w:t>
      </w:r>
    </w:p>
    <w:p w14:paraId="0F234219" w14:textId="77777777" w:rsidR="00556CFB" w:rsidRPr="009C4740" w:rsidRDefault="00556CFB" w:rsidP="00556CFB">
      <w:pPr>
        <w:widowControl w:val="0"/>
        <w:numPr>
          <w:ilvl w:val="0"/>
          <w:numId w:val="22"/>
        </w:numPr>
        <w:spacing w:line="280" w:lineRule="atLeast"/>
        <w:rPr>
          <w:rFonts w:cs="Arial"/>
          <w:bCs/>
          <w:iCs/>
          <w:szCs w:val="20"/>
        </w:rPr>
      </w:pPr>
      <w:r w:rsidRPr="009C4740">
        <w:rPr>
          <w:rFonts w:cs="Arial"/>
          <w:bCs/>
          <w:iCs/>
          <w:szCs w:val="20"/>
        </w:rPr>
        <w:t>izvajal storitve po tej pogodbi strokovno, brezhibno in kvalitetno ter v skladu z dobrimi poslovnimi običaji;</w:t>
      </w:r>
    </w:p>
    <w:p w14:paraId="56AB67C3" w14:textId="77777777" w:rsidR="00556CFB" w:rsidRPr="009C4740" w:rsidRDefault="00556CFB" w:rsidP="00556CFB">
      <w:pPr>
        <w:widowControl w:val="0"/>
        <w:numPr>
          <w:ilvl w:val="0"/>
          <w:numId w:val="22"/>
        </w:numPr>
        <w:spacing w:line="280" w:lineRule="atLeast"/>
        <w:rPr>
          <w:rFonts w:cs="Arial"/>
          <w:bCs/>
          <w:iCs/>
          <w:szCs w:val="20"/>
        </w:rPr>
      </w:pPr>
      <w:r w:rsidRPr="009C4740">
        <w:rPr>
          <w:rFonts w:cs="Arial"/>
          <w:bCs/>
          <w:iCs/>
          <w:szCs w:val="20"/>
        </w:rPr>
        <w:t>zagotavljal najvišjo kakovost storitev ne glede na čas in kraj izvajanja;</w:t>
      </w:r>
    </w:p>
    <w:p w14:paraId="08B883E7" w14:textId="77777777" w:rsidR="00556CFB" w:rsidRPr="009C4740" w:rsidRDefault="00556CFB" w:rsidP="00556CFB">
      <w:pPr>
        <w:widowControl w:val="0"/>
        <w:numPr>
          <w:ilvl w:val="0"/>
          <w:numId w:val="22"/>
        </w:numPr>
        <w:spacing w:line="280" w:lineRule="atLeast"/>
        <w:rPr>
          <w:rFonts w:cs="Arial"/>
          <w:bCs/>
          <w:iCs/>
          <w:szCs w:val="20"/>
        </w:rPr>
      </w:pPr>
      <w:r w:rsidRPr="009C4740">
        <w:rPr>
          <w:rFonts w:cs="Arial"/>
          <w:bCs/>
          <w:iCs/>
          <w:szCs w:val="20"/>
        </w:rPr>
        <w:t>izvajal storitev na najracionalnejši način v okviru naročnikovih specifikacij;</w:t>
      </w:r>
    </w:p>
    <w:p w14:paraId="29A8E327" w14:textId="77777777" w:rsidR="00556CFB" w:rsidRPr="009C4740" w:rsidRDefault="00556CFB" w:rsidP="00556CFB">
      <w:pPr>
        <w:widowControl w:val="0"/>
        <w:numPr>
          <w:ilvl w:val="0"/>
          <w:numId w:val="22"/>
        </w:numPr>
        <w:spacing w:line="280" w:lineRule="atLeast"/>
        <w:rPr>
          <w:rFonts w:cs="Arial"/>
          <w:bCs/>
          <w:iCs/>
          <w:szCs w:val="20"/>
        </w:rPr>
      </w:pPr>
      <w:r w:rsidRPr="009C4740">
        <w:rPr>
          <w:rFonts w:cs="Arial"/>
          <w:bCs/>
          <w:iCs/>
          <w:szCs w:val="20"/>
        </w:rPr>
        <w:t>izpolnjeval vse predvidene obveznosti v rokih in na predviden način;</w:t>
      </w:r>
    </w:p>
    <w:p w14:paraId="4F1F056A" w14:textId="77777777" w:rsidR="00556CFB" w:rsidRPr="009C4740" w:rsidRDefault="00556CFB" w:rsidP="00556CFB">
      <w:pPr>
        <w:widowControl w:val="0"/>
        <w:numPr>
          <w:ilvl w:val="0"/>
          <w:numId w:val="22"/>
        </w:numPr>
        <w:spacing w:line="280" w:lineRule="atLeast"/>
        <w:rPr>
          <w:rFonts w:cs="Arial"/>
          <w:bCs/>
          <w:iCs/>
          <w:szCs w:val="20"/>
        </w:rPr>
      </w:pPr>
      <w:r w:rsidRPr="009C4740">
        <w:rPr>
          <w:rFonts w:cs="Arial"/>
          <w:bCs/>
          <w:iCs/>
          <w:szCs w:val="20"/>
        </w:rPr>
        <w:t>pisno opozoril naročnika na okoliščine, ki bi lahko otežile ali onemogočile kakovostno in pravilno izvedbo storitev;</w:t>
      </w:r>
    </w:p>
    <w:p w14:paraId="741FA0D3" w14:textId="77777777" w:rsidR="00556CFB" w:rsidRPr="009C4740" w:rsidRDefault="00556CFB" w:rsidP="00556CFB">
      <w:pPr>
        <w:widowControl w:val="0"/>
        <w:numPr>
          <w:ilvl w:val="0"/>
          <w:numId w:val="22"/>
        </w:numPr>
        <w:spacing w:line="280" w:lineRule="atLeast"/>
        <w:rPr>
          <w:rFonts w:cs="Arial"/>
          <w:bCs/>
          <w:iCs/>
          <w:szCs w:val="20"/>
        </w:rPr>
      </w:pPr>
      <w:r w:rsidRPr="009C4740">
        <w:rPr>
          <w:rFonts w:cs="Arial"/>
          <w:bCs/>
          <w:iCs/>
          <w:szCs w:val="20"/>
        </w:rPr>
        <w:t>pisno obvestil naročnika o nastopu morebitnih okoliščin, ki bi utegnile vplivati na vsebinsko in časovno izvršitev storitve;</w:t>
      </w:r>
    </w:p>
    <w:p w14:paraId="7C69BF60" w14:textId="77777777" w:rsidR="00556CFB" w:rsidRPr="009C4740" w:rsidRDefault="00556CFB" w:rsidP="00556CFB">
      <w:pPr>
        <w:widowControl w:val="0"/>
        <w:numPr>
          <w:ilvl w:val="0"/>
          <w:numId w:val="22"/>
        </w:numPr>
        <w:spacing w:line="280" w:lineRule="atLeast"/>
        <w:rPr>
          <w:rFonts w:cs="Arial"/>
          <w:bCs/>
          <w:iCs/>
          <w:szCs w:val="20"/>
        </w:rPr>
      </w:pPr>
      <w:r w:rsidRPr="009C4740">
        <w:rPr>
          <w:rFonts w:cs="Arial"/>
          <w:bCs/>
          <w:iCs/>
          <w:szCs w:val="20"/>
        </w:rPr>
        <w:t>naročniku</w:t>
      </w:r>
      <w:r w:rsidR="00937DA6" w:rsidRPr="009C4740">
        <w:rPr>
          <w:rFonts w:cs="Arial"/>
          <w:bCs/>
          <w:iCs/>
          <w:szCs w:val="20"/>
        </w:rPr>
        <w:t xml:space="preserve"> </w:t>
      </w:r>
      <w:r w:rsidRPr="009C4740">
        <w:rPr>
          <w:rFonts w:cs="Arial"/>
          <w:bCs/>
          <w:iCs/>
          <w:szCs w:val="20"/>
        </w:rPr>
        <w:t>omogočal ustrezen nadzor;</w:t>
      </w:r>
    </w:p>
    <w:p w14:paraId="7FDFC879" w14:textId="77777777" w:rsidR="00556CFB" w:rsidRPr="009C4740" w:rsidRDefault="00556CFB" w:rsidP="00556CFB">
      <w:pPr>
        <w:widowControl w:val="0"/>
        <w:numPr>
          <w:ilvl w:val="0"/>
          <w:numId w:val="22"/>
        </w:numPr>
        <w:spacing w:line="280" w:lineRule="atLeast"/>
        <w:rPr>
          <w:rFonts w:cs="Arial"/>
          <w:bCs/>
          <w:iCs/>
          <w:szCs w:val="20"/>
        </w:rPr>
      </w:pPr>
      <w:r w:rsidRPr="009C4740">
        <w:rPr>
          <w:rFonts w:cs="Arial"/>
          <w:bCs/>
          <w:iCs/>
          <w:szCs w:val="20"/>
        </w:rPr>
        <w:t>pri izvajanju storitve uporabljal napredne informacijske tehnologije in metode;</w:t>
      </w:r>
    </w:p>
    <w:p w14:paraId="471ABAE0" w14:textId="77777777" w:rsidR="00556CFB" w:rsidRPr="009C4740" w:rsidRDefault="00556CFB" w:rsidP="00556CFB">
      <w:pPr>
        <w:widowControl w:val="0"/>
        <w:numPr>
          <w:ilvl w:val="0"/>
          <w:numId w:val="22"/>
        </w:numPr>
        <w:spacing w:line="280" w:lineRule="atLeast"/>
        <w:rPr>
          <w:rFonts w:cs="Arial"/>
          <w:bCs/>
          <w:iCs/>
          <w:szCs w:val="20"/>
        </w:rPr>
      </w:pPr>
      <w:r w:rsidRPr="009C4740">
        <w:rPr>
          <w:rFonts w:cs="Arial"/>
          <w:bCs/>
          <w:iCs/>
          <w:szCs w:val="20"/>
        </w:rPr>
        <w:t>ves čas izvajanja storitev spoštoval in upošteval zahteve naročnika;</w:t>
      </w:r>
    </w:p>
    <w:p w14:paraId="677FF306" w14:textId="77777777" w:rsidR="00556CFB" w:rsidRPr="009C4740" w:rsidRDefault="00556CFB" w:rsidP="00556CFB">
      <w:pPr>
        <w:widowControl w:val="0"/>
        <w:numPr>
          <w:ilvl w:val="0"/>
          <w:numId w:val="22"/>
        </w:numPr>
        <w:spacing w:line="280" w:lineRule="atLeast"/>
        <w:rPr>
          <w:rFonts w:cs="Arial"/>
          <w:bCs/>
          <w:iCs/>
          <w:szCs w:val="20"/>
        </w:rPr>
      </w:pPr>
      <w:r w:rsidRPr="009C4740">
        <w:rPr>
          <w:rFonts w:cs="Arial"/>
          <w:bCs/>
          <w:iCs/>
          <w:szCs w:val="20"/>
        </w:rPr>
        <w:t>pogodbene obveznosti izvajal s kadri, ki izpolnjujejo vse zahtevane pogoje iz dokumentacije v zvezi z oddajo javnega naročila, na podlagi česar je bilo izvajalcu naročilo oddano in podpisana ta pogodba;</w:t>
      </w:r>
    </w:p>
    <w:p w14:paraId="329B0A3E" w14:textId="77777777" w:rsidR="00556CFB" w:rsidRPr="009C4740" w:rsidRDefault="00556CFB" w:rsidP="00556CFB">
      <w:pPr>
        <w:widowControl w:val="0"/>
        <w:numPr>
          <w:ilvl w:val="0"/>
          <w:numId w:val="22"/>
        </w:numPr>
        <w:spacing w:line="280" w:lineRule="atLeast"/>
        <w:rPr>
          <w:rFonts w:cs="Arial"/>
          <w:bCs/>
          <w:iCs/>
          <w:szCs w:val="20"/>
        </w:rPr>
      </w:pPr>
      <w:r w:rsidRPr="009C4740">
        <w:rPr>
          <w:rFonts w:cs="Arial"/>
          <w:bCs/>
          <w:iCs/>
          <w:szCs w:val="20"/>
        </w:rPr>
        <w:t>naročnika vnaprej pisno obvestil o vsaki nameravani kadrovski spremembi pri izvajanju storitev po tej pogodbi in naročniku predložil dokumente, ki so zahtevani in štejejo za dokazilo usposobljenosti kadra;</w:t>
      </w:r>
    </w:p>
    <w:p w14:paraId="00E4B6EE" w14:textId="77777777" w:rsidR="00556CFB" w:rsidRPr="009C4740" w:rsidRDefault="00556CFB" w:rsidP="00556CFB">
      <w:pPr>
        <w:widowControl w:val="0"/>
        <w:numPr>
          <w:ilvl w:val="0"/>
          <w:numId w:val="22"/>
        </w:numPr>
        <w:spacing w:line="280" w:lineRule="atLeast"/>
        <w:rPr>
          <w:rFonts w:cs="Arial"/>
          <w:bCs/>
          <w:iCs/>
          <w:szCs w:val="20"/>
        </w:rPr>
      </w:pPr>
      <w:r w:rsidRPr="009C4740">
        <w:rPr>
          <w:rFonts w:cs="Arial"/>
          <w:bCs/>
          <w:iCs/>
          <w:szCs w:val="20"/>
        </w:rPr>
        <w:t>za opravljene storitve izdajal račune skladno s ponujenimi cenami in opravljenimi storitvami.</w:t>
      </w:r>
    </w:p>
    <w:p w14:paraId="614A8A19" w14:textId="77777777" w:rsidR="00556CFB" w:rsidRPr="009C4740" w:rsidRDefault="00556CFB" w:rsidP="00556CFB">
      <w:pPr>
        <w:widowControl w:val="0"/>
        <w:spacing w:line="280" w:lineRule="atLeast"/>
        <w:rPr>
          <w:rFonts w:cs="Arial"/>
          <w:bCs/>
          <w:iCs/>
          <w:szCs w:val="20"/>
        </w:rPr>
      </w:pPr>
    </w:p>
    <w:p w14:paraId="03A0BF6C" w14:textId="77777777" w:rsidR="00556CFB" w:rsidRPr="009C4740" w:rsidRDefault="00556CFB" w:rsidP="00556CFB">
      <w:pPr>
        <w:widowControl w:val="0"/>
        <w:spacing w:line="280" w:lineRule="atLeast"/>
        <w:rPr>
          <w:rFonts w:cs="Arial"/>
          <w:bCs/>
          <w:iCs/>
          <w:szCs w:val="20"/>
        </w:rPr>
      </w:pPr>
      <w:r w:rsidRPr="009C4740">
        <w:rPr>
          <w:rFonts w:cs="Arial"/>
          <w:bCs/>
          <w:iCs/>
          <w:szCs w:val="20"/>
        </w:rPr>
        <w:t>(2) V zvezi z izvajanjem s to pogodbo prevzetih del se izvajalec obvezuje, da bo:</w:t>
      </w:r>
    </w:p>
    <w:p w14:paraId="48DC451C" w14:textId="77777777" w:rsidR="00556CFB" w:rsidRPr="009C4740" w:rsidRDefault="00556CFB" w:rsidP="00556CFB">
      <w:pPr>
        <w:widowControl w:val="0"/>
        <w:numPr>
          <w:ilvl w:val="0"/>
          <w:numId w:val="45"/>
        </w:numPr>
        <w:spacing w:line="280" w:lineRule="atLeast"/>
        <w:rPr>
          <w:rFonts w:cs="Arial"/>
          <w:bCs/>
          <w:iCs/>
          <w:szCs w:val="20"/>
        </w:rPr>
      </w:pPr>
      <w:r w:rsidRPr="009C4740">
        <w:rPr>
          <w:rFonts w:cs="Arial"/>
          <w:bCs/>
          <w:iCs/>
          <w:szCs w:val="20"/>
        </w:rPr>
        <w:t>imel v primeru vključitve v izvedbo javnega naročila enega ali več podizvajalcev ob sklenitvi pogodbe z naročnikom sklenjene pogodbe s podizvajalc</w:t>
      </w:r>
      <w:r w:rsidR="00937DA6" w:rsidRPr="009C4740">
        <w:rPr>
          <w:rFonts w:cs="Arial"/>
          <w:bCs/>
          <w:iCs/>
          <w:szCs w:val="20"/>
        </w:rPr>
        <w:t>i</w:t>
      </w:r>
      <w:r w:rsidRPr="009C4740">
        <w:rPr>
          <w:rFonts w:cs="Arial"/>
          <w:bCs/>
          <w:iCs/>
          <w:szCs w:val="20"/>
        </w:rPr>
        <w:t>;</w:t>
      </w:r>
    </w:p>
    <w:p w14:paraId="455429D3" w14:textId="77777777" w:rsidR="00556CFB" w:rsidRPr="009C4740" w:rsidRDefault="00556CFB" w:rsidP="00556CFB">
      <w:pPr>
        <w:widowControl w:val="0"/>
        <w:numPr>
          <w:ilvl w:val="0"/>
          <w:numId w:val="45"/>
        </w:numPr>
        <w:spacing w:line="280" w:lineRule="atLeast"/>
        <w:rPr>
          <w:rFonts w:cs="Arial"/>
          <w:bCs/>
          <w:iCs/>
          <w:szCs w:val="20"/>
        </w:rPr>
      </w:pPr>
      <w:r w:rsidRPr="009C4740">
        <w:rPr>
          <w:rFonts w:cs="Arial"/>
          <w:bCs/>
          <w:iCs/>
          <w:szCs w:val="20"/>
        </w:rPr>
        <w:t>svojemu računu priložil račune svojih podizvajalcev, ki jih je predhodno odobril;</w:t>
      </w:r>
    </w:p>
    <w:p w14:paraId="48D557A6" w14:textId="77777777" w:rsidR="00556CFB" w:rsidRPr="009C4740" w:rsidRDefault="00556CFB" w:rsidP="00556CFB">
      <w:pPr>
        <w:widowControl w:val="0"/>
        <w:numPr>
          <w:ilvl w:val="0"/>
          <w:numId w:val="45"/>
        </w:numPr>
        <w:spacing w:line="280" w:lineRule="atLeast"/>
        <w:rPr>
          <w:rFonts w:cs="Arial"/>
          <w:bCs/>
          <w:iCs/>
          <w:szCs w:val="20"/>
        </w:rPr>
      </w:pPr>
      <w:r w:rsidRPr="009C4740">
        <w:rPr>
          <w:rFonts w:cs="Arial"/>
          <w:bCs/>
          <w:iCs/>
          <w:szCs w:val="20"/>
        </w:rPr>
        <w:t>pooblastil naročnika, da na podlagi potrjenega računa neposredno plačuje podizvajalcem, če bodo to zahtevali;</w:t>
      </w:r>
    </w:p>
    <w:p w14:paraId="3B904689" w14:textId="77777777" w:rsidR="00556CFB" w:rsidRPr="009C4740" w:rsidRDefault="00556CFB" w:rsidP="00556CFB">
      <w:pPr>
        <w:widowControl w:val="0"/>
        <w:numPr>
          <w:ilvl w:val="0"/>
          <w:numId w:val="45"/>
        </w:numPr>
        <w:spacing w:line="280" w:lineRule="atLeast"/>
        <w:rPr>
          <w:rFonts w:cs="Arial"/>
          <w:bCs/>
          <w:iCs/>
          <w:szCs w:val="20"/>
        </w:rPr>
      </w:pPr>
      <w:r w:rsidRPr="009C4740">
        <w:rPr>
          <w:rFonts w:cs="Arial"/>
          <w:bCs/>
          <w:iCs/>
          <w:szCs w:val="20"/>
        </w:rPr>
        <w:t>naročniku predložil v soglasje nove podizvajalce, predvidene za izvedbo pogodbenih del, ki niso bili navedeni v ponudbi;</w:t>
      </w:r>
    </w:p>
    <w:p w14:paraId="28EEB755" w14:textId="77777777" w:rsidR="00556CFB" w:rsidRPr="009C4740" w:rsidRDefault="00556CFB" w:rsidP="00556CFB">
      <w:pPr>
        <w:widowControl w:val="0"/>
        <w:numPr>
          <w:ilvl w:val="0"/>
          <w:numId w:val="45"/>
        </w:numPr>
        <w:spacing w:line="280" w:lineRule="atLeast"/>
        <w:rPr>
          <w:rFonts w:cs="Arial"/>
          <w:bCs/>
          <w:iCs/>
          <w:szCs w:val="20"/>
        </w:rPr>
      </w:pPr>
      <w:r w:rsidRPr="009C4740">
        <w:rPr>
          <w:rFonts w:cs="Arial"/>
          <w:bCs/>
          <w:iCs/>
          <w:szCs w:val="20"/>
        </w:rPr>
        <w:t>pred morebitno menjavo podizvajalcev pridobil pisno soglasje naročnika.</w:t>
      </w:r>
    </w:p>
    <w:p w14:paraId="68FC0F3E" w14:textId="77777777" w:rsidR="00556CFB" w:rsidRPr="009C4740" w:rsidRDefault="00556CFB" w:rsidP="00556CFB">
      <w:pPr>
        <w:widowControl w:val="0"/>
        <w:spacing w:line="280" w:lineRule="atLeast"/>
        <w:rPr>
          <w:rFonts w:cs="Arial"/>
          <w:bCs/>
          <w:iCs/>
          <w:szCs w:val="20"/>
        </w:rPr>
      </w:pPr>
    </w:p>
    <w:p w14:paraId="28E1B5C9"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7</w:t>
      </w:r>
      <w:r w:rsidR="00556CFB" w:rsidRPr="009C4740">
        <w:rPr>
          <w:rFonts w:cs="Arial"/>
          <w:bCs/>
          <w:iCs/>
          <w:szCs w:val="20"/>
        </w:rPr>
        <w:t>. člen</w:t>
      </w:r>
    </w:p>
    <w:p w14:paraId="7607A7F3" w14:textId="77777777" w:rsidR="00556CFB" w:rsidRPr="009C4740" w:rsidRDefault="00556CFB" w:rsidP="00556CFB">
      <w:pPr>
        <w:widowControl w:val="0"/>
        <w:spacing w:line="280" w:lineRule="atLeast"/>
        <w:rPr>
          <w:rFonts w:cs="Arial"/>
          <w:bCs/>
          <w:iCs/>
          <w:szCs w:val="20"/>
        </w:rPr>
      </w:pPr>
    </w:p>
    <w:p w14:paraId="1EC2FD81"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Naročnikove zahteve </w:t>
      </w:r>
      <w:r w:rsidR="00937DA6" w:rsidRPr="009C4740">
        <w:rPr>
          <w:rFonts w:cs="Arial"/>
          <w:bCs/>
          <w:iCs/>
          <w:szCs w:val="20"/>
        </w:rPr>
        <w:t xml:space="preserve">in </w:t>
      </w:r>
      <w:r w:rsidRPr="009C4740">
        <w:rPr>
          <w:rFonts w:cs="Arial"/>
          <w:bCs/>
          <w:iCs/>
          <w:szCs w:val="20"/>
        </w:rPr>
        <w:t xml:space="preserve">specifikacije se lahko v soglasju z izvajalcem med samim trajanjem pogodbe </w:t>
      </w:r>
      <w:r w:rsidRPr="009C4740">
        <w:rPr>
          <w:rFonts w:cs="Arial"/>
          <w:bCs/>
          <w:iCs/>
          <w:szCs w:val="20"/>
        </w:rPr>
        <w:lastRenderedPageBreak/>
        <w:t>spremenijo, dopolnijo ali razširijo, pri čemer izvajalec v nobenem primeru ni upravičen do povračila kakršnih koli stroškov, ki bi jih spremenjene zahteve morebiti povzročile.</w:t>
      </w:r>
    </w:p>
    <w:p w14:paraId="39840AD1" w14:textId="77777777" w:rsidR="00556CFB" w:rsidRPr="009C4740" w:rsidRDefault="00556CFB" w:rsidP="00556CFB">
      <w:pPr>
        <w:widowControl w:val="0"/>
        <w:spacing w:line="280" w:lineRule="atLeast"/>
        <w:rPr>
          <w:rFonts w:cs="Arial"/>
          <w:bCs/>
          <w:iCs/>
          <w:szCs w:val="20"/>
        </w:rPr>
      </w:pPr>
    </w:p>
    <w:p w14:paraId="199FBC4F"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POOBLAŠČENI OSEBI</w:t>
      </w:r>
    </w:p>
    <w:p w14:paraId="2007E803" w14:textId="77777777" w:rsidR="00556CFB" w:rsidRPr="009C4740" w:rsidRDefault="00556CFB" w:rsidP="00556CFB">
      <w:pPr>
        <w:widowControl w:val="0"/>
        <w:spacing w:line="280" w:lineRule="atLeast"/>
        <w:jc w:val="center"/>
        <w:rPr>
          <w:rFonts w:cs="Arial"/>
          <w:bCs/>
          <w:iCs/>
          <w:szCs w:val="20"/>
        </w:rPr>
      </w:pPr>
    </w:p>
    <w:p w14:paraId="6A5C6F3D"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8</w:t>
      </w:r>
      <w:r w:rsidR="00556CFB" w:rsidRPr="009C4740">
        <w:rPr>
          <w:rFonts w:cs="Arial"/>
          <w:bCs/>
          <w:iCs/>
          <w:szCs w:val="20"/>
        </w:rPr>
        <w:t>. člen</w:t>
      </w:r>
    </w:p>
    <w:p w14:paraId="7724612E" w14:textId="77777777" w:rsidR="00556CFB" w:rsidRPr="009C4740" w:rsidRDefault="00556CFB" w:rsidP="00556CFB">
      <w:pPr>
        <w:widowControl w:val="0"/>
        <w:spacing w:line="280" w:lineRule="atLeast"/>
        <w:rPr>
          <w:rFonts w:cs="Arial"/>
          <w:bCs/>
          <w:iCs/>
          <w:szCs w:val="20"/>
        </w:rPr>
      </w:pPr>
    </w:p>
    <w:p w14:paraId="49B122BD"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(1) S strani naročnika je skrbnik te pogodbe </w:t>
      </w:r>
      <w:permStart w:id="751782393" w:edGrp="everyone"/>
      <w:r w:rsidR="008458E6" w:rsidRPr="009C4740">
        <w:rPr>
          <w:rFonts w:cs="Arial"/>
          <w:bCs/>
          <w:iCs/>
          <w:szCs w:val="20"/>
        </w:rPr>
        <w:fldChar w:fldCharType="begin">
          <w:ffData>
            <w:name w:val="Besedilo5"/>
            <w:enabled/>
            <w:calcOnExit w:val="0"/>
            <w:textInput/>
          </w:ffData>
        </w:fldChar>
      </w:r>
      <w:r w:rsidR="006467E3" w:rsidRPr="009C4740">
        <w:rPr>
          <w:rFonts w:cs="Arial"/>
          <w:bCs/>
          <w:iCs/>
          <w:szCs w:val="20"/>
        </w:rPr>
        <w:instrText xml:space="preserve"> FORMTEXT </w:instrText>
      </w:r>
      <w:r w:rsidR="008458E6" w:rsidRPr="009C4740">
        <w:rPr>
          <w:rFonts w:cs="Arial"/>
          <w:bCs/>
          <w:iCs/>
          <w:szCs w:val="20"/>
        </w:rPr>
      </w:r>
      <w:r w:rsidR="008458E6" w:rsidRPr="009C4740">
        <w:rPr>
          <w:rFonts w:cs="Arial"/>
          <w:bCs/>
          <w:iCs/>
          <w:szCs w:val="20"/>
        </w:rPr>
        <w:fldChar w:fldCharType="separate"/>
      </w:r>
      <w:r w:rsidR="006467E3" w:rsidRPr="009C4740">
        <w:rPr>
          <w:rFonts w:cs="Arial"/>
          <w:bCs/>
          <w:iCs/>
          <w:szCs w:val="20"/>
        </w:rPr>
        <w:t> </w:t>
      </w:r>
      <w:r w:rsidR="006467E3" w:rsidRPr="009C4740">
        <w:rPr>
          <w:rFonts w:cs="Arial"/>
          <w:bCs/>
          <w:iCs/>
          <w:szCs w:val="20"/>
        </w:rPr>
        <w:t> </w:t>
      </w:r>
      <w:r w:rsidR="006467E3" w:rsidRPr="009C4740">
        <w:rPr>
          <w:rFonts w:cs="Arial"/>
          <w:bCs/>
          <w:iCs/>
          <w:szCs w:val="20"/>
        </w:rPr>
        <w:t> </w:t>
      </w:r>
      <w:r w:rsidR="006467E3" w:rsidRPr="009C4740">
        <w:rPr>
          <w:rFonts w:cs="Arial"/>
          <w:bCs/>
          <w:iCs/>
          <w:szCs w:val="20"/>
        </w:rPr>
        <w:t> </w:t>
      </w:r>
      <w:r w:rsidR="006467E3" w:rsidRPr="009C4740">
        <w:rPr>
          <w:rFonts w:cs="Arial"/>
          <w:bCs/>
          <w:iCs/>
          <w:szCs w:val="20"/>
        </w:rPr>
        <w:t> </w:t>
      </w:r>
      <w:r w:rsidR="008458E6" w:rsidRPr="009C4740">
        <w:rPr>
          <w:rFonts w:cs="Arial"/>
          <w:bCs/>
          <w:iCs/>
          <w:szCs w:val="20"/>
        </w:rPr>
        <w:fldChar w:fldCharType="end"/>
      </w:r>
      <w:permEnd w:id="751782393"/>
      <w:r w:rsidRPr="009C4740">
        <w:rPr>
          <w:rFonts w:cs="Arial"/>
          <w:bCs/>
          <w:iCs/>
          <w:szCs w:val="20"/>
        </w:rPr>
        <w:t>.</w:t>
      </w:r>
    </w:p>
    <w:p w14:paraId="2B8E7E69" w14:textId="77777777" w:rsidR="00556CFB" w:rsidRPr="009C4740" w:rsidRDefault="00556CFB" w:rsidP="00556CFB">
      <w:pPr>
        <w:widowControl w:val="0"/>
        <w:spacing w:line="280" w:lineRule="atLeast"/>
        <w:rPr>
          <w:rFonts w:cs="Arial"/>
          <w:bCs/>
          <w:iCs/>
          <w:szCs w:val="20"/>
        </w:rPr>
      </w:pPr>
    </w:p>
    <w:p w14:paraId="14943C24"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(2) S strani izvajalca je skrbnik pogodbe </w:t>
      </w:r>
      <w:bookmarkStart w:id="133" w:name="_Hlk130426890"/>
      <w:permStart w:id="84829724" w:edGrp="everyone"/>
      <w:r w:rsidR="008458E6" w:rsidRPr="009C4740">
        <w:rPr>
          <w:rFonts w:cs="Arial"/>
          <w:bCs/>
          <w:iCs/>
          <w:szCs w:val="20"/>
        </w:rPr>
        <w:fldChar w:fldCharType="begin">
          <w:ffData>
            <w:name w:val="Besedilo5"/>
            <w:enabled/>
            <w:calcOnExit w:val="0"/>
            <w:textInput/>
          </w:ffData>
        </w:fldChar>
      </w:r>
      <w:r w:rsidRPr="009C4740">
        <w:rPr>
          <w:rFonts w:cs="Arial"/>
          <w:bCs/>
          <w:iCs/>
          <w:szCs w:val="20"/>
        </w:rPr>
        <w:instrText xml:space="preserve"> FORMTEXT </w:instrText>
      </w:r>
      <w:r w:rsidR="008458E6" w:rsidRPr="009C4740">
        <w:rPr>
          <w:rFonts w:cs="Arial"/>
          <w:bCs/>
          <w:iCs/>
          <w:szCs w:val="20"/>
        </w:rPr>
      </w:r>
      <w:r w:rsidR="008458E6" w:rsidRPr="009C4740">
        <w:rPr>
          <w:rFonts w:cs="Arial"/>
          <w:bCs/>
          <w:iCs/>
          <w:szCs w:val="20"/>
        </w:rPr>
        <w:fldChar w:fldCharType="separate"/>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008458E6" w:rsidRPr="009C4740">
        <w:rPr>
          <w:rFonts w:cs="Arial"/>
          <w:bCs/>
          <w:iCs/>
          <w:szCs w:val="20"/>
        </w:rPr>
        <w:fldChar w:fldCharType="end"/>
      </w:r>
      <w:bookmarkEnd w:id="133"/>
      <w:permEnd w:id="84829724"/>
      <w:r w:rsidRPr="009C4740">
        <w:rPr>
          <w:rFonts w:cs="Arial"/>
          <w:bCs/>
          <w:iCs/>
          <w:szCs w:val="20"/>
        </w:rPr>
        <w:t>,</w:t>
      </w:r>
    </w:p>
    <w:p w14:paraId="15D3FB2F" w14:textId="77777777" w:rsidR="00A566B1" w:rsidRPr="009C4740" w:rsidRDefault="00A566B1" w:rsidP="00556CFB">
      <w:pPr>
        <w:widowControl w:val="0"/>
        <w:spacing w:line="280" w:lineRule="atLeast"/>
        <w:rPr>
          <w:rFonts w:cs="Arial"/>
          <w:bCs/>
          <w:iCs/>
          <w:szCs w:val="20"/>
        </w:rPr>
      </w:pPr>
    </w:p>
    <w:p w14:paraId="00580635" w14:textId="77777777" w:rsidR="00A566B1" w:rsidRPr="009C4740" w:rsidRDefault="00A566B1" w:rsidP="00556CFB">
      <w:pPr>
        <w:widowControl w:val="0"/>
        <w:spacing w:line="280" w:lineRule="atLeast"/>
        <w:rPr>
          <w:rFonts w:cs="Arial"/>
          <w:bCs/>
          <w:iCs/>
          <w:szCs w:val="20"/>
        </w:rPr>
      </w:pPr>
      <w:r w:rsidRPr="009C4740">
        <w:rPr>
          <w:rFonts w:cs="Arial"/>
          <w:bCs/>
          <w:iCs/>
          <w:szCs w:val="20"/>
        </w:rPr>
        <w:t xml:space="preserve">(3) Skrbnika sta pooblaščena, da zastopata vsak svojo pogodbeno stranko v vseh vprašanjih, ki se nanašajo na storitve po tej pogodbi. Vse zahteve, ki </w:t>
      </w:r>
      <w:r w:rsidR="006D0D3A" w:rsidRPr="009C4740">
        <w:rPr>
          <w:rFonts w:cs="Arial"/>
          <w:bCs/>
          <w:iCs/>
          <w:szCs w:val="20"/>
        </w:rPr>
        <w:t>se morajo</w:t>
      </w:r>
      <w:r w:rsidRPr="009C4740">
        <w:rPr>
          <w:rFonts w:cs="Arial"/>
          <w:bCs/>
          <w:iCs/>
          <w:szCs w:val="20"/>
        </w:rPr>
        <w:t xml:space="preserve"> v skladu s to pogodbo podati pisno, so veljavne, če jih poda njegov zakoniti zastopnik ali oseba iz </w:t>
      </w:r>
      <w:r w:rsidR="006D0D3A" w:rsidRPr="009C4740">
        <w:rPr>
          <w:rFonts w:cs="Arial"/>
          <w:bCs/>
          <w:iCs/>
          <w:szCs w:val="20"/>
        </w:rPr>
        <w:t>prvega in drugega</w:t>
      </w:r>
      <w:r w:rsidRPr="009C4740">
        <w:rPr>
          <w:rFonts w:cs="Arial"/>
          <w:bCs/>
          <w:iCs/>
          <w:szCs w:val="20"/>
        </w:rPr>
        <w:t xml:space="preserve"> odstavka</w:t>
      </w:r>
      <w:r w:rsidR="006D0D3A" w:rsidRPr="009C4740">
        <w:rPr>
          <w:rFonts w:cs="Arial"/>
          <w:bCs/>
          <w:iCs/>
          <w:szCs w:val="20"/>
        </w:rPr>
        <w:t xml:space="preserve"> tega člena</w:t>
      </w:r>
      <w:r w:rsidRPr="009C4740">
        <w:rPr>
          <w:rFonts w:cs="Arial"/>
          <w:bCs/>
          <w:iCs/>
          <w:szCs w:val="20"/>
        </w:rPr>
        <w:t>.</w:t>
      </w:r>
    </w:p>
    <w:p w14:paraId="4BF2C159" w14:textId="77777777" w:rsidR="00556CFB" w:rsidRPr="009C4740" w:rsidRDefault="00556CFB" w:rsidP="00556CFB">
      <w:pPr>
        <w:widowControl w:val="0"/>
        <w:spacing w:line="280" w:lineRule="atLeast"/>
        <w:rPr>
          <w:rFonts w:cs="Arial"/>
          <w:bCs/>
          <w:iCs/>
          <w:szCs w:val="20"/>
        </w:rPr>
      </w:pPr>
    </w:p>
    <w:p w14:paraId="3AF03F9C"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POGODBENA CENA</w:t>
      </w:r>
    </w:p>
    <w:p w14:paraId="2DC52874" w14:textId="77777777" w:rsidR="00556CFB" w:rsidRPr="009C4740" w:rsidRDefault="00556CFB" w:rsidP="00556CFB">
      <w:pPr>
        <w:widowControl w:val="0"/>
        <w:spacing w:line="280" w:lineRule="atLeast"/>
        <w:jc w:val="center"/>
        <w:rPr>
          <w:rFonts w:cs="Arial"/>
          <w:b/>
          <w:bCs/>
          <w:iCs/>
          <w:szCs w:val="20"/>
        </w:rPr>
      </w:pPr>
    </w:p>
    <w:p w14:paraId="7FADA960"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9</w:t>
      </w:r>
      <w:r w:rsidR="00556CFB" w:rsidRPr="009C4740">
        <w:rPr>
          <w:rFonts w:cs="Arial"/>
          <w:bCs/>
          <w:iCs/>
          <w:szCs w:val="20"/>
        </w:rPr>
        <w:t>. člen</w:t>
      </w:r>
    </w:p>
    <w:p w14:paraId="4447D3C4" w14:textId="77777777" w:rsidR="00556CFB" w:rsidRPr="009C4740" w:rsidRDefault="00556CFB" w:rsidP="00556CFB">
      <w:pPr>
        <w:widowControl w:val="0"/>
        <w:spacing w:line="280" w:lineRule="atLeast"/>
        <w:rPr>
          <w:rFonts w:cs="Arial"/>
          <w:bCs/>
          <w:iCs/>
          <w:szCs w:val="20"/>
        </w:rPr>
      </w:pPr>
    </w:p>
    <w:p w14:paraId="1293E4D7"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(1) Skupna vrednost pogodbe znaša </w:t>
      </w:r>
      <w:permStart w:id="2036162045" w:edGrp="everyone"/>
      <w:r w:rsidR="008458E6" w:rsidRPr="009C4740">
        <w:rPr>
          <w:rFonts w:cs="Arial"/>
          <w:bCs/>
          <w:iCs/>
          <w:szCs w:val="20"/>
        </w:rPr>
        <w:fldChar w:fldCharType="begin">
          <w:ffData>
            <w:name w:val="Besedilo5"/>
            <w:enabled/>
            <w:calcOnExit w:val="0"/>
            <w:textInput/>
          </w:ffData>
        </w:fldChar>
      </w:r>
      <w:r w:rsidRPr="009C4740">
        <w:rPr>
          <w:rFonts w:cs="Arial"/>
          <w:bCs/>
          <w:iCs/>
          <w:szCs w:val="20"/>
        </w:rPr>
        <w:instrText xml:space="preserve"> FORMTEXT </w:instrText>
      </w:r>
      <w:r w:rsidR="008458E6" w:rsidRPr="009C4740">
        <w:rPr>
          <w:rFonts w:cs="Arial"/>
          <w:bCs/>
          <w:iCs/>
          <w:szCs w:val="20"/>
        </w:rPr>
      </w:r>
      <w:r w:rsidR="008458E6" w:rsidRPr="009C4740">
        <w:rPr>
          <w:rFonts w:cs="Arial"/>
          <w:bCs/>
          <w:iCs/>
          <w:szCs w:val="20"/>
        </w:rPr>
        <w:fldChar w:fldCharType="separate"/>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008458E6" w:rsidRPr="009C4740">
        <w:rPr>
          <w:rFonts w:cs="Arial"/>
          <w:bCs/>
          <w:iCs/>
          <w:szCs w:val="20"/>
        </w:rPr>
        <w:fldChar w:fldCharType="end"/>
      </w:r>
      <w:permEnd w:id="2036162045"/>
      <w:r w:rsidRPr="009C4740">
        <w:rPr>
          <w:rFonts w:cs="Arial"/>
          <w:bCs/>
          <w:iCs/>
          <w:szCs w:val="20"/>
        </w:rPr>
        <w:t xml:space="preserve"> EUR brez DDV oziroma </w:t>
      </w:r>
      <w:permStart w:id="2123117931" w:edGrp="everyone"/>
      <w:r w:rsidR="008458E6" w:rsidRPr="009C4740">
        <w:rPr>
          <w:rFonts w:cs="Arial"/>
          <w:bCs/>
          <w:iCs/>
          <w:szCs w:val="20"/>
        </w:rPr>
        <w:fldChar w:fldCharType="begin">
          <w:ffData>
            <w:name w:val="Besedilo5"/>
            <w:enabled/>
            <w:calcOnExit w:val="0"/>
            <w:textInput/>
          </w:ffData>
        </w:fldChar>
      </w:r>
      <w:r w:rsidRPr="009C4740">
        <w:rPr>
          <w:rFonts w:cs="Arial"/>
          <w:bCs/>
          <w:iCs/>
          <w:szCs w:val="20"/>
        </w:rPr>
        <w:instrText xml:space="preserve"> FORMTEXT </w:instrText>
      </w:r>
      <w:r w:rsidR="008458E6" w:rsidRPr="009C4740">
        <w:rPr>
          <w:rFonts w:cs="Arial"/>
          <w:bCs/>
          <w:iCs/>
          <w:szCs w:val="20"/>
        </w:rPr>
      </w:r>
      <w:r w:rsidR="008458E6" w:rsidRPr="009C4740">
        <w:rPr>
          <w:rFonts w:cs="Arial"/>
          <w:bCs/>
          <w:iCs/>
          <w:szCs w:val="20"/>
        </w:rPr>
        <w:fldChar w:fldCharType="separate"/>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Pr="009C4740">
        <w:rPr>
          <w:rFonts w:cs="Arial"/>
          <w:bCs/>
          <w:iCs/>
          <w:szCs w:val="20"/>
        </w:rPr>
        <w:t> </w:t>
      </w:r>
      <w:r w:rsidR="008458E6" w:rsidRPr="009C4740">
        <w:rPr>
          <w:rFonts w:cs="Arial"/>
          <w:bCs/>
          <w:iCs/>
          <w:szCs w:val="20"/>
        </w:rPr>
        <w:fldChar w:fldCharType="end"/>
      </w:r>
      <w:permEnd w:id="2123117931"/>
      <w:r w:rsidRPr="009C4740">
        <w:rPr>
          <w:rFonts w:cs="Arial"/>
          <w:bCs/>
          <w:iCs/>
          <w:szCs w:val="20"/>
        </w:rPr>
        <w:t xml:space="preserve"> z vključenim DDV in vključuje vse stroške, potrebne za pravilno izvedbo pogodbenih obveznosti (stroške dela, materialne, manipulativne, potne in vse druge stroške).</w:t>
      </w:r>
    </w:p>
    <w:p w14:paraId="4EBECF64" w14:textId="77777777" w:rsidR="00556CFB" w:rsidRPr="009C4740" w:rsidRDefault="00556CFB" w:rsidP="00556CFB">
      <w:pPr>
        <w:widowControl w:val="0"/>
        <w:spacing w:line="280" w:lineRule="atLeast"/>
        <w:rPr>
          <w:rFonts w:cs="Arial"/>
          <w:bCs/>
          <w:iCs/>
          <w:szCs w:val="20"/>
        </w:rPr>
      </w:pPr>
    </w:p>
    <w:p w14:paraId="09270D84" w14:textId="77777777" w:rsidR="00556CFB" w:rsidRPr="009C4740" w:rsidRDefault="00556CFB" w:rsidP="00556CFB">
      <w:pPr>
        <w:widowControl w:val="0"/>
        <w:spacing w:line="280" w:lineRule="atLeast"/>
        <w:rPr>
          <w:rFonts w:cs="Arial"/>
          <w:bCs/>
          <w:iCs/>
          <w:szCs w:val="20"/>
        </w:rPr>
      </w:pPr>
      <w:r w:rsidRPr="009C4740">
        <w:rPr>
          <w:rFonts w:cs="Arial"/>
          <w:bCs/>
          <w:iCs/>
          <w:szCs w:val="20"/>
        </w:rPr>
        <w:t>(2) Storitve po tej pogodbi se zaračunavajo po cenah iz Predračuna, ki je priloga in sestavni del te pogodbe.</w:t>
      </w:r>
    </w:p>
    <w:p w14:paraId="3A3E40CB" w14:textId="77777777" w:rsidR="00556CFB" w:rsidRPr="009C4740" w:rsidRDefault="00556CFB" w:rsidP="00556CFB">
      <w:pPr>
        <w:widowControl w:val="0"/>
        <w:spacing w:line="280" w:lineRule="atLeast"/>
        <w:rPr>
          <w:rFonts w:cs="Arial"/>
          <w:bCs/>
          <w:iCs/>
          <w:szCs w:val="20"/>
        </w:rPr>
      </w:pPr>
    </w:p>
    <w:p w14:paraId="01487C4C" w14:textId="77777777" w:rsidR="00556CFB" w:rsidRPr="009C4740" w:rsidRDefault="00556CFB" w:rsidP="00556CFB">
      <w:pPr>
        <w:widowControl w:val="0"/>
        <w:spacing w:line="280" w:lineRule="atLeast"/>
        <w:rPr>
          <w:rFonts w:cs="Arial"/>
          <w:bCs/>
          <w:iCs/>
          <w:szCs w:val="20"/>
        </w:rPr>
      </w:pPr>
      <w:r w:rsidRPr="009C4740">
        <w:rPr>
          <w:rFonts w:cs="Arial"/>
          <w:bCs/>
          <w:iCs/>
          <w:szCs w:val="20"/>
        </w:rPr>
        <w:t>(3) Cene so nespremenljive oziroma fiksne do izpolnitve vseh pogodbenih obveznosti. Pogodbeni stranki sta soglasni, da spremenjene okoliščine ne vplivajo na spremembo pogodbene vrednosti del.</w:t>
      </w:r>
    </w:p>
    <w:p w14:paraId="54D52D33" w14:textId="77777777" w:rsidR="00556CFB" w:rsidRPr="009C4740" w:rsidRDefault="00556CFB" w:rsidP="00556CFB">
      <w:pPr>
        <w:widowControl w:val="0"/>
        <w:spacing w:line="280" w:lineRule="atLeast"/>
        <w:rPr>
          <w:rFonts w:cs="Arial"/>
          <w:bCs/>
          <w:iCs/>
          <w:szCs w:val="20"/>
        </w:rPr>
      </w:pPr>
    </w:p>
    <w:p w14:paraId="1133E336" w14:textId="77777777" w:rsidR="00556CFB" w:rsidRPr="009C4740" w:rsidRDefault="00556CFB" w:rsidP="00556CFB">
      <w:pPr>
        <w:widowControl w:val="0"/>
        <w:spacing w:line="280" w:lineRule="atLeast"/>
        <w:rPr>
          <w:rFonts w:cs="Arial"/>
          <w:bCs/>
          <w:iCs/>
          <w:szCs w:val="20"/>
        </w:rPr>
      </w:pPr>
    </w:p>
    <w:p w14:paraId="0EA039DB"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PLAČILNI POGOJI</w:t>
      </w:r>
    </w:p>
    <w:p w14:paraId="33D8329E" w14:textId="77777777" w:rsidR="00556CFB" w:rsidRPr="009C4740" w:rsidRDefault="00556CFB" w:rsidP="00556CFB">
      <w:pPr>
        <w:widowControl w:val="0"/>
        <w:spacing w:line="280" w:lineRule="atLeast"/>
        <w:jc w:val="center"/>
        <w:rPr>
          <w:rFonts w:cs="Arial"/>
          <w:bCs/>
          <w:iCs/>
          <w:szCs w:val="20"/>
        </w:rPr>
      </w:pPr>
    </w:p>
    <w:p w14:paraId="081AA9C0" w14:textId="77777777" w:rsidR="00556CFB" w:rsidRPr="009C4740" w:rsidRDefault="00556CFB" w:rsidP="00556CFB">
      <w:pPr>
        <w:widowControl w:val="0"/>
        <w:spacing w:line="280" w:lineRule="atLeast"/>
        <w:jc w:val="center"/>
        <w:rPr>
          <w:rFonts w:cs="Arial"/>
          <w:bCs/>
          <w:iCs/>
          <w:szCs w:val="20"/>
        </w:rPr>
      </w:pPr>
      <w:r w:rsidRPr="009C4740">
        <w:rPr>
          <w:rFonts w:cs="Arial"/>
          <w:bCs/>
          <w:iCs/>
          <w:szCs w:val="20"/>
        </w:rPr>
        <w:t>1</w:t>
      </w:r>
      <w:r w:rsidR="007E75F2" w:rsidRPr="009C4740">
        <w:rPr>
          <w:rFonts w:cs="Arial"/>
          <w:bCs/>
          <w:iCs/>
          <w:szCs w:val="20"/>
        </w:rPr>
        <w:t>0</w:t>
      </w:r>
      <w:r w:rsidRPr="009C4740">
        <w:rPr>
          <w:rFonts w:cs="Arial"/>
          <w:bCs/>
          <w:iCs/>
          <w:szCs w:val="20"/>
        </w:rPr>
        <w:t>. člen</w:t>
      </w:r>
    </w:p>
    <w:p w14:paraId="01EECFC5" w14:textId="77777777" w:rsidR="00556CFB" w:rsidRPr="009C4740" w:rsidRDefault="00556CFB" w:rsidP="00556CFB">
      <w:pPr>
        <w:widowControl w:val="0"/>
        <w:spacing w:line="280" w:lineRule="atLeast"/>
        <w:rPr>
          <w:rFonts w:cs="Arial"/>
          <w:bCs/>
          <w:iCs/>
          <w:szCs w:val="20"/>
        </w:rPr>
      </w:pPr>
    </w:p>
    <w:p w14:paraId="41A561B4" w14:textId="77777777" w:rsidR="006D0D3A" w:rsidRPr="009C4740" w:rsidRDefault="006D0D3A" w:rsidP="006D0D3A">
      <w:pPr>
        <w:widowControl w:val="0"/>
        <w:spacing w:line="280" w:lineRule="atLeast"/>
        <w:rPr>
          <w:rFonts w:cs="Arial"/>
          <w:bCs/>
          <w:iCs/>
          <w:szCs w:val="20"/>
        </w:rPr>
      </w:pPr>
      <w:r w:rsidRPr="009C4740">
        <w:rPr>
          <w:rFonts w:cs="Arial"/>
          <w:bCs/>
          <w:iCs/>
          <w:szCs w:val="20"/>
        </w:rPr>
        <w:t xml:space="preserve">(1) Storitve po tej pogodbi se izvajajo v fazah in v skladu s </w:t>
      </w:r>
      <w:proofErr w:type="spellStart"/>
      <w:r w:rsidRPr="009C4740">
        <w:rPr>
          <w:rFonts w:cs="Arial"/>
          <w:bCs/>
          <w:iCs/>
          <w:szCs w:val="20"/>
        </w:rPr>
        <w:t>časovnico</w:t>
      </w:r>
      <w:proofErr w:type="spellEnd"/>
      <w:r w:rsidRPr="009C4740">
        <w:rPr>
          <w:rFonts w:cs="Arial"/>
          <w:bCs/>
          <w:iCs/>
          <w:szCs w:val="20"/>
        </w:rPr>
        <w:t xml:space="preserve"> iz 4. člena te pogodbe. </w:t>
      </w:r>
    </w:p>
    <w:p w14:paraId="00A20585" w14:textId="77777777" w:rsidR="006D0D3A" w:rsidRPr="009C4740" w:rsidRDefault="006D0D3A" w:rsidP="006D0D3A">
      <w:pPr>
        <w:widowControl w:val="0"/>
        <w:spacing w:line="280" w:lineRule="atLeast"/>
        <w:rPr>
          <w:rFonts w:cs="Arial"/>
          <w:bCs/>
          <w:iCs/>
          <w:szCs w:val="20"/>
        </w:rPr>
      </w:pPr>
    </w:p>
    <w:p w14:paraId="62BA829A" w14:textId="77777777" w:rsidR="006D0D3A" w:rsidRPr="009C4740" w:rsidRDefault="006D0D3A" w:rsidP="006D0D3A">
      <w:pPr>
        <w:widowControl w:val="0"/>
        <w:spacing w:line="280" w:lineRule="atLeast"/>
        <w:rPr>
          <w:rFonts w:cs="Arial"/>
          <w:bCs/>
          <w:iCs/>
          <w:szCs w:val="20"/>
        </w:rPr>
      </w:pPr>
      <w:r w:rsidRPr="009C4740">
        <w:rPr>
          <w:rFonts w:cs="Arial"/>
          <w:bCs/>
          <w:iCs/>
          <w:szCs w:val="20"/>
        </w:rPr>
        <w:t xml:space="preserve">(2) Izvajalec mora o izvedbi storitev poročati po zaključku vsake posamične faze. </w:t>
      </w:r>
      <w:r w:rsidR="007E75F2" w:rsidRPr="009C4740">
        <w:rPr>
          <w:rFonts w:cs="Arial"/>
          <w:bCs/>
          <w:iCs/>
          <w:szCs w:val="20"/>
        </w:rPr>
        <w:t>Izvajalec lahko poroča tudi o izvedbi posamičnih storitvah, ki so bile opravljene znotraj posamezne faze, če te storitve pomenijo zaključeno celoto del.</w:t>
      </w:r>
    </w:p>
    <w:p w14:paraId="28312C22" w14:textId="77777777" w:rsidR="006D0D3A" w:rsidRPr="009C4740" w:rsidRDefault="006D0D3A" w:rsidP="006D0D3A">
      <w:pPr>
        <w:widowControl w:val="0"/>
        <w:spacing w:line="280" w:lineRule="atLeast"/>
        <w:rPr>
          <w:rFonts w:cs="Arial"/>
          <w:bCs/>
          <w:iCs/>
          <w:szCs w:val="20"/>
        </w:rPr>
      </w:pPr>
    </w:p>
    <w:p w14:paraId="0176DFA9" w14:textId="77777777" w:rsidR="006D0D3A" w:rsidRPr="009C4740" w:rsidRDefault="006D0D3A" w:rsidP="006D0D3A">
      <w:pPr>
        <w:widowControl w:val="0"/>
        <w:spacing w:line="280" w:lineRule="atLeast"/>
        <w:rPr>
          <w:rFonts w:cs="Arial"/>
          <w:bCs/>
          <w:iCs/>
          <w:szCs w:val="20"/>
        </w:rPr>
      </w:pPr>
      <w:r w:rsidRPr="009C4740">
        <w:rPr>
          <w:rFonts w:cs="Arial"/>
          <w:bCs/>
          <w:iCs/>
          <w:szCs w:val="20"/>
        </w:rPr>
        <w:t xml:space="preserve">(3) Izvajalec mora poročati najpozneje v petih (5) delovnih dneh po predaji rešitve in pripadajoče dokumentacije naročniku, ki sta rezultat posamične faze. </w:t>
      </w:r>
    </w:p>
    <w:p w14:paraId="486EF890" w14:textId="77777777" w:rsidR="006D0D3A" w:rsidRPr="009C4740" w:rsidRDefault="006D0D3A" w:rsidP="006D0D3A">
      <w:pPr>
        <w:widowControl w:val="0"/>
        <w:spacing w:line="280" w:lineRule="atLeast"/>
        <w:rPr>
          <w:rFonts w:cs="Arial"/>
          <w:bCs/>
          <w:iCs/>
          <w:szCs w:val="20"/>
        </w:rPr>
      </w:pPr>
    </w:p>
    <w:p w14:paraId="64427F8F" w14:textId="77777777" w:rsidR="006D0D3A" w:rsidRPr="009C4740" w:rsidRDefault="006D0D3A" w:rsidP="006D0D3A">
      <w:pPr>
        <w:widowControl w:val="0"/>
        <w:spacing w:line="280" w:lineRule="atLeast"/>
        <w:rPr>
          <w:rFonts w:cs="Arial"/>
          <w:bCs/>
          <w:iCs/>
          <w:szCs w:val="20"/>
        </w:rPr>
      </w:pPr>
      <w:r w:rsidRPr="009C4740">
        <w:rPr>
          <w:rFonts w:cs="Arial"/>
          <w:bCs/>
          <w:iCs/>
          <w:szCs w:val="20"/>
        </w:rPr>
        <w:t xml:space="preserve">(3) Naročnik mora predano rešitev preveriti oziroma pripadajočo dokumentacijo pregledati ter podati pripombe oziroma jo delno ali v celoti zavrniti v </w:t>
      </w:r>
      <w:r w:rsidR="00B10AEF" w:rsidRPr="009C4740">
        <w:rPr>
          <w:rFonts w:cs="Arial"/>
          <w:bCs/>
          <w:iCs/>
          <w:szCs w:val="20"/>
        </w:rPr>
        <w:t>desetih</w:t>
      </w:r>
      <w:r w:rsidRPr="009C4740">
        <w:rPr>
          <w:rFonts w:cs="Arial"/>
          <w:bCs/>
          <w:iCs/>
          <w:szCs w:val="20"/>
        </w:rPr>
        <w:t xml:space="preserve"> (10) delovnih dneh po predaji. </w:t>
      </w:r>
    </w:p>
    <w:p w14:paraId="66246EAF" w14:textId="77777777" w:rsidR="006D0D3A" w:rsidRPr="009C4740" w:rsidRDefault="006D0D3A" w:rsidP="006D0D3A">
      <w:pPr>
        <w:widowControl w:val="0"/>
        <w:spacing w:line="280" w:lineRule="atLeast"/>
        <w:rPr>
          <w:rFonts w:cs="Arial"/>
          <w:bCs/>
          <w:iCs/>
          <w:szCs w:val="20"/>
        </w:rPr>
      </w:pPr>
    </w:p>
    <w:p w14:paraId="1EB71255" w14:textId="77777777" w:rsidR="006D0D3A" w:rsidRPr="009C4740" w:rsidRDefault="006D0D3A" w:rsidP="006D0D3A">
      <w:pPr>
        <w:widowControl w:val="0"/>
        <w:spacing w:line="280" w:lineRule="atLeast"/>
        <w:rPr>
          <w:rFonts w:cs="Arial"/>
          <w:bCs/>
          <w:iCs/>
          <w:szCs w:val="20"/>
        </w:rPr>
      </w:pPr>
      <w:r w:rsidRPr="009C4740">
        <w:rPr>
          <w:rFonts w:cs="Arial"/>
          <w:bCs/>
          <w:iCs/>
          <w:szCs w:val="20"/>
        </w:rPr>
        <w:t>(4) Če naročnik poročila o opravljenih storitvah ne potrdi niti ga delno ali v celoti ne zavrne v roku iz prejšnjega odstavka, se šteje, da je poročilo potrdil. Če je naročnikova zavrnitev delna, se sporni del poročila uskladi na skupnem sestanku.</w:t>
      </w:r>
    </w:p>
    <w:p w14:paraId="704709CA" w14:textId="77777777" w:rsidR="00556CFB" w:rsidRPr="009C4740" w:rsidRDefault="00556CFB" w:rsidP="00556CFB">
      <w:pPr>
        <w:widowControl w:val="0"/>
        <w:spacing w:line="280" w:lineRule="atLeast"/>
        <w:rPr>
          <w:rFonts w:cs="Arial"/>
          <w:bCs/>
          <w:iCs/>
          <w:szCs w:val="20"/>
        </w:rPr>
      </w:pPr>
    </w:p>
    <w:p w14:paraId="704F6C16" w14:textId="77777777" w:rsidR="00556CFB" w:rsidRPr="009C4740" w:rsidRDefault="007E75F2" w:rsidP="007E75F2">
      <w:pPr>
        <w:widowControl w:val="0"/>
        <w:spacing w:line="280" w:lineRule="atLeast"/>
        <w:jc w:val="center"/>
        <w:rPr>
          <w:rFonts w:cs="Arial"/>
          <w:bCs/>
          <w:iCs/>
          <w:szCs w:val="20"/>
        </w:rPr>
      </w:pPr>
      <w:r w:rsidRPr="009C4740">
        <w:rPr>
          <w:rFonts w:cs="Arial"/>
          <w:bCs/>
          <w:iCs/>
          <w:szCs w:val="20"/>
        </w:rPr>
        <w:t>1</w:t>
      </w:r>
      <w:r w:rsidR="006467E3" w:rsidRPr="009C4740">
        <w:rPr>
          <w:rFonts w:cs="Arial"/>
          <w:bCs/>
          <w:iCs/>
          <w:szCs w:val="20"/>
        </w:rPr>
        <w:t>1</w:t>
      </w:r>
      <w:r w:rsidRPr="009C4740">
        <w:rPr>
          <w:rFonts w:cs="Arial"/>
          <w:bCs/>
          <w:iCs/>
          <w:szCs w:val="20"/>
        </w:rPr>
        <w:t xml:space="preserve">. </w:t>
      </w:r>
      <w:r w:rsidR="00556CFB" w:rsidRPr="009C4740">
        <w:rPr>
          <w:rFonts w:cs="Arial"/>
          <w:bCs/>
          <w:iCs/>
          <w:szCs w:val="20"/>
        </w:rPr>
        <w:t>člen</w:t>
      </w:r>
    </w:p>
    <w:p w14:paraId="31F282CD" w14:textId="77777777" w:rsidR="007E75F2" w:rsidRPr="009C4740" w:rsidRDefault="007E75F2" w:rsidP="00556CFB">
      <w:pPr>
        <w:widowControl w:val="0"/>
        <w:spacing w:line="280" w:lineRule="atLeast"/>
        <w:jc w:val="center"/>
        <w:rPr>
          <w:rFonts w:cs="Arial"/>
          <w:bCs/>
          <w:iCs/>
          <w:szCs w:val="20"/>
        </w:rPr>
      </w:pPr>
    </w:p>
    <w:p w14:paraId="3F90C139" w14:textId="77777777" w:rsidR="007E75F2" w:rsidRPr="009C4740" w:rsidRDefault="007E75F2" w:rsidP="00007544">
      <w:pPr>
        <w:widowControl w:val="0"/>
        <w:spacing w:line="280" w:lineRule="atLeast"/>
        <w:rPr>
          <w:rFonts w:cs="Arial"/>
          <w:bCs/>
          <w:iCs/>
          <w:szCs w:val="20"/>
          <w:lang w:eastAsia="sl-SI"/>
        </w:rPr>
      </w:pPr>
      <w:r w:rsidRPr="009C4740">
        <w:rPr>
          <w:rFonts w:cs="Arial"/>
          <w:szCs w:val="20"/>
          <w:lang w:eastAsia="ar-SA"/>
        </w:rPr>
        <w:t xml:space="preserve">(1) Izvajalec za vsako opravljeno storitev te pogodbe naročniku izstavi račun, potem ko je opravil vse </w:t>
      </w:r>
      <w:r w:rsidRPr="009C4740">
        <w:rPr>
          <w:rFonts w:cs="Arial"/>
          <w:bCs/>
          <w:iCs/>
          <w:szCs w:val="20"/>
          <w:lang w:eastAsia="sl-SI"/>
        </w:rPr>
        <w:t>storitve iz posamične faze in naročniku predal rešitev</w:t>
      </w:r>
      <w:bookmarkStart w:id="134" w:name="_Hlk55215920"/>
      <w:r w:rsidRPr="009C4740">
        <w:rPr>
          <w:rFonts w:cs="Arial"/>
          <w:bCs/>
          <w:iCs/>
          <w:szCs w:val="20"/>
          <w:lang w:eastAsia="sl-SI"/>
        </w:rPr>
        <w:t xml:space="preserve"> in pripadajočo dokumentacijo, ki sta rezultat posamične faze.</w:t>
      </w:r>
    </w:p>
    <w:p w14:paraId="2F517DE0" w14:textId="77777777" w:rsidR="007E75F2" w:rsidRPr="009C4740" w:rsidRDefault="007E75F2" w:rsidP="00007544">
      <w:pPr>
        <w:widowControl w:val="0"/>
        <w:spacing w:line="280" w:lineRule="atLeast"/>
        <w:rPr>
          <w:rFonts w:cs="Arial"/>
          <w:bCs/>
          <w:iCs/>
          <w:szCs w:val="20"/>
          <w:lang w:eastAsia="sl-SI"/>
        </w:rPr>
      </w:pPr>
    </w:p>
    <w:bookmarkEnd w:id="134"/>
    <w:p w14:paraId="6456CFDE" w14:textId="77777777" w:rsidR="007E75F2" w:rsidRPr="009C4740" w:rsidRDefault="007E75F2" w:rsidP="00007544">
      <w:pPr>
        <w:widowControl w:val="0"/>
        <w:spacing w:line="280" w:lineRule="atLeast"/>
        <w:rPr>
          <w:rFonts w:cs="Arial"/>
          <w:bCs/>
          <w:iCs/>
          <w:szCs w:val="20"/>
          <w:lang w:eastAsia="sl-SI"/>
        </w:rPr>
      </w:pPr>
      <w:r w:rsidRPr="009C4740">
        <w:rPr>
          <w:rFonts w:cs="Arial"/>
          <w:bCs/>
          <w:iCs/>
          <w:szCs w:val="20"/>
          <w:lang w:eastAsia="sl-SI"/>
        </w:rPr>
        <w:t xml:space="preserve">(2) Izvajalec lahko izstavi račun tudi za posamične storitve, ki so bile opravljene znotraj posamezne faze, če je o njih poročal kot izvedeni zaključeni celoti del, kot je določeno v drugem odstavku prejšnjega člena. </w:t>
      </w:r>
    </w:p>
    <w:p w14:paraId="71715B27" w14:textId="77777777" w:rsidR="006467E3" w:rsidRPr="009C4740" w:rsidRDefault="006467E3" w:rsidP="00007544">
      <w:pPr>
        <w:widowControl w:val="0"/>
        <w:spacing w:line="280" w:lineRule="atLeast"/>
        <w:rPr>
          <w:rFonts w:cs="Arial"/>
          <w:bCs/>
          <w:iCs/>
          <w:szCs w:val="20"/>
          <w:lang w:eastAsia="sl-SI"/>
        </w:rPr>
      </w:pPr>
    </w:p>
    <w:p w14:paraId="24C2C967" w14:textId="77777777" w:rsidR="006467E3" w:rsidRPr="009C4740" w:rsidRDefault="006467E3" w:rsidP="006467E3">
      <w:pPr>
        <w:widowControl w:val="0"/>
        <w:spacing w:line="280" w:lineRule="atLeast"/>
        <w:rPr>
          <w:rFonts w:cs="Arial"/>
          <w:bCs/>
          <w:iCs/>
          <w:szCs w:val="20"/>
          <w:lang w:eastAsia="sl-SI"/>
        </w:rPr>
      </w:pPr>
      <w:r w:rsidRPr="009C4740">
        <w:rPr>
          <w:rFonts w:cs="Arial"/>
          <w:bCs/>
          <w:iCs/>
          <w:szCs w:val="20"/>
          <w:lang w:eastAsia="sl-SI"/>
        </w:rPr>
        <w:t>(3) Izvajalec mora račun naročniku poslati izključno v elektronski obliki (e-račun), skladno z Zakonom o opravljanju plačilnih storitev za proračunske uporabnike (Uradni list RS, št. 77/16 in 47/19).</w:t>
      </w:r>
    </w:p>
    <w:p w14:paraId="5FB52CFD" w14:textId="77777777" w:rsidR="006467E3" w:rsidRPr="009C4740" w:rsidRDefault="006467E3" w:rsidP="00056267">
      <w:pPr>
        <w:widowControl w:val="0"/>
        <w:spacing w:line="280" w:lineRule="atLeast"/>
        <w:rPr>
          <w:rFonts w:cs="Arial"/>
          <w:bCs/>
          <w:iCs/>
          <w:szCs w:val="20"/>
          <w:lang w:eastAsia="sl-SI"/>
        </w:rPr>
      </w:pPr>
    </w:p>
    <w:p w14:paraId="448BC512" w14:textId="77777777" w:rsidR="006467E3" w:rsidRPr="009C4740" w:rsidRDefault="006467E3" w:rsidP="00056267">
      <w:pPr>
        <w:widowControl w:val="0"/>
        <w:spacing w:line="280" w:lineRule="atLeast"/>
        <w:rPr>
          <w:rFonts w:cs="Arial"/>
          <w:bCs/>
          <w:iCs/>
          <w:szCs w:val="20"/>
          <w:lang w:eastAsia="sl-SI"/>
        </w:rPr>
      </w:pPr>
      <w:r w:rsidRPr="009C4740">
        <w:rPr>
          <w:rFonts w:cs="Arial"/>
          <w:bCs/>
          <w:iCs/>
          <w:szCs w:val="20"/>
          <w:lang w:eastAsia="sl-SI"/>
        </w:rPr>
        <w:t xml:space="preserve">(6) Naročnik bo storitve, ki so predmet te pogodbe, plačal iz namenskih sredstev, zagotovljenih na proračunski postavki </w:t>
      </w:r>
      <w:r w:rsidR="00991B60" w:rsidRPr="009C4740">
        <w:rPr>
          <w:rFonts w:cs="Arial"/>
          <w:bCs/>
          <w:iCs/>
          <w:szCs w:val="20"/>
          <w:lang w:eastAsia="sl-SI"/>
        </w:rPr>
        <w:t>221501 – C2K71G Modernizacija digitalnega okolja javne uprave-UL-NOO-SVZ</w:t>
      </w:r>
      <w:r w:rsidRPr="009C4740">
        <w:rPr>
          <w:rFonts w:cs="Arial"/>
          <w:bCs/>
          <w:iCs/>
          <w:szCs w:val="20"/>
          <w:lang w:eastAsia="sl-SI"/>
        </w:rPr>
        <w:t xml:space="preserve">, odprti za namene izplačil iz sklada Načrta za okrevanje in odpornost (NOO), in na proračunski postavki 221002 – Plačilo DDV za NOO. </w:t>
      </w:r>
    </w:p>
    <w:p w14:paraId="4114113D" w14:textId="77777777" w:rsidR="006467E3" w:rsidRPr="009C4740" w:rsidRDefault="006467E3" w:rsidP="00007544">
      <w:pPr>
        <w:widowControl w:val="0"/>
        <w:spacing w:line="280" w:lineRule="atLeast"/>
        <w:rPr>
          <w:rFonts w:cs="Arial"/>
          <w:bCs/>
          <w:iCs/>
          <w:szCs w:val="20"/>
          <w:lang w:eastAsia="sl-SI"/>
        </w:rPr>
      </w:pPr>
    </w:p>
    <w:p w14:paraId="39E638DD" w14:textId="77777777" w:rsidR="00056267" w:rsidRPr="009C4740" w:rsidRDefault="00056267" w:rsidP="00056267">
      <w:pPr>
        <w:widowControl w:val="0"/>
        <w:spacing w:line="280" w:lineRule="atLeast"/>
        <w:rPr>
          <w:rFonts w:cs="Arial"/>
          <w:bCs/>
          <w:iCs/>
          <w:szCs w:val="20"/>
          <w:lang w:eastAsia="sl-SI"/>
        </w:rPr>
      </w:pPr>
      <w:r w:rsidRPr="009C4740">
        <w:rPr>
          <w:rFonts w:cs="Arial"/>
          <w:bCs/>
          <w:iCs/>
          <w:szCs w:val="20"/>
          <w:lang w:eastAsia="sl-SI"/>
        </w:rPr>
        <w:t>(7) Rok plačila je trideseti (30.) dan po prejemu pravilno izstavljenega računa s strani izvajalca.</w:t>
      </w:r>
    </w:p>
    <w:p w14:paraId="502038BF" w14:textId="77777777" w:rsidR="00056267" w:rsidRPr="009C4740" w:rsidRDefault="00056267" w:rsidP="00056267">
      <w:pPr>
        <w:widowControl w:val="0"/>
        <w:spacing w:line="280" w:lineRule="atLeast"/>
        <w:rPr>
          <w:rFonts w:cs="Arial"/>
          <w:bCs/>
          <w:iCs/>
          <w:szCs w:val="20"/>
          <w:lang w:eastAsia="sl-SI"/>
        </w:rPr>
      </w:pPr>
    </w:p>
    <w:p w14:paraId="7F2DD5A5" w14:textId="77777777" w:rsidR="00556CFB" w:rsidRPr="009C4740" w:rsidRDefault="00056267" w:rsidP="00556CFB">
      <w:pPr>
        <w:widowControl w:val="0"/>
        <w:spacing w:line="280" w:lineRule="atLeast"/>
        <w:rPr>
          <w:rFonts w:cs="Arial"/>
          <w:bCs/>
          <w:iCs/>
          <w:szCs w:val="20"/>
        </w:rPr>
      </w:pPr>
      <w:r w:rsidRPr="009C4740">
        <w:rPr>
          <w:rFonts w:cs="Arial"/>
          <w:bCs/>
          <w:iCs/>
          <w:szCs w:val="20"/>
          <w:lang w:eastAsia="sl-SI"/>
        </w:rPr>
        <w:t xml:space="preserve">(8) Plačilo se izvede na transakcijski račun izvajalca št. </w:t>
      </w:r>
      <w:r w:rsidR="00556CFB" w:rsidRPr="009C4740">
        <w:rPr>
          <w:rFonts w:cs="Arial"/>
          <w:bCs/>
          <w:iCs/>
          <w:szCs w:val="20"/>
        </w:rPr>
        <w:t xml:space="preserve">IBAN </w:t>
      </w:r>
      <w:permStart w:id="955716063" w:edGrp="everyone"/>
      <w:r w:rsidR="008458E6" w:rsidRPr="009C4740">
        <w:rPr>
          <w:rFonts w:cs="Arial"/>
          <w:bCs/>
          <w:iCs/>
          <w:szCs w:val="20"/>
        </w:rPr>
        <w:fldChar w:fldCharType="begin">
          <w:ffData>
            <w:name w:val="Besedilo5"/>
            <w:enabled/>
            <w:calcOnExit w:val="0"/>
            <w:textInput/>
          </w:ffData>
        </w:fldChar>
      </w:r>
      <w:r w:rsidR="00556CFB" w:rsidRPr="009C4740">
        <w:rPr>
          <w:rFonts w:cs="Arial"/>
          <w:bCs/>
          <w:iCs/>
          <w:szCs w:val="20"/>
        </w:rPr>
        <w:instrText xml:space="preserve"> FORMTEXT </w:instrText>
      </w:r>
      <w:r w:rsidR="008458E6" w:rsidRPr="009C4740">
        <w:rPr>
          <w:rFonts w:cs="Arial"/>
          <w:bCs/>
          <w:iCs/>
          <w:szCs w:val="20"/>
        </w:rPr>
      </w:r>
      <w:r w:rsidR="008458E6" w:rsidRPr="009C4740">
        <w:rPr>
          <w:rFonts w:cs="Arial"/>
          <w:bCs/>
          <w:iCs/>
          <w:szCs w:val="20"/>
        </w:rPr>
        <w:fldChar w:fldCharType="separate"/>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008458E6" w:rsidRPr="009C4740">
        <w:rPr>
          <w:rFonts w:cs="Arial"/>
          <w:bCs/>
          <w:iCs/>
          <w:szCs w:val="20"/>
        </w:rPr>
        <w:fldChar w:fldCharType="end"/>
      </w:r>
      <w:permEnd w:id="955716063"/>
      <w:r w:rsidR="00556CFB" w:rsidRPr="009C4740">
        <w:rPr>
          <w:rFonts w:cs="Arial"/>
          <w:bCs/>
          <w:iCs/>
          <w:szCs w:val="20"/>
        </w:rPr>
        <w:t xml:space="preserve"> odprt pri banki </w:t>
      </w:r>
      <w:permStart w:id="18227491" w:edGrp="everyone"/>
      <w:r w:rsidR="008458E6" w:rsidRPr="009C4740">
        <w:rPr>
          <w:rFonts w:cs="Arial"/>
          <w:bCs/>
          <w:iCs/>
          <w:szCs w:val="20"/>
        </w:rPr>
        <w:fldChar w:fldCharType="begin">
          <w:ffData>
            <w:name w:val="Besedilo5"/>
            <w:enabled/>
            <w:calcOnExit w:val="0"/>
            <w:textInput/>
          </w:ffData>
        </w:fldChar>
      </w:r>
      <w:r w:rsidR="00556CFB" w:rsidRPr="009C4740">
        <w:rPr>
          <w:rFonts w:cs="Arial"/>
          <w:bCs/>
          <w:iCs/>
          <w:szCs w:val="20"/>
        </w:rPr>
        <w:instrText xml:space="preserve"> FORMTEXT </w:instrText>
      </w:r>
      <w:r w:rsidR="008458E6" w:rsidRPr="009C4740">
        <w:rPr>
          <w:rFonts w:cs="Arial"/>
          <w:bCs/>
          <w:iCs/>
          <w:szCs w:val="20"/>
        </w:rPr>
      </w:r>
      <w:r w:rsidR="008458E6" w:rsidRPr="009C4740">
        <w:rPr>
          <w:rFonts w:cs="Arial"/>
          <w:bCs/>
          <w:iCs/>
          <w:szCs w:val="20"/>
        </w:rPr>
        <w:fldChar w:fldCharType="separate"/>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00556CFB" w:rsidRPr="009C4740">
        <w:rPr>
          <w:rFonts w:cs="Arial"/>
          <w:bCs/>
          <w:iCs/>
          <w:szCs w:val="20"/>
        </w:rPr>
        <w:t> </w:t>
      </w:r>
      <w:r w:rsidR="008458E6" w:rsidRPr="009C4740">
        <w:rPr>
          <w:rFonts w:cs="Arial"/>
          <w:bCs/>
          <w:iCs/>
          <w:szCs w:val="20"/>
        </w:rPr>
        <w:fldChar w:fldCharType="end"/>
      </w:r>
      <w:permEnd w:id="18227491"/>
      <w:r w:rsidR="00556CFB" w:rsidRPr="009C4740">
        <w:rPr>
          <w:rFonts w:cs="Arial"/>
          <w:bCs/>
          <w:iCs/>
          <w:szCs w:val="20"/>
        </w:rPr>
        <w:t xml:space="preserve">. </w:t>
      </w:r>
    </w:p>
    <w:p w14:paraId="1C6A081D" w14:textId="77777777" w:rsidR="00556CFB" w:rsidRPr="009C4740" w:rsidRDefault="00556CFB" w:rsidP="00556CFB">
      <w:pPr>
        <w:widowControl w:val="0"/>
        <w:spacing w:line="280" w:lineRule="atLeast"/>
        <w:rPr>
          <w:rFonts w:cs="Arial"/>
          <w:bCs/>
          <w:iCs/>
          <w:szCs w:val="20"/>
        </w:rPr>
      </w:pPr>
    </w:p>
    <w:p w14:paraId="2AC60D0A" w14:textId="77777777" w:rsidR="00556CFB" w:rsidRPr="009C4740" w:rsidRDefault="00556CFB" w:rsidP="00556CFB">
      <w:pPr>
        <w:widowControl w:val="0"/>
        <w:spacing w:line="280" w:lineRule="atLeast"/>
        <w:rPr>
          <w:rFonts w:cs="Arial"/>
          <w:bCs/>
          <w:iCs/>
          <w:szCs w:val="20"/>
        </w:rPr>
      </w:pPr>
      <w:r w:rsidRPr="009C4740">
        <w:rPr>
          <w:rFonts w:cs="Arial"/>
          <w:bCs/>
          <w:iCs/>
          <w:szCs w:val="20"/>
        </w:rPr>
        <w:t>(</w:t>
      </w:r>
      <w:r w:rsidR="007E75F2" w:rsidRPr="009C4740">
        <w:rPr>
          <w:rFonts w:cs="Arial"/>
          <w:bCs/>
          <w:iCs/>
          <w:szCs w:val="20"/>
        </w:rPr>
        <w:t>4</w:t>
      </w:r>
      <w:r w:rsidRPr="009C4740">
        <w:rPr>
          <w:rFonts w:cs="Arial"/>
          <w:bCs/>
          <w:iCs/>
          <w:szCs w:val="20"/>
        </w:rPr>
        <w:t>) Če je zadnji dan za plačilo dela prost dan, se šteje, da je zadnji dan za plačilo prvi naslednji delovni dan.</w:t>
      </w:r>
    </w:p>
    <w:p w14:paraId="0AEEFD92" w14:textId="77777777" w:rsidR="00556CFB" w:rsidRPr="009C4740" w:rsidRDefault="00556CFB" w:rsidP="00556CFB">
      <w:pPr>
        <w:widowControl w:val="0"/>
        <w:spacing w:line="280" w:lineRule="atLeast"/>
        <w:rPr>
          <w:rFonts w:cs="Arial"/>
          <w:bCs/>
          <w:iCs/>
          <w:szCs w:val="20"/>
        </w:rPr>
      </w:pPr>
    </w:p>
    <w:p w14:paraId="0D8281B7" w14:textId="77777777" w:rsidR="00556CFB" w:rsidRPr="009C4740" w:rsidRDefault="00556CFB" w:rsidP="00556CFB">
      <w:pPr>
        <w:widowControl w:val="0"/>
        <w:spacing w:line="280" w:lineRule="atLeast"/>
        <w:rPr>
          <w:rFonts w:cs="Arial"/>
          <w:bCs/>
          <w:i/>
          <w:iCs/>
          <w:szCs w:val="20"/>
        </w:rPr>
      </w:pPr>
      <w:r w:rsidRPr="009C4740">
        <w:rPr>
          <w:rFonts w:cs="Arial"/>
          <w:bCs/>
          <w:i/>
          <w:iCs/>
          <w:szCs w:val="20"/>
        </w:rPr>
        <w:t xml:space="preserve">V primeru nastopa s podizvajalcem, ki zahteva neposredno plačilo: </w:t>
      </w:r>
    </w:p>
    <w:p w14:paraId="62B6FB62" w14:textId="77777777" w:rsidR="00556CFB" w:rsidRPr="009C4740" w:rsidRDefault="00556CFB" w:rsidP="00556CFB">
      <w:pPr>
        <w:widowControl w:val="0"/>
        <w:spacing w:line="280" w:lineRule="atLeast"/>
        <w:rPr>
          <w:rFonts w:cs="Arial"/>
          <w:bCs/>
          <w:i/>
          <w:iCs/>
          <w:szCs w:val="20"/>
        </w:rPr>
      </w:pPr>
    </w:p>
    <w:p w14:paraId="20D6B765" w14:textId="77777777" w:rsidR="00556CFB" w:rsidRPr="009C4740" w:rsidRDefault="00556CFB" w:rsidP="00556CFB">
      <w:pPr>
        <w:widowControl w:val="0"/>
        <w:spacing w:line="280" w:lineRule="atLeast"/>
        <w:rPr>
          <w:rFonts w:cs="Arial"/>
          <w:bCs/>
          <w:i/>
          <w:iCs/>
          <w:szCs w:val="20"/>
        </w:rPr>
      </w:pPr>
      <w:r w:rsidRPr="009C4740">
        <w:rPr>
          <w:rFonts w:cs="Arial"/>
          <w:bCs/>
          <w:i/>
          <w:iCs/>
          <w:szCs w:val="20"/>
        </w:rPr>
        <w:t>(</w:t>
      </w:r>
      <w:r w:rsidR="007E75F2" w:rsidRPr="009C4740">
        <w:rPr>
          <w:rFonts w:cs="Arial"/>
          <w:bCs/>
          <w:i/>
          <w:iCs/>
          <w:szCs w:val="20"/>
        </w:rPr>
        <w:t>5</w:t>
      </w:r>
      <w:r w:rsidRPr="009C4740">
        <w:rPr>
          <w:rFonts w:cs="Arial"/>
          <w:bCs/>
          <w:i/>
          <w:iCs/>
          <w:szCs w:val="20"/>
        </w:rPr>
        <w:t xml:space="preserve">) Izvajalec pooblašča </w:t>
      </w:r>
      <w:proofErr w:type="spellStart"/>
      <w:r w:rsidRPr="009C4740">
        <w:rPr>
          <w:rFonts w:cs="Arial"/>
          <w:bCs/>
          <w:i/>
          <w:iCs/>
          <w:szCs w:val="20"/>
        </w:rPr>
        <w:t>naročnika</w:t>
      </w:r>
      <w:proofErr w:type="spellEnd"/>
      <w:r w:rsidRPr="009C4740">
        <w:rPr>
          <w:rFonts w:cs="Arial"/>
          <w:bCs/>
          <w:i/>
          <w:iCs/>
          <w:szCs w:val="20"/>
        </w:rPr>
        <w:t xml:space="preserve">, da na podlagi potrjenega </w:t>
      </w:r>
      <w:proofErr w:type="spellStart"/>
      <w:r w:rsidRPr="009C4740">
        <w:rPr>
          <w:rFonts w:cs="Arial"/>
          <w:bCs/>
          <w:i/>
          <w:iCs/>
          <w:szCs w:val="20"/>
        </w:rPr>
        <w:t>računa</w:t>
      </w:r>
      <w:proofErr w:type="spellEnd"/>
      <w:r w:rsidRPr="009C4740">
        <w:rPr>
          <w:rFonts w:cs="Arial"/>
          <w:bCs/>
          <w:i/>
          <w:iCs/>
          <w:szCs w:val="20"/>
        </w:rPr>
        <w:t xml:space="preserve"> oziroma situacije s strani izvajalca neposredno </w:t>
      </w:r>
      <w:proofErr w:type="spellStart"/>
      <w:r w:rsidRPr="009C4740">
        <w:rPr>
          <w:rFonts w:cs="Arial"/>
          <w:bCs/>
          <w:i/>
          <w:iCs/>
          <w:szCs w:val="20"/>
        </w:rPr>
        <w:t>plačuje</w:t>
      </w:r>
      <w:proofErr w:type="spellEnd"/>
      <w:r w:rsidRPr="009C4740">
        <w:rPr>
          <w:rFonts w:cs="Arial"/>
          <w:bCs/>
          <w:i/>
          <w:iCs/>
          <w:szCs w:val="20"/>
        </w:rPr>
        <w:t xml:space="preserve"> podizvajalcu. Podizvajalec soglaša, da </w:t>
      </w:r>
      <w:proofErr w:type="spellStart"/>
      <w:r w:rsidRPr="009C4740">
        <w:rPr>
          <w:rFonts w:cs="Arial"/>
          <w:bCs/>
          <w:i/>
          <w:iCs/>
          <w:szCs w:val="20"/>
        </w:rPr>
        <w:t>naročnik</w:t>
      </w:r>
      <w:proofErr w:type="spellEnd"/>
      <w:r w:rsidRPr="009C4740">
        <w:rPr>
          <w:rFonts w:cs="Arial"/>
          <w:bCs/>
          <w:i/>
          <w:iCs/>
          <w:szCs w:val="20"/>
        </w:rPr>
        <w:t xml:space="preserve"> namesto izvajalca poravna </w:t>
      </w:r>
      <w:proofErr w:type="spellStart"/>
      <w:r w:rsidRPr="009C4740">
        <w:rPr>
          <w:rFonts w:cs="Arial"/>
          <w:bCs/>
          <w:i/>
          <w:iCs/>
          <w:szCs w:val="20"/>
        </w:rPr>
        <w:t>podizvajalčevo</w:t>
      </w:r>
      <w:proofErr w:type="spellEnd"/>
      <w:r w:rsidRPr="009C4740">
        <w:rPr>
          <w:rFonts w:cs="Arial"/>
          <w:bCs/>
          <w:i/>
          <w:iCs/>
          <w:szCs w:val="20"/>
        </w:rPr>
        <w:t xml:space="preserve"> terjatev do izvajalca na transakcijski račun podizvajalca številka IBAN </w:t>
      </w:r>
      <w:permStart w:id="809852508" w:edGrp="everyone"/>
      <w:r w:rsidR="008458E6" w:rsidRPr="009C4740">
        <w:rPr>
          <w:rFonts w:cs="Arial"/>
          <w:bCs/>
          <w:i/>
          <w:iCs/>
          <w:szCs w:val="20"/>
        </w:rPr>
        <w:fldChar w:fldCharType="begin">
          <w:ffData>
            <w:name w:val="Besedilo5"/>
            <w:enabled/>
            <w:calcOnExit w:val="0"/>
            <w:textInput/>
          </w:ffData>
        </w:fldChar>
      </w:r>
      <w:r w:rsidRPr="009C4740">
        <w:rPr>
          <w:rFonts w:cs="Arial"/>
          <w:bCs/>
          <w:i/>
          <w:iCs/>
          <w:szCs w:val="20"/>
        </w:rPr>
        <w:instrText xml:space="preserve"> FORMTEXT </w:instrText>
      </w:r>
      <w:r w:rsidR="008458E6" w:rsidRPr="009C4740">
        <w:rPr>
          <w:rFonts w:cs="Arial"/>
          <w:bCs/>
          <w:i/>
          <w:iCs/>
          <w:szCs w:val="20"/>
        </w:rPr>
      </w:r>
      <w:r w:rsidR="008458E6" w:rsidRPr="009C4740">
        <w:rPr>
          <w:rFonts w:cs="Arial"/>
          <w:bCs/>
          <w:i/>
          <w:iCs/>
          <w:szCs w:val="20"/>
        </w:rPr>
        <w:fldChar w:fldCharType="separate"/>
      </w:r>
      <w:r w:rsidRPr="009C4740">
        <w:rPr>
          <w:rFonts w:cs="Arial"/>
          <w:bCs/>
          <w:i/>
          <w:iCs/>
          <w:szCs w:val="20"/>
        </w:rPr>
        <w:t> </w:t>
      </w:r>
      <w:r w:rsidRPr="009C4740">
        <w:rPr>
          <w:rFonts w:cs="Arial"/>
          <w:bCs/>
          <w:i/>
          <w:iCs/>
          <w:szCs w:val="20"/>
        </w:rPr>
        <w:t> </w:t>
      </w:r>
      <w:r w:rsidRPr="009C4740">
        <w:rPr>
          <w:rFonts w:cs="Arial"/>
          <w:bCs/>
          <w:i/>
          <w:iCs/>
          <w:szCs w:val="20"/>
        </w:rPr>
        <w:t> </w:t>
      </w:r>
      <w:r w:rsidRPr="009C4740">
        <w:rPr>
          <w:rFonts w:cs="Arial"/>
          <w:bCs/>
          <w:i/>
          <w:iCs/>
          <w:szCs w:val="20"/>
        </w:rPr>
        <w:t> </w:t>
      </w:r>
      <w:r w:rsidRPr="009C4740">
        <w:rPr>
          <w:rFonts w:cs="Arial"/>
          <w:bCs/>
          <w:i/>
          <w:iCs/>
          <w:szCs w:val="20"/>
        </w:rPr>
        <w:t> </w:t>
      </w:r>
      <w:r w:rsidR="008458E6" w:rsidRPr="009C4740">
        <w:rPr>
          <w:rFonts w:cs="Arial"/>
          <w:bCs/>
          <w:i/>
          <w:iCs/>
          <w:szCs w:val="20"/>
        </w:rPr>
        <w:fldChar w:fldCharType="end"/>
      </w:r>
      <w:permEnd w:id="809852508"/>
      <w:r w:rsidRPr="009C4740">
        <w:rPr>
          <w:rFonts w:cs="Arial"/>
          <w:bCs/>
          <w:i/>
          <w:iCs/>
          <w:szCs w:val="20"/>
        </w:rPr>
        <w:t xml:space="preserve"> odprt pri banki </w:t>
      </w:r>
      <w:permStart w:id="259326251" w:edGrp="everyone"/>
      <w:r w:rsidR="008458E6" w:rsidRPr="009C4740">
        <w:rPr>
          <w:rFonts w:cs="Arial"/>
          <w:bCs/>
          <w:i/>
          <w:iCs/>
          <w:szCs w:val="20"/>
        </w:rPr>
        <w:fldChar w:fldCharType="begin">
          <w:ffData>
            <w:name w:val="Besedilo5"/>
            <w:enabled/>
            <w:calcOnExit w:val="0"/>
            <w:textInput/>
          </w:ffData>
        </w:fldChar>
      </w:r>
      <w:r w:rsidRPr="009C4740">
        <w:rPr>
          <w:rFonts w:cs="Arial"/>
          <w:bCs/>
          <w:i/>
          <w:iCs/>
          <w:szCs w:val="20"/>
        </w:rPr>
        <w:instrText xml:space="preserve"> FORMTEXT </w:instrText>
      </w:r>
      <w:r w:rsidR="008458E6" w:rsidRPr="009C4740">
        <w:rPr>
          <w:rFonts w:cs="Arial"/>
          <w:bCs/>
          <w:i/>
          <w:iCs/>
          <w:szCs w:val="20"/>
        </w:rPr>
      </w:r>
      <w:r w:rsidR="008458E6" w:rsidRPr="009C4740">
        <w:rPr>
          <w:rFonts w:cs="Arial"/>
          <w:bCs/>
          <w:i/>
          <w:iCs/>
          <w:szCs w:val="20"/>
        </w:rPr>
        <w:fldChar w:fldCharType="separate"/>
      </w:r>
      <w:r w:rsidRPr="009C4740">
        <w:rPr>
          <w:rFonts w:cs="Arial"/>
          <w:bCs/>
          <w:i/>
          <w:iCs/>
          <w:szCs w:val="20"/>
        </w:rPr>
        <w:t> </w:t>
      </w:r>
      <w:r w:rsidRPr="009C4740">
        <w:rPr>
          <w:rFonts w:cs="Arial"/>
          <w:bCs/>
          <w:i/>
          <w:iCs/>
          <w:szCs w:val="20"/>
        </w:rPr>
        <w:t> </w:t>
      </w:r>
      <w:r w:rsidRPr="009C4740">
        <w:rPr>
          <w:rFonts w:cs="Arial"/>
          <w:bCs/>
          <w:i/>
          <w:iCs/>
          <w:szCs w:val="20"/>
        </w:rPr>
        <w:t> </w:t>
      </w:r>
      <w:r w:rsidRPr="009C4740">
        <w:rPr>
          <w:rFonts w:cs="Arial"/>
          <w:bCs/>
          <w:i/>
          <w:iCs/>
          <w:szCs w:val="20"/>
        </w:rPr>
        <w:t> </w:t>
      </w:r>
      <w:r w:rsidRPr="009C4740">
        <w:rPr>
          <w:rFonts w:cs="Arial"/>
          <w:bCs/>
          <w:i/>
          <w:iCs/>
          <w:szCs w:val="20"/>
        </w:rPr>
        <w:t> </w:t>
      </w:r>
      <w:r w:rsidR="008458E6" w:rsidRPr="009C4740">
        <w:rPr>
          <w:rFonts w:cs="Arial"/>
          <w:bCs/>
          <w:i/>
          <w:iCs/>
          <w:szCs w:val="20"/>
        </w:rPr>
        <w:fldChar w:fldCharType="end"/>
      </w:r>
      <w:permEnd w:id="259326251"/>
      <w:r w:rsidRPr="009C4740">
        <w:rPr>
          <w:rFonts w:cs="Arial"/>
          <w:bCs/>
          <w:i/>
          <w:iCs/>
          <w:szCs w:val="20"/>
        </w:rPr>
        <w:t xml:space="preserve">. Izvajalec svojemu </w:t>
      </w:r>
      <w:proofErr w:type="spellStart"/>
      <w:r w:rsidRPr="009C4740">
        <w:rPr>
          <w:rFonts w:cs="Arial"/>
          <w:bCs/>
          <w:i/>
          <w:iCs/>
          <w:szCs w:val="20"/>
        </w:rPr>
        <w:t>računu</w:t>
      </w:r>
      <w:proofErr w:type="spellEnd"/>
      <w:r w:rsidRPr="009C4740">
        <w:rPr>
          <w:rFonts w:cs="Arial"/>
          <w:bCs/>
          <w:i/>
          <w:iCs/>
          <w:szCs w:val="20"/>
        </w:rPr>
        <w:t xml:space="preserve"> ali situaciji priloži </w:t>
      </w:r>
      <w:proofErr w:type="spellStart"/>
      <w:r w:rsidRPr="009C4740">
        <w:rPr>
          <w:rFonts w:cs="Arial"/>
          <w:bCs/>
          <w:i/>
          <w:iCs/>
          <w:szCs w:val="20"/>
        </w:rPr>
        <w:t>račun</w:t>
      </w:r>
      <w:proofErr w:type="spellEnd"/>
      <w:r w:rsidRPr="009C4740">
        <w:rPr>
          <w:rFonts w:cs="Arial"/>
          <w:bCs/>
          <w:i/>
          <w:iCs/>
          <w:szCs w:val="20"/>
        </w:rPr>
        <w:t xml:space="preserve"> ali situacijo podizvajalca, ki ga je predhodno potrdil. Neposredna plačila podizvajalcem bodo izvršena v roku iz prvega odstavka tega člena.</w:t>
      </w:r>
    </w:p>
    <w:p w14:paraId="68465A88" w14:textId="77777777" w:rsidR="00556CFB" w:rsidRPr="009C4740" w:rsidRDefault="00556CFB" w:rsidP="00556CFB">
      <w:pPr>
        <w:widowControl w:val="0"/>
        <w:spacing w:line="280" w:lineRule="atLeast"/>
        <w:rPr>
          <w:rFonts w:cs="Arial"/>
          <w:bCs/>
          <w:i/>
          <w:iCs/>
          <w:szCs w:val="20"/>
        </w:rPr>
      </w:pPr>
    </w:p>
    <w:p w14:paraId="6E0C0020" w14:textId="77777777" w:rsidR="00556CFB" w:rsidRPr="009C4740" w:rsidRDefault="00556CFB" w:rsidP="00556CFB">
      <w:pPr>
        <w:widowControl w:val="0"/>
        <w:spacing w:line="280" w:lineRule="atLeast"/>
        <w:rPr>
          <w:rFonts w:cs="Arial"/>
          <w:bCs/>
          <w:i/>
          <w:iCs/>
          <w:szCs w:val="20"/>
        </w:rPr>
      </w:pPr>
      <w:r w:rsidRPr="009C4740">
        <w:rPr>
          <w:rFonts w:cs="Arial"/>
          <w:bCs/>
          <w:i/>
          <w:iCs/>
          <w:szCs w:val="20"/>
        </w:rPr>
        <w:t>(</w:t>
      </w:r>
      <w:r w:rsidR="007E75F2" w:rsidRPr="009C4740">
        <w:rPr>
          <w:rFonts w:cs="Arial"/>
          <w:bCs/>
          <w:i/>
          <w:iCs/>
          <w:szCs w:val="20"/>
        </w:rPr>
        <w:t>6</w:t>
      </w:r>
      <w:r w:rsidRPr="009C4740">
        <w:rPr>
          <w:rFonts w:cs="Arial"/>
          <w:bCs/>
          <w:i/>
          <w:iCs/>
          <w:szCs w:val="20"/>
        </w:rPr>
        <w:t>) Zamenjava posamičnega podizvajalca oziroma uvedba novega podizvajalca v izvajanje javnega naročila je mogoča samo, če naročnik poda predhodno pisno soglasje in če so izpolnjeni vsi pogoji</w:t>
      </w:r>
      <w:r w:rsidR="007E75F2" w:rsidRPr="009C4740">
        <w:rPr>
          <w:rFonts w:cs="Arial"/>
          <w:bCs/>
          <w:i/>
          <w:iCs/>
          <w:szCs w:val="20"/>
        </w:rPr>
        <w:t>, ki se zahtevajo za podizvajalce po razpisni dokumentaciji</w:t>
      </w:r>
      <w:r w:rsidRPr="009C4740">
        <w:rPr>
          <w:rFonts w:cs="Arial"/>
          <w:bCs/>
          <w:i/>
          <w:iCs/>
          <w:szCs w:val="20"/>
        </w:rPr>
        <w:t>. Naročnik bo vselej zavrnil uvedbo novega podizvajalca, če ta ne bo izpolnjeval pogojev, ki jih morajo izpolnjevati imenovani podizvajalci ob oddaji ponudbe.</w:t>
      </w:r>
    </w:p>
    <w:p w14:paraId="5D6DBAF8" w14:textId="77777777" w:rsidR="00556CFB" w:rsidRPr="009C4740" w:rsidRDefault="00556CFB" w:rsidP="00556CFB">
      <w:pPr>
        <w:widowControl w:val="0"/>
        <w:spacing w:line="280" w:lineRule="atLeast"/>
        <w:rPr>
          <w:rFonts w:cs="Arial"/>
          <w:bCs/>
          <w:i/>
          <w:iCs/>
          <w:szCs w:val="20"/>
        </w:rPr>
      </w:pPr>
    </w:p>
    <w:p w14:paraId="55AA92EF" w14:textId="77777777" w:rsidR="00556CFB" w:rsidRPr="009C4740" w:rsidRDefault="00556CFB" w:rsidP="00556CFB">
      <w:pPr>
        <w:widowControl w:val="0"/>
        <w:spacing w:line="280" w:lineRule="atLeast"/>
        <w:rPr>
          <w:rFonts w:cs="Arial"/>
          <w:bCs/>
          <w:i/>
          <w:iCs/>
          <w:szCs w:val="20"/>
        </w:rPr>
      </w:pPr>
      <w:r w:rsidRPr="009C4740">
        <w:rPr>
          <w:rFonts w:cs="Arial"/>
          <w:bCs/>
          <w:i/>
          <w:iCs/>
          <w:szCs w:val="20"/>
        </w:rPr>
        <w:t>(</w:t>
      </w:r>
      <w:r w:rsidR="007E75F2" w:rsidRPr="009C4740">
        <w:rPr>
          <w:rFonts w:cs="Arial"/>
          <w:bCs/>
          <w:i/>
          <w:iCs/>
          <w:szCs w:val="20"/>
        </w:rPr>
        <w:t>7</w:t>
      </w:r>
      <w:r w:rsidRPr="009C4740">
        <w:rPr>
          <w:rFonts w:cs="Arial"/>
          <w:bCs/>
          <w:i/>
          <w:iCs/>
          <w:szCs w:val="20"/>
        </w:rPr>
        <w:t>) 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0BD3C8AC" w14:textId="77777777" w:rsidR="007E75F2" w:rsidRPr="009C4740" w:rsidRDefault="007E75F2" w:rsidP="00556CFB">
      <w:pPr>
        <w:widowControl w:val="0"/>
        <w:spacing w:line="280" w:lineRule="atLeast"/>
        <w:rPr>
          <w:rFonts w:cs="Arial"/>
          <w:bCs/>
          <w:i/>
          <w:iCs/>
          <w:szCs w:val="20"/>
        </w:rPr>
      </w:pPr>
    </w:p>
    <w:p w14:paraId="56C62CE6"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1</w:t>
      </w:r>
      <w:r w:rsidR="006467E3" w:rsidRPr="009C4740">
        <w:rPr>
          <w:rFonts w:cs="Arial"/>
          <w:bCs/>
          <w:iCs/>
          <w:szCs w:val="20"/>
        </w:rPr>
        <w:t>2</w:t>
      </w:r>
      <w:r w:rsidR="00556CFB" w:rsidRPr="009C4740">
        <w:rPr>
          <w:rFonts w:cs="Arial"/>
          <w:bCs/>
          <w:iCs/>
          <w:szCs w:val="20"/>
        </w:rPr>
        <w:t>. člen</w:t>
      </w:r>
    </w:p>
    <w:p w14:paraId="0BB55929" w14:textId="77777777" w:rsidR="00556CFB" w:rsidRPr="009C4740" w:rsidRDefault="00556CFB" w:rsidP="00556CFB">
      <w:pPr>
        <w:widowControl w:val="0"/>
        <w:spacing w:line="280" w:lineRule="atLeast"/>
        <w:rPr>
          <w:rFonts w:cs="Arial"/>
          <w:bCs/>
          <w:iCs/>
          <w:szCs w:val="20"/>
        </w:rPr>
      </w:pPr>
    </w:p>
    <w:p w14:paraId="472A390F"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Če naročnik zamudi s plačilom, je izvajalec upravičen zahtevati </w:t>
      </w:r>
      <w:r w:rsidR="00A566B1" w:rsidRPr="009C4740">
        <w:rPr>
          <w:rFonts w:cs="Arial"/>
          <w:bCs/>
          <w:iCs/>
          <w:szCs w:val="20"/>
        </w:rPr>
        <w:t xml:space="preserve">zakonske </w:t>
      </w:r>
      <w:r w:rsidRPr="009C4740">
        <w:rPr>
          <w:rFonts w:cs="Arial"/>
          <w:bCs/>
          <w:iCs/>
          <w:szCs w:val="20"/>
        </w:rPr>
        <w:t xml:space="preserve">zamudne obresti od dneva </w:t>
      </w:r>
      <w:r w:rsidRPr="009C4740">
        <w:rPr>
          <w:rFonts w:cs="Arial"/>
          <w:bCs/>
          <w:iCs/>
          <w:szCs w:val="20"/>
        </w:rPr>
        <w:lastRenderedPageBreak/>
        <w:t>zapadlosti računa v plačilo do dneva plačila.</w:t>
      </w:r>
    </w:p>
    <w:p w14:paraId="39DBD302" w14:textId="77777777" w:rsidR="00556CFB" w:rsidRPr="009C4740" w:rsidRDefault="00556CFB" w:rsidP="00556CFB">
      <w:pPr>
        <w:widowControl w:val="0"/>
        <w:spacing w:line="280" w:lineRule="atLeast"/>
        <w:rPr>
          <w:rFonts w:cs="Arial"/>
          <w:bCs/>
          <w:iCs/>
          <w:szCs w:val="20"/>
        </w:rPr>
      </w:pPr>
    </w:p>
    <w:p w14:paraId="413AD668"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JAMSTVA IN GARANCIJSKE OBVEZNOSTI IZVAJALCA</w:t>
      </w:r>
    </w:p>
    <w:p w14:paraId="09403617" w14:textId="77777777" w:rsidR="00556CFB" w:rsidRPr="009C4740" w:rsidRDefault="00556CFB" w:rsidP="00556CFB">
      <w:pPr>
        <w:widowControl w:val="0"/>
        <w:spacing w:line="280" w:lineRule="atLeast"/>
        <w:jc w:val="center"/>
        <w:rPr>
          <w:rFonts w:cs="Arial"/>
          <w:b/>
          <w:bCs/>
          <w:iCs/>
          <w:szCs w:val="20"/>
        </w:rPr>
      </w:pPr>
    </w:p>
    <w:p w14:paraId="7F67CFD1"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1</w:t>
      </w:r>
      <w:r w:rsidR="006467E3" w:rsidRPr="009C4740">
        <w:rPr>
          <w:rFonts w:cs="Arial"/>
          <w:bCs/>
          <w:iCs/>
          <w:szCs w:val="20"/>
        </w:rPr>
        <w:t>3</w:t>
      </w:r>
      <w:r w:rsidR="00556CFB" w:rsidRPr="009C4740">
        <w:rPr>
          <w:rFonts w:cs="Arial"/>
          <w:bCs/>
          <w:iCs/>
          <w:szCs w:val="20"/>
        </w:rPr>
        <w:t>. člen</w:t>
      </w:r>
    </w:p>
    <w:p w14:paraId="4C9C7F5C" w14:textId="77777777" w:rsidR="00556CFB" w:rsidRPr="009C4740" w:rsidRDefault="00556CFB" w:rsidP="00556CFB">
      <w:pPr>
        <w:widowControl w:val="0"/>
        <w:spacing w:line="280" w:lineRule="atLeast"/>
        <w:rPr>
          <w:rFonts w:cs="Arial"/>
          <w:bCs/>
          <w:iCs/>
          <w:szCs w:val="20"/>
        </w:rPr>
      </w:pPr>
    </w:p>
    <w:p w14:paraId="2ACEBEC5"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(1) Izvajalec jamči, da bodo storitve izvedene kakovostno, v skladu z veljavnimi predpisi in standardi in v skladu s specificiranimi zahtevami naročnika. </w:t>
      </w:r>
    </w:p>
    <w:p w14:paraId="587956F1" w14:textId="77777777" w:rsidR="00556CFB" w:rsidRPr="009C4740" w:rsidRDefault="00556CFB" w:rsidP="00556CFB">
      <w:pPr>
        <w:widowControl w:val="0"/>
        <w:spacing w:line="280" w:lineRule="atLeast"/>
        <w:rPr>
          <w:rFonts w:cs="Arial"/>
          <w:bCs/>
          <w:iCs/>
          <w:szCs w:val="20"/>
        </w:rPr>
      </w:pPr>
    </w:p>
    <w:p w14:paraId="4209516A" w14:textId="77777777" w:rsidR="00556CFB" w:rsidRPr="009C4740" w:rsidRDefault="00556CFB" w:rsidP="00556CFB">
      <w:pPr>
        <w:widowControl w:val="0"/>
        <w:spacing w:line="280" w:lineRule="atLeast"/>
        <w:rPr>
          <w:rFonts w:cs="Arial"/>
          <w:bCs/>
          <w:iCs/>
          <w:szCs w:val="20"/>
        </w:rPr>
      </w:pPr>
      <w:r w:rsidRPr="009C4740">
        <w:rPr>
          <w:rFonts w:cs="Arial"/>
          <w:bCs/>
          <w:iCs/>
          <w:szCs w:val="20"/>
        </w:rPr>
        <w:t>(2) Izvajalec jamči tudi za osebe, ki bi po njegovem naročilu opravile storitev ali del storitve, kot če bi jo opravil sam.</w:t>
      </w:r>
    </w:p>
    <w:p w14:paraId="7A851EA1" w14:textId="77777777" w:rsidR="00556CFB" w:rsidRPr="009C4740" w:rsidRDefault="00556CFB" w:rsidP="00556CFB">
      <w:pPr>
        <w:widowControl w:val="0"/>
        <w:spacing w:line="280" w:lineRule="atLeast"/>
        <w:rPr>
          <w:rFonts w:cs="Arial"/>
          <w:bCs/>
          <w:iCs/>
          <w:szCs w:val="20"/>
        </w:rPr>
      </w:pPr>
    </w:p>
    <w:p w14:paraId="5FF4FF7F"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(3) </w:t>
      </w:r>
      <w:r w:rsidR="00A566B1" w:rsidRPr="009C4740">
        <w:rPr>
          <w:rFonts w:cs="Arial"/>
          <w:bCs/>
          <w:iCs/>
          <w:szCs w:val="20"/>
        </w:rPr>
        <w:t>Če</w:t>
      </w:r>
      <w:r w:rsidRPr="009C4740">
        <w:rPr>
          <w:rFonts w:cs="Arial"/>
          <w:bCs/>
          <w:iCs/>
          <w:szCs w:val="20"/>
        </w:rPr>
        <w:t xml:space="preserve"> izvajalec ni sposoben zagotoviti posameznih storitev, ki so predmet te pogodbe, lahko naročnik</w:t>
      </w:r>
      <w:r w:rsidR="004B4CB8" w:rsidRPr="009C4740">
        <w:rPr>
          <w:rFonts w:cs="Arial"/>
          <w:bCs/>
          <w:iCs/>
          <w:szCs w:val="20"/>
        </w:rPr>
        <w:t xml:space="preserve"> </w:t>
      </w:r>
      <w:r w:rsidRPr="009C4740">
        <w:rPr>
          <w:rFonts w:cs="Arial"/>
          <w:bCs/>
          <w:iCs/>
          <w:szCs w:val="20"/>
        </w:rPr>
        <w:t>takšne storitve naroči pri drugih ponudnikih na stroške izvajalca.</w:t>
      </w:r>
    </w:p>
    <w:p w14:paraId="54FA9276" w14:textId="77777777" w:rsidR="00556CFB" w:rsidRPr="009C4740" w:rsidRDefault="00556CFB" w:rsidP="00556CFB">
      <w:pPr>
        <w:widowControl w:val="0"/>
        <w:spacing w:line="280" w:lineRule="atLeast"/>
        <w:rPr>
          <w:rFonts w:cs="Arial"/>
          <w:bCs/>
          <w:iCs/>
          <w:szCs w:val="20"/>
        </w:rPr>
      </w:pPr>
    </w:p>
    <w:p w14:paraId="2BD1A537"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(4) Izvajalec odgovarja za vso škodo, ki bi nastala naročniku ali tretjim osebam zaradi neizvedenih ali slabo izvedenih obveznosti po tej pogodbi. </w:t>
      </w:r>
    </w:p>
    <w:p w14:paraId="24BBFB7C" w14:textId="77777777" w:rsidR="00556CFB" w:rsidRPr="009C4740" w:rsidRDefault="00556CFB" w:rsidP="00556CFB">
      <w:pPr>
        <w:widowControl w:val="0"/>
        <w:spacing w:line="280" w:lineRule="atLeast"/>
        <w:rPr>
          <w:rFonts w:cs="Arial"/>
          <w:bCs/>
          <w:iCs/>
          <w:szCs w:val="20"/>
        </w:rPr>
      </w:pPr>
    </w:p>
    <w:p w14:paraId="5AAB88FB"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(5) </w:t>
      </w:r>
      <w:r w:rsidR="00A566B1" w:rsidRPr="009C4740">
        <w:rPr>
          <w:rFonts w:cs="Arial"/>
          <w:bCs/>
          <w:iCs/>
          <w:szCs w:val="20"/>
        </w:rPr>
        <w:t>Če</w:t>
      </w:r>
      <w:r w:rsidRPr="009C4740">
        <w:rPr>
          <w:rFonts w:cs="Arial"/>
          <w:bCs/>
          <w:iCs/>
          <w:szCs w:val="20"/>
        </w:rPr>
        <w:t xml:space="preserve"> bi bil kakršen koli zahtevek za povračilo škode naperjen proti naročniku, je izvajalec dolžan takšno škodo povrniti neposredno oškodovancu oziroma naročniku, če je ta škodo izplačal oškodovancu.</w:t>
      </w:r>
    </w:p>
    <w:p w14:paraId="01B2E339" w14:textId="77777777" w:rsidR="00556CFB" w:rsidRPr="009C4740" w:rsidRDefault="00556CFB" w:rsidP="00556CFB">
      <w:pPr>
        <w:widowControl w:val="0"/>
        <w:spacing w:line="280" w:lineRule="atLeast"/>
        <w:rPr>
          <w:rFonts w:cs="Arial"/>
          <w:b/>
          <w:bCs/>
          <w:iCs/>
          <w:szCs w:val="20"/>
        </w:rPr>
      </w:pPr>
    </w:p>
    <w:p w14:paraId="46C3B39C"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VIŠJA SILA</w:t>
      </w:r>
    </w:p>
    <w:p w14:paraId="5CCE4076" w14:textId="77777777" w:rsidR="00556CFB" w:rsidRPr="009C4740" w:rsidRDefault="00556CFB" w:rsidP="00556CFB">
      <w:pPr>
        <w:widowControl w:val="0"/>
        <w:spacing w:line="280" w:lineRule="atLeast"/>
        <w:jc w:val="center"/>
        <w:rPr>
          <w:rFonts w:cs="Arial"/>
          <w:b/>
          <w:bCs/>
          <w:iCs/>
          <w:szCs w:val="20"/>
        </w:rPr>
      </w:pPr>
    </w:p>
    <w:p w14:paraId="6F8BE913" w14:textId="77777777" w:rsidR="00556CFB" w:rsidRPr="009C4740" w:rsidRDefault="00556CFB" w:rsidP="00556CFB">
      <w:pPr>
        <w:widowControl w:val="0"/>
        <w:spacing w:line="280" w:lineRule="atLeast"/>
        <w:jc w:val="center"/>
        <w:rPr>
          <w:rFonts w:cs="Arial"/>
          <w:bCs/>
          <w:iCs/>
          <w:szCs w:val="20"/>
        </w:rPr>
      </w:pPr>
      <w:r w:rsidRPr="009C4740">
        <w:rPr>
          <w:rFonts w:cs="Arial"/>
          <w:bCs/>
          <w:iCs/>
          <w:szCs w:val="20"/>
        </w:rPr>
        <w:t>1</w:t>
      </w:r>
      <w:r w:rsidR="006467E3" w:rsidRPr="009C4740">
        <w:rPr>
          <w:rFonts w:cs="Arial"/>
          <w:bCs/>
          <w:iCs/>
          <w:szCs w:val="20"/>
        </w:rPr>
        <w:t>4</w:t>
      </w:r>
      <w:r w:rsidRPr="009C4740">
        <w:rPr>
          <w:rFonts w:cs="Arial"/>
          <w:bCs/>
          <w:iCs/>
          <w:szCs w:val="20"/>
        </w:rPr>
        <w:t>. člen</w:t>
      </w:r>
    </w:p>
    <w:p w14:paraId="6579618E" w14:textId="77777777" w:rsidR="00556CFB" w:rsidRPr="009C4740" w:rsidRDefault="00556CFB" w:rsidP="00556CFB">
      <w:pPr>
        <w:widowControl w:val="0"/>
        <w:spacing w:line="280" w:lineRule="atLeast"/>
        <w:rPr>
          <w:rFonts w:cs="Arial"/>
          <w:bCs/>
          <w:iCs/>
          <w:szCs w:val="20"/>
        </w:rPr>
      </w:pPr>
    </w:p>
    <w:p w14:paraId="7CA074E6" w14:textId="77777777" w:rsidR="00556CFB" w:rsidRPr="009C4740" w:rsidRDefault="00556CFB" w:rsidP="00556CFB">
      <w:pPr>
        <w:widowControl w:val="0"/>
        <w:spacing w:line="280" w:lineRule="atLeast"/>
        <w:rPr>
          <w:rFonts w:cs="Arial"/>
          <w:bCs/>
          <w:iCs/>
          <w:szCs w:val="20"/>
        </w:rPr>
      </w:pPr>
      <w:r w:rsidRPr="009C4740">
        <w:rPr>
          <w:rFonts w:cs="Arial"/>
          <w:bCs/>
          <w:iCs/>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32B1A679" w14:textId="77777777" w:rsidR="00556CFB" w:rsidRPr="009C4740" w:rsidRDefault="00556CFB" w:rsidP="00556CFB">
      <w:pPr>
        <w:widowControl w:val="0"/>
        <w:spacing w:line="280" w:lineRule="atLeast"/>
        <w:rPr>
          <w:rFonts w:cs="Arial"/>
          <w:bCs/>
          <w:iCs/>
          <w:szCs w:val="20"/>
        </w:rPr>
      </w:pPr>
    </w:p>
    <w:p w14:paraId="644C40CE" w14:textId="77777777" w:rsidR="00556CFB" w:rsidRPr="009C4740" w:rsidRDefault="00556CFB" w:rsidP="00556CFB">
      <w:pPr>
        <w:widowControl w:val="0"/>
        <w:spacing w:line="280" w:lineRule="atLeast"/>
        <w:rPr>
          <w:rFonts w:cs="Arial"/>
          <w:bCs/>
          <w:iCs/>
          <w:szCs w:val="20"/>
        </w:rPr>
      </w:pPr>
      <w:r w:rsidRPr="009C4740">
        <w:rPr>
          <w:rFonts w:cs="Arial"/>
          <w:bCs/>
          <w:iCs/>
          <w:szCs w:val="20"/>
        </w:rPr>
        <w:t>(2) Pogodbena stranka, na katere strani je višja sila nastala, je dolžna sopogodbenika pisno obvestiti o nastopu in tudi o prenehanju višje sile, poleg tega pa mora sopogodbeniku predložiti verodostojne dokaze o obstoju in trajanju višje sile najkasneje v dveh dneh po nastopu oziroma prenehanju višje sile.</w:t>
      </w:r>
    </w:p>
    <w:p w14:paraId="5C5EF84D" w14:textId="77777777" w:rsidR="00556CFB" w:rsidRPr="009C4740" w:rsidRDefault="00556CFB" w:rsidP="00556CFB">
      <w:pPr>
        <w:widowControl w:val="0"/>
        <w:spacing w:line="280" w:lineRule="atLeast"/>
        <w:rPr>
          <w:rFonts w:cs="Arial"/>
          <w:bCs/>
          <w:iCs/>
          <w:szCs w:val="20"/>
        </w:rPr>
      </w:pPr>
    </w:p>
    <w:p w14:paraId="4268772B" w14:textId="77777777" w:rsidR="00556CFB" w:rsidRPr="009C4740" w:rsidRDefault="00556CFB" w:rsidP="00556CFB">
      <w:pPr>
        <w:widowControl w:val="0"/>
        <w:spacing w:line="280" w:lineRule="atLeast"/>
        <w:rPr>
          <w:rFonts w:cs="Arial"/>
          <w:bCs/>
          <w:iCs/>
          <w:szCs w:val="20"/>
        </w:rPr>
      </w:pPr>
      <w:r w:rsidRPr="009C4740">
        <w:rPr>
          <w:rFonts w:cs="Arial"/>
          <w:bCs/>
          <w:iCs/>
          <w:szCs w:val="20"/>
        </w:rPr>
        <w:t>(3) Nobena od pogodbenih strank ni odgovorna za neizpolnitev katerekoli izmed svojih obveznosti iz razlogov, ki so izven njenega nadzora.</w:t>
      </w:r>
    </w:p>
    <w:p w14:paraId="3CB07441" w14:textId="77777777" w:rsidR="00556CFB" w:rsidRPr="009C4740" w:rsidRDefault="00556CFB" w:rsidP="00556CFB">
      <w:pPr>
        <w:widowControl w:val="0"/>
        <w:spacing w:line="280" w:lineRule="atLeast"/>
        <w:rPr>
          <w:rFonts w:cs="Arial"/>
          <w:b/>
          <w:bCs/>
          <w:iCs/>
          <w:szCs w:val="20"/>
        </w:rPr>
      </w:pPr>
    </w:p>
    <w:p w14:paraId="5868ADF7"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POSLOVNA SKRIVNOST IN AVTORSKE PRAVICE</w:t>
      </w:r>
    </w:p>
    <w:p w14:paraId="42E6BA17" w14:textId="77777777" w:rsidR="00556CFB" w:rsidRPr="009C4740" w:rsidRDefault="00556CFB" w:rsidP="00556CFB">
      <w:pPr>
        <w:widowControl w:val="0"/>
        <w:spacing w:line="280" w:lineRule="atLeast"/>
        <w:jc w:val="center"/>
        <w:rPr>
          <w:rFonts w:cs="Arial"/>
          <w:b/>
          <w:bCs/>
          <w:iCs/>
          <w:szCs w:val="20"/>
        </w:rPr>
      </w:pPr>
    </w:p>
    <w:p w14:paraId="287DEAA2" w14:textId="77777777" w:rsidR="00556CFB" w:rsidRPr="009C4740" w:rsidRDefault="00556CFB" w:rsidP="00556CFB">
      <w:pPr>
        <w:widowControl w:val="0"/>
        <w:spacing w:line="280" w:lineRule="atLeast"/>
        <w:jc w:val="center"/>
        <w:rPr>
          <w:rFonts w:cs="Arial"/>
          <w:bCs/>
          <w:iCs/>
          <w:szCs w:val="20"/>
        </w:rPr>
      </w:pPr>
      <w:r w:rsidRPr="009C4740">
        <w:rPr>
          <w:rFonts w:cs="Arial"/>
          <w:bCs/>
          <w:iCs/>
          <w:szCs w:val="20"/>
        </w:rPr>
        <w:t>1</w:t>
      </w:r>
      <w:r w:rsidR="006467E3" w:rsidRPr="009C4740">
        <w:rPr>
          <w:rFonts w:cs="Arial"/>
          <w:bCs/>
          <w:iCs/>
          <w:szCs w:val="20"/>
        </w:rPr>
        <w:t>5</w:t>
      </w:r>
      <w:r w:rsidRPr="009C4740">
        <w:rPr>
          <w:rFonts w:cs="Arial"/>
          <w:bCs/>
          <w:iCs/>
          <w:szCs w:val="20"/>
        </w:rPr>
        <w:t>. člen</w:t>
      </w:r>
    </w:p>
    <w:p w14:paraId="019F205F" w14:textId="77777777" w:rsidR="006D0D3A" w:rsidRPr="009C4740" w:rsidRDefault="006D0D3A" w:rsidP="006D0D3A">
      <w:pPr>
        <w:widowControl w:val="0"/>
        <w:spacing w:line="280" w:lineRule="atLeast"/>
        <w:rPr>
          <w:rFonts w:cs="Arial"/>
          <w:bCs/>
          <w:iCs/>
          <w:szCs w:val="20"/>
        </w:rPr>
      </w:pPr>
    </w:p>
    <w:p w14:paraId="50A995FB" w14:textId="6CBC73C5" w:rsidR="006D0D3A" w:rsidRPr="009C4740" w:rsidRDefault="006D0D3A" w:rsidP="00007544">
      <w:pPr>
        <w:widowControl w:val="0"/>
        <w:spacing w:line="280" w:lineRule="atLeast"/>
        <w:rPr>
          <w:rFonts w:cs="Arial"/>
          <w:bCs/>
          <w:iCs/>
          <w:szCs w:val="20"/>
        </w:rPr>
      </w:pPr>
      <w:r w:rsidRPr="009C4740">
        <w:rPr>
          <w:rFonts w:cs="Arial"/>
          <w:bCs/>
          <w:iCs/>
          <w:szCs w:val="20"/>
        </w:rPr>
        <w:t>(1) Če izvajalec na podlagi izvajanja te pogodbe ustvari avtorsko delo, se vse materialne avtorske pravice in druge pravice avtorja v skladu s 112. členom Zakona o avtorski in sorodnih pravicah (Uradni list RS, št. 16/07 – uradno prečiščeno besedilo, 68/08, 110/13, 56/15, 63/16 – ZKUASP</w:t>
      </w:r>
      <w:r w:rsidR="00916713" w:rsidRPr="009C4740">
        <w:rPr>
          <w:rFonts w:cs="Arial"/>
          <w:bCs/>
          <w:iCs/>
          <w:szCs w:val="20"/>
        </w:rPr>
        <w:t>,</w:t>
      </w:r>
      <w:r w:rsidRPr="009C4740">
        <w:rPr>
          <w:rFonts w:cs="Arial"/>
          <w:bCs/>
          <w:iCs/>
          <w:szCs w:val="20"/>
        </w:rPr>
        <w:t xml:space="preserve"> 59/19</w:t>
      </w:r>
      <w:r w:rsidR="00916713" w:rsidRPr="009C4740">
        <w:rPr>
          <w:rFonts w:cs="Arial"/>
          <w:bCs/>
          <w:iCs/>
          <w:szCs w:val="20"/>
        </w:rPr>
        <w:t xml:space="preserve"> in 130/22</w:t>
      </w:r>
      <w:r w:rsidRPr="009C4740">
        <w:rPr>
          <w:rFonts w:cs="Arial"/>
          <w:bCs/>
          <w:iCs/>
          <w:szCs w:val="20"/>
        </w:rPr>
        <w:t xml:space="preserve">) v celoti, izključno in za ves čas njihovega trajanja ter teritorialno neomejeno prenesejo na </w:t>
      </w:r>
      <w:r w:rsidR="004B4CB8" w:rsidRPr="009C4740">
        <w:rPr>
          <w:rFonts w:cs="Arial"/>
          <w:bCs/>
          <w:iCs/>
          <w:szCs w:val="20"/>
        </w:rPr>
        <w:t>naročnika</w:t>
      </w:r>
      <w:r w:rsidRPr="009C4740">
        <w:rPr>
          <w:rFonts w:cs="Arial"/>
          <w:bCs/>
          <w:iCs/>
          <w:szCs w:val="20"/>
        </w:rPr>
        <w:t>.</w:t>
      </w:r>
    </w:p>
    <w:p w14:paraId="14EBA43D" w14:textId="77777777" w:rsidR="006D0D3A" w:rsidRPr="009C4740" w:rsidRDefault="006D0D3A" w:rsidP="00007544">
      <w:pPr>
        <w:widowControl w:val="0"/>
        <w:spacing w:line="280" w:lineRule="atLeast"/>
        <w:rPr>
          <w:rFonts w:cs="Arial"/>
          <w:bCs/>
          <w:iCs/>
          <w:szCs w:val="20"/>
        </w:rPr>
      </w:pPr>
    </w:p>
    <w:p w14:paraId="2F08863D" w14:textId="77777777" w:rsidR="006D0D3A" w:rsidRPr="009C4740" w:rsidRDefault="006D0D3A" w:rsidP="00007544">
      <w:pPr>
        <w:widowControl w:val="0"/>
        <w:spacing w:line="280" w:lineRule="atLeast"/>
        <w:rPr>
          <w:rFonts w:cs="Arial"/>
          <w:bCs/>
          <w:iCs/>
          <w:szCs w:val="20"/>
        </w:rPr>
      </w:pPr>
      <w:r w:rsidRPr="009C4740">
        <w:rPr>
          <w:rFonts w:cs="Arial"/>
          <w:bCs/>
          <w:iCs/>
          <w:szCs w:val="20"/>
        </w:rPr>
        <w:t>(2) Izvajalec zagotavlja, da bo v trenutku prenosa pravic iz prejšnjega odstavka lastnik informacijske rešitve imetnik teh pravic.</w:t>
      </w:r>
    </w:p>
    <w:p w14:paraId="75128FF9" w14:textId="77777777" w:rsidR="006D0D3A" w:rsidRPr="009C4740" w:rsidRDefault="006D0D3A" w:rsidP="006D0D3A">
      <w:pPr>
        <w:widowControl w:val="0"/>
        <w:spacing w:line="280" w:lineRule="atLeast"/>
        <w:rPr>
          <w:rFonts w:cs="Arial"/>
          <w:bCs/>
          <w:iCs/>
          <w:szCs w:val="20"/>
        </w:rPr>
      </w:pPr>
    </w:p>
    <w:p w14:paraId="642A3E0A" w14:textId="77777777" w:rsidR="00556CFB" w:rsidRPr="009C4740" w:rsidRDefault="00556CFB" w:rsidP="006D0D3A">
      <w:pPr>
        <w:widowControl w:val="0"/>
        <w:spacing w:line="280" w:lineRule="atLeast"/>
        <w:rPr>
          <w:rFonts w:cs="Arial"/>
          <w:bCs/>
          <w:iCs/>
          <w:szCs w:val="20"/>
        </w:rPr>
      </w:pPr>
      <w:r w:rsidRPr="009C4740">
        <w:rPr>
          <w:rFonts w:cs="Arial"/>
          <w:bCs/>
          <w:iCs/>
          <w:szCs w:val="20"/>
        </w:rPr>
        <w:t>(</w:t>
      </w:r>
      <w:r w:rsidR="006D0D3A" w:rsidRPr="009C4740">
        <w:rPr>
          <w:rFonts w:cs="Arial"/>
          <w:bCs/>
          <w:iCs/>
          <w:szCs w:val="20"/>
        </w:rPr>
        <w:t>3</w:t>
      </w:r>
      <w:r w:rsidRPr="009C4740">
        <w:rPr>
          <w:rFonts w:cs="Arial"/>
          <w:bCs/>
          <w:iCs/>
          <w:szCs w:val="20"/>
        </w:rPr>
        <w:t xml:space="preserve">) Vsi podatki, ki jih pridobi izvajalec v okviru izvajanja te pogodbe, predstavljajo poslovno skrivnost in </w:t>
      </w:r>
      <w:r w:rsidRPr="009C4740">
        <w:rPr>
          <w:rFonts w:cs="Arial"/>
          <w:bCs/>
          <w:iCs/>
          <w:szCs w:val="20"/>
        </w:rPr>
        <w:lastRenderedPageBreak/>
        <w:t xml:space="preserve">jih je izvajalec dolžan varovati kot takšne ter sprejeti vse ukrepe, ki so potrebni za varovanje poslovne skrivnosti, zlasti pa sprejeti ustrezen sklep o določitvi in varovanju poslovne skrivnosti, v katerem so vključeni tudi navedeni podatki. </w:t>
      </w:r>
    </w:p>
    <w:p w14:paraId="439AE5C4" w14:textId="77777777" w:rsidR="00556CFB" w:rsidRPr="009C4740" w:rsidRDefault="00556CFB" w:rsidP="006D0D3A">
      <w:pPr>
        <w:widowControl w:val="0"/>
        <w:spacing w:line="280" w:lineRule="atLeast"/>
        <w:rPr>
          <w:rFonts w:cs="Arial"/>
          <w:bCs/>
          <w:iCs/>
          <w:szCs w:val="20"/>
        </w:rPr>
      </w:pPr>
    </w:p>
    <w:p w14:paraId="286D6BC4" w14:textId="77777777" w:rsidR="00556CFB" w:rsidRPr="009C4740" w:rsidRDefault="00556CFB" w:rsidP="006D0D3A">
      <w:pPr>
        <w:widowControl w:val="0"/>
        <w:spacing w:line="280" w:lineRule="atLeast"/>
        <w:rPr>
          <w:rFonts w:cs="Arial"/>
          <w:bCs/>
          <w:iCs/>
          <w:szCs w:val="20"/>
        </w:rPr>
      </w:pPr>
      <w:r w:rsidRPr="009C4740">
        <w:rPr>
          <w:rFonts w:cs="Arial"/>
          <w:bCs/>
          <w:iCs/>
          <w:szCs w:val="20"/>
        </w:rPr>
        <w:t>(</w:t>
      </w:r>
      <w:r w:rsidR="006D0D3A" w:rsidRPr="009C4740">
        <w:rPr>
          <w:rFonts w:cs="Arial"/>
          <w:bCs/>
          <w:iCs/>
          <w:szCs w:val="20"/>
        </w:rPr>
        <w:t>4</w:t>
      </w:r>
      <w:r w:rsidRPr="009C4740">
        <w:rPr>
          <w:rFonts w:cs="Arial"/>
          <w:bCs/>
          <w:iCs/>
          <w:szCs w:val="20"/>
        </w:rPr>
        <w:t xml:space="preserve">) Naročnik lahko od izvajalca zahteva polno odškodnino za vso škodo, ki jo utrpi in ki izvira iz objave ali okoriščanja z naročnikovimi poslovnimi skrivnostmi ali zaupnimi informacijami. </w:t>
      </w:r>
    </w:p>
    <w:p w14:paraId="08CC16B2" w14:textId="77777777" w:rsidR="00556CFB" w:rsidRPr="009C4740" w:rsidRDefault="00556CFB" w:rsidP="00556CFB">
      <w:pPr>
        <w:widowControl w:val="0"/>
        <w:spacing w:line="280" w:lineRule="atLeast"/>
        <w:rPr>
          <w:rFonts w:cs="Arial"/>
          <w:b/>
          <w:bCs/>
          <w:iCs/>
          <w:szCs w:val="20"/>
        </w:rPr>
      </w:pPr>
    </w:p>
    <w:p w14:paraId="188F7200"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 xml:space="preserve">OBSEG PRAVICE UPORABE </w:t>
      </w:r>
      <w:r w:rsidR="00937DA6" w:rsidRPr="009C4740">
        <w:rPr>
          <w:rFonts w:cs="Arial"/>
          <w:b/>
          <w:bCs/>
          <w:iCs/>
          <w:szCs w:val="20"/>
        </w:rPr>
        <w:t>REŠITEV</w:t>
      </w:r>
    </w:p>
    <w:p w14:paraId="52151A7A" w14:textId="77777777" w:rsidR="00556CFB" w:rsidRPr="009C4740" w:rsidRDefault="00556CFB" w:rsidP="00556CFB">
      <w:pPr>
        <w:widowControl w:val="0"/>
        <w:spacing w:line="280" w:lineRule="atLeast"/>
        <w:jc w:val="center"/>
        <w:rPr>
          <w:rFonts w:cs="Arial"/>
          <w:b/>
          <w:bCs/>
          <w:iCs/>
          <w:szCs w:val="20"/>
        </w:rPr>
      </w:pPr>
    </w:p>
    <w:p w14:paraId="0EA5A82B" w14:textId="77777777" w:rsidR="00556CFB" w:rsidRPr="009C4740" w:rsidRDefault="00556CFB" w:rsidP="00556CFB">
      <w:pPr>
        <w:widowControl w:val="0"/>
        <w:spacing w:line="280" w:lineRule="atLeast"/>
        <w:jc w:val="center"/>
        <w:rPr>
          <w:rFonts w:cs="Arial"/>
          <w:bCs/>
          <w:iCs/>
          <w:szCs w:val="20"/>
        </w:rPr>
      </w:pPr>
      <w:r w:rsidRPr="009C4740">
        <w:rPr>
          <w:rFonts w:cs="Arial"/>
          <w:bCs/>
          <w:iCs/>
          <w:szCs w:val="20"/>
        </w:rPr>
        <w:t>1</w:t>
      </w:r>
      <w:r w:rsidR="006467E3" w:rsidRPr="009C4740">
        <w:rPr>
          <w:rFonts w:cs="Arial"/>
          <w:bCs/>
          <w:iCs/>
          <w:szCs w:val="20"/>
        </w:rPr>
        <w:t>6</w:t>
      </w:r>
      <w:r w:rsidRPr="009C4740">
        <w:rPr>
          <w:rFonts w:cs="Arial"/>
          <w:bCs/>
          <w:iCs/>
          <w:szCs w:val="20"/>
        </w:rPr>
        <w:t>. člen</w:t>
      </w:r>
    </w:p>
    <w:p w14:paraId="0431380A" w14:textId="77777777" w:rsidR="00556CFB" w:rsidRPr="009C4740" w:rsidRDefault="00556CFB" w:rsidP="00556CFB">
      <w:pPr>
        <w:widowControl w:val="0"/>
        <w:spacing w:line="280" w:lineRule="atLeast"/>
        <w:rPr>
          <w:rFonts w:cs="Arial"/>
          <w:bCs/>
          <w:iCs/>
          <w:szCs w:val="20"/>
        </w:rPr>
      </w:pPr>
    </w:p>
    <w:p w14:paraId="6F3F96DF" w14:textId="77777777" w:rsidR="00556CFB" w:rsidRPr="009C4740" w:rsidRDefault="00556CFB" w:rsidP="00556CFB">
      <w:pPr>
        <w:widowControl w:val="0"/>
        <w:spacing w:line="280" w:lineRule="atLeast"/>
        <w:rPr>
          <w:rFonts w:cs="Arial"/>
          <w:bCs/>
          <w:iCs/>
          <w:szCs w:val="20"/>
        </w:rPr>
      </w:pPr>
      <w:r w:rsidRPr="009C4740">
        <w:rPr>
          <w:rFonts w:cs="Arial"/>
          <w:bCs/>
          <w:iCs/>
          <w:szCs w:val="20"/>
        </w:rPr>
        <w:t>(1) Izvajalec je upravičen uporabljati informacijske rešitve</w:t>
      </w:r>
      <w:r w:rsidR="00A566B1" w:rsidRPr="009C4740">
        <w:rPr>
          <w:rFonts w:cs="Arial"/>
          <w:bCs/>
          <w:iCs/>
          <w:szCs w:val="20"/>
        </w:rPr>
        <w:t xml:space="preserve">, do katerih pride v stik pri izvajanju te pogodbe, </w:t>
      </w:r>
      <w:r w:rsidRPr="009C4740">
        <w:rPr>
          <w:rFonts w:cs="Arial"/>
          <w:bCs/>
          <w:iCs/>
          <w:szCs w:val="20"/>
        </w:rPr>
        <w:t xml:space="preserve">le za potrebe izvajanja storitev po tej pogodbi in za namene, za katere </w:t>
      </w:r>
      <w:r w:rsidR="00A566B1" w:rsidRPr="009C4740">
        <w:rPr>
          <w:rFonts w:cs="Arial"/>
          <w:bCs/>
          <w:iCs/>
          <w:szCs w:val="20"/>
        </w:rPr>
        <w:t>so rešitve izdelane</w:t>
      </w:r>
      <w:r w:rsidRPr="009C4740">
        <w:rPr>
          <w:rFonts w:cs="Arial"/>
          <w:bCs/>
          <w:iCs/>
          <w:szCs w:val="20"/>
        </w:rPr>
        <w:t>.</w:t>
      </w:r>
    </w:p>
    <w:p w14:paraId="758BCE89" w14:textId="77777777" w:rsidR="00556CFB" w:rsidRPr="009C4740" w:rsidRDefault="00556CFB" w:rsidP="00556CFB">
      <w:pPr>
        <w:widowControl w:val="0"/>
        <w:spacing w:line="280" w:lineRule="atLeast"/>
        <w:rPr>
          <w:rFonts w:cs="Arial"/>
          <w:bCs/>
          <w:iCs/>
          <w:szCs w:val="20"/>
        </w:rPr>
      </w:pPr>
    </w:p>
    <w:p w14:paraId="0F7F62C5"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(2) Kopiranje ali odsvojitev aplikacij, podatkov ali katerih koli drugih informacij, </w:t>
      </w:r>
      <w:r w:rsidR="00A566B1" w:rsidRPr="009C4740">
        <w:rPr>
          <w:rFonts w:cs="Arial"/>
          <w:bCs/>
          <w:iCs/>
          <w:szCs w:val="20"/>
        </w:rPr>
        <w:t>do katerih pride v stik pri izvajanju te pogodbe</w:t>
      </w:r>
      <w:r w:rsidRPr="009C4740">
        <w:rPr>
          <w:rFonts w:cs="Arial"/>
          <w:bCs/>
          <w:iCs/>
          <w:szCs w:val="20"/>
        </w:rPr>
        <w:t>, tretjim osebam v tiskani ali kakršni koli drugi obliki ni dovoljeno brez pisnega dovoljenja naročnika.</w:t>
      </w:r>
    </w:p>
    <w:p w14:paraId="24FCE2EE" w14:textId="77777777" w:rsidR="00556CFB" w:rsidRPr="009C4740" w:rsidRDefault="00556CFB" w:rsidP="00556CFB">
      <w:pPr>
        <w:widowControl w:val="0"/>
        <w:spacing w:line="280" w:lineRule="atLeast"/>
        <w:rPr>
          <w:rFonts w:cs="Arial"/>
          <w:bCs/>
          <w:iCs/>
          <w:szCs w:val="20"/>
        </w:rPr>
      </w:pPr>
    </w:p>
    <w:p w14:paraId="149A8341" w14:textId="77777777" w:rsidR="00556CFB" w:rsidRPr="009C4740" w:rsidRDefault="00556CFB" w:rsidP="00556CFB">
      <w:pPr>
        <w:widowControl w:val="0"/>
        <w:spacing w:line="280" w:lineRule="atLeast"/>
        <w:rPr>
          <w:rFonts w:cs="Arial"/>
          <w:bCs/>
          <w:iCs/>
          <w:szCs w:val="20"/>
        </w:rPr>
      </w:pPr>
      <w:r w:rsidRPr="009C4740">
        <w:rPr>
          <w:rFonts w:cs="Arial"/>
          <w:bCs/>
          <w:iCs/>
          <w:szCs w:val="20"/>
        </w:rPr>
        <w:t>(3) Izvajalec ne more prenesti pravice uporabe informacijskih rešitev</w:t>
      </w:r>
      <w:r w:rsidR="00A566B1" w:rsidRPr="009C4740">
        <w:rPr>
          <w:rFonts w:cs="Arial"/>
          <w:bCs/>
          <w:iCs/>
          <w:szCs w:val="20"/>
        </w:rPr>
        <w:t xml:space="preserve">, do katerih pride v stik pri izvajanju te pogodbe, </w:t>
      </w:r>
      <w:r w:rsidRPr="009C4740">
        <w:rPr>
          <w:rFonts w:cs="Arial"/>
          <w:bCs/>
          <w:iCs/>
          <w:szCs w:val="20"/>
        </w:rPr>
        <w:t>in tistih, nastalih v postopku izvajanja storitev po tej pogodbi, na tretjo osebo brez predhodnega pisnega dovoljenja naročnika.</w:t>
      </w:r>
    </w:p>
    <w:p w14:paraId="06AA1056" w14:textId="77777777" w:rsidR="00556CFB" w:rsidRPr="009C4740" w:rsidRDefault="00556CFB" w:rsidP="00556CFB">
      <w:pPr>
        <w:widowControl w:val="0"/>
        <w:spacing w:line="280" w:lineRule="atLeast"/>
        <w:rPr>
          <w:rFonts w:cs="Arial"/>
          <w:bCs/>
          <w:iCs/>
          <w:szCs w:val="20"/>
        </w:rPr>
      </w:pPr>
    </w:p>
    <w:p w14:paraId="45415DCD" w14:textId="77777777" w:rsidR="00661CA0" w:rsidRPr="009C4740" w:rsidRDefault="00661CA0" w:rsidP="00661CA0">
      <w:pPr>
        <w:widowControl w:val="0"/>
        <w:spacing w:line="280" w:lineRule="atLeast"/>
        <w:jc w:val="center"/>
        <w:rPr>
          <w:rFonts w:cs="Arial"/>
          <w:b/>
          <w:iCs/>
          <w:szCs w:val="20"/>
        </w:rPr>
      </w:pPr>
      <w:r w:rsidRPr="009C4740">
        <w:rPr>
          <w:rFonts w:cs="Arial"/>
          <w:b/>
          <w:iCs/>
          <w:szCs w:val="20"/>
        </w:rPr>
        <w:t>ZAŠČITA FINANČNIH INTERESOV UNIJE</w:t>
      </w:r>
    </w:p>
    <w:p w14:paraId="77B861E7" w14:textId="77777777" w:rsidR="00661CA0" w:rsidRPr="009C4740" w:rsidRDefault="00661CA0" w:rsidP="00661CA0">
      <w:pPr>
        <w:widowControl w:val="0"/>
        <w:spacing w:line="280" w:lineRule="atLeast"/>
        <w:jc w:val="center"/>
        <w:rPr>
          <w:rFonts w:cs="Arial"/>
          <w:b/>
          <w:iCs/>
          <w:szCs w:val="20"/>
        </w:rPr>
      </w:pPr>
    </w:p>
    <w:p w14:paraId="7790D25A" w14:textId="77777777" w:rsidR="00661CA0" w:rsidRPr="009C4740" w:rsidRDefault="00661CA0" w:rsidP="00007544">
      <w:pPr>
        <w:widowControl w:val="0"/>
        <w:spacing w:line="280" w:lineRule="atLeast"/>
        <w:jc w:val="center"/>
        <w:rPr>
          <w:rFonts w:cs="Arial"/>
          <w:bCs/>
          <w:iCs/>
          <w:szCs w:val="20"/>
        </w:rPr>
      </w:pPr>
      <w:r w:rsidRPr="009C4740">
        <w:rPr>
          <w:rFonts w:cs="Arial"/>
          <w:bCs/>
          <w:iCs/>
          <w:szCs w:val="20"/>
        </w:rPr>
        <w:t>1</w:t>
      </w:r>
      <w:r w:rsidR="006467E3" w:rsidRPr="009C4740">
        <w:rPr>
          <w:rFonts w:cs="Arial"/>
          <w:bCs/>
          <w:iCs/>
          <w:szCs w:val="20"/>
        </w:rPr>
        <w:t>7</w:t>
      </w:r>
      <w:r w:rsidRPr="009C4740">
        <w:rPr>
          <w:rFonts w:cs="Arial"/>
          <w:bCs/>
          <w:iCs/>
          <w:szCs w:val="20"/>
        </w:rPr>
        <w:t>. člen</w:t>
      </w:r>
    </w:p>
    <w:p w14:paraId="09E2B538" w14:textId="77777777" w:rsidR="00661CA0" w:rsidRPr="009C4740" w:rsidRDefault="00661CA0" w:rsidP="00556CFB">
      <w:pPr>
        <w:widowControl w:val="0"/>
        <w:spacing w:line="280" w:lineRule="atLeast"/>
        <w:rPr>
          <w:rFonts w:cs="Arial"/>
          <w:bCs/>
          <w:iCs/>
          <w:szCs w:val="20"/>
        </w:rPr>
      </w:pPr>
    </w:p>
    <w:p w14:paraId="594ED5D2" w14:textId="77777777" w:rsidR="00661CA0" w:rsidRPr="009C4740" w:rsidRDefault="00661CA0" w:rsidP="00007544">
      <w:pPr>
        <w:widowControl w:val="0"/>
        <w:spacing w:line="280" w:lineRule="atLeast"/>
        <w:rPr>
          <w:rFonts w:cs="Arial"/>
          <w:bCs/>
          <w:iCs/>
          <w:szCs w:val="20"/>
        </w:rPr>
      </w:pPr>
      <w:r w:rsidRPr="009C4740">
        <w:rPr>
          <w:rFonts w:cs="Arial"/>
          <w:bCs/>
          <w:iCs/>
          <w:szCs w:val="20"/>
        </w:rPr>
        <w:t>(1) Naročnik na podlagi 22. člena Uredbe (EU) 2021/241 Evropskega parlamenta in Sveta z dne 12. februarja 2021 o vzpostavitvi Mehanizma za okrevanje in odpornost, popravka Uredbe (EU) 2021/241 Evropskega parlamenta in Sveta z dne 12. februarja 2021 o vzpostavitvi Mehanizma za okrevanje in odpornost in 20. člena Uredbe o izvajanju Uredbe (EU) o Mehanizmu za okrevanje in odpornost (Uradni list RS, št. 167/21) pridobiva, evidentira, obdeluje in hrani osebne podate. Zbiranje in obdelava osebnih podatkov se izvajata izključno za namen revizije in nadzora in za zagotovitev primerljivih informacij o porabi sredstev v zvezi z ukrepi za izvajanje reform in naložb v okviru navedenega mehanizma.</w:t>
      </w:r>
    </w:p>
    <w:p w14:paraId="406DC722" w14:textId="77777777" w:rsidR="00661CA0" w:rsidRPr="009C4740" w:rsidRDefault="00661CA0" w:rsidP="00007544">
      <w:pPr>
        <w:widowControl w:val="0"/>
        <w:spacing w:line="280" w:lineRule="atLeast"/>
        <w:rPr>
          <w:rFonts w:cs="Arial"/>
          <w:bCs/>
          <w:iCs/>
          <w:szCs w:val="20"/>
        </w:rPr>
      </w:pPr>
    </w:p>
    <w:p w14:paraId="4E7D4821" w14:textId="77777777" w:rsidR="00661CA0" w:rsidRPr="009C4740" w:rsidRDefault="00661CA0" w:rsidP="00007544">
      <w:pPr>
        <w:widowControl w:val="0"/>
        <w:spacing w:line="280" w:lineRule="atLeast"/>
        <w:rPr>
          <w:rFonts w:cs="Arial"/>
          <w:bCs/>
          <w:iCs/>
          <w:szCs w:val="20"/>
        </w:rPr>
      </w:pPr>
      <w:r w:rsidRPr="009C4740">
        <w:rPr>
          <w:rFonts w:cs="Arial"/>
          <w:bCs/>
          <w:iCs/>
          <w:szCs w:val="20"/>
        </w:rPr>
        <w:t xml:space="preserve">(2) Izvajalec </w:t>
      </w:r>
      <w:r w:rsidR="00A566B1" w:rsidRPr="009C4740">
        <w:rPr>
          <w:rFonts w:cs="Arial"/>
          <w:bCs/>
          <w:iCs/>
          <w:szCs w:val="20"/>
        </w:rPr>
        <w:t xml:space="preserve">in njegovi morebitni podizvajalci </w:t>
      </w:r>
      <w:r w:rsidRPr="009C4740">
        <w:rPr>
          <w:rFonts w:cs="Arial"/>
          <w:bCs/>
          <w:iCs/>
          <w:szCs w:val="20"/>
        </w:rPr>
        <w:t>kot končni prejemnik</w:t>
      </w:r>
      <w:r w:rsidR="00A566B1" w:rsidRPr="009C4740">
        <w:rPr>
          <w:rFonts w:cs="Arial"/>
          <w:bCs/>
          <w:iCs/>
          <w:szCs w:val="20"/>
        </w:rPr>
        <w:t>i</w:t>
      </w:r>
      <w:r w:rsidRPr="009C4740">
        <w:rPr>
          <w:rFonts w:cs="Arial"/>
          <w:bCs/>
          <w:iCs/>
          <w:szCs w:val="20"/>
        </w:rPr>
        <w:t xml:space="preserve"> sredstev iz sklada </w:t>
      </w:r>
      <w:r w:rsidR="00A566B1" w:rsidRPr="009C4740">
        <w:rPr>
          <w:rFonts w:cs="Arial"/>
          <w:bCs/>
          <w:iCs/>
          <w:szCs w:val="20"/>
        </w:rPr>
        <w:t>Načrta za okrevanje in odpornost (NOO)</w:t>
      </w:r>
      <w:r w:rsidRPr="009C4740">
        <w:rPr>
          <w:rFonts w:cs="Arial"/>
          <w:bCs/>
          <w:iCs/>
          <w:szCs w:val="20"/>
        </w:rPr>
        <w:t xml:space="preserve"> mora</w:t>
      </w:r>
      <w:r w:rsidR="00A566B1" w:rsidRPr="009C4740">
        <w:rPr>
          <w:rFonts w:cs="Arial"/>
          <w:bCs/>
          <w:iCs/>
          <w:szCs w:val="20"/>
        </w:rPr>
        <w:t>jo</w:t>
      </w:r>
      <w:r w:rsidRPr="009C4740">
        <w:rPr>
          <w:rFonts w:cs="Arial"/>
          <w:bCs/>
          <w:iCs/>
          <w:szCs w:val="20"/>
        </w:rPr>
        <w:t xml:space="preserve"> vse z njim povezane fizične osebe, ki bodo sodelovale pri izvajanju </w:t>
      </w:r>
      <w:r w:rsidR="00A566B1" w:rsidRPr="009C4740">
        <w:rPr>
          <w:rFonts w:cs="Arial"/>
          <w:bCs/>
          <w:iCs/>
          <w:szCs w:val="20"/>
        </w:rPr>
        <w:t>pogodbe</w:t>
      </w:r>
      <w:r w:rsidRPr="009C4740">
        <w:rPr>
          <w:rFonts w:cs="Arial"/>
          <w:bCs/>
          <w:iCs/>
          <w:szCs w:val="20"/>
        </w:rPr>
        <w:t xml:space="preserve"> obvestiti, da bo obdeloval njihove osebne podatke. Poleg tega mora</w:t>
      </w:r>
      <w:r w:rsidR="00A566B1" w:rsidRPr="009C4740">
        <w:rPr>
          <w:rFonts w:cs="Arial"/>
          <w:bCs/>
          <w:iCs/>
          <w:szCs w:val="20"/>
        </w:rPr>
        <w:t>jo</w:t>
      </w:r>
      <w:r w:rsidRPr="009C4740">
        <w:rPr>
          <w:rFonts w:cs="Arial"/>
          <w:bCs/>
          <w:iCs/>
          <w:szCs w:val="20"/>
        </w:rPr>
        <w:t xml:space="preserve"> v skladu </w:t>
      </w:r>
      <w:r w:rsidR="00A566B1" w:rsidRPr="009C4740">
        <w:rPr>
          <w:rFonts w:cs="Arial"/>
          <w:bCs/>
          <w:iCs/>
          <w:szCs w:val="20"/>
        </w:rPr>
        <w:t xml:space="preserve">s </w:t>
      </w:r>
      <w:r w:rsidRPr="009C4740">
        <w:rPr>
          <w:rFonts w:cs="Arial"/>
          <w:bCs/>
          <w:iCs/>
          <w:szCs w:val="20"/>
        </w:rPr>
        <w:t>Splošn</w:t>
      </w:r>
      <w:r w:rsidR="00A566B1" w:rsidRPr="009C4740">
        <w:rPr>
          <w:rFonts w:cs="Arial"/>
          <w:bCs/>
          <w:iCs/>
          <w:szCs w:val="20"/>
        </w:rPr>
        <w:t>o</w:t>
      </w:r>
      <w:r w:rsidRPr="009C4740">
        <w:rPr>
          <w:rFonts w:cs="Arial"/>
          <w:bCs/>
          <w:iCs/>
          <w:szCs w:val="20"/>
        </w:rPr>
        <w:t xml:space="preserve"> uredb</w:t>
      </w:r>
      <w:r w:rsidR="00A566B1" w:rsidRPr="009C4740">
        <w:rPr>
          <w:rFonts w:cs="Arial"/>
          <w:bCs/>
          <w:iCs/>
          <w:szCs w:val="20"/>
        </w:rPr>
        <w:t>o</w:t>
      </w:r>
      <w:r w:rsidRPr="009C4740">
        <w:rPr>
          <w:rFonts w:cs="Arial"/>
          <w:bCs/>
          <w:iCs/>
          <w:szCs w:val="20"/>
        </w:rPr>
        <w:t xml:space="preserve"> o varstvu podatkov zagotoviti ustrezno pravno podlago za obdelavo (npr. pridobiti njihovo soglasje).</w:t>
      </w:r>
    </w:p>
    <w:p w14:paraId="3744FF98" w14:textId="77777777" w:rsidR="00661CA0" w:rsidRPr="009C4740" w:rsidRDefault="00661CA0" w:rsidP="00007544">
      <w:pPr>
        <w:widowControl w:val="0"/>
        <w:spacing w:line="280" w:lineRule="atLeast"/>
        <w:rPr>
          <w:rFonts w:cs="Arial"/>
          <w:bCs/>
          <w:iCs/>
          <w:szCs w:val="20"/>
        </w:rPr>
      </w:pPr>
    </w:p>
    <w:p w14:paraId="6D0E2962" w14:textId="77777777" w:rsidR="00661CA0" w:rsidRPr="009C4740" w:rsidRDefault="00661CA0" w:rsidP="00007544">
      <w:pPr>
        <w:widowControl w:val="0"/>
        <w:spacing w:line="280" w:lineRule="atLeast"/>
        <w:rPr>
          <w:rFonts w:cs="Arial"/>
          <w:bCs/>
          <w:iCs/>
          <w:szCs w:val="20"/>
        </w:rPr>
      </w:pPr>
      <w:r w:rsidRPr="009C4740">
        <w:rPr>
          <w:rFonts w:cs="Arial"/>
          <w:bCs/>
          <w:iCs/>
          <w:szCs w:val="20"/>
        </w:rPr>
        <w:t xml:space="preserve">(3) </w:t>
      </w:r>
      <w:r w:rsidR="00A566B1" w:rsidRPr="009C4740">
        <w:rPr>
          <w:rFonts w:cs="Arial"/>
          <w:bCs/>
          <w:iCs/>
          <w:szCs w:val="20"/>
        </w:rPr>
        <w:t>Izvajalec</w:t>
      </w:r>
      <w:r w:rsidRPr="009C4740">
        <w:rPr>
          <w:rFonts w:cs="Arial"/>
          <w:bCs/>
          <w:iCs/>
          <w:szCs w:val="20"/>
        </w:rPr>
        <w:t xml:space="preserve"> se zaveže, da bo o obdelavi osebnih podatkov obvestil tudi vse z njim povezane fizične osebe, ki bodo morda naknadno pristopile k izvajanju </w:t>
      </w:r>
      <w:r w:rsidR="00A566B1" w:rsidRPr="009C4740">
        <w:rPr>
          <w:rFonts w:cs="Arial"/>
          <w:bCs/>
          <w:iCs/>
          <w:szCs w:val="20"/>
        </w:rPr>
        <w:t>pogodbe</w:t>
      </w:r>
      <w:r w:rsidRPr="009C4740">
        <w:rPr>
          <w:rFonts w:cs="Arial"/>
          <w:bCs/>
          <w:iCs/>
          <w:szCs w:val="20"/>
        </w:rPr>
        <w:t>, ter od teh oseb zagotovil ustrezne pravne podlage za obdelavo (npr. pridobil njihovo soglasje).</w:t>
      </w:r>
    </w:p>
    <w:p w14:paraId="53567329" w14:textId="77777777" w:rsidR="00661CA0" w:rsidRPr="009C4740" w:rsidRDefault="00661CA0" w:rsidP="00661CA0">
      <w:pPr>
        <w:jc w:val="center"/>
        <w:rPr>
          <w:rFonts w:cs="Arial"/>
          <w:b/>
          <w:szCs w:val="20"/>
        </w:rPr>
      </w:pPr>
    </w:p>
    <w:p w14:paraId="368CCEBA" w14:textId="77777777" w:rsidR="00661CA0" w:rsidRPr="009C4740" w:rsidRDefault="00661CA0" w:rsidP="00556CFB">
      <w:pPr>
        <w:widowControl w:val="0"/>
        <w:spacing w:line="280" w:lineRule="atLeast"/>
        <w:jc w:val="center"/>
        <w:rPr>
          <w:rFonts w:cs="Arial"/>
          <w:b/>
          <w:bCs/>
          <w:iCs/>
          <w:szCs w:val="20"/>
        </w:rPr>
      </w:pPr>
    </w:p>
    <w:p w14:paraId="52E37F73"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VARSTVO OSEBNIH PODATKOV</w:t>
      </w:r>
    </w:p>
    <w:p w14:paraId="7C9D3C5C" w14:textId="77777777" w:rsidR="00556CFB" w:rsidRPr="009C4740" w:rsidRDefault="00556CFB" w:rsidP="00556CFB">
      <w:pPr>
        <w:widowControl w:val="0"/>
        <w:spacing w:line="280" w:lineRule="atLeast"/>
        <w:jc w:val="center"/>
        <w:rPr>
          <w:rFonts w:cs="Arial"/>
          <w:b/>
          <w:bCs/>
          <w:iCs/>
          <w:szCs w:val="20"/>
        </w:rPr>
      </w:pPr>
    </w:p>
    <w:p w14:paraId="3721909B"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1</w:t>
      </w:r>
      <w:r w:rsidR="006467E3" w:rsidRPr="009C4740">
        <w:rPr>
          <w:rFonts w:cs="Arial"/>
          <w:bCs/>
          <w:iCs/>
          <w:szCs w:val="20"/>
        </w:rPr>
        <w:t>8</w:t>
      </w:r>
      <w:r w:rsidR="00556CFB" w:rsidRPr="009C4740">
        <w:rPr>
          <w:rFonts w:cs="Arial"/>
          <w:bCs/>
          <w:iCs/>
          <w:szCs w:val="20"/>
        </w:rPr>
        <w:t>. člen</w:t>
      </w:r>
    </w:p>
    <w:p w14:paraId="1DB55577" w14:textId="77777777" w:rsidR="00556CFB" w:rsidRPr="009C4740" w:rsidRDefault="00556CFB" w:rsidP="00556CFB">
      <w:pPr>
        <w:widowControl w:val="0"/>
        <w:spacing w:line="280" w:lineRule="atLeast"/>
        <w:rPr>
          <w:rFonts w:cs="Arial"/>
          <w:bCs/>
          <w:iCs/>
          <w:szCs w:val="20"/>
        </w:rPr>
      </w:pPr>
    </w:p>
    <w:p w14:paraId="509C70D3" w14:textId="77777777" w:rsidR="00556CFB" w:rsidRPr="009C4740" w:rsidRDefault="00556CFB" w:rsidP="00556CFB">
      <w:pPr>
        <w:widowControl w:val="0"/>
        <w:spacing w:line="280" w:lineRule="atLeast"/>
        <w:rPr>
          <w:rFonts w:cs="Arial"/>
          <w:bCs/>
          <w:iCs/>
          <w:szCs w:val="20"/>
        </w:rPr>
      </w:pPr>
      <w:r w:rsidRPr="009C4740">
        <w:rPr>
          <w:rFonts w:cs="Arial"/>
          <w:bCs/>
          <w:iCs/>
          <w:szCs w:val="20"/>
        </w:rPr>
        <w:lastRenderedPageBreak/>
        <w:t xml:space="preserve">(1) Pogodbeni stranki ugotavljata, da bo pri izvajanju predmetne pogodbe izvajalec obdeloval tudi osebne podatke oziroma imel dostop do osebnih podatkov, ki bodo vodeni v okviru </w:t>
      </w:r>
      <w:r w:rsidR="00F65D0D" w:rsidRPr="009C4740">
        <w:rPr>
          <w:rFonts w:cs="Arial"/>
          <w:bCs/>
          <w:iCs/>
          <w:szCs w:val="20"/>
        </w:rPr>
        <w:t>nastajajoče informacijske rešitve</w:t>
      </w:r>
      <w:r w:rsidRPr="009C4740">
        <w:rPr>
          <w:rFonts w:cs="Arial"/>
          <w:bCs/>
          <w:iCs/>
          <w:szCs w:val="20"/>
        </w:rPr>
        <w:t>. S to pogodbo pogodbeni stranki zato urejata tudi razmerje med naročnikom kot upravljavcem osebnih podatkov in izvajalcem kot obdelovalcem osebnih podatkov.</w:t>
      </w:r>
    </w:p>
    <w:p w14:paraId="1CA12A24" w14:textId="77777777" w:rsidR="00556CFB" w:rsidRPr="009C4740" w:rsidRDefault="00556CFB" w:rsidP="00556CFB">
      <w:pPr>
        <w:widowControl w:val="0"/>
        <w:spacing w:line="280" w:lineRule="atLeast"/>
        <w:rPr>
          <w:rFonts w:cs="Arial"/>
          <w:bCs/>
          <w:iCs/>
          <w:szCs w:val="20"/>
        </w:rPr>
      </w:pPr>
    </w:p>
    <w:p w14:paraId="6DDA7899"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(2) Naročnik pooblašča izvajalca za obdelavo osebnih podatkov, izključno za namene zagotavljanja storitev iz te pogodbe. </w:t>
      </w:r>
    </w:p>
    <w:p w14:paraId="71517765" w14:textId="77777777" w:rsidR="00556CFB" w:rsidRPr="009C4740" w:rsidRDefault="00556CFB" w:rsidP="00556CFB">
      <w:pPr>
        <w:widowControl w:val="0"/>
        <w:spacing w:line="280" w:lineRule="atLeast"/>
        <w:rPr>
          <w:rFonts w:cs="Arial"/>
          <w:bCs/>
          <w:iCs/>
          <w:szCs w:val="20"/>
        </w:rPr>
      </w:pPr>
    </w:p>
    <w:p w14:paraId="5D5E5A98"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(3) Osebni podatki, ki se obdelujejo v okviru te pogodbe, so ročno vpisani ali naloženi </w:t>
      </w:r>
      <w:r w:rsidR="00F65D0D" w:rsidRPr="009C4740">
        <w:rPr>
          <w:rFonts w:cs="Arial"/>
          <w:bCs/>
          <w:iCs/>
          <w:szCs w:val="20"/>
        </w:rPr>
        <w:t>v informacijsko rešitev (npr. v aplikacijo za vnos podatkov in neuradnih prečiščenih besedil)</w:t>
      </w:r>
      <w:r w:rsidRPr="009C4740">
        <w:rPr>
          <w:rFonts w:cs="Arial"/>
          <w:bCs/>
          <w:iCs/>
          <w:szCs w:val="20"/>
        </w:rPr>
        <w:t xml:space="preserve"> in se lahko nanašajo na uporabnika ali na drugo fizično osebo, katere osebne podatke vpiše oz. naloži uporabnik.</w:t>
      </w:r>
    </w:p>
    <w:p w14:paraId="07C671A2" w14:textId="77777777" w:rsidR="00556CFB" w:rsidRPr="009C4740" w:rsidRDefault="00556CFB" w:rsidP="00556CFB">
      <w:pPr>
        <w:widowControl w:val="0"/>
        <w:spacing w:line="280" w:lineRule="atLeast"/>
        <w:rPr>
          <w:rFonts w:cs="Arial"/>
          <w:bCs/>
          <w:iCs/>
          <w:szCs w:val="20"/>
        </w:rPr>
      </w:pPr>
    </w:p>
    <w:p w14:paraId="6302035B" w14:textId="77777777" w:rsidR="00556CFB" w:rsidRPr="009C4740" w:rsidRDefault="00556CFB" w:rsidP="00556CFB">
      <w:pPr>
        <w:widowControl w:val="0"/>
        <w:spacing w:line="280" w:lineRule="atLeast"/>
        <w:rPr>
          <w:rFonts w:cs="Arial"/>
          <w:bCs/>
          <w:iCs/>
          <w:szCs w:val="20"/>
        </w:rPr>
      </w:pPr>
      <w:r w:rsidRPr="009C4740">
        <w:rPr>
          <w:rFonts w:cs="Arial"/>
          <w:bCs/>
          <w:iCs/>
          <w:szCs w:val="20"/>
        </w:rPr>
        <w:t>(4) Osebni podatki, ki se obdelujejo v okviru te pogodbe</w:t>
      </w:r>
      <w:r w:rsidR="006467E3" w:rsidRPr="009C4740">
        <w:rPr>
          <w:rFonts w:cs="Arial"/>
          <w:bCs/>
          <w:iCs/>
          <w:szCs w:val="20"/>
        </w:rPr>
        <w:t>,</w:t>
      </w:r>
      <w:r w:rsidRPr="009C4740">
        <w:rPr>
          <w:rFonts w:cs="Arial"/>
          <w:bCs/>
          <w:iCs/>
          <w:szCs w:val="20"/>
        </w:rPr>
        <w:t xml:space="preserve"> so:</w:t>
      </w:r>
    </w:p>
    <w:p w14:paraId="5F479A0A" w14:textId="77777777" w:rsidR="00556CFB" w:rsidRPr="009C4740" w:rsidRDefault="00556CFB" w:rsidP="00556CFB">
      <w:pPr>
        <w:widowControl w:val="0"/>
        <w:numPr>
          <w:ilvl w:val="0"/>
          <w:numId w:val="46"/>
        </w:numPr>
        <w:spacing w:line="280" w:lineRule="atLeast"/>
        <w:rPr>
          <w:rFonts w:cs="Arial"/>
          <w:bCs/>
          <w:iCs/>
          <w:szCs w:val="20"/>
        </w:rPr>
      </w:pPr>
      <w:r w:rsidRPr="009C4740">
        <w:rPr>
          <w:rFonts w:cs="Arial"/>
          <w:bCs/>
          <w:iCs/>
          <w:szCs w:val="20"/>
        </w:rPr>
        <w:t>ime in priimek,</w:t>
      </w:r>
    </w:p>
    <w:p w14:paraId="58ED659F" w14:textId="77777777" w:rsidR="00556CFB" w:rsidRPr="009C4740" w:rsidRDefault="00556CFB" w:rsidP="00556CFB">
      <w:pPr>
        <w:widowControl w:val="0"/>
        <w:numPr>
          <w:ilvl w:val="0"/>
          <w:numId w:val="46"/>
        </w:numPr>
        <w:spacing w:line="280" w:lineRule="atLeast"/>
        <w:rPr>
          <w:rFonts w:cs="Arial"/>
          <w:bCs/>
          <w:iCs/>
          <w:szCs w:val="20"/>
        </w:rPr>
      </w:pPr>
      <w:r w:rsidRPr="009C4740">
        <w:rPr>
          <w:rFonts w:cs="Arial"/>
          <w:bCs/>
          <w:iCs/>
          <w:szCs w:val="20"/>
        </w:rPr>
        <w:t>elektronska pošta,</w:t>
      </w:r>
    </w:p>
    <w:p w14:paraId="2660657F" w14:textId="77777777" w:rsidR="00556CFB" w:rsidRPr="009C4740" w:rsidRDefault="00556CFB" w:rsidP="00556CFB">
      <w:pPr>
        <w:widowControl w:val="0"/>
        <w:numPr>
          <w:ilvl w:val="0"/>
          <w:numId w:val="46"/>
        </w:numPr>
        <w:spacing w:line="280" w:lineRule="atLeast"/>
        <w:rPr>
          <w:rFonts w:cs="Arial"/>
          <w:bCs/>
          <w:iCs/>
          <w:szCs w:val="20"/>
        </w:rPr>
      </w:pPr>
      <w:r w:rsidRPr="009C4740">
        <w:rPr>
          <w:rFonts w:cs="Arial"/>
          <w:bCs/>
          <w:iCs/>
          <w:szCs w:val="20"/>
        </w:rPr>
        <w:t>delodajalec oz. organizacija,</w:t>
      </w:r>
    </w:p>
    <w:p w14:paraId="5B227FB8" w14:textId="77777777" w:rsidR="00556CFB" w:rsidRPr="009C4740" w:rsidRDefault="00556CFB" w:rsidP="00556CFB">
      <w:pPr>
        <w:widowControl w:val="0"/>
        <w:numPr>
          <w:ilvl w:val="0"/>
          <w:numId w:val="46"/>
        </w:numPr>
        <w:spacing w:line="280" w:lineRule="atLeast"/>
        <w:rPr>
          <w:rFonts w:cs="Arial"/>
          <w:bCs/>
          <w:iCs/>
          <w:szCs w:val="20"/>
        </w:rPr>
      </w:pPr>
      <w:r w:rsidRPr="009C4740">
        <w:rPr>
          <w:rFonts w:cs="Arial"/>
          <w:bCs/>
          <w:iCs/>
          <w:szCs w:val="20"/>
        </w:rPr>
        <w:t>seznam pravic za uporabo sistema,</w:t>
      </w:r>
    </w:p>
    <w:p w14:paraId="558A93BA" w14:textId="77777777" w:rsidR="00556CFB" w:rsidRPr="009C4740" w:rsidRDefault="00556CFB" w:rsidP="00556CFB">
      <w:pPr>
        <w:widowControl w:val="0"/>
        <w:numPr>
          <w:ilvl w:val="0"/>
          <w:numId w:val="46"/>
        </w:numPr>
        <w:spacing w:line="280" w:lineRule="atLeast"/>
        <w:rPr>
          <w:rFonts w:cs="Arial"/>
          <w:bCs/>
          <w:iCs/>
          <w:szCs w:val="20"/>
        </w:rPr>
      </w:pPr>
      <w:r w:rsidRPr="009C4740">
        <w:rPr>
          <w:rFonts w:cs="Arial"/>
          <w:bCs/>
          <w:iCs/>
          <w:szCs w:val="20"/>
        </w:rPr>
        <w:t xml:space="preserve">IP naslov, s katerega uporabnik opravi posamezno dejanje </w:t>
      </w:r>
      <w:r w:rsidR="00F65D0D" w:rsidRPr="009C4740">
        <w:rPr>
          <w:rFonts w:cs="Arial"/>
          <w:bCs/>
          <w:iCs/>
          <w:szCs w:val="20"/>
        </w:rPr>
        <w:t>v informacijski rešitvi</w:t>
      </w:r>
      <w:r w:rsidRPr="009C4740">
        <w:rPr>
          <w:rFonts w:cs="Arial"/>
          <w:bCs/>
          <w:iCs/>
          <w:szCs w:val="20"/>
        </w:rPr>
        <w:t>.</w:t>
      </w:r>
    </w:p>
    <w:p w14:paraId="40523743" w14:textId="77777777" w:rsidR="00556CFB" w:rsidRPr="009C4740" w:rsidRDefault="00556CFB" w:rsidP="00556CFB">
      <w:pPr>
        <w:widowControl w:val="0"/>
        <w:spacing w:line="280" w:lineRule="atLeast"/>
        <w:rPr>
          <w:rFonts w:cs="Arial"/>
          <w:bCs/>
          <w:iCs/>
          <w:szCs w:val="20"/>
        </w:rPr>
      </w:pPr>
    </w:p>
    <w:p w14:paraId="2D1EE660"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1</w:t>
      </w:r>
      <w:r w:rsidR="006467E3" w:rsidRPr="009C4740">
        <w:rPr>
          <w:rFonts w:cs="Arial"/>
          <w:bCs/>
          <w:iCs/>
          <w:szCs w:val="20"/>
        </w:rPr>
        <w:t>9</w:t>
      </w:r>
      <w:r w:rsidR="00556CFB" w:rsidRPr="009C4740">
        <w:rPr>
          <w:rFonts w:cs="Arial"/>
          <w:bCs/>
          <w:iCs/>
          <w:szCs w:val="20"/>
        </w:rPr>
        <w:t>. člen</w:t>
      </w:r>
    </w:p>
    <w:p w14:paraId="1578ACF8" w14:textId="77777777" w:rsidR="00556CFB" w:rsidRPr="009C4740" w:rsidRDefault="00556CFB" w:rsidP="00556CFB">
      <w:pPr>
        <w:widowControl w:val="0"/>
        <w:spacing w:line="280" w:lineRule="atLeast"/>
        <w:rPr>
          <w:rFonts w:cs="Arial"/>
          <w:bCs/>
          <w:iCs/>
          <w:szCs w:val="20"/>
        </w:rPr>
      </w:pPr>
    </w:p>
    <w:p w14:paraId="5190737E" w14:textId="77777777" w:rsidR="00556CFB" w:rsidRPr="009C4740" w:rsidRDefault="00556CFB" w:rsidP="00556CFB">
      <w:pPr>
        <w:widowControl w:val="0"/>
        <w:spacing w:line="280" w:lineRule="atLeast"/>
        <w:rPr>
          <w:rFonts w:cs="Arial"/>
          <w:bCs/>
          <w:iCs/>
          <w:szCs w:val="20"/>
        </w:rPr>
      </w:pPr>
      <w:r w:rsidRPr="009C4740">
        <w:rPr>
          <w:rFonts w:cs="Arial"/>
          <w:bCs/>
          <w:iCs/>
          <w:szCs w:val="20"/>
        </w:rPr>
        <w:t>(1) Izvajalec je dolžan spoštovati obveznosti iz 28</w:t>
      </w:r>
      <w:r w:rsidR="00661CA0" w:rsidRPr="009C4740">
        <w:rPr>
          <w:rFonts w:cs="Arial"/>
          <w:bCs/>
          <w:iCs/>
          <w:szCs w:val="20"/>
        </w:rPr>
        <w:t>.</w:t>
      </w:r>
      <w:r w:rsidRPr="009C4740">
        <w:rPr>
          <w:rFonts w:cs="Arial"/>
          <w:bCs/>
          <w:iCs/>
          <w:szCs w:val="20"/>
        </w:rPr>
        <w:t xml:space="preserve"> in 32</w:t>
      </w:r>
      <w:r w:rsidR="00661CA0" w:rsidRPr="009C4740">
        <w:rPr>
          <w:rFonts w:cs="Arial"/>
          <w:bCs/>
          <w:iCs/>
          <w:szCs w:val="20"/>
        </w:rPr>
        <w:t>.</w:t>
      </w:r>
      <w:r w:rsidRPr="009C4740">
        <w:rPr>
          <w:rFonts w:cs="Arial"/>
          <w:bCs/>
          <w:iCs/>
          <w:szCs w:val="20"/>
        </w:rPr>
        <w:t xml:space="preserve"> </w:t>
      </w:r>
      <w:r w:rsidR="00661CA0" w:rsidRPr="009C4740">
        <w:rPr>
          <w:rFonts w:cs="Arial"/>
          <w:bCs/>
          <w:iCs/>
          <w:szCs w:val="20"/>
        </w:rPr>
        <w:t xml:space="preserve">člena </w:t>
      </w:r>
      <w:r w:rsidRPr="009C4740">
        <w:rPr>
          <w:rFonts w:cs="Arial"/>
          <w:bCs/>
          <w:iCs/>
          <w:szCs w:val="20"/>
        </w:rPr>
        <w:t xml:space="preserve">Uredbe (EU) 2016/679 Evropskega parlamenta in Sveta z dne 27. aprila 2016 o varstvu posameznikov pri obdelavi osebnih podatkov in o prostem pretoku takih podatkov ter o razveljavitvi Direktive 95/46/ES (v </w:t>
      </w:r>
      <w:r w:rsidR="00661CA0" w:rsidRPr="009C4740">
        <w:rPr>
          <w:rFonts w:cs="Arial"/>
          <w:bCs/>
          <w:iCs/>
          <w:szCs w:val="20"/>
        </w:rPr>
        <w:t>nadaljnjem besedilu</w:t>
      </w:r>
      <w:r w:rsidRPr="009C4740">
        <w:rPr>
          <w:rFonts w:cs="Arial"/>
          <w:bCs/>
          <w:iCs/>
          <w:szCs w:val="20"/>
        </w:rPr>
        <w:t xml:space="preserve">: </w:t>
      </w:r>
      <w:bookmarkStart w:id="135" w:name="_Hlk128996199"/>
      <w:r w:rsidRPr="009C4740">
        <w:rPr>
          <w:rFonts w:cs="Arial"/>
          <w:bCs/>
          <w:iCs/>
          <w:szCs w:val="20"/>
        </w:rPr>
        <w:t>Splošna uredba o varstvu podatkov</w:t>
      </w:r>
      <w:bookmarkEnd w:id="135"/>
      <w:r w:rsidRPr="009C4740">
        <w:rPr>
          <w:rFonts w:cs="Arial"/>
          <w:bCs/>
          <w:iCs/>
          <w:szCs w:val="20"/>
        </w:rPr>
        <w:t xml:space="preserve">) ter s tema določiloma povezane druge določbe </w:t>
      </w:r>
      <w:r w:rsidR="00661CA0" w:rsidRPr="009C4740">
        <w:rPr>
          <w:rFonts w:cs="Arial"/>
          <w:bCs/>
          <w:iCs/>
          <w:szCs w:val="20"/>
        </w:rPr>
        <w:t xml:space="preserve">Splošne uredbe o varstvu podatkov </w:t>
      </w:r>
      <w:r w:rsidRPr="009C4740">
        <w:rPr>
          <w:rFonts w:cs="Arial"/>
          <w:bCs/>
          <w:iCs/>
          <w:szCs w:val="20"/>
        </w:rPr>
        <w:t>in zakona, ki ureja varstvo osebnih podatkov.</w:t>
      </w:r>
    </w:p>
    <w:p w14:paraId="2DAB9AF7" w14:textId="77777777" w:rsidR="00556CFB" w:rsidRPr="009C4740" w:rsidRDefault="00556CFB" w:rsidP="00556CFB">
      <w:pPr>
        <w:widowControl w:val="0"/>
        <w:spacing w:line="280" w:lineRule="atLeast"/>
        <w:rPr>
          <w:rFonts w:cs="Arial"/>
          <w:bCs/>
          <w:iCs/>
          <w:szCs w:val="20"/>
        </w:rPr>
      </w:pPr>
    </w:p>
    <w:p w14:paraId="2B64C8AD" w14:textId="77777777" w:rsidR="00556CFB" w:rsidRPr="009C4740" w:rsidRDefault="00556CFB" w:rsidP="00556CFB">
      <w:pPr>
        <w:widowControl w:val="0"/>
        <w:spacing w:line="280" w:lineRule="atLeast"/>
        <w:rPr>
          <w:rFonts w:cs="Arial"/>
          <w:bCs/>
          <w:iCs/>
          <w:szCs w:val="20"/>
        </w:rPr>
      </w:pPr>
      <w:r w:rsidRPr="009C4740">
        <w:rPr>
          <w:rFonts w:cs="Arial"/>
          <w:bCs/>
          <w:iCs/>
          <w:szCs w:val="20"/>
        </w:rPr>
        <w:t>(2) Izvajalec bo redno testiral, ocenjeval in vrednotil učinkovitost tehničnih in organizacijskih ukrepov za zagotavljanje varstva osebnih podatkov in bo na tej podlagi obvestil naročnika o predlogih</w:t>
      </w:r>
      <w:r w:rsidR="00F65D0D" w:rsidRPr="009C4740">
        <w:rPr>
          <w:rFonts w:cs="Arial"/>
          <w:bCs/>
          <w:iCs/>
          <w:szCs w:val="20"/>
        </w:rPr>
        <w:t xml:space="preserve"> </w:t>
      </w:r>
      <w:r w:rsidRPr="009C4740">
        <w:rPr>
          <w:rFonts w:cs="Arial"/>
          <w:bCs/>
          <w:iCs/>
          <w:szCs w:val="20"/>
        </w:rPr>
        <w:t>ukrepov, s katerimi se zagotavlja njihovo varstvo.</w:t>
      </w:r>
    </w:p>
    <w:p w14:paraId="5473719C" w14:textId="77777777" w:rsidR="00556CFB" w:rsidRPr="009C4740" w:rsidRDefault="00556CFB" w:rsidP="00556CFB">
      <w:pPr>
        <w:widowControl w:val="0"/>
        <w:spacing w:line="280" w:lineRule="atLeast"/>
        <w:rPr>
          <w:rFonts w:cs="Arial"/>
          <w:bCs/>
          <w:iCs/>
          <w:szCs w:val="20"/>
        </w:rPr>
      </w:pPr>
    </w:p>
    <w:p w14:paraId="6BDA4290" w14:textId="77777777" w:rsidR="00556CFB" w:rsidRPr="009C4740" w:rsidRDefault="006467E3" w:rsidP="00556CFB">
      <w:pPr>
        <w:widowControl w:val="0"/>
        <w:spacing w:line="280" w:lineRule="atLeast"/>
        <w:jc w:val="center"/>
        <w:rPr>
          <w:rFonts w:cs="Arial"/>
          <w:bCs/>
          <w:iCs/>
          <w:szCs w:val="20"/>
        </w:rPr>
      </w:pPr>
      <w:r w:rsidRPr="009C4740">
        <w:rPr>
          <w:rFonts w:cs="Arial"/>
          <w:bCs/>
          <w:iCs/>
          <w:szCs w:val="20"/>
        </w:rPr>
        <w:t>20</w:t>
      </w:r>
      <w:r w:rsidR="00556CFB" w:rsidRPr="009C4740">
        <w:rPr>
          <w:rFonts w:cs="Arial"/>
          <w:bCs/>
          <w:iCs/>
          <w:szCs w:val="20"/>
        </w:rPr>
        <w:t>. člen</w:t>
      </w:r>
    </w:p>
    <w:p w14:paraId="2F3886CC" w14:textId="77777777" w:rsidR="00556CFB" w:rsidRPr="009C4740" w:rsidRDefault="00556CFB" w:rsidP="00556CFB">
      <w:pPr>
        <w:widowControl w:val="0"/>
        <w:spacing w:line="280" w:lineRule="atLeast"/>
        <w:rPr>
          <w:rFonts w:cs="Arial"/>
          <w:bCs/>
          <w:iCs/>
          <w:szCs w:val="20"/>
        </w:rPr>
      </w:pPr>
    </w:p>
    <w:p w14:paraId="26981CF3" w14:textId="77777777" w:rsidR="00556CFB" w:rsidRPr="009C4740" w:rsidRDefault="00556CFB" w:rsidP="00556CFB">
      <w:pPr>
        <w:widowControl w:val="0"/>
        <w:spacing w:line="280" w:lineRule="atLeast"/>
        <w:rPr>
          <w:rFonts w:cs="Arial"/>
          <w:bCs/>
          <w:iCs/>
          <w:szCs w:val="20"/>
        </w:rPr>
      </w:pPr>
      <w:r w:rsidRPr="009C4740">
        <w:rPr>
          <w:rFonts w:cs="Arial"/>
          <w:bCs/>
          <w:iCs/>
          <w:szCs w:val="20"/>
        </w:rPr>
        <w:t>(1) Izvajalec se zavezuje, da:</w:t>
      </w:r>
    </w:p>
    <w:p w14:paraId="349B4BC7" w14:textId="77777777" w:rsidR="00556CFB" w:rsidRPr="009C4740" w:rsidRDefault="00556CFB" w:rsidP="00556CFB">
      <w:pPr>
        <w:widowControl w:val="0"/>
        <w:numPr>
          <w:ilvl w:val="0"/>
          <w:numId w:val="47"/>
        </w:numPr>
        <w:spacing w:line="280" w:lineRule="atLeast"/>
        <w:rPr>
          <w:rFonts w:cs="Arial"/>
          <w:bCs/>
          <w:iCs/>
          <w:szCs w:val="20"/>
        </w:rPr>
      </w:pPr>
      <w:r w:rsidRPr="009C4740">
        <w:rPr>
          <w:rFonts w:cs="Arial"/>
          <w:bCs/>
          <w:iCs/>
          <w:szCs w:val="20"/>
        </w:rPr>
        <w:t>bo osebne podatke, do katerih ima dostop, obdeloval izključno za namen izvajanja te pogodbe ter skladno z namenom obdelave podatkov, opredeljenim v 1</w:t>
      </w:r>
      <w:r w:rsidR="00F65D0D" w:rsidRPr="009C4740">
        <w:rPr>
          <w:rFonts w:cs="Arial"/>
          <w:bCs/>
          <w:iCs/>
          <w:szCs w:val="20"/>
        </w:rPr>
        <w:t>7</w:t>
      </w:r>
      <w:r w:rsidRPr="009C4740">
        <w:rPr>
          <w:rFonts w:cs="Arial"/>
          <w:bCs/>
          <w:iCs/>
          <w:szCs w:val="20"/>
        </w:rPr>
        <w:t>. členu te pogodbe in podatkov ne bo obdeloval ali drugače uporabljal za noben drug namen;</w:t>
      </w:r>
    </w:p>
    <w:p w14:paraId="44B6DF4B" w14:textId="77777777" w:rsidR="00556CFB" w:rsidRPr="009C4740" w:rsidRDefault="00556CFB" w:rsidP="00556CFB">
      <w:pPr>
        <w:widowControl w:val="0"/>
        <w:numPr>
          <w:ilvl w:val="0"/>
          <w:numId w:val="47"/>
        </w:numPr>
        <w:spacing w:line="280" w:lineRule="atLeast"/>
        <w:rPr>
          <w:rFonts w:cs="Arial"/>
          <w:bCs/>
          <w:iCs/>
          <w:szCs w:val="20"/>
        </w:rPr>
      </w:pPr>
      <w:r w:rsidRPr="009C4740">
        <w:rPr>
          <w:rFonts w:cs="Arial"/>
          <w:bCs/>
          <w:iCs/>
          <w:szCs w:val="20"/>
        </w:rPr>
        <w:t>osebnih podatkov, do katerih ima dostop, ne bo na kakršen koli način dajal na razpolago osebi, ki dela za njega kot podizvajalec, in jih ne potrebuje za opravo nalog, ki izhajajo iz te pogodbe. Teh podatkov ne bo dajal fizično katerim koli nepooblaščenim osebam, ali jih prenašal po telekomunikacijskih sredstvih in omrežjih;</w:t>
      </w:r>
    </w:p>
    <w:p w14:paraId="36A11D75" w14:textId="77777777" w:rsidR="00556CFB" w:rsidRPr="009C4740" w:rsidRDefault="00556CFB" w:rsidP="00556CFB">
      <w:pPr>
        <w:widowControl w:val="0"/>
        <w:numPr>
          <w:ilvl w:val="0"/>
          <w:numId w:val="47"/>
        </w:numPr>
        <w:spacing w:line="280" w:lineRule="atLeast"/>
        <w:rPr>
          <w:rFonts w:cs="Arial"/>
          <w:bCs/>
          <w:iCs/>
          <w:szCs w:val="20"/>
        </w:rPr>
      </w:pPr>
      <w:r w:rsidRPr="009C4740">
        <w:rPr>
          <w:rFonts w:cs="Arial"/>
          <w:bCs/>
          <w:iCs/>
          <w:szCs w:val="20"/>
        </w:rPr>
        <w:t>bo podatke, ki bi se morebiti nahajali v njegovem informacijskem sistemu, po koncu izvajanja</w:t>
      </w:r>
      <w:r w:rsidR="00661CA0" w:rsidRPr="009C4740">
        <w:rPr>
          <w:rFonts w:cs="Arial"/>
          <w:bCs/>
          <w:iCs/>
          <w:szCs w:val="20"/>
        </w:rPr>
        <w:t xml:space="preserve"> </w:t>
      </w:r>
      <w:r w:rsidRPr="009C4740">
        <w:rPr>
          <w:rFonts w:cs="Arial"/>
          <w:bCs/>
          <w:iCs/>
          <w:szCs w:val="20"/>
        </w:rPr>
        <w:t>te pogodbe, nepovratno uničil;</w:t>
      </w:r>
    </w:p>
    <w:p w14:paraId="5DF3E9D8" w14:textId="77777777" w:rsidR="00556CFB" w:rsidRPr="009C4740" w:rsidRDefault="00556CFB" w:rsidP="00556CFB">
      <w:pPr>
        <w:widowControl w:val="0"/>
        <w:numPr>
          <w:ilvl w:val="0"/>
          <w:numId w:val="47"/>
        </w:numPr>
        <w:spacing w:line="280" w:lineRule="atLeast"/>
        <w:rPr>
          <w:rFonts w:cs="Arial"/>
          <w:bCs/>
          <w:iCs/>
          <w:szCs w:val="20"/>
        </w:rPr>
      </w:pPr>
      <w:r w:rsidRPr="009C4740">
        <w:rPr>
          <w:rFonts w:cs="Arial"/>
          <w:bCs/>
          <w:iCs/>
          <w:szCs w:val="20"/>
        </w:rPr>
        <w:t>bo varoval strojno, sistemsko in aplikativno programsko računalniško opremo, ki je v posesti</w:t>
      </w:r>
      <w:r w:rsidR="00661CA0" w:rsidRPr="009C4740">
        <w:rPr>
          <w:rFonts w:cs="Arial"/>
          <w:bCs/>
          <w:iCs/>
          <w:szCs w:val="20"/>
        </w:rPr>
        <w:t xml:space="preserve"> </w:t>
      </w:r>
      <w:r w:rsidRPr="009C4740">
        <w:rPr>
          <w:rFonts w:cs="Arial"/>
          <w:bCs/>
          <w:iCs/>
          <w:szCs w:val="20"/>
        </w:rPr>
        <w:t>izvajalca ter z njo izvajalec dostopa ali drugače obdeluje osebne podatke;</w:t>
      </w:r>
    </w:p>
    <w:p w14:paraId="715EE339" w14:textId="77777777" w:rsidR="00556CFB" w:rsidRPr="009C4740" w:rsidRDefault="00556CFB" w:rsidP="00556CFB">
      <w:pPr>
        <w:widowControl w:val="0"/>
        <w:numPr>
          <w:ilvl w:val="0"/>
          <w:numId w:val="47"/>
        </w:numPr>
        <w:spacing w:line="280" w:lineRule="atLeast"/>
        <w:rPr>
          <w:rFonts w:cs="Arial"/>
          <w:bCs/>
          <w:iCs/>
          <w:szCs w:val="20"/>
        </w:rPr>
      </w:pPr>
      <w:r w:rsidRPr="009C4740">
        <w:rPr>
          <w:rFonts w:cs="Arial"/>
          <w:bCs/>
          <w:iCs/>
          <w:szCs w:val="20"/>
        </w:rPr>
        <w:t>bo naprave, s katerimi dostopa do osebnih podatkov ponudnika storitve, upoštevaje način</w:t>
      </w:r>
      <w:r w:rsidR="00661CA0" w:rsidRPr="009C4740">
        <w:rPr>
          <w:rFonts w:cs="Arial"/>
          <w:bCs/>
          <w:iCs/>
          <w:szCs w:val="20"/>
        </w:rPr>
        <w:t xml:space="preserve"> </w:t>
      </w:r>
      <w:r w:rsidRPr="009C4740">
        <w:rPr>
          <w:rFonts w:cs="Arial"/>
          <w:bCs/>
          <w:iCs/>
          <w:szCs w:val="20"/>
        </w:rPr>
        <w:t>njihove uporabe in s tem povezana tveganja (namizni oz. prenosni računalnik) in veljavne</w:t>
      </w:r>
      <w:r w:rsidR="00661CA0" w:rsidRPr="009C4740">
        <w:rPr>
          <w:rFonts w:cs="Arial"/>
          <w:bCs/>
          <w:iCs/>
          <w:szCs w:val="20"/>
        </w:rPr>
        <w:t xml:space="preserve"> </w:t>
      </w:r>
      <w:r w:rsidRPr="009C4740">
        <w:rPr>
          <w:rFonts w:cs="Arial"/>
          <w:bCs/>
          <w:iCs/>
          <w:szCs w:val="20"/>
        </w:rPr>
        <w:t>organizacijske ukrepe (tehnično in organizacijsko varovanje), zaščitil na način, da v primeru</w:t>
      </w:r>
      <w:r w:rsidR="00661CA0" w:rsidRPr="009C4740">
        <w:rPr>
          <w:rFonts w:cs="Arial"/>
          <w:bCs/>
          <w:iCs/>
          <w:szCs w:val="20"/>
        </w:rPr>
        <w:t xml:space="preserve"> </w:t>
      </w:r>
      <w:r w:rsidRPr="009C4740">
        <w:rPr>
          <w:rFonts w:cs="Arial"/>
          <w:bCs/>
          <w:iCs/>
          <w:szCs w:val="20"/>
        </w:rPr>
        <w:t>neupravičenega dostopa do te naprave, ni mogoče dostopati do osebnih podatkov (zaščita</w:t>
      </w:r>
      <w:r w:rsidR="00661CA0" w:rsidRPr="009C4740">
        <w:rPr>
          <w:rFonts w:cs="Arial"/>
          <w:bCs/>
          <w:iCs/>
          <w:szCs w:val="20"/>
        </w:rPr>
        <w:t xml:space="preserve"> </w:t>
      </w:r>
      <w:r w:rsidRPr="009C4740">
        <w:rPr>
          <w:rFonts w:cs="Arial"/>
          <w:bCs/>
          <w:iCs/>
          <w:szCs w:val="20"/>
        </w:rPr>
        <w:lastRenderedPageBreak/>
        <w:t>naprave z gesli, šifriranje celotnega nosilca podatkov);</w:t>
      </w:r>
    </w:p>
    <w:p w14:paraId="60400727" w14:textId="77777777" w:rsidR="00556CFB" w:rsidRPr="009C4740" w:rsidRDefault="00556CFB" w:rsidP="00556CFB">
      <w:pPr>
        <w:widowControl w:val="0"/>
        <w:numPr>
          <w:ilvl w:val="0"/>
          <w:numId w:val="47"/>
        </w:numPr>
        <w:spacing w:line="280" w:lineRule="atLeast"/>
        <w:rPr>
          <w:rFonts w:cs="Arial"/>
          <w:bCs/>
          <w:iCs/>
          <w:szCs w:val="20"/>
        </w:rPr>
      </w:pPr>
      <w:r w:rsidRPr="009C4740">
        <w:rPr>
          <w:rFonts w:cs="Arial"/>
          <w:bCs/>
          <w:iCs/>
          <w:szCs w:val="20"/>
        </w:rPr>
        <w:t>bo varoval prostore izvajalca, v katerih se nahaja oprema, s katero se dostopa ali drugače</w:t>
      </w:r>
      <w:r w:rsidR="00661CA0" w:rsidRPr="009C4740">
        <w:rPr>
          <w:rFonts w:cs="Arial"/>
          <w:bCs/>
          <w:iCs/>
          <w:szCs w:val="20"/>
        </w:rPr>
        <w:t xml:space="preserve"> </w:t>
      </w:r>
      <w:r w:rsidRPr="009C4740">
        <w:rPr>
          <w:rFonts w:cs="Arial"/>
          <w:bCs/>
          <w:iCs/>
          <w:szCs w:val="20"/>
        </w:rPr>
        <w:t>obdeluje osebne podatke naročnika z organizacijskimi, fizičnimi in tehničnimi ukrepi, ki</w:t>
      </w:r>
      <w:r w:rsidR="00661CA0" w:rsidRPr="009C4740">
        <w:rPr>
          <w:rFonts w:cs="Arial"/>
          <w:bCs/>
          <w:iCs/>
          <w:szCs w:val="20"/>
        </w:rPr>
        <w:t xml:space="preserve"> </w:t>
      </w:r>
      <w:r w:rsidRPr="009C4740">
        <w:rPr>
          <w:rFonts w:cs="Arial"/>
          <w:bCs/>
          <w:iCs/>
          <w:szCs w:val="20"/>
        </w:rPr>
        <w:t>onemogočajo nepooblaščenim osebam dostop do opreme iz prejšnje alineje;</w:t>
      </w:r>
    </w:p>
    <w:p w14:paraId="135F5057" w14:textId="77777777" w:rsidR="00556CFB" w:rsidRPr="009C4740" w:rsidRDefault="00556CFB" w:rsidP="00556CFB">
      <w:pPr>
        <w:widowControl w:val="0"/>
        <w:numPr>
          <w:ilvl w:val="0"/>
          <w:numId w:val="47"/>
        </w:numPr>
        <w:spacing w:line="280" w:lineRule="atLeast"/>
        <w:rPr>
          <w:rFonts w:cs="Arial"/>
          <w:bCs/>
          <w:iCs/>
          <w:szCs w:val="20"/>
        </w:rPr>
      </w:pPr>
      <w:r w:rsidRPr="009C4740">
        <w:rPr>
          <w:rFonts w:cs="Arial"/>
          <w:bCs/>
          <w:iCs/>
          <w:szCs w:val="20"/>
        </w:rPr>
        <w:t>bo preprečeval nepooblaščen dostop tudi pri njihovem prenosu s telekomunikacijskimi sredstvi</w:t>
      </w:r>
      <w:r w:rsidR="00661CA0" w:rsidRPr="009C4740">
        <w:rPr>
          <w:rFonts w:cs="Arial"/>
          <w:bCs/>
          <w:iCs/>
          <w:szCs w:val="20"/>
        </w:rPr>
        <w:t xml:space="preserve"> </w:t>
      </w:r>
      <w:r w:rsidRPr="009C4740">
        <w:rPr>
          <w:rFonts w:cs="Arial"/>
          <w:bCs/>
          <w:iCs/>
          <w:szCs w:val="20"/>
        </w:rPr>
        <w:t>in omrežji;</w:t>
      </w:r>
    </w:p>
    <w:p w14:paraId="4A99E608" w14:textId="77777777" w:rsidR="00556CFB" w:rsidRPr="009C4740" w:rsidRDefault="00556CFB" w:rsidP="00556CFB">
      <w:pPr>
        <w:widowControl w:val="0"/>
        <w:numPr>
          <w:ilvl w:val="0"/>
          <w:numId w:val="47"/>
        </w:numPr>
        <w:spacing w:line="280" w:lineRule="atLeast"/>
        <w:rPr>
          <w:rFonts w:cs="Arial"/>
          <w:bCs/>
          <w:iCs/>
          <w:szCs w:val="20"/>
        </w:rPr>
      </w:pPr>
      <w:r w:rsidRPr="009C4740">
        <w:rPr>
          <w:rFonts w:cs="Arial"/>
          <w:bCs/>
          <w:iCs/>
          <w:szCs w:val="20"/>
        </w:rPr>
        <w:t>bo v primeru, če bi se osebni podatki obdelovali v okviru izvajalčeve aplikacije, v takšni</w:t>
      </w:r>
      <w:r w:rsidR="00661CA0" w:rsidRPr="009C4740">
        <w:rPr>
          <w:rFonts w:cs="Arial"/>
          <w:bCs/>
          <w:iCs/>
          <w:szCs w:val="20"/>
        </w:rPr>
        <w:t xml:space="preserve"> </w:t>
      </w:r>
      <w:r w:rsidRPr="009C4740">
        <w:rPr>
          <w:rFonts w:cs="Arial"/>
          <w:bCs/>
          <w:iCs/>
          <w:szCs w:val="20"/>
        </w:rPr>
        <w:t>aplikaciji zagotovil možnost poznejšega ugotavljanja, kdaj so bili ti podatki posredovani drugim</w:t>
      </w:r>
      <w:r w:rsidR="00661CA0" w:rsidRPr="009C4740">
        <w:rPr>
          <w:rFonts w:cs="Arial"/>
          <w:bCs/>
          <w:iCs/>
          <w:szCs w:val="20"/>
        </w:rPr>
        <w:t xml:space="preserve"> </w:t>
      </w:r>
      <w:r w:rsidRPr="009C4740">
        <w:rPr>
          <w:rFonts w:cs="Arial"/>
          <w:bCs/>
          <w:iCs/>
          <w:szCs w:val="20"/>
        </w:rPr>
        <w:t>naslovnikom ali drugače obdelovani, pri avtomatizirani obdelavi podatkov pa tudi, kdo jih je</w:t>
      </w:r>
      <w:r w:rsidR="00661CA0" w:rsidRPr="009C4740">
        <w:rPr>
          <w:rFonts w:cs="Arial"/>
          <w:bCs/>
          <w:iCs/>
          <w:szCs w:val="20"/>
        </w:rPr>
        <w:t xml:space="preserve"> </w:t>
      </w:r>
      <w:r w:rsidRPr="009C4740">
        <w:rPr>
          <w:rFonts w:cs="Arial"/>
          <w:bCs/>
          <w:iCs/>
          <w:szCs w:val="20"/>
        </w:rPr>
        <w:t>obdeloval; v primeru, da bi se osebni podatki obdelovali po zahtevi naročnika neposredno z</w:t>
      </w:r>
      <w:r w:rsidR="00661CA0" w:rsidRPr="009C4740">
        <w:rPr>
          <w:rFonts w:cs="Arial"/>
          <w:bCs/>
          <w:iCs/>
          <w:szCs w:val="20"/>
        </w:rPr>
        <w:t xml:space="preserve"> </w:t>
      </w:r>
      <w:r w:rsidRPr="009C4740">
        <w:rPr>
          <w:rFonts w:cs="Arial"/>
          <w:bCs/>
          <w:iCs/>
          <w:szCs w:val="20"/>
        </w:rPr>
        <w:t>dostopom v bazo ali da bi se osebni podatki obdelovali po zahtevi naročnika na sami lokaciji</w:t>
      </w:r>
      <w:r w:rsidR="00661CA0" w:rsidRPr="009C4740">
        <w:rPr>
          <w:rFonts w:cs="Arial"/>
          <w:bCs/>
          <w:iCs/>
          <w:szCs w:val="20"/>
        </w:rPr>
        <w:t xml:space="preserve"> </w:t>
      </w:r>
      <w:r w:rsidRPr="009C4740">
        <w:rPr>
          <w:rFonts w:cs="Arial"/>
          <w:bCs/>
          <w:iCs/>
          <w:szCs w:val="20"/>
        </w:rPr>
        <w:t>naročnika, bo naročnik izvajalcu pred dostopom do osebnih podatkov izvajalca</w:t>
      </w:r>
      <w:r w:rsidR="00661CA0" w:rsidRPr="009C4740">
        <w:rPr>
          <w:rFonts w:cs="Arial"/>
          <w:bCs/>
          <w:iCs/>
          <w:szCs w:val="20"/>
        </w:rPr>
        <w:t xml:space="preserve"> </w:t>
      </w:r>
      <w:r w:rsidRPr="009C4740">
        <w:rPr>
          <w:rFonts w:cs="Arial"/>
          <w:bCs/>
          <w:iCs/>
          <w:szCs w:val="20"/>
        </w:rPr>
        <w:t>seznanil s protokolom, s katerim bosta stranki zagotovili možnosti poznejšega ugotavljanja</w:t>
      </w:r>
      <w:r w:rsidR="00661CA0" w:rsidRPr="009C4740">
        <w:rPr>
          <w:rFonts w:cs="Arial"/>
          <w:bCs/>
          <w:iCs/>
          <w:szCs w:val="20"/>
        </w:rPr>
        <w:t xml:space="preserve"> </w:t>
      </w:r>
      <w:r w:rsidRPr="009C4740">
        <w:rPr>
          <w:rFonts w:cs="Arial"/>
          <w:bCs/>
          <w:iCs/>
          <w:szCs w:val="20"/>
        </w:rPr>
        <w:t>obdelovanja po tej točki;</w:t>
      </w:r>
    </w:p>
    <w:p w14:paraId="0D1AA53D" w14:textId="77777777" w:rsidR="00556CFB" w:rsidRPr="009C4740" w:rsidRDefault="00556CFB" w:rsidP="00556CFB">
      <w:pPr>
        <w:widowControl w:val="0"/>
        <w:numPr>
          <w:ilvl w:val="0"/>
          <w:numId w:val="47"/>
        </w:numPr>
        <w:spacing w:line="280" w:lineRule="atLeast"/>
        <w:rPr>
          <w:rFonts w:cs="Arial"/>
          <w:bCs/>
          <w:iCs/>
          <w:szCs w:val="20"/>
        </w:rPr>
      </w:pPr>
      <w:r w:rsidRPr="009C4740">
        <w:rPr>
          <w:rFonts w:cs="Arial"/>
          <w:bCs/>
          <w:iCs/>
          <w:szCs w:val="20"/>
        </w:rPr>
        <w:t>bo v svojem informacijskem sistemu ažurno odpravljal vse znane varnostne ranljivosti;</w:t>
      </w:r>
    </w:p>
    <w:p w14:paraId="5241D0F4" w14:textId="77777777" w:rsidR="00556CFB" w:rsidRPr="009C4740" w:rsidRDefault="00556CFB" w:rsidP="00556CFB">
      <w:pPr>
        <w:widowControl w:val="0"/>
        <w:numPr>
          <w:ilvl w:val="0"/>
          <w:numId w:val="47"/>
        </w:numPr>
        <w:spacing w:line="280" w:lineRule="atLeast"/>
        <w:rPr>
          <w:rFonts w:cs="Arial"/>
          <w:bCs/>
          <w:iCs/>
          <w:szCs w:val="20"/>
        </w:rPr>
      </w:pPr>
      <w:r w:rsidRPr="009C4740">
        <w:rPr>
          <w:rFonts w:cs="Arial"/>
          <w:bCs/>
          <w:iCs/>
          <w:szCs w:val="20"/>
        </w:rPr>
        <w:t>bo naročniku, ob navzočnosti odgovornih oseb izvajalca, omogočil nadzor nad izvajanjem prejšnjih alinej tega člena, tudi z vpogledom v dele svojega informacijskega sistema, ki se nanašajo oziroma so v rabi za izvajanje storitev po tej pogodbi, s predhodno napovedjo treh (3) dni;</w:t>
      </w:r>
    </w:p>
    <w:p w14:paraId="41F9F888" w14:textId="77777777" w:rsidR="00556CFB" w:rsidRPr="009C4740" w:rsidRDefault="00556CFB" w:rsidP="00556CFB">
      <w:pPr>
        <w:widowControl w:val="0"/>
        <w:numPr>
          <w:ilvl w:val="0"/>
          <w:numId w:val="47"/>
        </w:numPr>
        <w:spacing w:line="280" w:lineRule="atLeast"/>
        <w:rPr>
          <w:rFonts w:cs="Arial"/>
          <w:bCs/>
          <w:iCs/>
          <w:szCs w:val="20"/>
        </w:rPr>
      </w:pPr>
      <w:r w:rsidRPr="009C4740">
        <w:rPr>
          <w:rFonts w:cs="Arial"/>
          <w:bCs/>
          <w:iCs/>
          <w:szCs w:val="20"/>
        </w:rPr>
        <w:t>bo zagotovil, da so osebe, ki so pooblaščene za obdelavo osebnih podatkov, zavezane k</w:t>
      </w:r>
      <w:r w:rsidR="00661CA0" w:rsidRPr="009C4740">
        <w:rPr>
          <w:rFonts w:cs="Arial"/>
          <w:bCs/>
          <w:iCs/>
          <w:szCs w:val="20"/>
        </w:rPr>
        <w:t xml:space="preserve"> </w:t>
      </w:r>
      <w:r w:rsidRPr="009C4740">
        <w:rPr>
          <w:rFonts w:cs="Arial"/>
          <w:bCs/>
          <w:iCs/>
          <w:szCs w:val="20"/>
        </w:rPr>
        <w:t>zaupnosti v skladu z b) točko tretjega odstavka 28</w:t>
      </w:r>
      <w:r w:rsidR="00661CA0" w:rsidRPr="009C4740">
        <w:rPr>
          <w:rFonts w:cs="Arial"/>
          <w:bCs/>
          <w:iCs/>
          <w:szCs w:val="20"/>
        </w:rPr>
        <w:t>.</w:t>
      </w:r>
      <w:r w:rsidRPr="009C4740">
        <w:rPr>
          <w:rFonts w:cs="Arial"/>
          <w:bCs/>
          <w:iCs/>
          <w:szCs w:val="20"/>
        </w:rPr>
        <w:t xml:space="preserve"> </w:t>
      </w:r>
      <w:r w:rsidR="00661CA0" w:rsidRPr="009C4740">
        <w:rPr>
          <w:rFonts w:cs="Arial"/>
          <w:bCs/>
          <w:iCs/>
          <w:szCs w:val="20"/>
        </w:rPr>
        <w:t>člena Splošne uredbe o varstvu podatkov</w:t>
      </w:r>
      <w:r w:rsidR="00661CA0" w:rsidRPr="009C4740" w:rsidDel="00661CA0">
        <w:rPr>
          <w:rFonts w:cs="Arial"/>
          <w:bCs/>
          <w:iCs/>
          <w:szCs w:val="20"/>
        </w:rPr>
        <w:t xml:space="preserve"> </w:t>
      </w:r>
      <w:r w:rsidRPr="009C4740">
        <w:rPr>
          <w:rFonts w:cs="Arial"/>
          <w:bCs/>
          <w:iCs/>
          <w:szCs w:val="20"/>
        </w:rPr>
        <w:t>;</w:t>
      </w:r>
    </w:p>
    <w:p w14:paraId="2DC055B8" w14:textId="77777777" w:rsidR="00556CFB" w:rsidRPr="009C4740" w:rsidRDefault="00556CFB" w:rsidP="00556CFB">
      <w:pPr>
        <w:widowControl w:val="0"/>
        <w:numPr>
          <w:ilvl w:val="0"/>
          <w:numId w:val="47"/>
        </w:numPr>
        <w:spacing w:line="280" w:lineRule="atLeast"/>
        <w:rPr>
          <w:rFonts w:cs="Arial"/>
          <w:bCs/>
          <w:iCs/>
          <w:szCs w:val="20"/>
        </w:rPr>
      </w:pPr>
      <w:r w:rsidRPr="009C4740">
        <w:rPr>
          <w:rFonts w:cs="Arial"/>
          <w:bCs/>
          <w:iCs/>
          <w:szCs w:val="20"/>
        </w:rPr>
        <w:t>bo v okviru lastnih prostorov in opreme, ki je pod nadzorom izvajalca, izvajal vse druge</w:t>
      </w:r>
      <w:r w:rsidRPr="009C4740">
        <w:rPr>
          <w:rFonts w:cs="Arial"/>
          <w:bCs/>
          <w:iCs/>
          <w:szCs w:val="20"/>
        </w:rPr>
        <w:br/>
        <w:t>potrebne ukrepe in postopke, s katerimi se preprečuje slučajna ali namerna nepooblaščena</w:t>
      </w:r>
      <w:r w:rsidRPr="009C4740">
        <w:rPr>
          <w:rFonts w:cs="Arial"/>
          <w:bCs/>
          <w:iCs/>
          <w:szCs w:val="20"/>
        </w:rPr>
        <w:br/>
        <w:t>obdelava varovanih podatkov, njihova sprememba ali uničevanje, za katere kot dober gospodar ocenjuje, da jih mora izvajati.</w:t>
      </w:r>
    </w:p>
    <w:p w14:paraId="46A5454A" w14:textId="77777777" w:rsidR="00556CFB" w:rsidRPr="009C4740" w:rsidRDefault="00556CFB" w:rsidP="00556CFB">
      <w:pPr>
        <w:widowControl w:val="0"/>
        <w:spacing w:line="280" w:lineRule="atLeast"/>
        <w:rPr>
          <w:rFonts w:cs="Arial"/>
          <w:bCs/>
          <w:iCs/>
          <w:szCs w:val="20"/>
        </w:rPr>
      </w:pPr>
    </w:p>
    <w:p w14:paraId="4D6012BB"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(2) Obveznosti izvajalca, za katere to izhaja iz njihovega smisla, se nanašajo tudi na čas po izvajanju te pogodbe. </w:t>
      </w:r>
    </w:p>
    <w:p w14:paraId="79BB6A85" w14:textId="77777777" w:rsidR="00556CFB" w:rsidRPr="009C4740" w:rsidRDefault="00556CFB" w:rsidP="00556CFB">
      <w:pPr>
        <w:widowControl w:val="0"/>
        <w:spacing w:line="280" w:lineRule="atLeast"/>
        <w:rPr>
          <w:rFonts w:cs="Arial"/>
          <w:bCs/>
          <w:iCs/>
          <w:szCs w:val="20"/>
        </w:rPr>
      </w:pPr>
    </w:p>
    <w:p w14:paraId="25F2614F"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2</w:t>
      </w:r>
      <w:r w:rsidR="006467E3" w:rsidRPr="009C4740">
        <w:rPr>
          <w:rFonts w:cs="Arial"/>
          <w:bCs/>
          <w:iCs/>
          <w:szCs w:val="20"/>
        </w:rPr>
        <w:t>1</w:t>
      </w:r>
      <w:r w:rsidR="00556CFB" w:rsidRPr="009C4740">
        <w:rPr>
          <w:rFonts w:cs="Arial"/>
          <w:bCs/>
          <w:iCs/>
          <w:szCs w:val="20"/>
        </w:rPr>
        <w:t>. člen</w:t>
      </w:r>
    </w:p>
    <w:p w14:paraId="5E8BEA3D" w14:textId="77777777" w:rsidR="00556CFB" w:rsidRPr="009C4740" w:rsidRDefault="00556CFB" w:rsidP="00556CFB">
      <w:pPr>
        <w:widowControl w:val="0"/>
        <w:spacing w:line="280" w:lineRule="atLeast"/>
        <w:rPr>
          <w:rFonts w:cs="Arial"/>
          <w:bCs/>
          <w:iCs/>
          <w:szCs w:val="20"/>
        </w:rPr>
      </w:pPr>
    </w:p>
    <w:p w14:paraId="38A61E7F" w14:textId="77777777" w:rsidR="00556CFB" w:rsidRPr="009C4740" w:rsidRDefault="00556CFB" w:rsidP="00556CFB">
      <w:pPr>
        <w:widowControl w:val="0"/>
        <w:spacing w:line="280" w:lineRule="atLeast"/>
        <w:rPr>
          <w:rFonts w:cs="Arial"/>
          <w:bCs/>
          <w:iCs/>
          <w:szCs w:val="20"/>
        </w:rPr>
      </w:pPr>
      <w:r w:rsidRPr="009C4740">
        <w:rPr>
          <w:rFonts w:cs="Arial"/>
          <w:bCs/>
          <w:iCs/>
          <w:szCs w:val="20"/>
        </w:rPr>
        <w:t>Vsi podatki se lahko obdelujejo izključno na ozemlju Republike Slovenije, vključno s prepovedjo izvoza izven ozemlja Republike Slovenije z uporabo katerihkoli analitičnih orodij. Ponudniki analitičnih orodij, ki omogočajo obdelavo na ozemlju Republike Slovenije, se štejejo kot podizvajalci izvajalca.</w:t>
      </w:r>
    </w:p>
    <w:p w14:paraId="57ECBD09" w14:textId="77777777" w:rsidR="00556CFB" w:rsidRPr="009C4740" w:rsidRDefault="00556CFB" w:rsidP="00556CFB">
      <w:pPr>
        <w:widowControl w:val="0"/>
        <w:spacing w:line="280" w:lineRule="atLeast"/>
        <w:rPr>
          <w:rFonts w:cs="Arial"/>
          <w:bCs/>
          <w:iCs/>
          <w:szCs w:val="20"/>
        </w:rPr>
      </w:pPr>
    </w:p>
    <w:p w14:paraId="301CE660"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2</w:t>
      </w:r>
      <w:r w:rsidR="006467E3" w:rsidRPr="009C4740">
        <w:rPr>
          <w:rFonts w:cs="Arial"/>
          <w:bCs/>
          <w:iCs/>
          <w:szCs w:val="20"/>
        </w:rPr>
        <w:t>2</w:t>
      </w:r>
      <w:r w:rsidR="00556CFB" w:rsidRPr="009C4740">
        <w:rPr>
          <w:rFonts w:cs="Arial"/>
          <w:bCs/>
          <w:iCs/>
          <w:szCs w:val="20"/>
        </w:rPr>
        <w:t>. člen</w:t>
      </w:r>
    </w:p>
    <w:p w14:paraId="5FBEBE20" w14:textId="77777777" w:rsidR="00556CFB" w:rsidRPr="009C4740" w:rsidRDefault="00556CFB" w:rsidP="00556CFB">
      <w:pPr>
        <w:widowControl w:val="0"/>
        <w:spacing w:line="280" w:lineRule="atLeast"/>
        <w:rPr>
          <w:rFonts w:cs="Arial"/>
          <w:bCs/>
          <w:iCs/>
          <w:szCs w:val="20"/>
        </w:rPr>
      </w:pPr>
    </w:p>
    <w:p w14:paraId="3390B5E1" w14:textId="77777777" w:rsidR="00556CFB" w:rsidRPr="009C4740" w:rsidRDefault="00556CFB" w:rsidP="00556CFB">
      <w:pPr>
        <w:widowControl w:val="0"/>
        <w:spacing w:line="280" w:lineRule="atLeast"/>
        <w:rPr>
          <w:rFonts w:cs="Arial"/>
          <w:bCs/>
          <w:iCs/>
          <w:szCs w:val="20"/>
        </w:rPr>
      </w:pPr>
      <w:r w:rsidRPr="009C4740">
        <w:rPr>
          <w:rFonts w:cs="Arial"/>
          <w:bCs/>
          <w:iCs/>
          <w:szCs w:val="20"/>
        </w:rPr>
        <w:t>(1) Izvajalec je dolžan naročnika obvestiti o kadrih, ki izvajajo naloge, ki bi lahko imele za posledico obdelavo osebnih podatkov s tem, da mu posreduje njihove podpisane izjave o varovanju osebnih podatkov. Če bo v okviru te pogodbe začel delati katerikoli dodaten kader, je izvajalec dolžan naročnika o tem obvestiti ter predložiti podpisano novo izjavo o varovanju osebnih podatkov.</w:t>
      </w:r>
    </w:p>
    <w:p w14:paraId="519E53ED" w14:textId="77777777" w:rsidR="00556CFB" w:rsidRPr="009C4740" w:rsidRDefault="00556CFB" w:rsidP="00556CFB">
      <w:pPr>
        <w:widowControl w:val="0"/>
        <w:spacing w:line="280" w:lineRule="atLeast"/>
        <w:rPr>
          <w:rFonts w:cs="Arial"/>
          <w:bCs/>
          <w:iCs/>
          <w:szCs w:val="20"/>
        </w:rPr>
      </w:pPr>
    </w:p>
    <w:p w14:paraId="4206871C" w14:textId="77777777" w:rsidR="00556CFB" w:rsidRPr="009C4740" w:rsidRDefault="00556CFB" w:rsidP="00556CFB">
      <w:pPr>
        <w:widowControl w:val="0"/>
        <w:spacing w:line="280" w:lineRule="atLeast"/>
        <w:rPr>
          <w:rFonts w:cs="Arial"/>
          <w:bCs/>
          <w:iCs/>
          <w:szCs w:val="20"/>
        </w:rPr>
      </w:pPr>
      <w:r w:rsidRPr="009C4740">
        <w:rPr>
          <w:rFonts w:cs="Arial"/>
          <w:bCs/>
          <w:iCs/>
          <w:szCs w:val="20"/>
        </w:rPr>
        <w:t>(2) Za potrebe izvajanja tega člena so kadri fizične osebe, zaposlene pri izvajalcu ali pri njegovem podizvajalcu oziroma fizične osebe, ki delo pri njiju opravljajo na podlagi druge pravne podlage.</w:t>
      </w:r>
    </w:p>
    <w:p w14:paraId="0F7A191D" w14:textId="77777777" w:rsidR="00556CFB" w:rsidRPr="009C4740" w:rsidRDefault="00556CFB" w:rsidP="00556CFB">
      <w:pPr>
        <w:widowControl w:val="0"/>
        <w:spacing w:line="280" w:lineRule="atLeast"/>
        <w:rPr>
          <w:rFonts w:cs="Arial"/>
          <w:bCs/>
          <w:iCs/>
          <w:szCs w:val="20"/>
        </w:rPr>
      </w:pPr>
    </w:p>
    <w:p w14:paraId="5A221C24"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22</w:t>
      </w:r>
      <w:r w:rsidR="00556CFB" w:rsidRPr="009C4740">
        <w:rPr>
          <w:rFonts w:cs="Arial"/>
          <w:bCs/>
          <w:iCs/>
          <w:szCs w:val="20"/>
        </w:rPr>
        <w:t>. člen</w:t>
      </w:r>
    </w:p>
    <w:p w14:paraId="699E6A2A" w14:textId="77777777" w:rsidR="00556CFB" w:rsidRPr="009C4740" w:rsidRDefault="00556CFB" w:rsidP="00556CFB">
      <w:pPr>
        <w:widowControl w:val="0"/>
        <w:spacing w:line="280" w:lineRule="atLeast"/>
        <w:rPr>
          <w:rFonts w:cs="Arial"/>
          <w:bCs/>
          <w:iCs/>
          <w:szCs w:val="20"/>
        </w:rPr>
      </w:pPr>
    </w:p>
    <w:p w14:paraId="7D5BCC55"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(1) Če zaradi ravnanj ali opustitev izvajalca pride do kršitve varstva osebnih podatkov (primeroma: možnost oz. dostop nepooblaščenih oseb do naprav, s katerimi se lahko dostopa do osebnih podatkov, </w:t>
      </w:r>
      <w:r w:rsidRPr="009C4740">
        <w:rPr>
          <w:rFonts w:cs="Arial"/>
          <w:bCs/>
          <w:iCs/>
          <w:szCs w:val="20"/>
        </w:rPr>
        <w:lastRenderedPageBreak/>
        <w:t xml:space="preserve">razkritje ali posredovanje osebnih podatkov katerikoli nepooblaščeni osebi), mora izvajalec o tem nemudoma obvestiti naročnika, in sicer preko skrbnika te pogodbe. </w:t>
      </w:r>
    </w:p>
    <w:p w14:paraId="45BADB7B" w14:textId="77777777" w:rsidR="00556CFB" w:rsidRPr="009C4740" w:rsidRDefault="00556CFB" w:rsidP="00556CFB">
      <w:pPr>
        <w:widowControl w:val="0"/>
        <w:spacing w:line="280" w:lineRule="atLeast"/>
        <w:rPr>
          <w:rFonts w:cs="Arial"/>
          <w:bCs/>
          <w:iCs/>
          <w:szCs w:val="20"/>
        </w:rPr>
      </w:pPr>
    </w:p>
    <w:p w14:paraId="2C82C83D" w14:textId="77777777" w:rsidR="00556CFB" w:rsidRPr="009C4740" w:rsidRDefault="00556CFB" w:rsidP="00556CFB">
      <w:pPr>
        <w:widowControl w:val="0"/>
        <w:spacing w:line="280" w:lineRule="atLeast"/>
        <w:rPr>
          <w:rFonts w:cs="Arial"/>
          <w:bCs/>
          <w:iCs/>
          <w:szCs w:val="20"/>
        </w:rPr>
      </w:pPr>
      <w:r w:rsidRPr="009C4740">
        <w:rPr>
          <w:rFonts w:cs="Arial"/>
          <w:bCs/>
          <w:iCs/>
          <w:szCs w:val="20"/>
        </w:rPr>
        <w:t>(2) Obvestilo mora imeti najmanj vsebino iz 33</w:t>
      </w:r>
      <w:r w:rsidR="00661CA0" w:rsidRPr="009C4740">
        <w:rPr>
          <w:rFonts w:cs="Arial"/>
          <w:bCs/>
          <w:iCs/>
          <w:szCs w:val="20"/>
        </w:rPr>
        <w:t>.</w:t>
      </w:r>
      <w:r w:rsidRPr="009C4740">
        <w:rPr>
          <w:rFonts w:cs="Arial"/>
          <w:bCs/>
          <w:iCs/>
          <w:szCs w:val="20"/>
        </w:rPr>
        <w:t xml:space="preserve"> </w:t>
      </w:r>
      <w:r w:rsidR="00661CA0" w:rsidRPr="009C4740">
        <w:rPr>
          <w:rFonts w:cs="Arial"/>
          <w:bCs/>
          <w:iCs/>
          <w:szCs w:val="20"/>
        </w:rPr>
        <w:t>člena Splošne uredbe o varstvu podatkov</w:t>
      </w:r>
      <w:r w:rsidR="00661CA0" w:rsidRPr="009C4740" w:rsidDel="00661CA0">
        <w:rPr>
          <w:rFonts w:cs="Arial"/>
          <w:bCs/>
          <w:iCs/>
          <w:szCs w:val="20"/>
        </w:rPr>
        <w:t xml:space="preserve"> </w:t>
      </w:r>
      <w:r w:rsidRPr="009C4740">
        <w:rPr>
          <w:rFonts w:cs="Arial"/>
          <w:bCs/>
          <w:iCs/>
          <w:szCs w:val="20"/>
        </w:rPr>
        <w:t>.</w:t>
      </w:r>
    </w:p>
    <w:p w14:paraId="30489BBC" w14:textId="77777777" w:rsidR="00556CFB" w:rsidRPr="009C4740" w:rsidRDefault="00556CFB" w:rsidP="00556CFB">
      <w:pPr>
        <w:widowControl w:val="0"/>
        <w:spacing w:line="280" w:lineRule="atLeast"/>
        <w:rPr>
          <w:rFonts w:cs="Arial"/>
          <w:bCs/>
          <w:iCs/>
          <w:szCs w:val="20"/>
        </w:rPr>
      </w:pPr>
    </w:p>
    <w:p w14:paraId="6C8B5163"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POGODBENA KAZEN</w:t>
      </w:r>
    </w:p>
    <w:p w14:paraId="37BE37DB" w14:textId="77777777" w:rsidR="00556CFB" w:rsidRPr="009C4740" w:rsidRDefault="00556CFB" w:rsidP="00556CFB">
      <w:pPr>
        <w:widowControl w:val="0"/>
        <w:spacing w:line="280" w:lineRule="atLeast"/>
        <w:jc w:val="center"/>
        <w:rPr>
          <w:rFonts w:cs="Arial"/>
          <w:b/>
          <w:bCs/>
          <w:iCs/>
          <w:szCs w:val="20"/>
        </w:rPr>
      </w:pPr>
    </w:p>
    <w:p w14:paraId="17718DD3" w14:textId="77777777" w:rsidR="00556CFB" w:rsidRPr="009C4740" w:rsidRDefault="00556CFB" w:rsidP="00556CFB">
      <w:pPr>
        <w:widowControl w:val="0"/>
        <w:spacing w:line="280" w:lineRule="atLeast"/>
        <w:jc w:val="center"/>
        <w:rPr>
          <w:rFonts w:cs="Arial"/>
          <w:bCs/>
          <w:iCs/>
          <w:szCs w:val="20"/>
        </w:rPr>
      </w:pPr>
      <w:r w:rsidRPr="009C4740">
        <w:rPr>
          <w:rFonts w:cs="Arial"/>
          <w:bCs/>
          <w:iCs/>
          <w:szCs w:val="20"/>
        </w:rPr>
        <w:t>2</w:t>
      </w:r>
      <w:r w:rsidR="007E75F2" w:rsidRPr="009C4740">
        <w:rPr>
          <w:rFonts w:cs="Arial"/>
          <w:bCs/>
          <w:iCs/>
          <w:szCs w:val="20"/>
        </w:rPr>
        <w:t>3</w:t>
      </w:r>
      <w:r w:rsidRPr="009C4740">
        <w:rPr>
          <w:rFonts w:cs="Arial"/>
          <w:bCs/>
          <w:iCs/>
          <w:szCs w:val="20"/>
        </w:rPr>
        <w:t>. člen</w:t>
      </w:r>
    </w:p>
    <w:p w14:paraId="7A5A9324" w14:textId="77777777" w:rsidR="00556CFB" w:rsidRPr="009C4740" w:rsidRDefault="00556CFB" w:rsidP="00556CFB">
      <w:pPr>
        <w:widowControl w:val="0"/>
        <w:spacing w:line="280" w:lineRule="atLeast"/>
        <w:rPr>
          <w:rFonts w:cs="Arial"/>
          <w:bCs/>
          <w:iCs/>
          <w:szCs w:val="20"/>
        </w:rPr>
      </w:pPr>
    </w:p>
    <w:p w14:paraId="7FCBD4D2" w14:textId="77777777" w:rsidR="00556CFB" w:rsidRPr="009C4740" w:rsidRDefault="00556CFB" w:rsidP="00556CFB">
      <w:pPr>
        <w:widowControl w:val="0"/>
        <w:spacing w:line="280" w:lineRule="atLeast"/>
        <w:rPr>
          <w:rFonts w:cs="Arial"/>
          <w:bCs/>
          <w:iCs/>
          <w:szCs w:val="20"/>
        </w:rPr>
      </w:pPr>
      <w:r w:rsidRPr="009C4740">
        <w:rPr>
          <w:rFonts w:cs="Arial"/>
          <w:bCs/>
          <w:iCs/>
          <w:szCs w:val="20"/>
        </w:rPr>
        <w:t>(1) V primeru, da izvajalec zamuja z izvedbo storitev iz razlogov, ki niso na strani naročnika ter ne gre za opravičeno zamudo, je dolžan plačati pogodbeno kazen v višini 0,5 % od pogodbene vrednosti za vsak dan zamude, vendar največ 10% pogodbene vrednosti.</w:t>
      </w:r>
    </w:p>
    <w:p w14:paraId="49B06929" w14:textId="77777777" w:rsidR="00556CFB" w:rsidRPr="009C4740" w:rsidRDefault="00556CFB" w:rsidP="00556CFB">
      <w:pPr>
        <w:widowControl w:val="0"/>
        <w:spacing w:line="280" w:lineRule="atLeast"/>
        <w:rPr>
          <w:rFonts w:cs="Arial"/>
          <w:bCs/>
          <w:iCs/>
          <w:szCs w:val="20"/>
        </w:rPr>
      </w:pPr>
    </w:p>
    <w:p w14:paraId="0FBF20E4" w14:textId="77777777" w:rsidR="00556CFB" w:rsidRPr="009C4740" w:rsidRDefault="00556CFB" w:rsidP="00556CFB">
      <w:pPr>
        <w:widowControl w:val="0"/>
        <w:spacing w:line="280" w:lineRule="atLeast"/>
        <w:rPr>
          <w:rFonts w:cs="Arial"/>
          <w:bCs/>
          <w:iCs/>
          <w:szCs w:val="20"/>
        </w:rPr>
      </w:pPr>
      <w:r w:rsidRPr="009C4740">
        <w:rPr>
          <w:rFonts w:cs="Arial"/>
          <w:bCs/>
          <w:iCs/>
          <w:szCs w:val="20"/>
        </w:rPr>
        <w:t>(2) V primeru, da zamuda ali napake pri izvedbi onemogočajo namen posla, lahko naročnik razdre pogodbo in zahteva odškodnino.</w:t>
      </w:r>
    </w:p>
    <w:p w14:paraId="325D79E2" w14:textId="77777777" w:rsidR="00556CFB" w:rsidRPr="009C4740" w:rsidRDefault="00556CFB" w:rsidP="00556CFB">
      <w:pPr>
        <w:widowControl w:val="0"/>
        <w:spacing w:line="280" w:lineRule="atLeast"/>
        <w:rPr>
          <w:rFonts w:cs="Arial"/>
          <w:bCs/>
          <w:iCs/>
          <w:szCs w:val="20"/>
        </w:rPr>
      </w:pPr>
    </w:p>
    <w:p w14:paraId="4719AFA3" w14:textId="77777777" w:rsidR="00556CFB" w:rsidRPr="009C4740" w:rsidRDefault="00556CFB" w:rsidP="00556CFB">
      <w:pPr>
        <w:widowControl w:val="0"/>
        <w:spacing w:line="280" w:lineRule="atLeast"/>
        <w:rPr>
          <w:rFonts w:cs="Arial"/>
          <w:bCs/>
          <w:iCs/>
          <w:szCs w:val="20"/>
        </w:rPr>
      </w:pPr>
      <w:r w:rsidRPr="009C4740">
        <w:rPr>
          <w:rFonts w:cs="Arial"/>
          <w:bCs/>
          <w:iCs/>
          <w:szCs w:val="20"/>
        </w:rPr>
        <w:t>(3) V primeru, da izvajalec pogodbene kazni ne plača, ima naročnik pravico, da jo odšteje od še neplačanih obveznosti, ki jih ima do izvajalca po tej pogodbi.</w:t>
      </w:r>
    </w:p>
    <w:p w14:paraId="3F73E691" w14:textId="77777777" w:rsidR="00556CFB" w:rsidRPr="009C4740" w:rsidRDefault="00556CFB" w:rsidP="00556CFB">
      <w:pPr>
        <w:widowControl w:val="0"/>
        <w:spacing w:line="280" w:lineRule="atLeast"/>
        <w:rPr>
          <w:rFonts w:cs="Arial"/>
          <w:bCs/>
          <w:iCs/>
          <w:szCs w:val="20"/>
        </w:rPr>
      </w:pPr>
    </w:p>
    <w:p w14:paraId="5C612729"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(4) Pogodbeni stranki sta soglasni, da se pogodbena kazen obračuna ne glede na dejansko škodo, ki nastane naročniku. Če bi dejanska škoda presegala znesek obračunane pogodbene kazni, je izvajalec dolžan plačati presežek nad obračunano in plačano pogodbeno kaznijo. </w:t>
      </w:r>
    </w:p>
    <w:p w14:paraId="16282B9C" w14:textId="77777777" w:rsidR="00556CFB" w:rsidRPr="009C4740" w:rsidRDefault="00556CFB" w:rsidP="00556CFB">
      <w:pPr>
        <w:widowControl w:val="0"/>
        <w:spacing w:line="280" w:lineRule="atLeast"/>
        <w:rPr>
          <w:rFonts w:cs="Arial"/>
          <w:bCs/>
          <w:iCs/>
          <w:szCs w:val="20"/>
        </w:rPr>
      </w:pPr>
    </w:p>
    <w:p w14:paraId="1E1DBFBD" w14:textId="77777777" w:rsidR="00556CFB" w:rsidRPr="009C4740" w:rsidRDefault="00556CFB" w:rsidP="00556CFB">
      <w:pPr>
        <w:widowControl w:val="0"/>
        <w:spacing w:line="280" w:lineRule="atLeast"/>
        <w:rPr>
          <w:rFonts w:cs="Arial"/>
          <w:bCs/>
          <w:iCs/>
          <w:szCs w:val="20"/>
        </w:rPr>
      </w:pPr>
    </w:p>
    <w:p w14:paraId="765174BF"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PROTIKORUPCIJSKA KLAVZULA</w:t>
      </w:r>
    </w:p>
    <w:p w14:paraId="2DF8C158" w14:textId="77777777" w:rsidR="00556CFB" w:rsidRPr="009C4740" w:rsidRDefault="00556CFB" w:rsidP="00556CFB">
      <w:pPr>
        <w:widowControl w:val="0"/>
        <w:spacing w:line="280" w:lineRule="atLeast"/>
        <w:jc w:val="center"/>
        <w:rPr>
          <w:rFonts w:cs="Arial"/>
          <w:b/>
          <w:bCs/>
          <w:iCs/>
          <w:szCs w:val="20"/>
        </w:rPr>
      </w:pPr>
    </w:p>
    <w:p w14:paraId="3B1E0D7C"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24</w:t>
      </w:r>
      <w:r w:rsidR="00556CFB" w:rsidRPr="009C4740">
        <w:rPr>
          <w:rFonts w:cs="Arial"/>
          <w:bCs/>
          <w:iCs/>
          <w:szCs w:val="20"/>
        </w:rPr>
        <w:t>. člen</w:t>
      </w:r>
    </w:p>
    <w:p w14:paraId="0AF81096" w14:textId="77777777" w:rsidR="00556CFB" w:rsidRPr="009C4740" w:rsidRDefault="00556CFB" w:rsidP="00556CFB">
      <w:pPr>
        <w:widowControl w:val="0"/>
        <w:spacing w:line="280" w:lineRule="atLeast"/>
        <w:rPr>
          <w:rFonts w:cs="Arial"/>
          <w:bCs/>
          <w:iCs/>
          <w:szCs w:val="20"/>
        </w:rPr>
      </w:pPr>
    </w:p>
    <w:p w14:paraId="69A1095B" w14:textId="2B798CF5" w:rsidR="00556CFB" w:rsidRPr="009C4740" w:rsidRDefault="00556CFB" w:rsidP="00556CFB">
      <w:pPr>
        <w:widowControl w:val="0"/>
        <w:spacing w:line="280" w:lineRule="atLeast"/>
        <w:rPr>
          <w:rFonts w:cs="Arial"/>
          <w:bCs/>
          <w:iCs/>
          <w:szCs w:val="20"/>
        </w:rPr>
      </w:pPr>
      <w:r w:rsidRPr="009C4740">
        <w:rPr>
          <w:rFonts w:cs="Arial"/>
          <w:bCs/>
          <w:iCs/>
          <w:szCs w:val="20"/>
        </w:rPr>
        <w:t>Pogodbeni stranki potrjujeta, da sta seznanjeni in se zavedata dejstva, da je predmetna pogodba nična, če je ali bo v kater</w:t>
      </w:r>
      <w:r w:rsidR="00916713" w:rsidRPr="009C4740">
        <w:rPr>
          <w:rFonts w:cs="Arial"/>
          <w:bCs/>
          <w:iCs/>
          <w:szCs w:val="20"/>
        </w:rPr>
        <w:t>ik</w:t>
      </w:r>
      <w:r w:rsidRPr="009C4740">
        <w:rPr>
          <w:rFonts w:cs="Arial"/>
          <w:bCs/>
          <w:iCs/>
          <w:szCs w:val="20"/>
        </w:rPr>
        <w:t>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14:paraId="61F0D11B" w14:textId="77777777" w:rsidR="00556CFB" w:rsidRPr="009C4740" w:rsidRDefault="00556CFB" w:rsidP="00556CFB">
      <w:pPr>
        <w:widowControl w:val="0"/>
        <w:spacing w:line="280" w:lineRule="atLeast"/>
        <w:rPr>
          <w:rFonts w:cs="Arial"/>
          <w:bCs/>
          <w:iCs/>
          <w:szCs w:val="20"/>
        </w:rPr>
      </w:pPr>
    </w:p>
    <w:p w14:paraId="6E92EBF9"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ODSTOP OD POGODBE</w:t>
      </w:r>
    </w:p>
    <w:p w14:paraId="15739044" w14:textId="77777777" w:rsidR="00556CFB" w:rsidRPr="009C4740" w:rsidRDefault="00556CFB" w:rsidP="00556CFB">
      <w:pPr>
        <w:widowControl w:val="0"/>
        <w:spacing w:line="280" w:lineRule="atLeast"/>
        <w:jc w:val="center"/>
        <w:rPr>
          <w:rFonts w:cs="Arial"/>
          <w:b/>
          <w:bCs/>
          <w:iCs/>
          <w:szCs w:val="20"/>
        </w:rPr>
      </w:pPr>
    </w:p>
    <w:p w14:paraId="0D724E42"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25</w:t>
      </w:r>
      <w:r w:rsidR="00556CFB" w:rsidRPr="009C4740">
        <w:rPr>
          <w:rFonts w:cs="Arial"/>
          <w:bCs/>
          <w:iCs/>
          <w:szCs w:val="20"/>
        </w:rPr>
        <w:t>. člen</w:t>
      </w:r>
    </w:p>
    <w:p w14:paraId="7530ED60" w14:textId="77777777" w:rsidR="00556CFB" w:rsidRPr="009C4740" w:rsidRDefault="00556CFB" w:rsidP="00556CFB">
      <w:pPr>
        <w:widowControl w:val="0"/>
        <w:spacing w:line="280" w:lineRule="atLeast"/>
        <w:rPr>
          <w:rFonts w:cs="Arial"/>
          <w:bCs/>
          <w:iCs/>
          <w:szCs w:val="20"/>
        </w:rPr>
      </w:pPr>
    </w:p>
    <w:p w14:paraId="710F6CF0" w14:textId="77777777" w:rsidR="00556CFB" w:rsidRPr="009C4740" w:rsidRDefault="00556CFB" w:rsidP="00556CFB">
      <w:pPr>
        <w:widowControl w:val="0"/>
        <w:spacing w:line="280" w:lineRule="atLeast"/>
        <w:rPr>
          <w:rFonts w:cs="Arial"/>
          <w:bCs/>
          <w:iCs/>
          <w:szCs w:val="20"/>
        </w:rPr>
      </w:pPr>
      <w:r w:rsidRPr="009C4740">
        <w:rPr>
          <w:rFonts w:cs="Arial"/>
          <w:bCs/>
          <w:iCs/>
          <w:szCs w:val="20"/>
        </w:rPr>
        <w:t>(1) 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77D33722" w14:textId="77777777" w:rsidR="00556CFB" w:rsidRPr="009C4740" w:rsidRDefault="00556CFB" w:rsidP="00556CFB">
      <w:pPr>
        <w:widowControl w:val="0"/>
        <w:spacing w:line="280" w:lineRule="atLeast"/>
        <w:rPr>
          <w:rFonts w:cs="Arial"/>
          <w:bCs/>
          <w:iCs/>
          <w:szCs w:val="20"/>
        </w:rPr>
      </w:pPr>
    </w:p>
    <w:p w14:paraId="7CF70E9B"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(2) Naročnik lahko prekine to pogodbo v roku 15 dni od dneva, ko izvajalec prejme pisno obvestilo o odpovedi pogodbe, v naslednjih primerih: </w:t>
      </w:r>
    </w:p>
    <w:p w14:paraId="2CF848DF" w14:textId="77777777" w:rsidR="00556CFB" w:rsidRPr="009C4740" w:rsidRDefault="00556CFB" w:rsidP="00556CFB">
      <w:pPr>
        <w:widowControl w:val="0"/>
        <w:numPr>
          <w:ilvl w:val="3"/>
          <w:numId w:val="24"/>
        </w:numPr>
        <w:spacing w:line="280" w:lineRule="atLeast"/>
        <w:rPr>
          <w:rFonts w:cs="Arial"/>
          <w:bCs/>
          <w:iCs/>
          <w:szCs w:val="20"/>
        </w:rPr>
      </w:pPr>
      <w:r w:rsidRPr="009C4740">
        <w:rPr>
          <w:rFonts w:cs="Arial"/>
          <w:bCs/>
          <w:iCs/>
          <w:szCs w:val="20"/>
        </w:rPr>
        <w:t xml:space="preserve">zamuda izvajalca ali napaka v izvedbi, ki bistveno zmanjša pomen posla, </w:t>
      </w:r>
    </w:p>
    <w:p w14:paraId="4C105087" w14:textId="77777777" w:rsidR="00556CFB" w:rsidRPr="009C4740" w:rsidRDefault="00556CFB" w:rsidP="00556CFB">
      <w:pPr>
        <w:widowControl w:val="0"/>
        <w:numPr>
          <w:ilvl w:val="3"/>
          <w:numId w:val="24"/>
        </w:numPr>
        <w:spacing w:line="280" w:lineRule="atLeast"/>
        <w:rPr>
          <w:rFonts w:cs="Arial"/>
          <w:bCs/>
          <w:iCs/>
          <w:szCs w:val="20"/>
        </w:rPr>
      </w:pPr>
      <w:r w:rsidRPr="009C4740">
        <w:rPr>
          <w:rFonts w:cs="Arial"/>
          <w:bCs/>
          <w:iCs/>
          <w:szCs w:val="20"/>
        </w:rPr>
        <w:t xml:space="preserve">izvajalec ne prične z izvedbo pogodbeno dogovorjenih del v pogodbenem roku, niti v naknadnem roku, ki mu ga določi naročnik, </w:t>
      </w:r>
    </w:p>
    <w:p w14:paraId="28EE29C1" w14:textId="77777777" w:rsidR="00556CFB" w:rsidRPr="009C4740" w:rsidRDefault="00556CFB" w:rsidP="00556CFB">
      <w:pPr>
        <w:widowControl w:val="0"/>
        <w:numPr>
          <w:ilvl w:val="3"/>
          <w:numId w:val="24"/>
        </w:numPr>
        <w:spacing w:line="280" w:lineRule="atLeast"/>
        <w:rPr>
          <w:rFonts w:cs="Arial"/>
          <w:bCs/>
          <w:iCs/>
          <w:szCs w:val="20"/>
        </w:rPr>
      </w:pPr>
      <w:r w:rsidRPr="009C4740">
        <w:rPr>
          <w:rFonts w:cs="Arial"/>
          <w:bCs/>
          <w:iCs/>
          <w:szCs w:val="20"/>
        </w:rPr>
        <w:lastRenderedPageBreak/>
        <w:t xml:space="preserve">izvajalec po svoji krivdi zamuja z deli več kot 10 dni, </w:t>
      </w:r>
    </w:p>
    <w:p w14:paraId="53C49B5E" w14:textId="77777777" w:rsidR="00556CFB" w:rsidRPr="009C4740" w:rsidRDefault="00556CFB" w:rsidP="00556CFB">
      <w:pPr>
        <w:widowControl w:val="0"/>
        <w:numPr>
          <w:ilvl w:val="3"/>
          <w:numId w:val="24"/>
        </w:numPr>
        <w:spacing w:line="280" w:lineRule="atLeast"/>
        <w:rPr>
          <w:rFonts w:cs="Arial"/>
          <w:bCs/>
          <w:iCs/>
          <w:szCs w:val="20"/>
        </w:rPr>
      </w:pPr>
      <w:r w:rsidRPr="009C4740">
        <w:rPr>
          <w:rFonts w:cs="Arial"/>
          <w:bCs/>
          <w:iCs/>
          <w:szCs w:val="20"/>
        </w:rPr>
        <w:t xml:space="preserve">izvajalec ne dosega pogodbeno dogovorjene kvalitete in te ne vzpostavi niti v naknadnem roku, ki mu ga določi naročnik, </w:t>
      </w:r>
    </w:p>
    <w:p w14:paraId="38893F37" w14:textId="77777777" w:rsidR="00556CFB" w:rsidRPr="009C4740" w:rsidRDefault="00556CFB" w:rsidP="00556CFB">
      <w:pPr>
        <w:widowControl w:val="0"/>
        <w:numPr>
          <w:ilvl w:val="3"/>
          <w:numId w:val="24"/>
        </w:numPr>
        <w:spacing w:line="280" w:lineRule="atLeast"/>
        <w:rPr>
          <w:rFonts w:cs="Arial"/>
          <w:bCs/>
          <w:iCs/>
          <w:szCs w:val="20"/>
        </w:rPr>
      </w:pPr>
      <w:r w:rsidRPr="009C4740">
        <w:rPr>
          <w:rFonts w:cs="Arial"/>
          <w:bCs/>
          <w:iCs/>
          <w:szCs w:val="20"/>
        </w:rPr>
        <w:t xml:space="preserve">izvajalec prekine z deli brez pisnega soglasja naročnika, </w:t>
      </w:r>
    </w:p>
    <w:p w14:paraId="044AE133" w14:textId="77777777" w:rsidR="00556CFB" w:rsidRPr="009C4740" w:rsidRDefault="00556CFB" w:rsidP="00556CFB">
      <w:pPr>
        <w:widowControl w:val="0"/>
        <w:numPr>
          <w:ilvl w:val="3"/>
          <w:numId w:val="24"/>
        </w:numPr>
        <w:spacing w:line="280" w:lineRule="atLeast"/>
        <w:rPr>
          <w:rFonts w:cs="Arial"/>
          <w:bCs/>
          <w:iCs/>
          <w:szCs w:val="20"/>
        </w:rPr>
      </w:pPr>
      <w:r w:rsidRPr="009C4740">
        <w:rPr>
          <w:rFonts w:cs="Arial"/>
          <w:bCs/>
          <w:iCs/>
          <w:szCs w:val="20"/>
        </w:rPr>
        <w:t xml:space="preserve">izvajalec zamuja s kritičnimi faznimi roki in teh zamud ne nadoknadi niti v naknadnem roku, ki mu ga določi naročnik, </w:t>
      </w:r>
    </w:p>
    <w:p w14:paraId="47AE0831" w14:textId="77777777" w:rsidR="00556CFB" w:rsidRPr="009C4740" w:rsidRDefault="00556CFB" w:rsidP="00556CFB">
      <w:pPr>
        <w:widowControl w:val="0"/>
        <w:numPr>
          <w:ilvl w:val="3"/>
          <w:numId w:val="24"/>
        </w:numPr>
        <w:spacing w:line="280" w:lineRule="atLeast"/>
        <w:rPr>
          <w:rFonts w:cs="Arial"/>
          <w:bCs/>
          <w:iCs/>
          <w:szCs w:val="20"/>
        </w:rPr>
      </w:pPr>
      <w:r w:rsidRPr="009C4740">
        <w:rPr>
          <w:rFonts w:cs="Arial"/>
          <w:bCs/>
          <w:iCs/>
          <w:szCs w:val="20"/>
        </w:rPr>
        <w:t xml:space="preserve">izvajalec pride v takšno finančno situacijo, ki bi mu onemogočila izvedbo pogodbenih obveznosti, </w:t>
      </w:r>
    </w:p>
    <w:p w14:paraId="7A7D0F26" w14:textId="77777777" w:rsidR="00556CFB" w:rsidRPr="009C4740" w:rsidRDefault="00556CFB" w:rsidP="00556CFB">
      <w:pPr>
        <w:widowControl w:val="0"/>
        <w:numPr>
          <w:ilvl w:val="3"/>
          <w:numId w:val="24"/>
        </w:numPr>
        <w:spacing w:line="280" w:lineRule="atLeast"/>
        <w:rPr>
          <w:rFonts w:cs="Arial"/>
          <w:bCs/>
          <w:iCs/>
          <w:szCs w:val="20"/>
        </w:rPr>
      </w:pPr>
      <w:r w:rsidRPr="009C4740">
        <w:rPr>
          <w:rFonts w:cs="Arial"/>
          <w:bCs/>
          <w:iCs/>
          <w:szCs w:val="20"/>
        </w:rPr>
        <w:t>izvajalec pred zamenjavo podizvajalcev ne pridobi pisnega soglasja naročnika ali</w:t>
      </w:r>
    </w:p>
    <w:p w14:paraId="2ABB0C5B" w14:textId="77777777" w:rsidR="00556CFB" w:rsidRPr="009C4740" w:rsidRDefault="00556CFB" w:rsidP="00556CFB">
      <w:pPr>
        <w:widowControl w:val="0"/>
        <w:numPr>
          <w:ilvl w:val="3"/>
          <w:numId w:val="24"/>
        </w:numPr>
        <w:spacing w:line="280" w:lineRule="atLeast"/>
        <w:rPr>
          <w:rFonts w:cs="Arial"/>
          <w:bCs/>
          <w:iCs/>
          <w:szCs w:val="20"/>
        </w:rPr>
      </w:pPr>
      <w:r w:rsidRPr="009C4740">
        <w:rPr>
          <w:rFonts w:cs="Arial"/>
          <w:bCs/>
          <w:iCs/>
          <w:szCs w:val="20"/>
        </w:rPr>
        <w:t xml:space="preserve">naročnik ugotovi, da izvajalec ni priglasil vseh podizvajalcev ter v zvezi z njimi kasneje tudi ni zahteval pisnega soglasja naročnika. </w:t>
      </w:r>
    </w:p>
    <w:p w14:paraId="64D5DA18"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Izvajalec je v teh primerih dolžan plačati pogodbeno kazen v višini 10 % vrednosti celotne pogodbe, vključno z DDV in vso škodo. </w:t>
      </w:r>
    </w:p>
    <w:p w14:paraId="7B1CBF27" w14:textId="77777777" w:rsidR="00556CFB" w:rsidRPr="009C4740" w:rsidRDefault="00556CFB" w:rsidP="00556CFB">
      <w:pPr>
        <w:widowControl w:val="0"/>
        <w:spacing w:line="280" w:lineRule="atLeast"/>
        <w:rPr>
          <w:rFonts w:cs="Arial"/>
          <w:bCs/>
          <w:iCs/>
          <w:szCs w:val="20"/>
        </w:rPr>
      </w:pPr>
    </w:p>
    <w:p w14:paraId="18DE45B7" w14:textId="77777777" w:rsidR="00556CFB" w:rsidRPr="009C4740" w:rsidRDefault="00556CFB" w:rsidP="00556CFB">
      <w:pPr>
        <w:widowControl w:val="0"/>
        <w:spacing w:line="280" w:lineRule="atLeast"/>
        <w:rPr>
          <w:rFonts w:cs="Arial"/>
          <w:bCs/>
          <w:iCs/>
          <w:szCs w:val="20"/>
        </w:rPr>
      </w:pPr>
      <w:r w:rsidRPr="009C4740">
        <w:rPr>
          <w:rFonts w:cs="Arial"/>
          <w:bCs/>
          <w:iCs/>
          <w:szCs w:val="20"/>
        </w:rPr>
        <w:t>(3) Izvajalec lahko prekine to pogodbo po preteku 30 dni od dneva, ko naročnik prejme pisno obvestilo o odpovedi pogodbe, v naslednjih primerih:</w:t>
      </w:r>
    </w:p>
    <w:p w14:paraId="22252B6A" w14:textId="77777777" w:rsidR="00556CFB" w:rsidRPr="009C4740" w:rsidRDefault="00556CFB" w:rsidP="00556CFB">
      <w:pPr>
        <w:widowControl w:val="0"/>
        <w:numPr>
          <w:ilvl w:val="0"/>
          <w:numId w:val="25"/>
        </w:numPr>
        <w:spacing w:line="280" w:lineRule="atLeast"/>
        <w:rPr>
          <w:rFonts w:cs="Arial"/>
          <w:bCs/>
          <w:iCs/>
          <w:szCs w:val="20"/>
        </w:rPr>
      </w:pPr>
      <w:r w:rsidRPr="009C4740">
        <w:rPr>
          <w:rFonts w:cs="Arial"/>
          <w:bCs/>
          <w:iCs/>
          <w:szCs w:val="20"/>
        </w:rPr>
        <w:t>če mu naročnik tudi po naknadno postavljenem roku ne posreduje navodil v zvezi z njegovimi vprašanji, pa so ta bistvena za izvedbo del,</w:t>
      </w:r>
    </w:p>
    <w:p w14:paraId="06FF4240" w14:textId="77777777" w:rsidR="00556CFB" w:rsidRPr="009C4740" w:rsidRDefault="00556CFB" w:rsidP="00556CFB">
      <w:pPr>
        <w:widowControl w:val="0"/>
        <w:numPr>
          <w:ilvl w:val="0"/>
          <w:numId w:val="25"/>
        </w:numPr>
        <w:spacing w:line="280" w:lineRule="atLeast"/>
        <w:rPr>
          <w:rFonts w:cs="Arial"/>
          <w:bCs/>
          <w:iCs/>
          <w:szCs w:val="20"/>
        </w:rPr>
      </w:pPr>
      <w:r w:rsidRPr="009C4740">
        <w:rPr>
          <w:rFonts w:cs="Arial"/>
          <w:bCs/>
          <w:iCs/>
          <w:szCs w:val="20"/>
        </w:rPr>
        <w:t xml:space="preserve">če naročnik ne poravna zapadlih obveznosti. </w:t>
      </w:r>
    </w:p>
    <w:p w14:paraId="099D4255" w14:textId="77777777" w:rsidR="00556CFB" w:rsidRPr="009C4740" w:rsidRDefault="00556CFB" w:rsidP="00556CFB">
      <w:pPr>
        <w:widowControl w:val="0"/>
        <w:spacing w:line="280" w:lineRule="atLeast"/>
        <w:rPr>
          <w:rFonts w:cs="Arial"/>
          <w:bCs/>
          <w:iCs/>
          <w:szCs w:val="20"/>
        </w:rPr>
      </w:pPr>
    </w:p>
    <w:p w14:paraId="71066961" w14:textId="77777777" w:rsidR="00556CFB" w:rsidRPr="009C4740" w:rsidRDefault="00556CFB" w:rsidP="00556CFB">
      <w:pPr>
        <w:widowControl w:val="0"/>
        <w:spacing w:line="280" w:lineRule="atLeast"/>
        <w:rPr>
          <w:rFonts w:cs="Arial"/>
          <w:bCs/>
          <w:iCs/>
          <w:szCs w:val="20"/>
        </w:rPr>
      </w:pPr>
      <w:r w:rsidRPr="009C4740">
        <w:rPr>
          <w:rFonts w:cs="Arial"/>
          <w:bCs/>
          <w:iCs/>
          <w:szCs w:val="20"/>
        </w:rPr>
        <w:t>(4) Zgoraj naštete ukrepe lahko naročnik/izvajalec uveljavlja po opominu, po katerem izvajalec/naročnik ne odpravi kršitve oziroma je kršitev kljub opominu ponovno zagrešil. Opomin mora biti izvajalcu/naročniku poslan pisno ali na elektronski način.</w:t>
      </w:r>
    </w:p>
    <w:p w14:paraId="1E05986A" w14:textId="77777777" w:rsidR="00556CFB" w:rsidRPr="009C4740" w:rsidRDefault="00556CFB" w:rsidP="00556CFB">
      <w:pPr>
        <w:widowControl w:val="0"/>
        <w:spacing w:line="280" w:lineRule="atLeast"/>
        <w:rPr>
          <w:rFonts w:cs="Arial"/>
          <w:bCs/>
          <w:iCs/>
          <w:szCs w:val="20"/>
        </w:rPr>
      </w:pPr>
    </w:p>
    <w:p w14:paraId="57B4DCD1"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PRENEHANJE VELJAVNOSTI POGODBE</w:t>
      </w:r>
    </w:p>
    <w:p w14:paraId="5088349D" w14:textId="77777777" w:rsidR="00556CFB" w:rsidRPr="009C4740" w:rsidRDefault="00556CFB" w:rsidP="00556CFB">
      <w:pPr>
        <w:widowControl w:val="0"/>
        <w:spacing w:line="280" w:lineRule="atLeast"/>
        <w:jc w:val="center"/>
        <w:rPr>
          <w:rFonts w:cs="Arial"/>
          <w:bCs/>
          <w:iCs/>
          <w:szCs w:val="20"/>
        </w:rPr>
      </w:pPr>
    </w:p>
    <w:p w14:paraId="14573A16"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26</w:t>
      </w:r>
      <w:r w:rsidR="00556CFB" w:rsidRPr="009C4740">
        <w:rPr>
          <w:rFonts w:cs="Arial"/>
          <w:bCs/>
          <w:iCs/>
          <w:szCs w:val="20"/>
        </w:rPr>
        <w:t>. člen</w:t>
      </w:r>
    </w:p>
    <w:p w14:paraId="715C29AB" w14:textId="77777777" w:rsidR="00556CFB" w:rsidRPr="009C4740" w:rsidRDefault="00556CFB" w:rsidP="00556CFB">
      <w:pPr>
        <w:widowControl w:val="0"/>
        <w:spacing w:line="280" w:lineRule="atLeast"/>
        <w:rPr>
          <w:rFonts w:cs="Arial"/>
          <w:bCs/>
          <w:iCs/>
          <w:szCs w:val="20"/>
        </w:rPr>
      </w:pPr>
    </w:p>
    <w:p w14:paraId="77B7707E" w14:textId="77777777" w:rsidR="00556CFB" w:rsidRPr="009C4740" w:rsidRDefault="00556CFB" w:rsidP="00556CFB">
      <w:pPr>
        <w:widowControl w:val="0"/>
        <w:spacing w:line="280" w:lineRule="atLeast"/>
        <w:rPr>
          <w:rFonts w:cs="Arial"/>
          <w:bCs/>
          <w:iCs/>
          <w:szCs w:val="20"/>
        </w:rPr>
      </w:pPr>
      <w:r w:rsidRPr="009C4740">
        <w:rPr>
          <w:rFonts w:cs="Arial"/>
          <w:bCs/>
          <w:iCs/>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36376DA" w14:textId="77777777" w:rsidR="00556CFB" w:rsidRPr="009C4740" w:rsidRDefault="00556CFB" w:rsidP="00556CFB">
      <w:pPr>
        <w:widowControl w:val="0"/>
        <w:spacing w:line="280" w:lineRule="atLeast"/>
        <w:rPr>
          <w:rFonts w:cs="Arial"/>
          <w:bCs/>
          <w:iCs/>
          <w:szCs w:val="20"/>
        </w:rPr>
      </w:pPr>
    </w:p>
    <w:p w14:paraId="29D36462"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REŠEVANJE SPOROV</w:t>
      </w:r>
    </w:p>
    <w:p w14:paraId="2DBEDF9D" w14:textId="77777777" w:rsidR="00556CFB" w:rsidRPr="009C4740" w:rsidRDefault="00556CFB" w:rsidP="00556CFB">
      <w:pPr>
        <w:widowControl w:val="0"/>
        <w:spacing w:line="280" w:lineRule="atLeast"/>
        <w:jc w:val="center"/>
        <w:rPr>
          <w:rFonts w:cs="Arial"/>
          <w:b/>
          <w:bCs/>
          <w:iCs/>
          <w:szCs w:val="20"/>
        </w:rPr>
      </w:pPr>
    </w:p>
    <w:p w14:paraId="0E9565FA"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27</w:t>
      </w:r>
      <w:r w:rsidR="00556CFB" w:rsidRPr="009C4740">
        <w:rPr>
          <w:rFonts w:cs="Arial"/>
          <w:bCs/>
          <w:iCs/>
          <w:szCs w:val="20"/>
        </w:rPr>
        <w:t>. člen</w:t>
      </w:r>
    </w:p>
    <w:p w14:paraId="1475D66E" w14:textId="77777777" w:rsidR="00556CFB" w:rsidRPr="009C4740" w:rsidRDefault="00556CFB" w:rsidP="00556CFB">
      <w:pPr>
        <w:widowControl w:val="0"/>
        <w:spacing w:line="280" w:lineRule="atLeast"/>
        <w:rPr>
          <w:rFonts w:cs="Arial"/>
          <w:bCs/>
          <w:iCs/>
          <w:szCs w:val="20"/>
        </w:rPr>
      </w:pPr>
    </w:p>
    <w:p w14:paraId="07AFECB1"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(1) Morebitne spore, ki bi nastali v zvezi z izvajanjem te pogodbe, bosta pogodbeni stranki skušali rešiti </w:t>
      </w:r>
      <w:r w:rsidRPr="009C4740">
        <w:rPr>
          <w:rFonts w:cs="Arial"/>
          <w:bCs/>
          <w:iCs/>
          <w:szCs w:val="20"/>
        </w:rPr>
        <w:lastRenderedPageBreak/>
        <w:t>sporazumno.</w:t>
      </w:r>
    </w:p>
    <w:p w14:paraId="0317F4A8" w14:textId="77777777" w:rsidR="00556CFB" w:rsidRPr="009C4740" w:rsidRDefault="00556CFB" w:rsidP="00556CFB">
      <w:pPr>
        <w:widowControl w:val="0"/>
        <w:spacing w:line="280" w:lineRule="atLeast"/>
        <w:rPr>
          <w:rFonts w:cs="Arial"/>
          <w:bCs/>
          <w:iCs/>
          <w:szCs w:val="20"/>
        </w:rPr>
      </w:pPr>
    </w:p>
    <w:p w14:paraId="491186E8" w14:textId="77777777" w:rsidR="00556CFB" w:rsidRPr="009C4740" w:rsidRDefault="00556CFB" w:rsidP="00556CFB">
      <w:pPr>
        <w:widowControl w:val="0"/>
        <w:spacing w:line="280" w:lineRule="atLeast"/>
        <w:rPr>
          <w:rFonts w:cs="Arial"/>
          <w:bCs/>
          <w:iCs/>
          <w:szCs w:val="20"/>
        </w:rPr>
      </w:pPr>
      <w:r w:rsidRPr="009C4740">
        <w:rPr>
          <w:rFonts w:cs="Arial"/>
          <w:bCs/>
          <w:iCs/>
          <w:szCs w:val="20"/>
        </w:rPr>
        <w:t>(2) Če spornega vprašanja ne bi mogli rešiti sporazumno, lahko vsaka pogodbena stranka sproži spor pri stvarno pristojnem sodišču v Ljubljani.</w:t>
      </w:r>
    </w:p>
    <w:p w14:paraId="40713CC3" w14:textId="77777777" w:rsidR="00556CFB" w:rsidRPr="009C4740" w:rsidRDefault="00556CFB" w:rsidP="00556CFB">
      <w:pPr>
        <w:widowControl w:val="0"/>
        <w:spacing w:line="280" w:lineRule="atLeast"/>
        <w:rPr>
          <w:rFonts w:cs="Arial"/>
          <w:bCs/>
          <w:iCs/>
          <w:szCs w:val="20"/>
        </w:rPr>
      </w:pPr>
    </w:p>
    <w:p w14:paraId="5334E473" w14:textId="77777777" w:rsidR="00556CFB" w:rsidRPr="009C4740" w:rsidRDefault="00556CFB" w:rsidP="00556CFB">
      <w:pPr>
        <w:widowControl w:val="0"/>
        <w:spacing w:line="280" w:lineRule="atLeast"/>
        <w:jc w:val="center"/>
        <w:rPr>
          <w:rFonts w:cs="Arial"/>
          <w:b/>
          <w:bCs/>
          <w:iCs/>
          <w:szCs w:val="20"/>
        </w:rPr>
      </w:pPr>
      <w:r w:rsidRPr="009C4740">
        <w:rPr>
          <w:rFonts w:cs="Arial"/>
          <w:b/>
          <w:bCs/>
          <w:iCs/>
          <w:szCs w:val="20"/>
        </w:rPr>
        <w:t>KONČNE DOLOČBE</w:t>
      </w:r>
    </w:p>
    <w:p w14:paraId="2F2CE0ED" w14:textId="77777777" w:rsidR="00556CFB" w:rsidRPr="009C4740" w:rsidRDefault="00556CFB" w:rsidP="00556CFB">
      <w:pPr>
        <w:widowControl w:val="0"/>
        <w:spacing w:line="280" w:lineRule="atLeast"/>
        <w:jc w:val="center"/>
        <w:rPr>
          <w:rFonts w:cs="Arial"/>
          <w:bCs/>
          <w:iCs/>
          <w:szCs w:val="20"/>
        </w:rPr>
      </w:pPr>
    </w:p>
    <w:p w14:paraId="67BDB312"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28</w:t>
      </w:r>
      <w:r w:rsidR="00556CFB" w:rsidRPr="009C4740">
        <w:rPr>
          <w:rFonts w:cs="Arial"/>
          <w:bCs/>
          <w:iCs/>
          <w:szCs w:val="20"/>
        </w:rPr>
        <w:t>. člen</w:t>
      </w:r>
    </w:p>
    <w:p w14:paraId="738BA49C" w14:textId="77777777" w:rsidR="00556CFB" w:rsidRPr="009C4740" w:rsidRDefault="00556CFB" w:rsidP="00556CFB">
      <w:pPr>
        <w:widowControl w:val="0"/>
        <w:spacing w:line="280" w:lineRule="atLeast"/>
        <w:rPr>
          <w:rFonts w:cs="Arial"/>
          <w:bCs/>
          <w:iCs/>
          <w:szCs w:val="20"/>
        </w:rPr>
      </w:pPr>
    </w:p>
    <w:p w14:paraId="4F36E42A"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(1) Pogodba </w:t>
      </w:r>
      <w:r w:rsidR="00937DA6" w:rsidRPr="009C4740">
        <w:rPr>
          <w:rFonts w:cs="Arial"/>
          <w:bCs/>
          <w:iCs/>
          <w:szCs w:val="20"/>
        </w:rPr>
        <w:t xml:space="preserve">začne veljati </w:t>
      </w:r>
      <w:r w:rsidRPr="009C4740">
        <w:rPr>
          <w:rFonts w:cs="Arial"/>
          <w:bCs/>
          <w:iCs/>
          <w:szCs w:val="20"/>
        </w:rPr>
        <w:t xml:space="preserve"> z dnem podpisa zadnje od obeh pogodbenih strank in </w:t>
      </w:r>
      <w:r w:rsidR="00937DA6" w:rsidRPr="009C4740">
        <w:rPr>
          <w:rFonts w:cs="Arial"/>
          <w:bCs/>
          <w:iCs/>
          <w:szCs w:val="20"/>
        </w:rPr>
        <w:t>velja</w:t>
      </w:r>
      <w:r w:rsidRPr="009C4740">
        <w:rPr>
          <w:rFonts w:cs="Arial"/>
          <w:bCs/>
          <w:iCs/>
          <w:szCs w:val="20"/>
        </w:rPr>
        <w:t xml:space="preserve"> do 31. 8. 2025.  </w:t>
      </w:r>
    </w:p>
    <w:p w14:paraId="07DC03E4" w14:textId="77777777" w:rsidR="00556CFB" w:rsidRPr="009C4740" w:rsidRDefault="00556CFB" w:rsidP="00556CFB">
      <w:pPr>
        <w:widowControl w:val="0"/>
        <w:spacing w:line="280" w:lineRule="atLeast"/>
        <w:rPr>
          <w:rFonts w:cs="Arial"/>
          <w:bCs/>
          <w:iCs/>
          <w:szCs w:val="20"/>
        </w:rPr>
      </w:pPr>
    </w:p>
    <w:p w14:paraId="1E8DF322" w14:textId="77777777" w:rsidR="00556CFB" w:rsidRPr="009C4740" w:rsidRDefault="00556CFB" w:rsidP="00556CFB">
      <w:pPr>
        <w:widowControl w:val="0"/>
        <w:spacing w:line="280" w:lineRule="atLeast"/>
        <w:rPr>
          <w:rFonts w:cs="Arial"/>
          <w:bCs/>
          <w:iCs/>
          <w:szCs w:val="20"/>
        </w:rPr>
      </w:pPr>
      <w:r w:rsidRPr="009C4740">
        <w:rPr>
          <w:rFonts w:cs="Arial"/>
          <w:bCs/>
          <w:iCs/>
          <w:szCs w:val="20"/>
        </w:rPr>
        <w:t>(2) Pogodba se lahko ob soglasju obeh pogodbenih strank spremeni ali dopolni le s pisnim aneksom, ki ga sprejmeta in podpišeta obe pogodbeni stranki.</w:t>
      </w:r>
    </w:p>
    <w:p w14:paraId="46B526C2" w14:textId="77777777" w:rsidR="00556CFB" w:rsidRPr="009C4740" w:rsidRDefault="00556CFB" w:rsidP="00556CFB">
      <w:pPr>
        <w:widowControl w:val="0"/>
        <w:spacing w:line="280" w:lineRule="atLeast"/>
        <w:rPr>
          <w:rFonts w:cs="Arial"/>
          <w:bCs/>
          <w:iCs/>
          <w:szCs w:val="20"/>
        </w:rPr>
      </w:pPr>
    </w:p>
    <w:p w14:paraId="2E9CBE4A" w14:textId="77777777" w:rsidR="00556CFB" w:rsidRPr="009C4740" w:rsidRDefault="007E75F2" w:rsidP="00556CFB">
      <w:pPr>
        <w:widowControl w:val="0"/>
        <w:spacing w:line="280" w:lineRule="atLeast"/>
        <w:jc w:val="center"/>
        <w:rPr>
          <w:rFonts w:cs="Arial"/>
          <w:bCs/>
          <w:iCs/>
          <w:szCs w:val="20"/>
        </w:rPr>
      </w:pPr>
      <w:r w:rsidRPr="009C4740">
        <w:rPr>
          <w:rFonts w:cs="Arial"/>
          <w:bCs/>
          <w:iCs/>
          <w:szCs w:val="20"/>
        </w:rPr>
        <w:t>29</w:t>
      </w:r>
      <w:r w:rsidR="00556CFB" w:rsidRPr="009C4740">
        <w:rPr>
          <w:rFonts w:cs="Arial"/>
          <w:bCs/>
          <w:iCs/>
          <w:szCs w:val="20"/>
        </w:rPr>
        <w:t>. člen</w:t>
      </w:r>
    </w:p>
    <w:p w14:paraId="4E3CE03E" w14:textId="77777777" w:rsidR="00556CFB" w:rsidRPr="009C4740" w:rsidRDefault="00556CFB" w:rsidP="00556CFB">
      <w:pPr>
        <w:widowControl w:val="0"/>
        <w:spacing w:line="280" w:lineRule="atLeast"/>
        <w:rPr>
          <w:rFonts w:cs="Arial"/>
          <w:bCs/>
          <w:iCs/>
          <w:szCs w:val="20"/>
        </w:rPr>
      </w:pPr>
    </w:p>
    <w:p w14:paraId="10738FAE" w14:textId="77777777" w:rsidR="00556CFB" w:rsidRPr="009C4740" w:rsidRDefault="00556CFB" w:rsidP="00556CFB">
      <w:pPr>
        <w:widowControl w:val="0"/>
        <w:spacing w:line="280" w:lineRule="atLeast"/>
        <w:rPr>
          <w:rFonts w:cs="Arial"/>
          <w:bCs/>
          <w:iCs/>
          <w:szCs w:val="20"/>
        </w:rPr>
      </w:pPr>
      <w:r w:rsidRPr="009C4740">
        <w:rPr>
          <w:rFonts w:cs="Arial"/>
          <w:bCs/>
          <w:iCs/>
          <w:szCs w:val="20"/>
        </w:rPr>
        <w:t xml:space="preserve">Pogodba je sestavljena v </w:t>
      </w:r>
      <w:r w:rsidR="00937DA6" w:rsidRPr="009C4740">
        <w:rPr>
          <w:rFonts w:cs="Arial"/>
          <w:bCs/>
          <w:iCs/>
          <w:szCs w:val="20"/>
        </w:rPr>
        <w:t xml:space="preserve">treh </w:t>
      </w:r>
      <w:r w:rsidRPr="009C4740">
        <w:rPr>
          <w:rFonts w:cs="Arial"/>
          <w:bCs/>
          <w:iCs/>
          <w:szCs w:val="20"/>
        </w:rPr>
        <w:t>(</w:t>
      </w:r>
      <w:r w:rsidR="00937DA6" w:rsidRPr="009C4740">
        <w:rPr>
          <w:rFonts w:cs="Arial"/>
          <w:bCs/>
          <w:iCs/>
          <w:szCs w:val="20"/>
        </w:rPr>
        <w:t>3</w:t>
      </w:r>
      <w:r w:rsidRPr="009C4740">
        <w:rPr>
          <w:rFonts w:cs="Arial"/>
          <w:bCs/>
          <w:iCs/>
          <w:szCs w:val="20"/>
        </w:rPr>
        <w:t xml:space="preserve">) enakih izvodih, od katerih prejme </w:t>
      </w:r>
      <w:r w:rsidR="00937DA6" w:rsidRPr="009C4740">
        <w:rPr>
          <w:rFonts w:cs="Arial"/>
          <w:bCs/>
          <w:iCs/>
          <w:szCs w:val="20"/>
        </w:rPr>
        <w:t xml:space="preserve">izvajalec </w:t>
      </w:r>
      <w:r w:rsidRPr="009C4740">
        <w:rPr>
          <w:rFonts w:cs="Arial"/>
          <w:bCs/>
          <w:iCs/>
          <w:szCs w:val="20"/>
        </w:rPr>
        <w:t>po en (1) izvod</w:t>
      </w:r>
      <w:r w:rsidR="00937DA6" w:rsidRPr="009C4740">
        <w:rPr>
          <w:rFonts w:cs="Arial"/>
          <w:bCs/>
          <w:iCs/>
          <w:szCs w:val="20"/>
        </w:rPr>
        <w:t>, naročnik pa dva (2) izvoda</w:t>
      </w:r>
      <w:r w:rsidRPr="009C4740">
        <w:rPr>
          <w:rFonts w:cs="Arial"/>
          <w:bCs/>
          <w:iCs/>
          <w:szCs w:val="20"/>
        </w:rPr>
        <w:t>.</w:t>
      </w:r>
    </w:p>
    <w:p w14:paraId="3C5BC1EE" w14:textId="77777777" w:rsidR="00556CFB" w:rsidRPr="009C4740" w:rsidRDefault="00556CFB" w:rsidP="00556CFB">
      <w:pPr>
        <w:widowControl w:val="0"/>
        <w:spacing w:line="280" w:lineRule="atLeast"/>
        <w:rPr>
          <w:rFonts w:cs="Arial"/>
          <w:bCs/>
          <w:iCs/>
          <w:szCs w:val="20"/>
        </w:rPr>
      </w:pPr>
    </w:p>
    <w:p w14:paraId="272B9863" w14:textId="77777777" w:rsidR="00556CFB" w:rsidRPr="009C4740" w:rsidRDefault="00556CFB" w:rsidP="00556CFB">
      <w:pPr>
        <w:widowControl w:val="0"/>
        <w:spacing w:line="280" w:lineRule="atLeast"/>
        <w:rPr>
          <w:rFonts w:cs="Arial"/>
          <w:bCs/>
          <w:iCs/>
          <w:szCs w:val="20"/>
        </w:rPr>
      </w:pPr>
    </w:p>
    <w:p w14:paraId="4E81C809" w14:textId="77777777" w:rsidR="00556CFB" w:rsidRPr="009C4740" w:rsidRDefault="00C81467" w:rsidP="00556CFB">
      <w:pPr>
        <w:widowControl w:val="0"/>
        <w:spacing w:line="280" w:lineRule="atLeast"/>
        <w:rPr>
          <w:rFonts w:cs="Arial"/>
          <w:bCs/>
          <w:iCs/>
          <w:szCs w:val="20"/>
        </w:rPr>
      </w:pPr>
      <w:r w:rsidRPr="009C4740">
        <w:rPr>
          <w:rFonts w:cs="Arial"/>
          <w:bCs/>
          <w:iCs/>
          <w:szCs w:val="20"/>
        </w:rPr>
        <w:t>Številka: 4300-3/2023</w:t>
      </w:r>
    </w:p>
    <w:p w14:paraId="63E3D257" w14:textId="77777777" w:rsidR="00556CFB" w:rsidRPr="009C4740" w:rsidRDefault="00556CFB" w:rsidP="00556CFB">
      <w:pPr>
        <w:widowControl w:val="0"/>
        <w:spacing w:line="280" w:lineRule="atLeast"/>
        <w:rPr>
          <w:rFonts w:cs="Arial"/>
          <w:bCs/>
          <w:iCs/>
          <w:szCs w:val="20"/>
        </w:rPr>
      </w:pPr>
    </w:p>
    <w:p w14:paraId="360941FA" w14:textId="77777777" w:rsidR="00556CFB" w:rsidRPr="009C4740" w:rsidRDefault="00556CFB" w:rsidP="00556CFB">
      <w:pPr>
        <w:widowControl w:val="0"/>
        <w:spacing w:line="280" w:lineRule="atLeast"/>
        <w:rPr>
          <w:rFonts w:cs="Arial"/>
          <w:bCs/>
          <w:iCs/>
          <w:szCs w:val="20"/>
        </w:rPr>
      </w:pPr>
    </w:p>
    <w:p w14:paraId="1C34DCA7" w14:textId="77777777" w:rsidR="00556CFB" w:rsidRPr="009C4740" w:rsidRDefault="00556CFB" w:rsidP="00556CFB">
      <w:pPr>
        <w:widowControl w:val="0"/>
        <w:spacing w:line="280" w:lineRule="atLeast"/>
        <w:rPr>
          <w:rFonts w:cs="Arial"/>
          <w:bCs/>
          <w:iCs/>
          <w:szCs w:val="20"/>
        </w:rPr>
      </w:pPr>
    </w:p>
    <w:tbl>
      <w:tblPr>
        <w:tblW w:w="0" w:type="auto"/>
        <w:tblInd w:w="108" w:type="dxa"/>
        <w:tblLook w:val="04A0" w:firstRow="1" w:lastRow="0" w:firstColumn="1" w:lastColumn="0" w:noHBand="0" w:noVBand="1"/>
      </w:tblPr>
      <w:tblGrid>
        <w:gridCol w:w="4685"/>
        <w:gridCol w:w="4277"/>
      </w:tblGrid>
      <w:tr w:rsidR="00556CFB" w:rsidRPr="009C4740" w14:paraId="6F7E2AC3" w14:textId="77777777" w:rsidTr="00A4623A">
        <w:tc>
          <w:tcPr>
            <w:tcW w:w="4743" w:type="dxa"/>
          </w:tcPr>
          <w:p w14:paraId="3301BB6D" w14:textId="77777777" w:rsidR="00556CFB" w:rsidRPr="009C4740" w:rsidRDefault="00556CFB" w:rsidP="00A4623A">
            <w:pPr>
              <w:widowControl w:val="0"/>
              <w:spacing w:line="280" w:lineRule="atLeast"/>
              <w:rPr>
                <w:rFonts w:cs="Arial"/>
                <w:bCs/>
                <w:iCs/>
                <w:szCs w:val="20"/>
              </w:rPr>
            </w:pPr>
            <w:r w:rsidRPr="009C4740">
              <w:rPr>
                <w:rFonts w:cs="Arial"/>
                <w:bCs/>
                <w:iCs/>
                <w:szCs w:val="20"/>
              </w:rPr>
              <w:t>IZVAJALEC:</w:t>
            </w:r>
          </w:p>
          <w:permStart w:id="1334779313" w:edGrp="everyone"/>
          <w:p w14:paraId="64800662" w14:textId="77777777" w:rsidR="00556CFB" w:rsidRPr="009C4740" w:rsidRDefault="008458E6" w:rsidP="00A4623A">
            <w:pPr>
              <w:widowControl w:val="0"/>
              <w:spacing w:line="280" w:lineRule="atLeast"/>
              <w:rPr>
                <w:rFonts w:cs="Arial"/>
                <w:b/>
                <w:bCs/>
                <w:iCs/>
                <w:szCs w:val="20"/>
              </w:rPr>
            </w:pPr>
            <w:r w:rsidRPr="009C4740">
              <w:rPr>
                <w:rFonts w:cs="Arial"/>
                <w:b/>
                <w:bCs/>
                <w:i/>
                <w:iCs/>
                <w:szCs w:val="20"/>
              </w:rPr>
              <w:fldChar w:fldCharType="begin">
                <w:ffData>
                  <w:name w:val="Besedilo12"/>
                  <w:enabled/>
                  <w:calcOnExit w:val="0"/>
                  <w:textInput/>
                </w:ffData>
              </w:fldChar>
            </w:r>
            <w:r w:rsidR="00556CFB"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556CFB" w:rsidRPr="009C4740">
              <w:rPr>
                <w:rFonts w:cs="Arial"/>
                <w:b/>
                <w:bCs/>
                <w:i/>
                <w:iCs/>
                <w:szCs w:val="20"/>
              </w:rPr>
              <w:t> </w:t>
            </w:r>
            <w:r w:rsidR="00556CFB" w:rsidRPr="009C4740">
              <w:rPr>
                <w:rFonts w:cs="Arial"/>
                <w:b/>
                <w:bCs/>
                <w:i/>
                <w:iCs/>
                <w:szCs w:val="20"/>
              </w:rPr>
              <w:t> </w:t>
            </w:r>
            <w:r w:rsidR="00556CFB" w:rsidRPr="009C4740">
              <w:rPr>
                <w:rFonts w:cs="Arial"/>
                <w:b/>
                <w:bCs/>
                <w:i/>
                <w:iCs/>
                <w:szCs w:val="20"/>
              </w:rPr>
              <w:t> </w:t>
            </w:r>
            <w:r w:rsidR="00556CFB" w:rsidRPr="009C4740">
              <w:rPr>
                <w:rFonts w:cs="Arial"/>
                <w:b/>
                <w:bCs/>
                <w:i/>
                <w:iCs/>
                <w:szCs w:val="20"/>
              </w:rPr>
              <w:t> </w:t>
            </w:r>
            <w:r w:rsidR="00556CFB" w:rsidRPr="009C4740">
              <w:rPr>
                <w:rFonts w:cs="Arial"/>
                <w:b/>
                <w:bCs/>
                <w:i/>
                <w:iCs/>
                <w:szCs w:val="20"/>
              </w:rPr>
              <w:t> </w:t>
            </w:r>
            <w:r w:rsidRPr="009C4740">
              <w:rPr>
                <w:rFonts w:cs="Arial"/>
                <w:bCs/>
                <w:iCs/>
                <w:szCs w:val="20"/>
              </w:rPr>
              <w:fldChar w:fldCharType="end"/>
            </w:r>
            <w:permEnd w:id="1334779313"/>
          </w:p>
          <w:p w14:paraId="1E81C9E0" w14:textId="77777777" w:rsidR="00556CFB" w:rsidRPr="009C4740" w:rsidRDefault="00556CFB" w:rsidP="00A4623A">
            <w:pPr>
              <w:widowControl w:val="0"/>
              <w:spacing w:line="280" w:lineRule="atLeast"/>
              <w:rPr>
                <w:rFonts w:cs="Arial"/>
                <w:b/>
                <w:bCs/>
                <w:iCs/>
                <w:szCs w:val="20"/>
              </w:rPr>
            </w:pPr>
          </w:p>
        </w:tc>
        <w:tc>
          <w:tcPr>
            <w:tcW w:w="4329" w:type="dxa"/>
          </w:tcPr>
          <w:p w14:paraId="742A5BE8" w14:textId="77777777" w:rsidR="00556CFB" w:rsidRPr="009C4740" w:rsidRDefault="00556CFB" w:rsidP="00A4623A">
            <w:pPr>
              <w:widowControl w:val="0"/>
              <w:spacing w:line="280" w:lineRule="atLeast"/>
              <w:rPr>
                <w:rFonts w:cs="Arial"/>
                <w:bCs/>
                <w:iCs/>
                <w:szCs w:val="20"/>
              </w:rPr>
            </w:pPr>
            <w:r w:rsidRPr="009C4740">
              <w:rPr>
                <w:rFonts w:cs="Arial"/>
                <w:bCs/>
                <w:iCs/>
                <w:szCs w:val="20"/>
              </w:rPr>
              <w:t>NAROČNIK:</w:t>
            </w:r>
          </w:p>
          <w:p w14:paraId="1814C2B4" w14:textId="77777777" w:rsidR="00556CFB" w:rsidRPr="009C4740" w:rsidRDefault="004B4CB8" w:rsidP="00A4623A">
            <w:pPr>
              <w:widowControl w:val="0"/>
              <w:spacing w:line="280" w:lineRule="atLeast"/>
              <w:rPr>
                <w:rFonts w:cs="Arial"/>
                <w:bCs/>
                <w:iCs/>
                <w:szCs w:val="20"/>
              </w:rPr>
            </w:pPr>
            <w:r w:rsidRPr="009C4740">
              <w:rPr>
                <w:rFonts w:cs="Arial"/>
                <w:bCs/>
                <w:iCs/>
                <w:szCs w:val="20"/>
              </w:rPr>
              <w:t>Služba Vlade RS za zakonodajo</w:t>
            </w:r>
          </w:p>
        </w:tc>
      </w:tr>
      <w:permStart w:id="279409455" w:edGrp="everyone"/>
      <w:tr w:rsidR="00556CFB" w:rsidRPr="009C4740" w14:paraId="3587EAB2" w14:textId="77777777" w:rsidTr="00A4623A">
        <w:tc>
          <w:tcPr>
            <w:tcW w:w="4743" w:type="dxa"/>
          </w:tcPr>
          <w:p w14:paraId="563B5D98" w14:textId="77777777" w:rsidR="00556CFB" w:rsidRPr="009C4740" w:rsidRDefault="008458E6" w:rsidP="00A4623A">
            <w:pPr>
              <w:widowControl w:val="0"/>
              <w:spacing w:line="280" w:lineRule="atLeast"/>
              <w:rPr>
                <w:rFonts w:cs="Arial"/>
                <w:bCs/>
                <w:iCs/>
                <w:szCs w:val="20"/>
              </w:rPr>
            </w:pPr>
            <w:r w:rsidRPr="009C4740">
              <w:rPr>
                <w:rFonts w:cs="Arial"/>
                <w:b/>
                <w:bCs/>
                <w:i/>
                <w:iCs/>
                <w:szCs w:val="20"/>
              </w:rPr>
              <w:fldChar w:fldCharType="begin">
                <w:ffData>
                  <w:name w:val="Besedilo12"/>
                  <w:enabled/>
                  <w:calcOnExit w:val="0"/>
                  <w:textInput/>
                </w:ffData>
              </w:fldChar>
            </w:r>
            <w:r w:rsidR="00556CFB"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556CFB" w:rsidRPr="009C4740">
              <w:rPr>
                <w:rFonts w:cs="Arial"/>
                <w:b/>
                <w:bCs/>
                <w:i/>
                <w:iCs/>
                <w:szCs w:val="20"/>
              </w:rPr>
              <w:t> </w:t>
            </w:r>
            <w:r w:rsidR="00556CFB" w:rsidRPr="009C4740">
              <w:rPr>
                <w:rFonts w:cs="Arial"/>
                <w:b/>
                <w:bCs/>
                <w:i/>
                <w:iCs/>
                <w:szCs w:val="20"/>
              </w:rPr>
              <w:t> </w:t>
            </w:r>
            <w:r w:rsidR="00556CFB" w:rsidRPr="009C4740">
              <w:rPr>
                <w:rFonts w:cs="Arial"/>
                <w:b/>
                <w:bCs/>
                <w:i/>
                <w:iCs/>
                <w:szCs w:val="20"/>
              </w:rPr>
              <w:t> </w:t>
            </w:r>
            <w:r w:rsidR="00556CFB" w:rsidRPr="009C4740">
              <w:rPr>
                <w:rFonts w:cs="Arial"/>
                <w:b/>
                <w:bCs/>
                <w:i/>
                <w:iCs/>
                <w:szCs w:val="20"/>
              </w:rPr>
              <w:t> </w:t>
            </w:r>
            <w:r w:rsidR="00556CFB" w:rsidRPr="009C4740">
              <w:rPr>
                <w:rFonts w:cs="Arial"/>
                <w:b/>
                <w:bCs/>
                <w:i/>
                <w:iCs/>
                <w:szCs w:val="20"/>
              </w:rPr>
              <w:t> </w:t>
            </w:r>
            <w:r w:rsidRPr="009C4740">
              <w:rPr>
                <w:rFonts w:cs="Arial"/>
                <w:bCs/>
                <w:iCs/>
                <w:szCs w:val="20"/>
              </w:rPr>
              <w:fldChar w:fldCharType="end"/>
            </w:r>
            <w:permEnd w:id="279409455"/>
          </w:p>
          <w:permStart w:id="532678569" w:edGrp="everyone"/>
          <w:p w14:paraId="3E8279A5" w14:textId="77777777" w:rsidR="00556CFB" w:rsidRPr="009C4740" w:rsidRDefault="008458E6" w:rsidP="00A4623A">
            <w:pPr>
              <w:widowControl w:val="0"/>
              <w:spacing w:line="280" w:lineRule="atLeast"/>
              <w:rPr>
                <w:rFonts w:cs="Arial"/>
                <w:bCs/>
                <w:iCs/>
                <w:szCs w:val="20"/>
              </w:rPr>
            </w:pPr>
            <w:r w:rsidRPr="009C4740">
              <w:rPr>
                <w:rFonts w:cs="Arial"/>
                <w:b/>
                <w:bCs/>
                <w:i/>
                <w:iCs/>
                <w:szCs w:val="20"/>
              </w:rPr>
              <w:fldChar w:fldCharType="begin">
                <w:ffData>
                  <w:name w:val="Besedilo12"/>
                  <w:enabled/>
                  <w:calcOnExit w:val="0"/>
                  <w:textInput/>
                </w:ffData>
              </w:fldChar>
            </w:r>
            <w:r w:rsidR="00556CFB" w:rsidRPr="009C4740">
              <w:rPr>
                <w:rFonts w:cs="Arial"/>
                <w:b/>
                <w:bCs/>
                <w:i/>
                <w:iCs/>
                <w:szCs w:val="20"/>
              </w:rPr>
              <w:instrText xml:space="preserve"> FORMTEXT </w:instrText>
            </w:r>
            <w:r w:rsidRPr="009C4740">
              <w:rPr>
                <w:rFonts w:cs="Arial"/>
                <w:b/>
                <w:bCs/>
                <w:i/>
                <w:iCs/>
                <w:szCs w:val="20"/>
              </w:rPr>
            </w:r>
            <w:r w:rsidRPr="009C4740">
              <w:rPr>
                <w:rFonts w:cs="Arial"/>
                <w:b/>
                <w:bCs/>
                <w:i/>
                <w:iCs/>
                <w:szCs w:val="20"/>
              </w:rPr>
              <w:fldChar w:fldCharType="separate"/>
            </w:r>
            <w:r w:rsidR="00556CFB" w:rsidRPr="009C4740">
              <w:rPr>
                <w:rFonts w:cs="Arial"/>
                <w:b/>
                <w:bCs/>
                <w:i/>
                <w:iCs/>
                <w:szCs w:val="20"/>
              </w:rPr>
              <w:t> </w:t>
            </w:r>
            <w:r w:rsidR="00556CFB" w:rsidRPr="009C4740">
              <w:rPr>
                <w:rFonts w:cs="Arial"/>
                <w:b/>
                <w:bCs/>
                <w:i/>
                <w:iCs/>
                <w:szCs w:val="20"/>
              </w:rPr>
              <w:t> </w:t>
            </w:r>
            <w:r w:rsidR="00556CFB" w:rsidRPr="009C4740">
              <w:rPr>
                <w:rFonts w:cs="Arial"/>
                <w:b/>
                <w:bCs/>
                <w:i/>
                <w:iCs/>
                <w:szCs w:val="20"/>
              </w:rPr>
              <w:t> </w:t>
            </w:r>
            <w:r w:rsidR="00556CFB" w:rsidRPr="009C4740">
              <w:rPr>
                <w:rFonts w:cs="Arial"/>
                <w:b/>
                <w:bCs/>
                <w:i/>
                <w:iCs/>
                <w:szCs w:val="20"/>
              </w:rPr>
              <w:t> </w:t>
            </w:r>
            <w:r w:rsidR="00556CFB" w:rsidRPr="009C4740">
              <w:rPr>
                <w:rFonts w:cs="Arial"/>
                <w:b/>
                <w:bCs/>
                <w:i/>
                <w:iCs/>
                <w:szCs w:val="20"/>
              </w:rPr>
              <w:t> </w:t>
            </w:r>
            <w:r w:rsidRPr="009C4740">
              <w:rPr>
                <w:rFonts w:cs="Arial"/>
                <w:bCs/>
                <w:iCs/>
                <w:szCs w:val="20"/>
              </w:rPr>
              <w:fldChar w:fldCharType="end"/>
            </w:r>
            <w:permEnd w:id="532678569"/>
          </w:p>
        </w:tc>
        <w:tc>
          <w:tcPr>
            <w:tcW w:w="4329" w:type="dxa"/>
          </w:tcPr>
          <w:p w14:paraId="2E817839" w14:textId="77777777" w:rsidR="00556CFB" w:rsidRPr="009C4740" w:rsidRDefault="004B4CB8" w:rsidP="00A4623A">
            <w:pPr>
              <w:widowControl w:val="0"/>
              <w:spacing w:line="280" w:lineRule="atLeast"/>
              <w:rPr>
                <w:rFonts w:cs="Arial"/>
                <w:bCs/>
                <w:iCs/>
                <w:szCs w:val="20"/>
              </w:rPr>
            </w:pPr>
            <w:r w:rsidRPr="009C4740">
              <w:rPr>
                <w:rFonts w:cs="Arial"/>
                <w:bCs/>
                <w:iCs/>
                <w:szCs w:val="20"/>
              </w:rPr>
              <w:t xml:space="preserve">Rado </w:t>
            </w:r>
            <w:proofErr w:type="spellStart"/>
            <w:r w:rsidRPr="009C4740">
              <w:rPr>
                <w:rFonts w:cs="Arial"/>
                <w:bCs/>
                <w:iCs/>
                <w:szCs w:val="20"/>
              </w:rPr>
              <w:t>Fele</w:t>
            </w:r>
            <w:proofErr w:type="spellEnd"/>
          </w:p>
          <w:p w14:paraId="37EDEEE9" w14:textId="77777777" w:rsidR="00556CFB" w:rsidRPr="009C4740" w:rsidRDefault="004B4CB8" w:rsidP="00A4623A">
            <w:pPr>
              <w:widowControl w:val="0"/>
              <w:spacing w:line="280" w:lineRule="atLeast"/>
              <w:rPr>
                <w:rFonts w:cs="Arial"/>
                <w:bCs/>
                <w:iCs/>
                <w:szCs w:val="20"/>
              </w:rPr>
            </w:pPr>
            <w:r w:rsidRPr="009C4740">
              <w:rPr>
                <w:rFonts w:cs="Arial"/>
                <w:bCs/>
                <w:iCs/>
                <w:szCs w:val="20"/>
              </w:rPr>
              <w:t xml:space="preserve">v. d. </w:t>
            </w:r>
            <w:r w:rsidR="00556CFB" w:rsidRPr="009C4740">
              <w:rPr>
                <w:rFonts w:cs="Arial"/>
                <w:bCs/>
                <w:iCs/>
                <w:szCs w:val="20"/>
              </w:rPr>
              <w:t>direktor</w:t>
            </w:r>
            <w:r w:rsidRPr="009C4740">
              <w:rPr>
                <w:rFonts w:cs="Arial"/>
                <w:bCs/>
                <w:iCs/>
                <w:szCs w:val="20"/>
              </w:rPr>
              <w:t>ja</w:t>
            </w:r>
          </w:p>
          <w:p w14:paraId="3DF33012" w14:textId="77777777" w:rsidR="00556CFB" w:rsidRPr="009C4740" w:rsidRDefault="00556CFB" w:rsidP="00A4623A">
            <w:pPr>
              <w:widowControl w:val="0"/>
              <w:spacing w:line="280" w:lineRule="atLeast"/>
              <w:rPr>
                <w:rFonts w:cs="Arial"/>
                <w:bCs/>
                <w:iCs/>
                <w:szCs w:val="20"/>
              </w:rPr>
            </w:pPr>
          </w:p>
        </w:tc>
      </w:tr>
      <w:tr w:rsidR="00556CFB" w:rsidRPr="009C4740" w14:paraId="3C066683" w14:textId="77777777" w:rsidTr="00A4623A">
        <w:tc>
          <w:tcPr>
            <w:tcW w:w="4743" w:type="dxa"/>
          </w:tcPr>
          <w:p w14:paraId="3A43856F" w14:textId="77777777" w:rsidR="00556CFB" w:rsidRPr="009C4740" w:rsidRDefault="00556CFB" w:rsidP="00A4623A">
            <w:pPr>
              <w:widowControl w:val="0"/>
              <w:spacing w:line="280" w:lineRule="atLeast"/>
              <w:rPr>
                <w:rFonts w:cs="Arial"/>
                <w:bCs/>
                <w:iCs/>
                <w:szCs w:val="20"/>
              </w:rPr>
            </w:pPr>
          </w:p>
          <w:p w14:paraId="4B62B3D6" w14:textId="77777777" w:rsidR="00556CFB" w:rsidRPr="009C4740" w:rsidRDefault="00556CFB" w:rsidP="00A4623A">
            <w:pPr>
              <w:widowControl w:val="0"/>
              <w:spacing w:line="280" w:lineRule="atLeast"/>
              <w:rPr>
                <w:rFonts w:cs="Arial"/>
                <w:bCs/>
                <w:iCs/>
                <w:szCs w:val="20"/>
              </w:rPr>
            </w:pPr>
            <w:r w:rsidRPr="009C4740">
              <w:rPr>
                <w:rFonts w:cs="Arial"/>
                <w:bCs/>
                <w:iCs/>
                <w:szCs w:val="20"/>
              </w:rPr>
              <w:t>V ………………., dne ………………..</w:t>
            </w:r>
          </w:p>
        </w:tc>
        <w:tc>
          <w:tcPr>
            <w:tcW w:w="4329" w:type="dxa"/>
          </w:tcPr>
          <w:p w14:paraId="249A01A5" w14:textId="77777777" w:rsidR="00556CFB" w:rsidRPr="009C4740" w:rsidRDefault="00556CFB" w:rsidP="00A4623A">
            <w:pPr>
              <w:widowControl w:val="0"/>
              <w:spacing w:line="280" w:lineRule="atLeast"/>
              <w:rPr>
                <w:rFonts w:cs="Arial"/>
                <w:bCs/>
                <w:iCs/>
                <w:szCs w:val="20"/>
              </w:rPr>
            </w:pPr>
          </w:p>
          <w:p w14:paraId="433DD5CE" w14:textId="77777777" w:rsidR="00556CFB" w:rsidRPr="009C4740" w:rsidRDefault="00556CFB" w:rsidP="00A4623A">
            <w:pPr>
              <w:widowControl w:val="0"/>
              <w:spacing w:line="280" w:lineRule="atLeast"/>
              <w:rPr>
                <w:rFonts w:cs="Arial"/>
                <w:bCs/>
                <w:iCs/>
                <w:szCs w:val="20"/>
              </w:rPr>
            </w:pPr>
            <w:r w:rsidRPr="009C4740">
              <w:rPr>
                <w:rFonts w:cs="Arial"/>
                <w:bCs/>
                <w:iCs/>
                <w:szCs w:val="20"/>
              </w:rPr>
              <w:t>V Ljubljani, dne  ……………….</w:t>
            </w:r>
          </w:p>
          <w:p w14:paraId="364028E3" w14:textId="77777777" w:rsidR="00556CFB" w:rsidRPr="009C4740" w:rsidRDefault="00556CFB" w:rsidP="00A4623A">
            <w:pPr>
              <w:widowControl w:val="0"/>
              <w:spacing w:line="280" w:lineRule="atLeast"/>
              <w:rPr>
                <w:rFonts w:cs="Arial"/>
                <w:bCs/>
                <w:iCs/>
                <w:szCs w:val="20"/>
              </w:rPr>
            </w:pPr>
          </w:p>
          <w:p w14:paraId="566D5944" w14:textId="77777777" w:rsidR="00556CFB" w:rsidRPr="009C4740" w:rsidRDefault="00556CFB" w:rsidP="00A4623A">
            <w:pPr>
              <w:widowControl w:val="0"/>
              <w:spacing w:line="280" w:lineRule="atLeast"/>
              <w:rPr>
                <w:rFonts w:cs="Arial"/>
                <w:bCs/>
                <w:iCs/>
                <w:szCs w:val="20"/>
              </w:rPr>
            </w:pPr>
          </w:p>
        </w:tc>
      </w:tr>
    </w:tbl>
    <w:p w14:paraId="5C977D24" w14:textId="77777777" w:rsidR="00556CFB" w:rsidRPr="009C4740" w:rsidRDefault="00556CFB" w:rsidP="00556CFB">
      <w:pPr>
        <w:widowControl w:val="0"/>
        <w:spacing w:line="280" w:lineRule="atLeast"/>
        <w:rPr>
          <w:rFonts w:cs="Arial"/>
          <w:bCs/>
          <w:iCs/>
          <w:szCs w:val="20"/>
        </w:rPr>
      </w:pPr>
    </w:p>
    <w:p w14:paraId="3AA8A7D8" w14:textId="77777777" w:rsidR="00032C30" w:rsidRPr="009C4740" w:rsidRDefault="00032C30" w:rsidP="00032C30">
      <w:pPr>
        <w:tabs>
          <w:tab w:val="left" w:pos="5400"/>
        </w:tabs>
        <w:rPr>
          <w:rFonts w:cs="Arial"/>
          <w:b/>
          <w:szCs w:val="20"/>
        </w:rPr>
      </w:pPr>
    </w:p>
    <w:bookmarkEnd w:id="113"/>
    <w:p w14:paraId="733BD42B" w14:textId="77777777" w:rsidR="00E60156" w:rsidRPr="009C4740" w:rsidRDefault="00E60156" w:rsidP="00032C30">
      <w:pPr>
        <w:tabs>
          <w:tab w:val="left" w:pos="5400"/>
        </w:tabs>
        <w:rPr>
          <w:rFonts w:cs="Arial"/>
          <w:b/>
          <w:szCs w:val="20"/>
        </w:rPr>
      </w:pPr>
    </w:p>
    <w:sectPr w:rsidR="00E60156" w:rsidRPr="009C4740" w:rsidSect="002A590D">
      <w:pgSz w:w="11906" w:h="16838" w:code="9"/>
      <w:pgMar w:top="1418" w:right="1418" w:bottom="1525" w:left="1418"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7FA22" w14:textId="77777777" w:rsidR="004979CC" w:rsidRDefault="004979CC">
      <w:r>
        <w:separator/>
      </w:r>
    </w:p>
  </w:endnote>
  <w:endnote w:type="continuationSeparator" w:id="0">
    <w:p w14:paraId="3CD8FD24" w14:textId="77777777" w:rsidR="004979CC" w:rsidRDefault="0049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gency FB">
    <w:panose1 w:val="020B0503020202020204"/>
    <w:charset w:val="00"/>
    <w:family w:val="swiss"/>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C3F2" w14:textId="77777777" w:rsidR="002F5340" w:rsidRDefault="002F5340" w:rsidP="000F17A9">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w:t>
    </w:r>
    <w:r>
      <w:rPr>
        <w:rStyle w:val="tevilkastrani"/>
      </w:rPr>
      <w:fldChar w:fldCharType="end"/>
    </w:r>
  </w:p>
  <w:p w14:paraId="6054C911" w14:textId="77777777" w:rsidR="002F5340" w:rsidRDefault="002F5340" w:rsidP="00886FA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F0F26" w14:textId="77777777" w:rsidR="002F5340" w:rsidRPr="00886FA5" w:rsidRDefault="002F5340" w:rsidP="00886FA5">
    <w:pPr>
      <w:pStyle w:val="Noga"/>
      <w:framePr w:wrap="notBeside" w:vAnchor="text" w:hAnchor="margin" w:xAlign="right" w:y="1"/>
      <w:rPr>
        <w:rStyle w:val="tevilkastrani"/>
        <w:rFonts w:ascii="Helvetica" w:hAnsi="Helvetica"/>
        <w:sz w:val="18"/>
        <w:szCs w:val="18"/>
      </w:rPr>
    </w:pPr>
    <w:r w:rsidRPr="00886FA5">
      <w:rPr>
        <w:rStyle w:val="tevilkastrani"/>
        <w:rFonts w:ascii="Helvetica" w:hAnsi="Helvetica"/>
        <w:sz w:val="18"/>
        <w:szCs w:val="18"/>
      </w:rPr>
      <w:fldChar w:fldCharType="begin"/>
    </w:r>
    <w:r w:rsidRPr="00886FA5">
      <w:rPr>
        <w:rStyle w:val="tevilkastrani"/>
        <w:rFonts w:ascii="Helvetica" w:hAnsi="Helvetica"/>
        <w:sz w:val="18"/>
        <w:szCs w:val="18"/>
      </w:rPr>
      <w:instrText xml:space="preserve"> PAGE </w:instrText>
    </w:r>
    <w:r w:rsidRPr="00886FA5">
      <w:rPr>
        <w:rStyle w:val="tevilkastrani"/>
        <w:rFonts w:ascii="Helvetica" w:hAnsi="Helvetica"/>
        <w:sz w:val="18"/>
        <w:szCs w:val="18"/>
      </w:rPr>
      <w:fldChar w:fldCharType="separate"/>
    </w:r>
    <w:r w:rsidR="00FB0997">
      <w:rPr>
        <w:rStyle w:val="tevilkastrani"/>
        <w:rFonts w:ascii="Helvetica" w:hAnsi="Helvetica"/>
        <w:noProof/>
        <w:sz w:val="18"/>
        <w:szCs w:val="18"/>
      </w:rPr>
      <w:t>57</w:t>
    </w:r>
    <w:r w:rsidRPr="00886FA5">
      <w:rPr>
        <w:rStyle w:val="tevilkastrani"/>
        <w:rFonts w:ascii="Helvetica" w:hAnsi="Helvetica"/>
        <w:sz w:val="18"/>
        <w:szCs w:val="18"/>
      </w:rPr>
      <w:fldChar w:fldCharType="end"/>
    </w:r>
  </w:p>
  <w:p w14:paraId="5B552528" w14:textId="77777777" w:rsidR="002F5340" w:rsidRPr="00886FA5" w:rsidRDefault="002F5340" w:rsidP="00886FA5">
    <w:pPr>
      <w:pStyle w:val="Noga"/>
      <w:ind w:right="360"/>
      <w:rPr>
        <w:rFonts w:ascii="Helvetica" w:hAnsi="Helvetic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B40BA" w14:textId="77777777" w:rsidR="004979CC" w:rsidRDefault="004979CC">
      <w:r>
        <w:separator/>
      </w:r>
    </w:p>
  </w:footnote>
  <w:footnote w:type="continuationSeparator" w:id="0">
    <w:p w14:paraId="27EA4840" w14:textId="77777777" w:rsidR="004979CC" w:rsidRDefault="004979CC">
      <w:r>
        <w:continuationSeparator/>
      </w:r>
    </w:p>
  </w:footnote>
  <w:footnote w:id="1">
    <w:p w14:paraId="0D0CCA50" w14:textId="77777777" w:rsidR="002F5340" w:rsidRPr="0009132E" w:rsidRDefault="002F5340" w:rsidP="00576CA2">
      <w:pPr>
        <w:pStyle w:val="Sprotnaopomba-besedilo"/>
        <w:jc w:val="both"/>
        <w:rPr>
          <w:rFonts w:ascii="Helvetica" w:hAnsi="Helvetica"/>
          <w:sz w:val="16"/>
          <w:szCs w:val="16"/>
        </w:rPr>
      </w:pPr>
      <w:r w:rsidRPr="0009132E">
        <w:rPr>
          <w:rStyle w:val="Sprotnaopomba-sklic"/>
          <w:rFonts w:ascii="Helvetica" w:hAnsi="Helvetica"/>
          <w:sz w:val="16"/>
          <w:szCs w:val="16"/>
        </w:rPr>
        <w:footnoteRef/>
      </w:r>
      <w:r w:rsidRPr="0009132E">
        <w:rPr>
          <w:rFonts w:ascii="Helvetica" w:hAnsi="Helvetica"/>
          <w:sz w:val="16"/>
          <w:szCs w:val="16"/>
        </w:rPr>
        <w:t xml:space="preserve"> </w:t>
      </w:r>
      <w:hyperlink r:id="rId1" w:history="1">
        <w:r w:rsidRPr="00FB0997">
          <w:rPr>
            <w:rStyle w:val="Hiperpovezava"/>
            <w:rFonts w:ascii="Helvetica" w:hAnsi="Helvetica"/>
            <w:color w:val="auto"/>
            <w:sz w:val="16"/>
            <w:szCs w:val="16"/>
            <w:u w:val="none"/>
          </w:rPr>
          <w:t>Obligacijski zakonik</w:t>
        </w:r>
      </w:hyperlink>
      <w:r w:rsidRPr="0009132E">
        <w:rPr>
          <w:rFonts w:ascii="Helvetica" w:hAnsi="Helvetica"/>
          <w:sz w:val="16"/>
          <w:szCs w:val="16"/>
        </w:rPr>
        <w:t xml:space="preserve"> (Uradni list RS, št. 97/07 – uradno prečiščeno besedilo, 64/16 – odl. US in 20/18 – OROZ631)</w:t>
      </w:r>
      <w:r>
        <w:rPr>
          <w:rFonts w:ascii="Helvetica" w:hAnsi="Helvetica"/>
          <w:sz w:val="16"/>
          <w:szCs w:val="16"/>
        </w:rPr>
        <w:t>.</w:t>
      </w:r>
    </w:p>
  </w:footnote>
  <w:footnote w:id="2">
    <w:p w14:paraId="3EBA26D8" w14:textId="77777777" w:rsidR="002F5340" w:rsidRPr="00F56ED8" w:rsidRDefault="002F5340" w:rsidP="00F56ED8">
      <w:pPr>
        <w:pStyle w:val="Sprotnaopomba-besedilo"/>
        <w:jc w:val="both"/>
        <w:rPr>
          <w:sz w:val="18"/>
          <w:szCs w:val="18"/>
        </w:rPr>
      </w:pPr>
      <w:r>
        <w:rPr>
          <w:rStyle w:val="Sprotnaopomba-sklic"/>
        </w:rPr>
        <w:t>*</w:t>
      </w:r>
      <w:r>
        <w:t xml:space="preserve"> </w:t>
      </w:r>
      <w:r w:rsidRPr="00F56ED8">
        <w:rPr>
          <w:rFonts w:ascii="Arial" w:hAnsi="Arial" w:cs="Arial"/>
          <w:sz w:val="18"/>
          <w:szCs w:val="18"/>
          <w:lang w:val="en-US"/>
        </w:rPr>
        <w:t>Novela Zakona o gospodarskih družbah (ZGD-1G, Uradni list RS, št. 57/2012 z dne 27. 7. 2012) ukinja tihe družbe, ki po samem zakonu prenehajo obstajati z dnem, ko začne veljati zakon, to je dne 28. 7. 2012. Za družbe s sedežem v Republiki Sloveniji tako del določbe šestega odstavka 14. člena ZIntPK, ki določa kot obvezno sestavino izjave o lastniški strukturi tudi navedbo o tihih družbenikih, ne pride več v poštev. Določba še vedno nespremenjeno velja za tuje družbe, če po tujem pravu institut tihe družbe obstaja.</w:t>
      </w:r>
    </w:p>
  </w:footnote>
  <w:footnote w:id="3">
    <w:p w14:paraId="06711523" w14:textId="77777777" w:rsidR="002F5340" w:rsidRPr="00F56ED8" w:rsidRDefault="002F5340" w:rsidP="00F56ED8">
      <w:pPr>
        <w:pStyle w:val="Sprotnaopomba-besedilo"/>
        <w:jc w:val="both"/>
        <w:rPr>
          <w:rFonts w:ascii="Arial" w:hAnsi="Arial" w:cs="Arial"/>
          <w:sz w:val="18"/>
          <w:szCs w:val="18"/>
        </w:rPr>
      </w:pPr>
      <w:r w:rsidRPr="00F56ED8">
        <w:rPr>
          <w:rStyle w:val="Sprotnaopomba-sklic"/>
          <w:rFonts w:ascii="Arial" w:hAnsi="Arial" w:cs="Arial"/>
          <w:sz w:val="18"/>
          <w:szCs w:val="18"/>
        </w:rPr>
        <w:t>1</w:t>
      </w:r>
      <w:r w:rsidRPr="00F56ED8">
        <w:rPr>
          <w:rFonts w:ascii="Arial" w:hAnsi="Arial" w:cs="Arial"/>
          <w:sz w:val="18"/>
          <w:szCs w:val="18"/>
        </w:rPr>
        <w:t xml:space="preserve"> Dokumentacija o izvajanju mehanizma se hrani v skladu s pravili hrambe dokumentarnega gradiva, vendar najmanj pet (5) let po zadnjem plačilu, prejetem od Evropske komisije v zvezi z izvajanjem načrta.</w:t>
      </w:r>
    </w:p>
  </w:footnote>
  <w:footnote w:id="4">
    <w:p w14:paraId="3B44A0C1" w14:textId="77777777" w:rsidR="002F5340" w:rsidRPr="00F56ED8" w:rsidRDefault="002F5340" w:rsidP="00F56ED8">
      <w:pPr>
        <w:pStyle w:val="Sprotnaopomba-besedilo"/>
        <w:jc w:val="both"/>
        <w:rPr>
          <w:rFonts w:ascii="Arial" w:hAnsi="Arial" w:cs="Arial"/>
          <w:sz w:val="18"/>
          <w:szCs w:val="18"/>
        </w:rPr>
      </w:pPr>
      <w:r w:rsidRPr="00F56ED8">
        <w:rPr>
          <w:rStyle w:val="Sprotnaopomba-sklic"/>
          <w:rFonts w:ascii="Arial" w:hAnsi="Arial" w:cs="Arial"/>
          <w:sz w:val="18"/>
          <w:szCs w:val="18"/>
        </w:rPr>
        <w:t>2</w:t>
      </w:r>
      <w:r w:rsidRPr="00F56ED8">
        <w:rPr>
          <w:rFonts w:ascii="Arial" w:hAnsi="Arial" w:cs="Arial"/>
          <w:sz w:val="18"/>
          <w:szCs w:val="18"/>
        </w:rPr>
        <w:t xml:space="preserve"> Novela Zakona o gospodarskih družbah (ZGD-1G, Uradni list RS, št. 57/2012 z dne 27. 7. 2012) ukinja tihe družbe, ki po samem zakonu prenehajo obstajati z dnem, ko začne veljati zakon, to je dne 28. 7. 2012. Za družbe s sedežem v Republiki Sloveniji tako del določbe šestega odstavka 14. člena ZIntPK, ki določa kot obvezno sestavino izjave o lastniški strukturi tudi navedbo o tihih družbenikih, ne pride več v poštev. Določba še vedno nespremenjeno velja za tuje družbe, če po tujem pravu institut tihe družbe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EC918" w14:textId="77777777" w:rsidR="002F5340" w:rsidRDefault="002F5340" w:rsidP="00DE1616">
    <w:pPr>
      <w:pStyle w:val="Glava"/>
      <w:tabs>
        <w:tab w:val="clear" w:pos="4536"/>
        <w:tab w:val="center" w:pos="0"/>
      </w:tabs>
      <w:jc w:val="center"/>
    </w:pPr>
    <w:r w:rsidRPr="008057FB">
      <w:rPr>
        <w:rFonts w:cs="Arial"/>
        <w:noProof/>
      </w:rPr>
      <w:drawing>
        <wp:anchor distT="0" distB="0" distL="114300" distR="114300" simplePos="0" relativeHeight="251661824" behindDoc="0" locked="0" layoutInCell="1" allowOverlap="1" wp14:anchorId="62ECE4AA" wp14:editId="350D3C47">
          <wp:simplePos x="0" y="0"/>
          <wp:positionH relativeFrom="page">
            <wp:posOffset>-190500</wp:posOffset>
          </wp:positionH>
          <wp:positionV relativeFrom="page">
            <wp:align>top</wp:align>
          </wp:positionV>
          <wp:extent cx="4321810" cy="1125855"/>
          <wp:effectExtent l="0" t="0" r="2540" b="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125855"/>
                  </a:xfrm>
                  <a:prstGeom prst="rect">
                    <a:avLst/>
                  </a:prstGeom>
                  <a:noFill/>
                  <a:ln>
                    <a:noFill/>
                  </a:ln>
                </pic:spPr>
              </pic:pic>
            </a:graphicData>
          </a:graphic>
        </wp:anchor>
      </w:drawing>
    </w:r>
    <w:r w:rsidRPr="00AF134D">
      <w:rPr>
        <w:rFonts w:cs="Arial"/>
        <w:b/>
        <w:noProof/>
        <w:szCs w:val="18"/>
      </w:rPr>
      <w:drawing>
        <wp:anchor distT="0" distB="0" distL="114300" distR="114300" simplePos="0" relativeHeight="251658752" behindDoc="1" locked="0" layoutInCell="1" allowOverlap="1" wp14:anchorId="57CE5206" wp14:editId="212D8F0B">
          <wp:simplePos x="0" y="0"/>
          <wp:positionH relativeFrom="column">
            <wp:posOffset>-1097280</wp:posOffset>
          </wp:positionH>
          <wp:positionV relativeFrom="paragraph">
            <wp:posOffset>-290830</wp:posOffset>
          </wp:positionV>
          <wp:extent cx="4328330" cy="1129665"/>
          <wp:effectExtent l="0" t="0" r="0" b="0"/>
          <wp:wrapTight wrapText="bothSides">
            <wp:wrapPolygon edited="0">
              <wp:start x="0" y="0"/>
              <wp:lineTo x="0" y="21126"/>
              <wp:lineTo x="21486" y="21126"/>
              <wp:lineTo x="21486" y="0"/>
              <wp:lineTo x="0" y="0"/>
            </wp:wrapPolygon>
          </wp:wrapTight>
          <wp:docPr id="4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8330" cy="1129665"/>
                  </a:xfrm>
                  <a:prstGeom prst="rect">
                    <a:avLst/>
                  </a:prstGeom>
                  <a:noFill/>
                  <a:ln>
                    <a:noFill/>
                  </a:ln>
                </pic:spPr>
              </pic:pic>
            </a:graphicData>
          </a:graphic>
        </wp:anchor>
      </w:drawing>
    </w:r>
    <w:r>
      <w:rPr>
        <w:noProof/>
      </w:rPr>
      <w:drawing>
        <wp:anchor distT="0" distB="0" distL="114300" distR="114300" simplePos="0" relativeHeight="251656704" behindDoc="1" locked="0" layoutInCell="1" allowOverlap="1" wp14:anchorId="6BD54AD2" wp14:editId="70A45279">
          <wp:simplePos x="0" y="0"/>
          <wp:positionH relativeFrom="column">
            <wp:posOffset>3061970</wp:posOffset>
          </wp:positionH>
          <wp:positionV relativeFrom="paragraph">
            <wp:posOffset>-199390</wp:posOffset>
          </wp:positionV>
          <wp:extent cx="3282950" cy="508000"/>
          <wp:effectExtent l="0" t="0" r="0" b="0"/>
          <wp:wrapNone/>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282950" cy="508000"/>
                  </a:xfrm>
                  <a:prstGeom prst="rect">
                    <a:avLst/>
                  </a:prstGeom>
                  <a:noFill/>
                  <a:ln>
                    <a:noFill/>
                  </a:ln>
                </pic:spPr>
              </pic:pic>
            </a:graphicData>
          </a:graphic>
        </wp:anchor>
      </w:drawing>
    </w:r>
  </w:p>
  <w:p w14:paraId="31458EF0" w14:textId="77777777" w:rsidR="002F5340" w:rsidRDefault="002F5340" w:rsidP="00DE1616">
    <w:pPr>
      <w:pStyle w:val="Glava"/>
      <w:tabs>
        <w:tab w:val="clear" w:pos="4536"/>
        <w:tab w:val="center" w:pos="0"/>
      </w:tabs>
      <w:jc w:val="center"/>
    </w:pPr>
  </w:p>
  <w:p w14:paraId="54895258" w14:textId="77777777" w:rsidR="002F5340" w:rsidRDefault="002F5340" w:rsidP="00DE1616">
    <w:pPr>
      <w:pStyle w:val="Glava"/>
      <w:tabs>
        <w:tab w:val="clear" w:pos="4536"/>
        <w:tab w:val="center" w:pos="0"/>
      </w:tabs>
      <w:jc w:val="center"/>
    </w:pPr>
  </w:p>
  <w:p w14:paraId="3328ECE9" w14:textId="77777777" w:rsidR="002F5340" w:rsidRDefault="002F5340" w:rsidP="00DE1616">
    <w:pPr>
      <w:pStyle w:val="Glava"/>
      <w:tabs>
        <w:tab w:val="clear" w:pos="4536"/>
        <w:tab w:val="center" w:pos="0"/>
      </w:tabs>
      <w:jc w:val="center"/>
    </w:pPr>
  </w:p>
  <w:p w14:paraId="4415728C" w14:textId="77777777" w:rsidR="002F5340" w:rsidRDefault="002F5340" w:rsidP="00DE1616">
    <w:pPr>
      <w:pStyle w:val="Glava"/>
      <w:tabs>
        <w:tab w:val="clear" w:pos="4536"/>
        <w:tab w:val="center" w:pos="0"/>
      </w:tabs>
      <w:jc w:val="center"/>
    </w:pPr>
  </w:p>
  <w:p w14:paraId="05D83EC7" w14:textId="77777777" w:rsidR="002F5340" w:rsidRDefault="002F5340" w:rsidP="00DE1616">
    <w:pPr>
      <w:pStyle w:val="Glava"/>
      <w:tabs>
        <w:tab w:val="clear" w:pos="4536"/>
        <w:tab w:val="center" w:pos="0"/>
      </w:tabs>
      <w:jc w:val="center"/>
    </w:pPr>
  </w:p>
  <w:p w14:paraId="53ED0A92" w14:textId="77777777" w:rsidR="002F5340" w:rsidRDefault="002F5340" w:rsidP="00DE1616">
    <w:pPr>
      <w:pStyle w:val="Glava"/>
      <w:tabs>
        <w:tab w:val="clear" w:pos="4536"/>
        <w:tab w:val="center" w:pos="0"/>
      </w:tabs>
      <w:jc w:val="center"/>
    </w:pPr>
  </w:p>
  <w:p w14:paraId="47BB584F" w14:textId="77777777" w:rsidR="002F5340" w:rsidRPr="008057FB" w:rsidRDefault="002F5340" w:rsidP="00007544">
    <w:pPr>
      <w:pStyle w:val="Glava"/>
      <w:tabs>
        <w:tab w:val="left" w:pos="5112"/>
      </w:tabs>
      <w:spacing w:before="120" w:line="240" w:lineRule="exact"/>
      <w:rPr>
        <w:rFonts w:cs="Arial"/>
        <w:sz w:val="16"/>
      </w:rPr>
    </w:pPr>
    <w:bookmarkStart w:id="110" w:name="_Hlk32351560"/>
    <w:r w:rsidRPr="008057FB">
      <w:rPr>
        <w:rFonts w:cs="Arial"/>
        <w:sz w:val="16"/>
      </w:rPr>
      <w:t>Mestni trg 4, 1000 Ljubljana</w:t>
    </w:r>
    <w:r w:rsidRPr="008057FB">
      <w:rPr>
        <w:rFonts w:cs="Arial"/>
        <w:sz w:val="16"/>
      </w:rPr>
      <w:tab/>
    </w:r>
    <w:r>
      <w:rPr>
        <w:rFonts w:cs="Arial"/>
        <w:sz w:val="16"/>
      </w:rPr>
      <w:tab/>
    </w:r>
    <w:r w:rsidRPr="008057FB">
      <w:rPr>
        <w:rFonts w:cs="Arial"/>
        <w:sz w:val="16"/>
      </w:rPr>
      <w:t xml:space="preserve">T: 01 241 18 00, 01 241 18 02 </w:t>
    </w:r>
  </w:p>
  <w:p w14:paraId="79379D4C" w14:textId="77777777" w:rsidR="002F5340" w:rsidRPr="008057FB" w:rsidRDefault="002F5340" w:rsidP="00007544">
    <w:pPr>
      <w:pStyle w:val="Glava"/>
      <w:tabs>
        <w:tab w:val="left" w:pos="5112"/>
      </w:tabs>
      <w:spacing w:line="240" w:lineRule="exact"/>
      <w:rPr>
        <w:rFonts w:cs="Arial"/>
        <w:sz w:val="16"/>
      </w:rPr>
    </w:pPr>
    <w:r w:rsidRPr="008057FB">
      <w:rPr>
        <w:rFonts w:cs="Arial"/>
        <w:sz w:val="16"/>
      </w:rPr>
      <w:tab/>
    </w:r>
    <w:r>
      <w:rPr>
        <w:rFonts w:cs="Arial"/>
        <w:sz w:val="16"/>
      </w:rPr>
      <w:tab/>
    </w:r>
    <w:r w:rsidRPr="008057FB">
      <w:rPr>
        <w:rFonts w:cs="Arial"/>
        <w:sz w:val="16"/>
      </w:rPr>
      <w:t>E: gp.svz@gov.si</w:t>
    </w:r>
  </w:p>
  <w:p w14:paraId="659A5B34" w14:textId="77777777" w:rsidR="002F5340" w:rsidRPr="00007544" w:rsidRDefault="002F5340" w:rsidP="00007544">
    <w:pPr>
      <w:pStyle w:val="Glava"/>
      <w:tabs>
        <w:tab w:val="left" w:pos="5112"/>
      </w:tabs>
      <w:spacing w:line="240" w:lineRule="exact"/>
      <w:rPr>
        <w:rFonts w:cs="Arial"/>
        <w:sz w:val="16"/>
      </w:rPr>
    </w:pPr>
    <w:r w:rsidRPr="008057FB">
      <w:rPr>
        <w:rFonts w:cs="Arial"/>
        <w:sz w:val="16"/>
      </w:rPr>
      <w:tab/>
    </w:r>
    <w:r>
      <w:rPr>
        <w:rFonts w:cs="Arial"/>
        <w:sz w:val="16"/>
      </w:rPr>
      <w:tab/>
    </w:r>
    <w:r w:rsidRPr="008057FB">
      <w:rPr>
        <w:rFonts w:cs="Arial"/>
        <w:sz w:val="16"/>
      </w:rPr>
      <w:t>www.svz.gov.si</w:t>
    </w:r>
    <w:bookmarkEnd w:id="110"/>
    <w:r>
      <w:rPr>
        <w:noProof/>
      </w:rPr>
      <w:drawing>
        <wp:anchor distT="0" distB="0" distL="114300" distR="114300" simplePos="0" relativeHeight="251660800" behindDoc="0" locked="0" layoutInCell="1" allowOverlap="1" wp14:anchorId="6AFCD348" wp14:editId="00425D95">
          <wp:simplePos x="0" y="0"/>
          <wp:positionH relativeFrom="page">
            <wp:posOffset>32385</wp:posOffset>
          </wp:positionH>
          <wp:positionV relativeFrom="page">
            <wp:posOffset>26670</wp:posOffset>
          </wp:positionV>
          <wp:extent cx="4321810" cy="1125855"/>
          <wp:effectExtent l="0" t="0" r="0" b="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125855"/>
                  </a:xfrm>
                  <a:prstGeom prst="rect">
                    <a:avLst/>
                  </a:prstGeom>
                  <a:noFill/>
                  <a:ln>
                    <a:noFill/>
                  </a:ln>
                </pic:spPr>
              </pic:pic>
            </a:graphicData>
          </a:graphic>
        </wp:anchor>
      </w:drawing>
    </w:r>
  </w:p>
  <w:p w14:paraId="6DA9B7A0" w14:textId="77777777" w:rsidR="002F5340" w:rsidRDefault="002F5340" w:rsidP="00032C30">
    <w:pPr>
      <w:pStyle w:val="Glava"/>
      <w:tabs>
        <w:tab w:val="clear" w:pos="4536"/>
        <w:tab w:val="center" w:pos="0"/>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63C29" w14:textId="77777777" w:rsidR="002F5340" w:rsidRDefault="002F5340" w:rsidP="00032C30">
    <w:pPr>
      <w:pStyle w:val="Glava"/>
      <w:tabs>
        <w:tab w:val="clear" w:pos="4536"/>
        <w:tab w:val="center" w:pos="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84F2B134"/>
    <w:lvl w:ilvl="0">
      <w:start w:val="1"/>
      <w:numFmt w:val="decimal"/>
      <w:pStyle w:val="MediumList2-Accent41"/>
      <w:lvlText w:val="%1."/>
      <w:lvlJc w:val="left"/>
      <w:pPr>
        <w:tabs>
          <w:tab w:val="num" w:pos="1209"/>
        </w:tabs>
        <w:ind w:left="1209" w:hanging="360"/>
      </w:pPr>
    </w:lvl>
  </w:abstractNum>
  <w:abstractNum w:abstractNumId="1" w15:restartNumberingAfterBreak="0">
    <w:nsid w:val="FFFFFF7E"/>
    <w:multiLevelType w:val="singleLevel"/>
    <w:tmpl w:val="C7B26C50"/>
    <w:lvl w:ilvl="0">
      <w:start w:val="1"/>
      <w:numFmt w:val="decimal"/>
      <w:pStyle w:val="SlogNaslov2ObojestranskoRazmikvrsticVsaj15pt"/>
      <w:lvlText w:val="%1."/>
      <w:lvlJc w:val="left"/>
      <w:pPr>
        <w:tabs>
          <w:tab w:val="num" w:pos="926"/>
        </w:tabs>
        <w:ind w:left="926" w:hanging="360"/>
      </w:pPr>
    </w:lvl>
  </w:abstractNum>
  <w:abstractNum w:abstractNumId="2" w15:restartNumberingAfterBreak="0">
    <w:nsid w:val="FFFFFF88"/>
    <w:multiLevelType w:val="singleLevel"/>
    <w:tmpl w:val="2ACAF268"/>
    <w:lvl w:ilvl="0">
      <w:start w:val="1"/>
      <w:numFmt w:val="decimal"/>
      <w:pStyle w:val="Slog2"/>
      <w:lvlText w:val="%1."/>
      <w:lvlJc w:val="left"/>
      <w:pPr>
        <w:tabs>
          <w:tab w:val="num" w:pos="360"/>
        </w:tabs>
        <w:ind w:left="360" w:hanging="360"/>
      </w:pPr>
    </w:lvl>
  </w:abstractNum>
  <w:abstractNum w:abstractNumId="3" w15:restartNumberingAfterBreak="0">
    <w:nsid w:val="0000000D"/>
    <w:multiLevelType w:val="singleLevel"/>
    <w:tmpl w:val="0000000D"/>
    <w:name w:val="WW8Num20"/>
    <w:lvl w:ilvl="0">
      <w:start w:val="3"/>
      <w:numFmt w:val="bullet"/>
      <w:lvlText w:val="-"/>
      <w:lvlJc w:val="left"/>
      <w:pPr>
        <w:tabs>
          <w:tab w:val="num" w:pos="0"/>
        </w:tabs>
        <w:ind w:left="720" w:hanging="360"/>
      </w:pPr>
      <w:rPr>
        <w:rFonts w:ascii="Arial" w:hAnsi="Arial" w:cs="Arial" w:hint="default"/>
        <w:sz w:val="24"/>
        <w:szCs w:val="24"/>
      </w:rPr>
    </w:lvl>
  </w:abstractNum>
  <w:abstractNum w:abstractNumId="4" w15:restartNumberingAfterBreak="0">
    <w:nsid w:val="00000010"/>
    <w:multiLevelType w:val="singleLevel"/>
    <w:tmpl w:val="00000010"/>
    <w:name w:val="WW8Num24"/>
    <w:lvl w:ilvl="0">
      <w:start w:val="1"/>
      <w:numFmt w:val="bullet"/>
      <w:lvlText w:val="-"/>
      <w:lvlJc w:val="left"/>
      <w:pPr>
        <w:tabs>
          <w:tab w:val="num" w:pos="0"/>
        </w:tabs>
        <w:ind w:left="720" w:hanging="360"/>
      </w:pPr>
      <w:rPr>
        <w:rFonts w:ascii="Times New Roman" w:hAnsi="Times New Roman" w:cs="Times New Roman" w:hint="default"/>
        <w:sz w:val="22"/>
        <w:szCs w:val="22"/>
      </w:rPr>
    </w:lvl>
  </w:abstractNum>
  <w:abstractNum w:abstractNumId="5" w15:restartNumberingAfterBreak="0">
    <w:nsid w:val="00000014"/>
    <w:multiLevelType w:val="singleLevel"/>
    <w:tmpl w:val="00000014"/>
    <w:name w:val="WW8Num31"/>
    <w:lvl w:ilvl="0">
      <w:start w:val="10"/>
      <w:numFmt w:val="bullet"/>
      <w:lvlText w:val="-"/>
      <w:lvlJc w:val="left"/>
      <w:pPr>
        <w:tabs>
          <w:tab w:val="num" w:pos="0"/>
        </w:tabs>
        <w:ind w:left="720" w:hanging="360"/>
      </w:pPr>
      <w:rPr>
        <w:rFonts w:ascii="Garamond" w:hAnsi="Garamond" w:cs="Times New Roman" w:hint="default"/>
      </w:rPr>
    </w:lvl>
  </w:abstractNum>
  <w:abstractNum w:abstractNumId="6" w15:restartNumberingAfterBreak="0">
    <w:nsid w:val="00AB4C07"/>
    <w:multiLevelType w:val="multilevel"/>
    <w:tmpl w:val="58146452"/>
    <w:lvl w:ilvl="0">
      <w:start w:val="1"/>
      <w:numFmt w:val="decimal"/>
      <w:pStyle w:val="Zgradbadokumenta"/>
      <w:lvlText w:val="%1."/>
      <w:lvlJc w:val="left"/>
      <w:pPr>
        <w:tabs>
          <w:tab w:val="num" w:pos="360"/>
        </w:tabs>
        <w:ind w:left="360" w:hanging="360"/>
      </w:pPr>
      <w:rPr>
        <w:rFonts w:hint="default"/>
      </w:rPr>
    </w:lvl>
    <w:lvl w:ilvl="1">
      <w:start w:val="1"/>
      <w:numFmt w:val="decimal"/>
      <w:pStyle w:val="Zgradbadokumenta"/>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E62E01"/>
    <w:multiLevelType w:val="hybridMultilevel"/>
    <w:tmpl w:val="CE04F364"/>
    <w:lvl w:ilvl="0" w:tplc="7F5ECE5A">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05C21700"/>
    <w:multiLevelType w:val="hybridMultilevel"/>
    <w:tmpl w:val="69904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9E6F9F"/>
    <w:multiLevelType w:val="hybridMultilevel"/>
    <w:tmpl w:val="699045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8BC4A89"/>
    <w:multiLevelType w:val="hybridMultilevel"/>
    <w:tmpl w:val="5210B16C"/>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91D508B"/>
    <w:multiLevelType w:val="hybridMultilevel"/>
    <w:tmpl w:val="18EC84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A1C0B"/>
    <w:multiLevelType w:val="hybridMultilevel"/>
    <w:tmpl w:val="5554FF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C60706"/>
    <w:multiLevelType w:val="hybridMultilevel"/>
    <w:tmpl w:val="BA2A6F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2527591"/>
    <w:multiLevelType w:val="hybridMultilevel"/>
    <w:tmpl w:val="0CF46028"/>
    <w:lvl w:ilvl="0" w:tplc="EB1ADB12">
      <w:numFmt w:val="bullet"/>
      <w:lvlText w:val="-"/>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E71589"/>
    <w:multiLevelType w:val="hybridMultilevel"/>
    <w:tmpl w:val="9CD06BBC"/>
    <w:lvl w:ilvl="0" w:tplc="0424000F">
      <w:start w:val="1"/>
      <w:numFmt w:val="decimal"/>
      <w:pStyle w:val="StyleHeading1Justifie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5755641"/>
    <w:multiLevelType w:val="hybridMultilevel"/>
    <w:tmpl w:val="6A20B478"/>
    <w:lvl w:ilvl="0" w:tplc="67603C1A">
      <w:numFmt w:val="bullet"/>
      <w:lvlText w:val="-"/>
      <w:lvlJc w:val="left"/>
      <w:pPr>
        <w:ind w:left="1854" w:hanging="360"/>
      </w:pPr>
      <w:rPr>
        <w:rFonts w:ascii="Calibri" w:eastAsia="Calibri" w:hAnsi="Calibri"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1" w15:restartNumberingAfterBreak="0">
    <w:nsid w:val="1EF0139F"/>
    <w:multiLevelType w:val="hybridMultilevel"/>
    <w:tmpl w:val="E16457F8"/>
    <w:lvl w:ilvl="0" w:tplc="FC4C7D4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493790"/>
    <w:multiLevelType w:val="hybridMultilevel"/>
    <w:tmpl w:val="5210B16C"/>
    <w:lvl w:ilvl="0" w:tplc="04240017">
      <w:start w:val="1"/>
      <w:numFmt w:val="lowerLetter"/>
      <w:lvlText w:val="%1)"/>
      <w:lvlJc w:val="left"/>
      <w:pPr>
        <w:ind w:left="720" w:hanging="360"/>
      </w:pPr>
      <w:rPr>
        <w:rFonts w:hint="default"/>
      </w:rPr>
    </w:lvl>
    <w:lvl w:ilvl="1" w:tplc="E9B68A80">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A93C26"/>
    <w:multiLevelType w:val="hybridMultilevel"/>
    <w:tmpl w:val="99DE68BC"/>
    <w:lvl w:ilvl="0" w:tplc="52DAE49A">
      <w:numFmt w:val="bullet"/>
      <w:lvlText w:val="-"/>
      <w:lvlJc w:val="left"/>
      <w:pPr>
        <w:ind w:left="1117" w:hanging="360"/>
      </w:pPr>
      <w:rPr>
        <w:rFonts w:ascii="Calibri" w:eastAsia="Calibr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26" w15:restartNumberingAfterBreak="0">
    <w:nsid w:val="275A6925"/>
    <w:multiLevelType w:val="hybridMultilevel"/>
    <w:tmpl w:val="10BC59FE"/>
    <w:lvl w:ilvl="0" w:tplc="124A255C">
      <w:start w:val="1"/>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27E360D2"/>
    <w:multiLevelType w:val="hybridMultilevel"/>
    <w:tmpl w:val="5210B16C"/>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0DA61C9"/>
    <w:multiLevelType w:val="hybridMultilevel"/>
    <w:tmpl w:val="2A14A3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36341D"/>
    <w:multiLevelType w:val="hybridMultilevel"/>
    <w:tmpl w:val="F67EF8E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31524C"/>
    <w:multiLevelType w:val="hybridMultilevel"/>
    <w:tmpl w:val="D7C63FCE"/>
    <w:lvl w:ilvl="0" w:tplc="EB1ADB12">
      <w:numFmt w:val="bullet"/>
      <w:lvlText w:val="-"/>
      <w:lvlJc w:val="left"/>
      <w:pPr>
        <w:ind w:left="720" w:hanging="360"/>
      </w:pPr>
      <w:rPr>
        <w:rFonts w:ascii="Arial" w:eastAsia="Times New Roman" w:hAnsi="Arial" w:cs="Arial" w:hint="default"/>
      </w:rPr>
    </w:lvl>
    <w:lvl w:ilvl="1" w:tplc="EB1ADB1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6AB7EDA"/>
    <w:multiLevelType w:val="hybridMultilevel"/>
    <w:tmpl w:val="85082A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6C9015A"/>
    <w:multiLevelType w:val="hybridMultilevel"/>
    <w:tmpl w:val="14962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7BF65E0"/>
    <w:multiLevelType w:val="hybridMultilevel"/>
    <w:tmpl w:val="04EC0FDE"/>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1373CC"/>
    <w:multiLevelType w:val="hybridMultilevel"/>
    <w:tmpl w:val="FE3AAF9E"/>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3B433D5B"/>
    <w:multiLevelType w:val="hybridMultilevel"/>
    <w:tmpl w:val="ABBAA312"/>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CDD312B"/>
    <w:multiLevelType w:val="hybridMultilevel"/>
    <w:tmpl w:val="DF2089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D79100A"/>
    <w:multiLevelType w:val="hybridMultilevel"/>
    <w:tmpl w:val="51D6DA08"/>
    <w:lvl w:ilvl="0" w:tplc="A9A6E370">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CC7769"/>
    <w:multiLevelType w:val="hybridMultilevel"/>
    <w:tmpl w:val="7D52575E"/>
    <w:lvl w:ilvl="0" w:tplc="52DAE49A">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9A5E07"/>
    <w:multiLevelType w:val="hybridMultilevel"/>
    <w:tmpl w:val="0050746A"/>
    <w:lvl w:ilvl="0" w:tplc="04090017">
      <w:start w:val="1"/>
      <w:numFmt w:val="lowerLetter"/>
      <w:lvlText w:val="%1)"/>
      <w:lvlJc w:val="left"/>
      <w:pPr>
        <w:ind w:left="720" w:hanging="360"/>
      </w:pPr>
      <w:rPr>
        <w:rFonts w:hint="default"/>
      </w:rPr>
    </w:lvl>
    <w:lvl w:ilvl="1" w:tplc="EB1ADB1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3B66A1B"/>
    <w:multiLevelType w:val="hybridMultilevel"/>
    <w:tmpl w:val="E87ED9AA"/>
    <w:lvl w:ilvl="0" w:tplc="04240017">
      <w:start w:val="1"/>
      <w:numFmt w:val="lowerLetter"/>
      <w:lvlText w:val="%1)"/>
      <w:lvlJc w:val="left"/>
      <w:pPr>
        <w:ind w:left="720" w:hanging="360"/>
      </w:pPr>
      <w:rPr>
        <w:rFonts w:hint="default"/>
      </w:rPr>
    </w:lvl>
    <w:lvl w:ilvl="1" w:tplc="D9EA7500">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40F36A3"/>
    <w:multiLevelType w:val="hybridMultilevel"/>
    <w:tmpl w:val="C41045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8356F90"/>
    <w:multiLevelType w:val="hybridMultilevel"/>
    <w:tmpl w:val="83003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7"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48" w15:restartNumberingAfterBreak="0">
    <w:nsid w:val="50743232"/>
    <w:multiLevelType w:val="hybridMultilevel"/>
    <w:tmpl w:val="15F248B6"/>
    <w:lvl w:ilvl="0" w:tplc="FFFFFFFF">
      <w:start w:val="1"/>
      <w:numFmt w:val="bullet"/>
      <w:lvlText w:val="-"/>
      <w:lvlJc w:val="left"/>
      <w:pPr>
        <w:ind w:left="720" w:hanging="360"/>
      </w:pPr>
      <w:rPr>
        <w:rFonts w:ascii="Times New Roman" w:eastAsia="Times New Roman" w:hAnsi="Times New Roman" w:cs="Times New Roman" w:hint="default"/>
        <w:b w:val="0"/>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1130B8D"/>
    <w:multiLevelType w:val="hybridMultilevel"/>
    <w:tmpl w:val="8056C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1015FB"/>
    <w:multiLevelType w:val="hybridMultilevel"/>
    <w:tmpl w:val="CDFCCCC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1" w15:restartNumberingAfterBreak="0">
    <w:nsid w:val="587E23D9"/>
    <w:multiLevelType w:val="multilevel"/>
    <w:tmpl w:val="2000146A"/>
    <w:lvl w:ilvl="0">
      <w:start w:val="12"/>
      <w:numFmt w:val="decimal"/>
      <w:pStyle w:val="Style1"/>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Telobesedila2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9FB35CE"/>
    <w:multiLevelType w:val="hybridMultilevel"/>
    <w:tmpl w:val="9874FF0C"/>
    <w:lvl w:ilvl="0" w:tplc="04090017">
      <w:start w:val="1"/>
      <w:numFmt w:val="lowerLetter"/>
      <w:lvlText w:val="%1)"/>
      <w:lvlJc w:val="left"/>
      <w:pPr>
        <w:ind w:left="720" w:hanging="360"/>
      </w:pPr>
    </w:lvl>
    <w:lvl w:ilvl="1" w:tplc="EB1ADB1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alinea"/>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54" w15:restartNumberingAfterBreak="0">
    <w:nsid w:val="621207FF"/>
    <w:multiLevelType w:val="hybridMultilevel"/>
    <w:tmpl w:val="E3AE112C"/>
    <w:lvl w:ilvl="0" w:tplc="A9A6E370">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C15293"/>
    <w:multiLevelType w:val="multilevel"/>
    <w:tmpl w:val="4894B124"/>
    <w:lvl w:ilvl="0">
      <w:numFmt w:val="bullet"/>
      <w:lvlText w:val="-"/>
      <w:lvlJc w:val="left"/>
      <w:pPr>
        <w:ind w:left="720" w:hanging="360"/>
      </w:pPr>
      <w:rPr>
        <w:rFonts w:ascii="Times New Roman" w:eastAsia="Times New Roman" w:hAnsi="Times New Roman" w:cs="Times New Roman" w:hint="default"/>
        <w:b/>
        <w:bCs/>
        <w:i w:val="0"/>
        <w:iCs w:val="0"/>
        <w:smallCaps w:val="0"/>
        <w:strike w:val="0"/>
        <w:dstrike w:val="0"/>
        <w:color w:val="000000"/>
        <w:spacing w:val="-5"/>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15:restartNumberingAfterBreak="0">
    <w:nsid w:val="65AD5788"/>
    <w:multiLevelType w:val="hybridMultilevel"/>
    <w:tmpl w:val="AB008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F66CB5"/>
    <w:multiLevelType w:val="hybridMultilevel"/>
    <w:tmpl w:val="5554FF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227499"/>
    <w:multiLevelType w:val="hybridMultilevel"/>
    <w:tmpl w:val="85F0C6A0"/>
    <w:lvl w:ilvl="0" w:tplc="90C2ECD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B53152E"/>
    <w:multiLevelType w:val="hybridMultilevel"/>
    <w:tmpl w:val="38D6B106"/>
    <w:lvl w:ilvl="0" w:tplc="E128610E">
      <w:start w:val="1"/>
      <w:numFmt w:val="decimal"/>
      <w:pStyle w:val="Naslov3"/>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1690894"/>
    <w:multiLevelType w:val="hybridMultilevel"/>
    <w:tmpl w:val="7206A8C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1F4795E"/>
    <w:multiLevelType w:val="hybridMultilevel"/>
    <w:tmpl w:val="5CD26E42"/>
    <w:lvl w:ilvl="0" w:tplc="0DA26BA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30C5CBD"/>
    <w:multiLevelType w:val="hybridMultilevel"/>
    <w:tmpl w:val="F7C28B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4453D5A"/>
    <w:multiLevelType w:val="hybridMultilevel"/>
    <w:tmpl w:val="9C34DC94"/>
    <w:lvl w:ilvl="0" w:tplc="94E47360">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4EC562B"/>
    <w:multiLevelType w:val="hybridMultilevel"/>
    <w:tmpl w:val="EF9A79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51A3EC9"/>
    <w:multiLevelType w:val="hybridMultilevel"/>
    <w:tmpl w:val="CF5EBF9E"/>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5563A10"/>
    <w:multiLevelType w:val="hybridMultilevel"/>
    <w:tmpl w:val="42729666"/>
    <w:lvl w:ilvl="0" w:tplc="C4685EF0">
      <w:start w:val="1"/>
      <w:numFmt w:val="bullet"/>
      <w:lvlText w:val="-"/>
      <w:lvlJc w:val="left"/>
      <w:pPr>
        <w:ind w:left="1068" w:hanging="360"/>
      </w:pPr>
      <w:rPr>
        <w:rFonts w:ascii="Arial" w:eastAsia="Calibri" w:hAnsi="Arial" w:cs="Arial" w:hint="default"/>
        <w:sz w:val="20"/>
        <w:szCs w:val="2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8" w15:restartNumberingAfterBreak="0">
    <w:nsid w:val="78FE6816"/>
    <w:multiLevelType w:val="hybridMultilevel"/>
    <w:tmpl w:val="55D06A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C3672DA"/>
    <w:multiLevelType w:val="hybridMultilevel"/>
    <w:tmpl w:val="B40A5FB8"/>
    <w:lvl w:ilvl="0" w:tplc="20B89DB0">
      <w:numFmt w:val="bullet"/>
      <w:lvlText w:val="-"/>
      <w:lvlJc w:val="left"/>
      <w:pPr>
        <w:ind w:left="720" w:hanging="360"/>
      </w:pPr>
      <w:rPr>
        <w:rFonts w:ascii="Helvetica" w:eastAsia="Calibri" w:hAnsi="Helvetica"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7D377AC7"/>
    <w:multiLevelType w:val="singleLevel"/>
    <w:tmpl w:val="1362DEAA"/>
    <w:lvl w:ilvl="0">
      <w:start w:val="1"/>
      <w:numFmt w:val="decimal"/>
      <w:pStyle w:val="SlogNaslov110ptObojestranskoPred0ptPo0ptRazm"/>
      <w:lvlText w:val="%1."/>
      <w:legacy w:legacy="1" w:legacySpace="0" w:legacyIndent="283"/>
      <w:lvlJc w:val="left"/>
      <w:pPr>
        <w:ind w:left="283" w:hanging="283"/>
      </w:pPr>
      <w:rPr>
        <w:rFonts w:cs="Times New Roman"/>
      </w:rPr>
    </w:lvl>
  </w:abstractNum>
  <w:abstractNum w:abstractNumId="71" w15:restartNumberingAfterBreak="0">
    <w:nsid w:val="7EFB2873"/>
    <w:multiLevelType w:val="hybridMultilevel"/>
    <w:tmpl w:val="5E2295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96966293">
    <w:abstractNumId w:val="2"/>
  </w:num>
  <w:num w:numId="2" w16cid:durableId="927613234">
    <w:abstractNumId w:val="1"/>
  </w:num>
  <w:num w:numId="3" w16cid:durableId="1641961481">
    <w:abstractNumId w:val="0"/>
  </w:num>
  <w:num w:numId="4" w16cid:durableId="1883706602">
    <w:abstractNumId w:val="47"/>
  </w:num>
  <w:num w:numId="5" w16cid:durableId="127019830">
    <w:abstractNumId w:val="53"/>
  </w:num>
  <w:num w:numId="6" w16cid:durableId="224033142">
    <w:abstractNumId w:val="70"/>
    <w:lvlOverride w:ilvl="0">
      <w:lvl w:ilvl="0">
        <w:start w:val="1"/>
        <w:numFmt w:val="decimal"/>
        <w:pStyle w:val="SlogNaslov110ptObojestranskoPred0ptPo0ptRazm"/>
        <w:lvlText w:val="%1."/>
        <w:legacy w:legacy="1" w:legacySpace="0" w:legacyIndent="283"/>
        <w:lvlJc w:val="left"/>
        <w:pPr>
          <w:ind w:left="283" w:hanging="283"/>
        </w:pPr>
        <w:rPr>
          <w:rFonts w:cs="Times New Roman"/>
        </w:rPr>
      </w:lvl>
    </w:lvlOverride>
  </w:num>
  <w:num w:numId="7" w16cid:durableId="1387072107">
    <w:abstractNumId w:val="6"/>
  </w:num>
  <w:num w:numId="8" w16cid:durableId="261382854">
    <w:abstractNumId w:val="51"/>
  </w:num>
  <w:num w:numId="9" w16cid:durableId="1110781959">
    <w:abstractNumId w:val="19"/>
  </w:num>
  <w:num w:numId="10" w16cid:durableId="1743716780">
    <w:abstractNumId w:val="45"/>
  </w:num>
  <w:num w:numId="11" w16cid:durableId="1025981797">
    <w:abstractNumId w:val="40"/>
  </w:num>
  <w:num w:numId="12" w16cid:durableId="316539992">
    <w:abstractNumId w:val="33"/>
  </w:num>
  <w:num w:numId="13" w16cid:durableId="527986889">
    <w:abstractNumId w:val="25"/>
  </w:num>
  <w:num w:numId="14" w16cid:durableId="95905797">
    <w:abstractNumId w:val="7"/>
  </w:num>
  <w:num w:numId="15" w16cid:durableId="2033678523">
    <w:abstractNumId w:val="24"/>
  </w:num>
  <w:num w:numId="16" w16cid:durableId="96026619">
    <w:abstractNumId w:val="36"/>
  </w:num>
  <w:num w:numId="17" w16cid:durableId="776633127">
    <w:abstractNumId w:val="46"/>
  </w:num>
  <w:num w:numId="18" w16cid:durableId="1076853330">
    <w:abstractNumId w:val="60"/>
  </w:num>
  <w:num w:numId="19" w16cid:durableId="347100052">
    <w:abstractNumId w:val="15"/>
  </w:num>
  <w:num w:numId="20" w16cid:durableId="1478255997">
    <w:abstractNumId w:val="23"/>
  </w:num>
  <w:num w:numId="21" w16cid:durableId="1759711829">
    <w:abstractNumId w:val="48"/>
  </w:num>
  <w:num w:numId="22" w16cid:durableId="337540363">
    <w:abstractNumId w:val="41"/>
  </w:num>
  <w:num w:numId="23" w16cid:durableId="1905985114">
    <w:abstractNumId w:val="14"/>
  </w:num>
  <w:num w:numId="24" w16cid:durableId="1292982425">
    <w:abstractNumId w:val="30"/>
  </w:num>
  <w:num w:numId="25" w16cid:durableId="1130248321">
    <w:abstractNumId w:val="34"/>
  </w:num>
  <w:num w:numId="26" w16cid:durableId="876353583">
    <w:abstractNumId w:val="20"/>
  </w:num>
  <w:num w:numId="27" w16cid:durableId="1244412672">
    <w:abstractNumId w:val="22"/>
  </w:num>
  <w:num w:numId="28" w16cid:durableId="1224566006">
    <w:abstractNumId w:val="28"/>
  </w:num>
  <w:num w:numId="29" w16cid:durableId="1191530672">
    <w:abstractNumId w:val="66"/>
  </w:num>
  <w:num w:numId="30" w16cid:durableId="988830263">
    <w:abstractNumId w:val="43"/>
  </w:num>
  <w:num w:numId="31" w16cid:durableId="1862819968">
    <w:abstractNumId w:val="49"/>
  </w:num>
  <w:num w:numId="32" w16cid:durableId="28188900">
    <w:abstractNumId w:val="65"/>
  </w:num>
  <w:num w:numId="33" w16cid:durableId="970594620">
    <w:abstractNumId w:val="38"/>
  </w:num>
  <w:num w:numId="34" w16cid:durableId="1541089416">
    <w:abstractNumId w:val="52"/>
  </w:num>
  <w:num w:numId="35" w16cid:durableId="1558735202">
    <w:abstractNumId w:val="31"/>
  </w:num>
  <w:num w:numId="36" w16cid:durableId="886988979">
    <w:abstractNumId w:val="42"/>
  </w:num>
  <w:num w:numId="37" w16cid:durableId="997462305">
    <w:abstractNumId w:val="29"/>
  </w:num>
  <w:num w:numId="38" w16cid:durableId="651755672">
    <w:abstractNumId w:val="18"/>
  </w:num>
  <w:num w:numId="39" w16cid:durableId="1160341700">
    <w:abstractNumId w:val="10"/>
  </w:num>
  <w:num w:numId="40" w16cid:durableId="608975151">
    <w:abstractNumId w:val="56"/>
  </w:num>
  <w:num w:numId="41" w16cid:durableId="1546286349">
    <w:abstractNumId w:val="57"/>
  </w:num>
  <w:num w:numId="42" w16cid:durableId="1588614163">
    <w:abstractNumId w:val="69"/>
  </w:num>
  <w:num w:numId="43" w16cid:durableId="155193111">
    <w:abstractNumId w:val="39"/>
  </w:num>
  <w:num w:numId="44" w16cid:durableId="457189869">
    <w:abstractNumId w:val="54"/>
  </w:num>
  <w:num w:numId="45" w16cid:durableId="1150095010">
    <w:abstractNumId w:val="26"/>
  </w:num>
  <w:num w:numId="46" w16cid:durableId="870534490">
    <w:abstractNumId w:val="55"/>
  </w:num>
  <w:num w:numId="47" w16cid:durableId="403767400">
    <w:abstractNumId w:val="61"/>
  </w:num>
  <w:num w:numId="48" w16cid:durableId="593055457">
    <w:abstractNumId w:val="13"/>
  </w:num>
  <w:num w:numId="49" w16cid:durableId="295649574">
    <w:abstractNumId w:val="68"/>
  </w:num>
  <w:num w:numId="50" w16cid:durableId="1546718865">
    <w:abstractNumId w:val="71"/>
  </w:num>
  <w:num w:numId="51" w16cid:durableId="1523397769">
    <w:abstractNumId w:val="44"/>
  </w:num>
  <w:num w:numId="52" w16cid:durableId="874542512">
    <w:abstractNumId w:val="21"/>
  </w:num>
  <w:num w:numId="53" w16cid:durableId="1114980404">
    <w:abstractNumId w:val="37"/>
  </w:num>
  <w:num w:numId="54" w16cid:durableId="797141333">
    <w:abstractNumId w:val="63"/>
  </w:num>
  <w:num w:numId="55" w16cid:durableId="1622496083">
    <w:abstractNumId w:val="64"/>
  </w:num>
  <w:num w:numId="56" w16cid:durableId="1287157116">
    <w:abstractNumId w:val="50"/>
  </w:num>
  <w:num w:numId="57" w16cid:durableId="1526672487">
    <w:abstractNumId w:val="62"/>
  </w:num>
  <w:num w:numId="58" w16cid:durableId="1220705063">
    <w:abstractNumId w:val="59"/>
  </w:num>
  <w:num w:numId="59" w16cid:durableId="1206716218">
    <w:abstractNumId w:val="59"/>
    <w:lvlOverride w:ilvl="0">
      <w:startOverride w:val="1"/>
    </w:lvlOverride>
  </w:num>
  <w:num w:numId="60" w16cid:durableId="1327637516">
    <w:abstractNumId w:val="8"/>
  </w:num>
  <w:num w:numId="61" w16cid:durableId="118695291">
    <w:abstractNumId w:val="11"/>
  </w:num>
  <w:num w:numId="62" w16cid:durableId="1170633429">
    <w:abstractNumId w:val="9"/>
  </w:num>
  <w:num w:numId="63" w16cid:durableId="661395615">
    <w:abstractNumId w:val="27"/>
  </w:num>
  <w:num w:numId="64" w16cid:durableId="1892185520">
    <w:abstractNumId w:val="12"/>
  </w:num>
  <w:num w:numId="65" w16cid:durableId="1789081216">
    <w:abstractNumId w:val="35"/>
  </w:num>
  <w:num w:numId="66" w16cid:durableId="567767438">
    <w:abstractNumId w:val="58"/>
  </w:num>
  <w:num w:numId="67" w16cid:durableId="375735174">
    <w:abstractNumId w:val="67"/>
  </w:num>
  <w:num w:numId="68" w16cid:durableId="1404638524">
    <w:abstractNumId w:val="16"/>
  </w:num>
  <w:num w:numId="69" w16cid:durableId="1488282128">
    <w:abstractNumId w:val="59"/>
  </w:num>
  <w:num w:numId="70" w16cid:durableId="934944102">
    <w:abstractNumId w:val="17"/>
  </w:num>
  <w:num w:numId="71" w16cid:durableId="2047173545">
    <w:abstractNumId w:val="32"/>
  </w:num>
  <w:num w:numId="72" w16cid:durableId="698622029">
    <w:abstractNumId w:val="62"/>
    <w:lvlOverride w:ilvl="0">
      <w:startOverride w:val="1"/>
    </w:lvlOverride>
  </w:num>
  <w:num w:numId="73" w16cid:durableId="2045402451">
    <w:abstractNumId w:val="6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2DE"/>
    <w:rsid w:val="000027EE"/>
    <w:rsid w:val="00003A56"/>
    <w:rsid w:val="00003D8B"/>
    <w:rsid w:val="00003F1F"/>
    <w:rsid w:val="00004A35"/>
    <w:rsid w:val="00006CA6"/>
    <w:rsid w:val="00007544"/>
    <w:rsid w:val="00011227"/>
    <w:rsid w:val="000128E3"/>
    <w:rsid w:val="000131C9"/>
    <w:rsid w:val="00013997"/>
    <w:rsid w:val="00017017"/>
    <w:rsid w:val="00021CDF"/>
    <w:rsid w:val="0002308C"/>
    <w:rsid w:val="00023DD9"/>
    <w:rsid w:val="0002553F"/>
    <w:rsid w:val="00032C30"/>
    <w:rsid w:val="00034B21"/>
    <w:rsid w:val="0003542E"/>
    <w:rsid w:val="0003579F"/>
    <w:rsid w:val="00037B3D"/>
    <w:rsid w:val="00042142"/>
    <w:rsid w:val="000435B8"/>
    <w:rsid w:val="000437C7"/>
    <w:rsid w:val="000469F0"/>
    <w:rsid w:val="00050811"/>
    <w:rsid w:val="000509C8"/>
    <w:rsid w:val="00051605"/>
    <w:rsid w:val="00056267"/>
    <w:rsid w:val="00056B93"/>
    <w:rsid w:val="00060319"/>
    <w:rsid w:val="00060CB0"/>
    <w:rsid w:val="00066082"/>
    <w:rsid w:val="00066255"/>
    <w:rsid w:val="00070072"/>
    <w:rsid w:val="00072BDF"/>
    <w:rsid w:val="00072F34"/>
    <w:rsid w:val="0008060B"/>
    <w:rsid w:val="00080A20"/>
    <w:rsid w:val="00081890"/>
    <w:rsid w:val="00082052"/>
    <w:rsid w:val="000850DB"/>
    <w:rsid w:val="0008727C"/>
    <w:rsid w:val="00090784"/>
    <w:rsid w:val="0009328A"/>
    <w:rsid w:val="00093ABA"/>
    <w:rsid w:val="00093C9A"/>
    <w:rsid w:val="000955FF"/>
    <w:rsid w:val="00096214"/>
    <w:rsid w:val="00097AC4"/>
    <w:rsid w:val="000A0BF3"/>
    <w:rsid w:val="000A12D6"/>
    <w:rsid w:val="000A285E"/>
    <w:rsid w:val="000A2942"/>
    <w:rsid w:val="000A2F8B"/>
    <w:rsid w:val="000A3F61"/>
    <w:rsid w:val="000B40BE"/>
    <w:rsid w:val="000B4294"/>
    <w:rsid w:val="000C06D8"/>
    <w:rsid w:val="000C1D6B"/>
    <w:rsid w:val="000C2D2B"/>
    <w:rsid w:val="000C2FF9"/>
    <w:rsid w:val="000C31C1"/>
    <w:rsid w:val="000C3634"/>
    <w:rsid w:val="000C43E5"/>
    <w:rsid w:val="000C4A12"/>
    <w:rsid w:val="000C52F5"/>
    <w:rsid w:val="000C53A9"/>
    <w:rsid w:val="000C5B37"/>
    <w:rsid w:val="000D000E"/>
    <w:rsid w:val="000D3AAD"/>
    <w:rsid w:val="000D4025"/>
    <w:rsid w:val="000D4885"/>
    <w:rsid w:val="000D759C"/>
    <w:rsid w:val="000D768C"/>
    <w:rsid w:val="000E07D9"/>
    <w:rsid w:val="000E230C"/>
    <w:rsid w:val="000E2549"/>
    <w:rsid w:val="000E5B9A"/>
    <w:rsid w:val="000F17A9"/>
    <w:rsid w:val="000F5FA1"/>
    <w:rsid w:val="000F62B0"/>
    <w:rsid w:val="000F782A"/>
    <w:rsid w:val="00101645"/>
    <w:rsid w:val="001024F1"/>
    <w:rsid w:val="0010787B"/>
    <w:rsid w:val="001139D4"/>
    <w:rsid w:val="00114CF1"/>
    <w:rsid w:val="00117C26"/>
    <w:rsid w:val="00120289"/>
    <w:rsid w:val="0012129F"/>
    <w:rsid w:val="001218DC"/>
    <w:rsid w:val="00122FF4"/>
    <w:rsid w:val="00125B2F"/>
    <w:rsid w:val="00126EDF"/>
    <w:rsid w:val="00134BC9"/>
    <w:rsid w:val="00134C72"/>
    <w:rsid w:val="00134D16"/>
    <w:rsid w:val="00134F9D"/>
    <w:rsid w:val="00135551"/>
    <w:rsid w:val="0013785D"/>
    <w:rsid w:val="001426C4"/>
    <w:rsid w:val="00142F47"/>
    <w:rsid w:val="00144B82"/>
    <w:rsid w:val="001451D9"/>
    <w:rsid w:val="001509DE"/>
    <w:rsid w:val="00150BEF"/>
    <w:rsid w:val="00154F18"/>
    <w:rsid w:val="001623F7"/>
    <w:rsid w:val="00163CA1"/>
    <w:rsid w:val="00165787"/>
    <w:rsid w:val="0016695F"/>
    <w:rsid w:val="00170626"/>
    <w:rsid w:val="00172DE3"/>
    <w:rsid w:val="00173996"/>
    <w:rsid w:val="001754FB"/>
    <w:rsid w:val="001769FD"/>
    <w:rsid w:val="00176DE0"/>
    <w:rsid w:val="001802BE"/>
    <w:rsid w:val="001838CB"/>
    <w:rsid w:val="00185C73"/>
    <w:rsid w:val="001903B0"/>
    <w:rsid w:val="00193E8D"/>
    <w:rsid w:val="00193F58"/>
    <w:rsid w:val="001969C5"/>
    <w:rsid w:val="001A1E75"/>
    <w:rsid w:val="001A1EA7"/>
    <w:rsid w:val="001A375B"/>
    <w:rsid w:val="001A3F00"/>
    <w:rsid w:val="001A54F9"/>
    <w:rsid w:val="001A6C57"/>
    <w:rsid w:val="001A79C8"/>
    <w:rsid w:val="001B08BD"/>
    <w:rsid w:val="001B0AFE"/>
    <w:rsid w:val="001B0B5A"/>
    <w:rsid w:val="001B4154"/>
    <w:rsid w:val="001B4EF6"/>
    <w:rsid w:val="001B509B"/>
    <w:rsid w:val="001B5AD2"/>
    <w:rsid w:val="001B6BBE"/>
    <w:rsid w:val="001C033E"/>
    <w:rsid w:val="001C1FA0"/>
    <w:rsid w:val="001C22CC"/>
    <w:rsid w:val="001C4CEE"/>
    <w:rsid w:val="001C4D94"/>
    <w:rsid w:val="001C5B3C"/>
    <w:rsid w:val="001C678C"/>
    <w:rsid w:val="001D13A5"/>
    <w:rsid w:val="001D3887"/>
    <w:rsid w:val="001D5C26"/>
    <w:rsid w:val="001D79C9"/>
    <w:rsid w:val="001E2AC1"/>
    <w:rsid w:val="001E3039"/>
    <w:rsid w:val="001E308F"/>
    <w:rsid w:val="001E426B"/>
    <w:rsid w:val="001E74C7"/>
    <w:rsid w:val="001F2560"/>
    <w:rsid w:val="001F2CC5"/>
    <w:rsid w:val="001F2D64"/>
    <w:rsid w:val="00200148"/>
    <w:rsid w:val="00212E80"/>
    <w:rsid w:val="002213F4"/>
    <w:rsid w:val="00222291"/>
    <w:rsid w:val="002239E1"/>
    <w:rsid w:val="00225B5B"/>
    <w:rsid w:val="00230034"/>
    <w:rsid w:val="00236336"/>
    <w:rsid w:val="00237BC7"/>
    <w:rsid w:val="00237C36"/>
    <w:rsid w:val="00240B89"/>
    <w:rsid w:val="00242C1A"/>
    <w:rsid w:val="00243B8A"/>
    <w:rsid w:val="00244329"/>
    <w:rsid w:val="00252BF9"/>
    <w:rsid w:val="00254D6C"/>
    <w:rsid w:val="00257EED"/>
    <w:rsid w:val="0026169F"/>
    <w:rsid w:val="00263C61"/>
    <w:rsid w:val="0026799E"/>
    <w:rsid w:val="00277A35"/>
    <w:rsid w:val="00280944"/>
    <w:rsid w:val="002811E6"/>
    <w:rsid w:val="00287130"/>
    <w:rsid w:val="00293557"/>
    <w:rsid w:val="00293CF8"/>
    <w:rsid w:val="0029404A"/>
    <w:rsid w:val="00294AB4"/>
    <w:rsid w:val="002A14F4"/>
    <w:rsid w:val="002A3343"/>
    <w:rsid w:val="002A386D"/>
    <w:rsid w:val="002A3F6B"/>
    <w:rsid w:val="002A590D"/>
    <w:rsid w:val="002B0527"/>
    <w:rsid w:val="002B43E7"/>
    <w:rsid w:val="002B666D"/>
    <w:rsid w:val="002B7703"/>
    <w:rsid w:val="002C0915"/>
    <w:rsid w:val="002C0AE4"/>
    <w:rsid w:val="002C4879"/>
    <w:rsid w:val="002C544A"/>
    <w:rsid w:val="002C5899"/>
    <w:rsid w:val="002C6C54"/>
    <w:rsid w:val="002D1F43"/>
    <w:rsid w:val="002D2781"/>
    <w:rsid w:val="002D3380"/>
    <w:rsid w:val="002D4DB7"/>
    <w:rsid w:val="002D5AFE"/>
    <w:rsid w:val="002D7E60"/>
    <w:rsid w:val="002E47B8"/>
    <w:rsid w:val="002E5049"/>
    <w:rsid w:val="002E53D5"/>
    <w:rsid w:val="002E5509"/>
    <w:rsid w:val="002F12AD"/>
    <w:rsid w:val="002F27C0"/>
    <w:rsid w:val="002F5276"/>
    <w:rsid w:val="002F5340"/>
    <w:rsid w:val="002F56C5"/>
    <w:rsid w:val="00303132"/>
    <w:rsid w:val="003035B9"/>
    <w:rsid w:val="00315095"/>
    <w:rsid w:val="00317FB3"/>
    <w:rsid w:val="00323EA6"/>
    <w:rsid w:val="00325867"/>
    <w:rsid w:val="00325C43"/>
    <w:rsid w:val="0032617B"/>
    <w:rsid w:val="0032655D"/>
    <w:rsid w:val="003267AE"/>
    <w:rsid w:val="003275CA"/>
    <w:rsid w:val="00327714"/>
    <w:rsid w:val="003313A8"/>
    <w:rsid w:val="00333738"/>
    <w:rsid w:val="00333A56"/>
    <w:rsid w:val="0033438A"/>
    <w:rsid w:val="0033547E"/>
    <w:rsid w:val="00341E0A"/>
    <w:rsid w:val="003437B1"/>
    <w:rsid w:val="00343DD9"/>
    <w:rsid w:val="0034600A"/>
    <w:rsid w:val="0034686D"/>
    <w:rsid w:val="00350019"/>
    <w:rsid w:val="003540E5"/>
    <w:rsid w:val="00356A28"/>
    <w:rsid w:val="00364219"/>
    <w:rsid w:val="00364D0C"/>
    <w:rsid w:val="00365E30"/>
    <w:rsid w:val="00371210"/>
    <w:rsid w:val="00373847"/>
    <w:rsid w:val="0037458B"/>
    <w:rsid w:val="003756CE"/>
    <w:rsid w:val="003815BF"/>
    <w:rsid w:val="00382212"/>
    <w:rsid w:val="00383D43"/>
    <w:rsid w:val="003901E5"/>
    <w:rsid w:val="00394427"/>
    <w:rsid w:val="00394906"/>
    <w:rsid w:val="00395CF7"/>
    <w:rsid w:val="00396D53"/>
    <w:rsid w:val="003A4DDB"/>
    <w:rsid w:val="003A6BF0"/>
    <w:rsid w:val="003B0CD7"/>
    <w:rsid w:val="003B2263"/>
    <w:rsid w:val="003B5178"/>
    <w:rsid w:val="003B5877"/>
    <w:rsid w:val="003B6F84"/>
    <w:rsid w:val="003C160A"/>
    <w:rsid w:val="003C34BC"/>
    <w:rsid w:val="003C3BD1"/>
    <w:rsid w:val="003C4104"/>
    <w:rsid w:val="003C507E"/>
    <w:rsid w:val="003D03B4"/>
    <w:rsid w:val="003D0C07"/>
    <w:rsid w:val="003D0E92"/>
    <w:rsid w:val="003D13E2"/>
    <w:rsid w:val="003D3F43"/>
    <w:rsid w:val="003D740E"/>
    <w:rsid w:val="003D78E9"/>
    <w:rsid w:val="003E28D8"/>
    <w:rsid w:val="003E6335"/>
    <w:rsid w:val="003E7075"/>
    <w:rsid w:val="003F0E00"/>
    <w:rsid w:val="003F1B0F"/>
    <w:rsid w:val="003F33C8"/>
    <w:rsid w:val="003F3C63"/>
    <w:rsid w:val="003F6782"/>
    <w:rsid w:val="003F6A7A"/>
    <w:rsid w:val="003F6CD6"/>
    <w:rsid w:val="003F75C4"/>
    <w:rsid w:val="00401916"/>
    <w:rsid w:val="00404B14"/>
    <w:rsid w:val="004051E1"/>
    <w:rsid w:val="00407694"/>
    <w:rsid w:val="004105B3"/>
    <w:rsid w:val="00411C7D"/>
    <w:rsid w:val="004134CF"/>
    <w:rsid w:val="0041486D"/>
    <w:rsid w:val="00416BCD"/>
    <w:rsid w:val="00416C95"/>
    <w:rsid w:val="0042050C"/>
    <w:rsid w:val="00422F05"/>
    <w:rsid w:val="004237E4"/>
    <w:rsid w:val="004239EA"/>
    <w:rsid w:val="004255D6"/>
    <w:rsid w:val="004268FB"/>
    <w:rsid w:val="00430438"/>
    <w:rsid w:val="004324BF"/>
    <w:rsid w:val="0043269A"/>
    <w:rsid w:val="004336AA"/>
    <w:rsid w:val="00433B8F"/>
    <w:rsid w:val="00433DA1"/>
    <w:rsid w:val="00435A4A"/>
    <w:rsid w:val="00436A5D"/>
    <w:rsid w:val="00441902"/>
    <w:rsid w:val="0044656C"/>
    <w:rsid w:val="0045338F"/>
    <w:rsid w:val="004539AF"/>
    <w:rsid w:val="00455163"/>
    <w:rsid w:val="00455947"/>
    <w:rsid w:val="0045626C"/>
    <w:rsid w:val="004627CA"/>
    <w:rsid w:val="0047068E"/>
    <w:rsid w:val="00471249"/>
    <w:rsid w:val="004727A1"/>
    <w:rsid w:val="004730F5"/>
    <w:rsid w:val="0047409E"/>
    <w:rsid w:val="004740BF"/>
    <w:rsid w:val="00475921"/>
    <w:rsid w:val="00476EE6"/>
    <w:rsid w:val="004807FE"/>
    <w:rsid w:val="00486A46"/>
    <w:rsid w:val="004916A7"/>
    <w:rsid w:val="00491A6E"/>
    <w:rsid w:val="00492D92"/>
    <w:rsid w:val="00495F0E"/>
    <w:rsid w:val="004976C0"/>
    <w:rsid w:val="004979CC"/>
    <w:rsid w:val="004A4AA6"/>
    <w:rsid w:val="004A4F2C"/>
    <w:rsid w:val="004A5806"/>
    <w:rsid w:val="004A70FD"/>
    <w:rsid w:val="004A7AB5"/>
    <w:rsid w:val="004B061C"/>
    <w:rsid w:val="004B4CB8"/>
    <w:rsid w:val="004B5241"/>
    <w:rsid w:val="004C005E"/>
    <w:rsid w:val="004C2594"/>
    <w:rsid w:val="004C2F5E"/>
    <w:rsid w:val="004C36E5"/>
    <w:rsid w:val="004C55ED"/>
    <w:rsid w:val="004C5E98"/>
    <w:rsid w:val="004C768D"/>
    <w:rsid w:val="004C7F9E"/>
    <w:rsid w:val="004D289E"/>
    <w:rsid w:val="004D2C1F"/>
    <w:rsid w:val="004D3E21"/>
    <w:rsid w:val="004D7387"/>
    <w:rsid w:val="004D7E63"/>
    <w:rsid w:val="004E090D"/>
    <w:rsid w:val="004E13B7"/>
    <w:rsid w:val="004E3A4F"/>
    <w:rsid w:val="004F17A9"/>
    <w:rsid w:val="004F6742"/>
    <w:rsid w:val="00506012"/>
    <w:rsid w:val="00510FBB"/>
    <w:rsid w:val="005112FD"/>
    <w:rsid w:val="00511B18"/>
    <w:rsid w:val="0051473C"/>
    <w:rsid w:val="00515144"/>
    <w:rsid w:val="00515A93"/>
    <w:rsid w:val="00515B4F"/>
    <w:rsid w:val="00520940"/>
    <w:rsid w:val="005209CC"/>
    <w:rsid w:val="00521020"/>
    <w:rsid w:val="00521F74"/>
    <w:rsid w:val="0052484A"/>
    <w:rsid w:val="00525762"/>
    <w:rsid w:val="00526768"/>
    <w:rsid w:val="00526C4F"/>
    <w:rsid w:val="00530FA3"/>
    <w:rsid w:val="00535087"/>
    <w:rsid w:val="0053591F"/>
    <w:rsid w:val="005367B5"/>
    <w:rsid w:val="00540823"/>
    <w:rsid w:val="00540975"/>
    <w:rsid w:val="005419E8"/>
    <w:rsid w:val="00546122"/>
    <w:rsid w:val="00546210"/>
    <w:rsid w:val="0054793C"/>
    <w:rsid w:val="00550733"/>
    <w:rsid w:val="00553750"/>
    <w:rsid w:val="00554DEB"/>
    <w:rsid w:val="005558AA"/>
    <w:rsid w:val="00556CFB"/>
    <w:rsid w:val="005577A0"/>
    <w:rsid w:val="00560F11"/>
    <w:rsid w:val="00561D0C"/>
    <w:rsid w:val="005640C2"/>
    <w:rsid w:val="00570C5D"/>
    <w:rsid w:val="00573768"/>
    <w:rsid w:val="005751C0"/>
    <w:rsid w:val="005764A4"/>
    <w:rsid w:val="00576CA2"/>
    <w:rsid w:val="00581D1F"/>
    <w:rsid w:val="00584990"/>
    <w:rsid w:val="00590EAF"/>
    <w:rsid w:val="00591628"/>
    <w:rsid w:val="00592791"/>
    <w:rsid w:val="005931CB"/>
    <w:rsid w:val="00595D6B"/>
    <w:rsid w:val="005969D4"/>
    <w:rsid w:val="005A20D8"/>
    <w:rsid w:val="005A254C"/>
    <w:rsid w:val="005A2FE6"/>
    <w:rsid w:val="005A3FF9"/>
    <w:rsid w:val="005A559A"/>
    <w:rsid w:val="005A6639"/>
    <w:rsid w:val="005B0641"/>
    <w:rsid w:val="005B0EDC"/>
    <w:rsid w:val="005B1B82"/>
    <w:rsid w:val="005B29FF"/>
    <w:rsid w:val="005B4DD6"/>
    <w:rsid w:val="005C0C97"/>
    <w:rsid w:val="005C4EF2"/>
    <w:rsid w:val="005C5B87"/>
    <w:rsid w:val="005C6A92"/>
    <w:rsid w:val="005C7329"/>
    <w:rsid w:val="005D168A"/>
    <w:rsid w:val="005D1861"/>
    <w:rsid w:val="005D4CE8"/>
    <w:rsid w:val="005D5D0B"/>
    <w:rsid w:val="005D75C9"/>
    <w:rsid w:val="005E0DEC"/>
    <w:rsid w:val="005E156C"/>
    <w:rsid w:val="005E2A2C"/>
    <w:rsid w:val="005E3857"/>
    <w:rsid w:val="005F50BB"/>
    <w:rsid w:val="005F5CA5"/>
    <w:rsid w:val="005F69D8"/>
    <w:rsid w:val="006014AA"/>
    <w:rsid w:val="00602234"/>
    <w:rsid w:val="00605843"/>
    <w:rsid w:val="006121D7"/>
    <w:rsid w:val="0061378E"/>
    <w:rsid w:val="00614197"/>
    <w:rsid w:val="0061476F"/>
    <w:rsid w:val="0062151B"/>
    <w:rsid w:val="00621D60"/>
    <w:rsid w:val="00621F63"/>
    <w:rsid w:val="00624712"/>
    <w:rsid w:val="006273FA"/>
    <w:rsid w:val="0063193E"/>
    <w:rsid w:val="00632ED2"/>
    <w:rsid w:val="0063322F"/>
    <w:rsid w:val="00635038"/>
    <w:rsid w:val="00635E0F"/>
    <w:rsid w:val="00636AFA"/>
    <w:rsid w:val="00636CF0"/>
    <w:rsid w:val="0064052A"/>
    <w:rsid w:val="0064061B"/>
    <w:rsid w:val="00642113"/>
    <w:rsid w:val="00644ADE"/>
    <w:rsid w:val="00644AF6"/>
    <w:rsid w:val="006454DE"/>
    <w:rsid w:val="00645D82"/>
    <w:rsid w:val="006467E3"/>
    <w:rsid w:val="006522B3"/>
    <w:rsid w:val="00653CA5"/>
    <w:rsid w:val="00661CA0"/>
    <w:rsid w:val="00662F24"/>
    <w:rsid w:val="00664FDE"/>
    <w:rsid w:val="00665379"/>
    <w:rsid w:val="006659B7"/>
    <w:rsid w:val="0066754F"/>
    <w:rsid w:val="00667B4D"/>
    <w:rsid w:val="00670C91"/>
    <w:rsid w:val="0067296D"/>
    <w:rsid w:val="006740D4"/>
    <w:rsid w:val="00674B6B"/>
    <w:rsid w:val="00674C04"/>
    <w:rsid w:val="00675589"/>
    <w:rsid w:val="00680A2F"/>
    <w:rsid w:val="00682AA8"/>
    <w:rsid w:val="006830F1"/>
    <w:rsid w:val="006831DB"/>
    <w:rsid w:val="00687CDB"/>
    <w:rsid w:val="006900A9"/>
    <w:rsid w:val="0069273A"/>
    <w:rsid w:val="00692C56"/>
    <w:rsid w:val="00696138"/>
    <w:rsid w:val="006963C4"/>
    <w:rsid w:val="006A1E1A"/>
    <w:rsid w:val="006A603D"/>
    <w:rsid w:val="006B01DE"/>
    <w:rsid w:val="006B26BD"/>
    <w:rsid w:val="006B34EC"/>
    <w:rsid w:val="006B54F7"/>
    <w:rsid w:val="006B666B"/>
    <w:rsid w:val="006B7FDD"/>
    <w:rsid w:val="006C035E"/>
    <w:rsid w:val="006C0808"/>
    <w:rsid w:val="006C0AC8"/>
    <w:rsid w:val="006C1186"/>
    <w:rsid w:val="006C5B9C"/>
    <w:rsid w:val="006D091D"/>
    <w:rsid w:val="006D0D3A"/>
    <w:rsid w:val="006D1743"/>
    <w:rsid w:val="006D18D3"/>
    <w:rsid w:val="006D1AA2"/>
    <w:rsid w:val="006D1C6A"/>
    <w:rsid w:val="006D23AC"/>
    <w:rsid w:val="006D66A0"/>
    <w:rsid w:val="006E0550"/>
    <w:rsid w:val="006E2D65"/>
    <w:rsid w:val="006E5CD9"/>
    <w:rsid w:val="006E7E46"/>
    <w:rsid w:val="006F18AF"/>
    <w:rsid w:val="006F4838"/>
    <w:rsid w:val="006F5B5A"/>
    <w:rsid w:val="006F6B62"/>
    <w:rsid w:val="006F72F0"/>
    <w:rsid w:val="006F7364"/>
    <w:rsid w:val="0070054D"/>
    <w:rsid w:val="007005F8"/>
    <w:rsid w:val="007024CF"/>
    <w:rsid w:val="00702B28"/>
    <w:rsid w:val="00702D6F"/>
    <w:rsid w:val="00705806"/>
    <w:rsid w:val="007077ED"/>
    <w:rsid w:val="00716DAC"/>
    <w:rsid w:val="00725F35"/>
    <w:rsid w:val="0072742B"/>
    <w:rsid w:val="00727F08"/>
    <w:rsid w:val="0073321C"/>
    <w:rsid w:val="00734F8F"/>
    <w:rsid w:val="0073527F"/>
    <w:rsid w:val="00737514"/>
    <w:rsid w:val="00740945"/>
    <w:rsid w:val="00741CE9"/>
    <w:rsid w:val="007434B0"/>
    <w:rsid w:val="00744039"/>
    <w:rsid w:val="007472D5"/>
    <w:rsid w:val="00747368"/>
    <w:rsid w:val="00747624"/>
    <w:rsid w:val="00750950"/>
    <w:rsid w:val="00751B5B"/>
    <w:rsid w:val="00752D69"/>
    <w:rsid w:val="00757696"/>
    <w:rsid w:val="00760CA4"/>
    <w:rsid w:val="00760FE1"/>
    <w:rsid w:val="007638B1"/>
    <w:rsid w:val="00764285"/>
    <w:rsid w:val="007701EC"/>
    <w:rsid w:val="00774226"/>
    <w:rsid w:val="00777DE5"/>
    <w:rsid w:val="00781002"/>
    <w:rsid w:val="00781AA8"/>
    <w:rsid w:val="007821AE"/>
    <w:rsid w:val="007874EB"/>
    <w:rsid w:val="00790A1F"/>
    <w:rsid w:val="0079263B"/>
    <w:rsid w:val="007927F7"/>
    <w:rsid w:val="00793CAA"/>
    <w:rsid w:val="007951D4"/>
    <w:rsid w:val="00795C30"/>
    <w:rsid w:val="00796DE2"/>
    <w:rsid w:val="007A1B38"/>
    <w:rsid w:val="007A1F3A"/>
    <w:rsid w:val="007A2744"/>
    <w:rsid w:val="007A3131"/>
    <w:rsid w:val="007A38AA"/>
    <w:rsid w:val="007A5927"/>
    <w:rsid w:val="007A7C38"/>
    <w:rsid w:val="007B270A"/>
    <w:rsid w:val="007B34DE"/>
    <w:rsid w:val="007B4710"/>
    <w:rsid w:val="007B7201"/>
    <w:rsid w:val="007B7C4C"/>
    <w:rsid w:val="007C02D6"/>
    <w:rsid w:val="007C34E0"/>
    <w:rsid w:val="007C3AA4"/>
    <w:rsid w:val="007C6336"/>
    <w:rsid w:val="007D1826"/>
    <w:rsid w:val="007D34B2"/>
    <w:rsid w:val="007D64C2"/>
    <w:rsid w:val="007D7AC2"/>
    <w:rsid w:val="007E0131"/>
    <w:rsid w:val="007E0265"/>
    <w:rsid w:val="007E2409"/>
    <w:rsid w:val="007E3017"/>
    <w:rsid w:val="007E36E6"/>
    <w:rsid w:val="007E473C"/>
    <w:rsid w:val="007E696F"/>
    <w:rsid w:val="007E75F2"/>
    <w:rsid w:val="007F1526"/>
    <w:rsid w:val="007F51C4"/>
    <w:rsid w:val="007F7927"/>
    <w:rsid w:val="008012E3"/>
    <w:rsid w:val="0080145D"/>
    <w:rsid w:val="0080604A"/>
    <w:rsid w:val="00807963"/>
    <w:rsid w:val="008128C8"/>
    <w:rsid w:val="00815850"/>
    <w:rsid w:val="00815F67"/>
    <w:rsid w:val="008171A5"/>
    <w:rsid w:val="008210C8"/>
    <w:rsid w:val="00821DA6"/>
    <w:rsid w:val="008268D5"/>
    <w:rsid w:val="00832B16"/>
    <w:rsid w:val="0083364A"/>
    <w:rsid w:val="00835826"/>
    <w:rsid w:val="00835B15"/>
    <w:rsid w:val="008365C4"/>
    <w:rsid w:val="00836D58"/>
    <w:rsid w:val="00837DE2"/>
    <w:rsid w:val="00842570"/>
    <w:rsid w:val="0084532B"/>
    <w:rsid w:val="008454AD"/>
    <w:rsid w:val="008458E6"/>
    <w:rsid w:val="00846A53"/>
    <w:rsid w:val="00850592"/>
    <w:rsid w:val="0085562C"/>
    <w:rsid w:val="00855ABA"/>
    <w:rsid w:val="00860D1C"/>
    <w:rsid w:val="008626E8"/>
    <w:rsid w:val="008640A6"/>
    <w:rsid w:val="008708E1"/>
    <w:rsid w:val="008740BB"/>
    <w:rsid w:val="00874FF0"/>
    <w:rsid w:val="008752D5"/>
    <w:rsid w:val="00876449"/>
    <w:rsid w:val="00877095"/>
    <w:rsid w:val="0087734A"/>
    <w:rsid w:val="00881652"/>
    <w:rsid w:val="0088288F"/>
    <w:rsid w:val="00885D9D"/>
    <w:rsid w:val="0088600C"/>
    <w:rsid w:val="00886FA5"/>
    <w:rsid w:val="0088740D"/>
    <w:rsid w:val="00890C63"/>
    <w:rsid w:val="00890CD7"/>
    <w:rsid w:val="00891E3A"/>
    <w:rsid w:val="00892FCE"/>
    <w:rsid w:val="008934D4"/>
    <w:rsid w:val="00895174"/>
    <w:rsid w:val="00895321"/>
    <w:rsid w:val="008968DE"/>
    <w:rsid w:val="008971F2"/>
    <w:rsid w:val="008A0500"/>
    <w:rsid w:val="008A1673"/>
    <w:rsid w:val="008A2226"/>
    <w:rsid w:val="008A2269"/>
    <w:rsid w:val="008A2DC4"/>
    <w:rsid w:val="008A30BF"/>
    <w:rsid w:val="008A321F"/>
    <w:rsid w:val="008A3360"/>
    <w:rsid w:val="008B1493"/>
    <w:rsid w:val="008B192F"/>
    <w:rsid w:val="008B256E"/>
    <w:rsid w:val="008B3039"/>
    <w:rsid w:val="008B408B"/>
    <w:rsid w:val="008B55FC"/>
    <w:rsid w:val="008B5C68"/>
    <w:rsid w:val="008B7682"/>
    <w:rsid w:val="008C450E"/>
    <w:rsid w:val="008C74CA"/>
    <w:rsid w:val="008D226D"/>
    <w:rsid w:val="008D25EA"/>
    <w:rsid w:val="008D4045"/>
    <w:rsid w:val="008D6F73"/>
    <w:rsid w:val="008E171A"/>
    <w:rsid w:val="008E332A"/>
    <w:rsid w:val="008E4522"/>
    <w:rsid w:val="008E4A7E"/>
    <w:rsid w:val="008E4F89"/>
    <w:rsid w:val="008F0978"/>
    <w:rsid w:val="009002C1"/>
    <w:rsid w:val="00900576"/>
    <w:rsid w:val="00900C62"/>
    <w:rsid w:val="009034DF"/>
    <w:rsid w:val="00903CD5"/>
    <w:rsid w:val="00904F79"/>
    <w:rsid w:val="00906BB6"/>
    <w:rsid w:val="009070E9"/>
    <w:rsid w:val="00907F14"/>
    <w:rsid w:val="00911203"/>
    <w:rsid w:val="0091245F"/>
    <w:rsid w:val="00915278"/>
    <w:rsid w:val="0091634D"/>
    <w:rsid w:val="009166A8"/>
    <w:rsid w:val="00916713"/>
    <w:rsid w:val="00920521"/>
    <w:rsid w:val="00920877"/>
    <w:rsid w:val="009249F2"/>
    <w:rsid w:val="00925BF8"/>
    <w:rsid w:val="009263D4"/>
    <w:rsid w:val="00926D78"/>
    <w:rsid w:val="0093067E"/>
    <w:rsid w:val="00930BB7"/>
    <w:rsid w:val="00932362"/>
    <w:rsid w:val="0093455F"/>
    <w:rsid w:val="00935447"/>
    <w:rsid w:val="00937DA6"/>
    <w:rsid w:val="00940495"/>
    <w:rsid w:val="00941337"/>
    <w:rsid w:val="00941925"/>
    <w:rsid w:val="00946F26"/>
    <w:rsid w:val="009501F0"/>
    <w:rsid w:val="0095119D"/>
    <w:rsid w:val="00956C16"/>
    <w:rsid w:val="00957EBD"/>
    <w:rsid w:val="00962554"/>
    <w:rsid w:val="009630F7"/>
    <w:rsid w:val="00967BA5"/>
    <w:rsid w:val="00972811"/>
    <w:rsid w:val="0097411F"/>
    <w:rsid w:val="00977BA4"/>
    <w:rsid w:val="0098427B"/>
    <w:rsid w:val="00985256"/>
    <w:rsid w:val="00986289"/>
    <w:rsid w:val="00986DFF"/>
    <w:rsid w:val="00991B60"/>
    <w:rsid w:val="009A037F"/>
    <w:rsid w:val="009A1C35"/>
    <w:rsid w:val="009A1CB6"/>
    <w:rsid w:val="009A2E55"/>
    <w:rsid w:val="009A48F5"/>
    <w:rsid w:val="009A4AD7"/>
    <w:rsid w:val="009A6858"/>
    <w:rsid w:val="009A71F9"/>
    <w:rsid w:val="009A74D0"/>
    <w:rsid w:val="009A78A7"/>
    <w:rsid w:val="009B0685"/>
    <w:rsid w:val="009B0DD7"/>
    <w:rsid w:val="009B1309"/>
    <w:rsid w:val="009B1891"/>
    <w:rsid w:val="009B5655"/>
    <w:rsid w:val="009B6BDA"/>
    <w:rsid w:val="009C0ADD"/>
    <w:rsid w:val="009C20BD"/>
    <w:rsid w:val="009C4740"/>
    <w:rsid w:val="009D18D1"/>
    <w:rsid w:val="009D343D"/>
    <w:rsid w:val="009D348E"/>
    <w:rsid w:val="009D62C8"/>
    <w:rsid w:val="009D76EF"/>
    <w:rsid w:val="009E215A"/>
    <w:rsid w:val="009E45C3"/>
    <w:rsid w:val="009E60A9"/>
    <w:rsid w:val="009E766B"/>
    <w:rsid w:val="009F00FA"/>
    <w:rsid w:val="009F1FE1"/>
    <w:rsid w:val="009F5C4A"/>
    <w:rsid w:val="00A01A45"/>
    <w:rsid w:val="00A03060"/>
    <w:rsid w:val="00A0482E"/>
    <w:rsid w:val="00A05DCB"/>
    <w:rsid w:val="00A0693A"/>
    <w:rsid w:val="00A26BB4"/>
    <w:rsid w:val="00A3279E"/>
    <w:rsid w:val="00A32ED3"/>
    <w:rsid w:val="00A34409"/>
    <w:rsid w:val="00A351D3"/>
    <w:rsid w:val="00A4033D"/>
    <w:rsid w:val="00A40612"/>
    <w:rsid w:val="00A40A87"/>
    <w:rsid w:val="00A44B2B"/>
    <w:rsid w:val="00A4623A"/>
    <w:rsid w:val="00A46BE8"/>
    <w:rsid w:val="00A47AF0"/>
    <w:rsid w:val="00A505E3"/>
    <w:rsid w:val="00A51F1E"/>
    <w:rsid w:val="00A52F58"/>
    <w:rsid w:val="00A535FB"/>
    <w:rsid w:val="00A55054"/>
    <w:rsid w:val="00A566B1"/>
    <w:rsid w:val="00A57F79"/>
    <w:rsid w:val="00A66F15"/>
    <w:rsid w:val="00A70B39"/>
    <w:rsid w:val="00A72BBA"/>
    <w:rsid w:val="00A753C8"/>
    <w:rsid w:val="00A7597F"/>
    <w:rsid w:val="00A77B61"/>
    <w:rsid w:val="00A80325"/>
    <w:rsid w:val="00A8452E"/>
    <w:rsid w:val="00A84E69"/>
    <w:rsid w:val="00A853FB"/>
    <w:rsid w:val="00A972C6"/>
    <w:rsid w:val="00AA20A4"/>
    <w:rsid w:val="00AA68CC"/>
    <w:rsid w:val="00AA79B7"/>
    <w:rsid w:val="00AB064E"/>
    <w:rsid w:val="00AB2049"/>
    <w:rsid w:val="00AB35F2"/>
    <w:rsid w:val="00AB54F0"/>
    <w:rsid w:val="00AB5D9D"/>
    <w:rsid w:val="00AC34B5"/>
    <w:rsid w:val="00AD2E1D"/>
    <w:rsid w:val="00AD378C"/>
    <w:rsid w:val="00AD6E3D"/>
    <w:rsid w:val="00AE0A87"/>
    <w:rsid w:val="00AE14FB"/>
    <w:rsid w:val="00AE23AC"/>
    <w:rsid w:val="00AE23B4"/>
    <w:rsid w:val="00AE28CB"/>
    <w:rsid w:val="00AE2954"/>
    <w:rsid w:val="00AE3C81"/>
    <w:rsid w:val="00AE42B4"/>
    <w:rsid w:val="00AE6B0C"/>
    <w:rsid w:val="00AF134D"/>
    <w:rsid w:val="00AF2560"/>
    <w:rsid w:val="00AF2939"/>
    <w:rsid w:val="00AF3170"/>
    <w:rsid w:val="00AF491A"/>
    <w:rsid w:val="00AF72A3"/>
    <w:rsid w:val="00B007BF"/>
    <w:rsid w:val="00B04F1C"/>
    <w:rsid w:val="00B06742"/>
    <w:rsid w:val="00B10AEF"/>
    <w:rsid w:val="00B10C68"/>
    <w:rsid w:val="00B13D13"/>
    <w:rsid w:val="00B20846"/>
    <w:rsid w:val="00B25061"/>
    <w:rsid w:val="00B30DA0"/>
    <w:rsid w:val="00B349F0"/>
    <w:rsid w:val="00B34BFF"/>
    <w:rsid w:val="00B4070F"/>
    <w:rsid w:val="00B45B15"/>
    <w:rsid w:val="00B52631"/>
    <w:rsid w:val="00B54587"/>
    <w:rsid w:val="00B5559D"/>
    <w:rsid w:val="00B55DA0"/>
    <w:rsid w:val="00B574D8"/>
    <w:rsid w:val="00B60805"/>
    <w:rsid w:val="00B60888"/>
    <w:rsid w:val="00B63C47"/>
    <w:rsid w:val="00B7014E"/>
    <w:rsid w:val="00B75279"/>
    <w:rsid w:val="00B771DF"/>
    <w:rsid w:val="00B8060A"/>
    <w:rsid w:val="00B82963"/>
    <w:rsid w:val="00B82AE3"/>
    <w:rsid w:val="00B85B8C"/>
    <w:rsid w:val="00B86274"/>
    <w:rsid w:val="00B911D5"/>
    <w:rsid w:val="00B926EF"/>
    <w:rsid w:val="00B949E5"/>
    <w:rsid w:val="00B96E0E"/>
    <w:rsid w:val="00BA004E"/>
    <w:rsid w:val="00BA080C"/>
    <w:rsid w:val="00BA1C1B"/>
    <w:rsid w:val="00BA3E51"/>
    <w:rsid w:val="00BA429B"/>
    <w:rsid w:val="00BA682F"/>
    <w:rsid w:val="00BB0031"/>
    <w:rsid w:val="00BB0E77"/>
    <w:rsid w:val="00BB0F27"/>
    <w:rsid w:val="00BB6768"/>
    <w:rsid w:val="00BB7D8E"/>
    <w:rsid w:val="00BC0ACD"/>
    <w:rsid w:val="00BC0C30"/>
    <w:rsid w:val="00BC25CA"/>
    <w:rsid w:val="00BC28E8"/>
    <w:rsid w:val="00BC3653"/>
    <w:rsid w:val="00BD0E66"/>
    <w:rsid w:val="00BD2A87"/>
    <w:rsid w:val="00BD2E32"/>
    <w:rsid w:val="00BD33E3"/>
    <w:rsid w:val="00BD3A0E"/>
    <w:rsid w:val="00BD4D94"/>
    <w:rsid w:val="00BD5A12"/>
    <w:rsid w:val="00BD6680"/>
    <w:rsid w:val="00BE04B3"/>
    <w:rsid w:val="00BE19AA"/>
    <w:rsid w:val="00BE3F00"/>
    <w:rsid w:val="00BF209E"/>
    <w:rsid w:val="00BF34E0"/>
    <w:rsid w:val="00BF359C"/>
    <w:rsid w:val="00BF5330"/>
    <w:rsid w:val="00BF6E8B"/>
    <w:rsid w:val="00BF7658"/>
    <w:rsid w:val="00C006BD"/>
    <w:rsid w:val="00C009B8"/>
    <w:rsid w:val="00C02B02"/>
    <w:rsid w:val="00C02F41"/>
    <w:rsid w:val="00C03068"/>
    <w:rsid w:val="00C04DC8"/>
    <w:rsid w:val="00C113DA"/>
    <w:rsid w:val="00C119FA"/>
    <w:rsid w:val="00C124E0"/>
    <w:rsid w:val="00C1296E"/>
    <w:rsid w:val="00C1715F"/>
    <w:rsid w:val="00C1722D"/>
    <w:rsid w:val="00C209CB"/>
    <w:rsid w:val="00C221A0"/>
    <w:rsid w:val="00C25D7F"/>
    <w:rsid w:val="00C27827"/>
    <w:rsid w:val="00C305DB"/>
    <w:rsid w:val="00C30680"/>
    <w:rsid w:val="00C3158D"/>
    <w:rsid w:val="00C31AC5"/>
    <w:rsid w:val="00C31DDD"/>
    <w:rsid w:val="00C32A7B"/>
    <w:rsid w:val="00C33930"/>
    <w:rsid w:val="00C339F7"/>
    <w:rsid w:val="00C36C0C"/>
    <w:rsid w:val="00C3735B"/>
    <w:rsid w:val="00C41EC6"/>
    <w:rsid w:val="00C42EB3"/>
    <w:rsid w:val="00C45297"/>
    <w:rsid w:val="00C46F05"/>
    <w:rsid w:val="00C53A5A"/>
    <w:rsid w:val="00C53C13"/>
    <w:rsid w:val="00C57A56"/>
    <w:rsid w:val="00C6193D"/>
    <w:rsid w:val="00C62805"/>
    <w:rsid w:val="00C66D81"/>
    <w:rsid w:val="00C678E9"/>
    <w:rsid w:val="00C7104C"/>
    <w:rsid w:val="00C7197B"/>
    <w:rsid w:val="00C734A6"/>
    <w:rsid w:val="00C75A65"/>
    <w:rsid w:val="00C75BAC"/>
    <w:rsid w:val="00C76876"/>
    <w:rsid w:val="00C80233"/>
    <w:rsid w:val="00C81467"/>
    <w:rsid w:val="00C84237"/>
    <w:rsid w:val="00C86306"/>
    <w:rsid w:val="00C86BC2"/>
    <w:rsid w:val="00C86C3B"/>
    <w:rsid w:val="00C91D12"/>
    <w:rsid w:val="00C94D9E"/>
    <w:rsid w:val="00CA386B"/>
    <w:rsid w:val="00CA55C7"/>
    <w:rsid w:val="00CA684A"/>
    <w:rsid w:val="00CA6B7E"/>
    <w:rsid w:val="00CB01C2"/>
    <w:rsid w:val="00CB13F2"/>
    <w:rsid w:val="00CB2015"/>
    <w:rsid w:val="00CB212A"/>
    <w:rsid w:val="00CB2DAF"/>
    <w:rsid w:val="00CB37D3"/>
    <w:rsid w:val="00CB396F"/>
    <w:rsid w:val="00CB49B8"/>
    <w:rsid w:val="00CB718A"/>
    <w:rsid w:val="00CC0088"/>
    <w:rsid w:val="00CC1D2E"/>
    <w:rsid w:val="00CC32CE"/>
    <w:rsid w:val="00CC3782"/>
    <w:rsid w:val="00CC488E"/>
    <w:rsid w:val="00CC5D8F"/>
    <w:rsid w:val="00CD007B"/>
    <w:rsid w:val="00CD5F21"/>
    <w:rsid w:val="00CD6470"/>
    <w:rsid w:val="00CD6F0B"/>
    <w:rsid w:val="00CD7109"/>
    <w:rsid w:val="00CE0701"/>
    <w:rsid w:val="00CE1C6C"/>
    <w:rsid w:val="00CE2488"/>
    <w:rsid w:val="00CE4CD8"/>
    <w:rsid w:val="00CE7B24"/>
    <w:rsid w:val="00CF1C7F"/>
    <w:rsid w:val="00CF22B0"/>
    <w:rsid w:val="00CF45F9"/>
    <w:rsid w:val="00CF50C3"/>
    <w:rsid w:val="00CF6CCC"/>
    <w:rsid w:val="00D00C06"/>
    <w:rsid w:val="00D00ECF"/>
    <w:rsid w:val="00D01A75"/>
    <w:rsid w:val="00D032E2"/>
    <w:rsid w:val="00D032EA"/>
    <w:rsid w:val="00D10161"/>
    <w:rsid w:val="00D11CA7"/>
    <w:rsid w:val="00D13D2D"/>
    <w:rsid w:val="00D14AEA"/>
    <w:rsid w:val="00D15467"/>
    <w:rsid w:val="00D16B5D"/>
    <w:rsid w:val="00D20002"/>
    <w:rsid w:val="00D22102"/>
    <w:rsid w:val="00D22DE9"/>
    <w:rsid w:val="00D31F54"/>
    <w:rsid w:val="00D323C0"/>
    <w:rsid w:val="00D34A2A"/>
    <w:rsid w:val="00D3710B"/>
    <w:rsid w:val="00D37CD6"/>
    <w:rsid w:val="00D37E9B"/>
    <w:rsid w:val="00D411E9"/>
    <w:rsid w:val="00D4159F"/>
    <w:rsid w:val="00D4178D"/>
    <w:rsid w:val="00D41D7D"/>
    <w:rsid w:val="00D44089"/>
    <w:rsid w:val="00D4631C"/>
    <w:rsid w:val="00D51742"/>
    <w:rsid w:val="00D52170"/>
    <w:rsid w:val="00D531BE"/>
    <w:rsid w:val="00D53A59"/>
    <w:rsid w:val="00D53B49"/>
    <w:rsid w:val="00D54331"/>
    <w:rsid w:val="00D551F1"/>
    <w:rsid w:val="00D5778E"/>
    <w:rsid w:val="00D61538"/>
    <w:rsid w:val="00D62A6C"/>
    <w:rsid w:val="00D62C6B"/>
    <w:rsid w:val="00D63866"/>
    <w:rsid w:val="00D63911"/>
    <w:rsid w:val="00D64BB9"/>
    <w:rsid w:val="00D653A3"/>
    <w:rsid w:val="00D65894"/>
    <w:rsid w:val="00D65E09"/>
    <w:rsid w:val="00D70A50"/>
    <w:rsid w:val="00D71637"/>
    <w:rsid w:val="00D80492"/>
    <w:rsid w:val="00D809D6"/>
    <w:rsid w:val="00D81544"/>
    <w:rsid w:val="00D81945"/>
    <w:rsid w:val="00D91D92"/>
    <w:rsid w:val="00D92E9E"/>
    <w:rsid w:val="00D950C5"/>
    <w:rsid w:val="00D962AC"/>
    <w:rsid w:val="00DA0308"/>
    <w:rsid w:val="00DA11AC"/>
    <w:rsid w:val="00DA2062"/>
    <w:rsid w:val="00DA4F0F"/>
    <w:rsid w:val="00DA5AA6"/>
    <w:rsid w:val="00DA6BD3"/>
    <w:rsid w:val="00DA6C89"/>
    <w:rsid w:val="00DA78DA"/>
    <w:rsid w:val="00DB4A33"/>
    <w:rsid w:val="00DB5B70"/>
    <w:rsid w:val="00DB6EDD"/>
    <w:rsid w:val="00DC2C5C"/>
    <w:rsid w:val="00DC7863"/>
    <w:rsid w:val="00DD0B6D"/>
    <w:rsid w:val="00DD221C"/>
    <w:rsid w:val="00DD3AD9"/>
    <w:rsid w:val="00DD54D5"/>
    <w:rsid w:val="00DD58D7"/>
    <w:rsid w:val="00DE1616"/>
    <w:rsid w:val="00DE2B02"/>
    <w:rsid w:val="00DF03B4"/>
    <w:rsid w:val="00DF07A1"/>
    <w:rsid w:val="00DF088B"/>
    <w:rsid w:val="00DF46F9"/>
    <w:rsid w:val="00DF489C"/>
    <w:rsid w:val="00DF4C56"/>
    <w:rsid w:val="00DF5830"/>
    <w:rsid w:val="00DF7CD1"/>
    <w:rsid w:val="00E03AB7"/>
    <w:rsid w:val="00E044F2"/>
    <w:rsid w:val="00E132C1"/>
    <w:rsid w:val="00E147C7"/>
    <w:rsid w:val="00E205C4"/>
    <w:rsid w:val="00E216F0"/>
    <w:rsid w:val="00E22378"/>
    <w:rsid w:val="00E22F03"/>
    <w:rsid w:val="00E23B68"/>
    <w:rsid w:val="00E24053"/>
    <w:rsid w:val="00E252D1"/>
    <w:rsid w:val="00E25342"/>
    <w:rsid w:val="00E25797"/>
    <w:rsid w:val="00E26B3F"/>
    <w:rsid w:val="00E31363"/>
    <w:rsid w:val="00E31A64"/>
    <w:rsid w:val="00E324C6"/>
    <w:rsid w:val="00E33AD0"/>
    <w:rsid w:val="00E344DD"/>
    <w:rsid w:val="00E34F17"/>
    <w:rsid w:val="00E36F96"/>
    <w:rsid w:val="00E3771B"/>
    <w:rsid w:val="00E37A35"/>
    <w:rsid w:val="00E40AA5"/>
    <w:rsid w:val="00E43121"/>
    <w:rsid w:val="00E431E9"/>
    <w:rsid w:val="00E5149E"/>
    <w:rsid w:val="00E52C47"/>
    <w:rsid w:val="00E53483"/>
    <w:rsid w:val="00E54597"/>
    <w:rsid w:val="00E54AAA"/>
    <w:rsid w:val="00E563BB"/>
    <w:rsid w:val="00E56742"/>
    <w:rsid w:val="00E60156"/>
    <w:rsid w:val="00E618DF"/>
    <w:rsid w:val="00E65F30"/>
    <w:rsid w:val="00E6703A"/>
    <w:rsid w:val="00E73DFD"/>
    <w:rsid w:val="00E75B60"/>
    <w:rsid w:val="00E847C9"/>
    <w:rsid w:val="00E85BD4"/>
    <w:rsid w:val="00E860BD"/>
    <w:rsid w:val="00E87A83"/>
    <w:rsid w:val="00E94290"/>
    <w:rsid w:val="00E953D1"/>
    <w:rsid w:val="00EA0821"/>
    <w:rsid w:val="00EA2898"/>
    <w:rsid w:val="00EA35B9"/>
    <w:rsid w:val="00EA3DAB"/>
    <w:rsid w:val="00EA45A7"/>
    <w:rsid w:val="00EA4E9B"/>
    <w:rsid w:val="00EA5707"/>
    <w:rsid w:val="00EB2E7F"/>
    <w:rsid w:val="00EB36B3"/>
    <w:rsid w:val="00EB498C"/>
    <w:rsid w:val="00EB7A32"/>
    <w:rsid w:val="00EC0552"/>
    <w:rsid w:val="00EC0D77"/>
    <w:rsid w:val="00EC566E"/>
    <w:rsid w:val="00ED204A"/>
    <w:rsid w:val="00ED49AE"/>
    <w:rsid w:val="00ED66A1"/>
    <w:rsid w:val="00ED6DEC"/>
    <w:rsid w:val="00EE2565"/>
    <w:rsid w:val="00EE2F6D"/>
    <w:rsid w:val="00EE3810"/>
    <w:rsid w:val="00EF181A"/>
    <w:rsid w:val="00EF2B02"/>
    <w:rsid w:val="00EF396B"/>
    <w:rsid w:val="00EF4255"/>
    <w:rsid w:val="00F05749"/>
    <w:rsid w:val="00F12B18"/>
    <w:rsid w:val="00F12C54"/>
    <w:rsid w:val="00F16003"/>
    <w:rsid w:val="00F16012"/>
    <w:rsid w:val="00F165FD"/>
    <w:rsid w:val="00F17CC2"/>
    <w:rsid w:val="00F23068"/>
    <w:rsid w:val="00F23477"/>
    <w:rsid w:val="00F23F61"/>
    <w:rsid w:val="00F23F92"/>
    <w:rsid w:val="00F257A4"/>
    <w:rsid w:val="00F259BC"/>
    <w:rsid w:val="00F25C71"/>
    <w:rsid w:val="00F325B8"/>
    <w:rsid w:val="00F42BC4"/>
    <w:rsid w:val="00F4385C"/>
    <w:rsid w:val="00F43F81"/>
    <w:rsid w:val="00F4463D"/>
    <w:rsid w:val="00F4484E"/>
    <w:rsid w:val="00F46D7B"/>
    <w:rsid w:val="00F50476"/>
    <w:rsid w:val="00F5684E"/>
    <w:rsid w:val="00F56ED8"/>
    <w:rsid w:val="00F62F76"/>
    <w:rsid w:val="00F65BB8"/>
    <w:rsid w:val="00F65D0D"/>
    <w:rsid w:val="00F67F40"/>
    <w:rsid w:val="00F70AEA"/>
    <w:rsid w:val="00F7142C"/>
    <w:rsid w:val="00F734E6"/>
    <w:rsid w:val="00F77EFC"/>
    <w:rsid w:val="00F77FF7"/>
    <w:rsid w:val="00F821E7"/>
    <w:rsid w:val="00F82C96"/>
    <w:rsid w:val="00F86BAB"/>
    <w:rsid w:val="00F90732"/>
    <w:rsid w:val="00F951D7"/>
    <w:rsid w:val="00F9564B"/>
    <w:rsid w:val="00F96C05"/>
    <w:rsid w:val="00F973F6"/>
    <w:rsid w:val="00FA2230"/>
    <w:rsid w:val="00FA28F5"/>
    <w:rsid w:val="00FA3815"/>
    <w:rsid w:val="00FA387B"/>
    <w:rsid w:val="00FA3B98"/>
    <w:rsid w:val="00FB00D8"/>
    <w:rsid w:val="00FB0613"/>
    <w:rsid w:val="00FB0997"/>
    <w:rsid w:val="00FB12DE"/>
    <w:rsid w:val="00FB62F3"/>
    <w:rsid w:val="00FB63DC"/>
    <w:rsid w:val="00FB7A36"/>
    <w:rsid w:val="00FC146B"/>
    <w:rsid w:val="00FC1FEF"/>
    <w:rsid w:val="00FC3E43"/>
    <w:rsid w:val="00FC7700"/>
    <w:rsid w:val="00FC7FD2"/>
    <w:rsid w:val="00FD2761"/>
    <w:rsid w:val="00FD3AA7"/>
    <w:rsid w:val="00FD3C68"/>
    <w:rsid w:val="00FD701C"/>
    <w:rsid w:val="00FE0807"/>
    <w:rsid w:val="00FE1067"/>
    <w:rsid w:val="00FE7149"/>
    <w:rsid w:val="00FF1C2A"/>
    <w:rsid w:val="00FF25FD"/>
    <w:rsid w:val="00FF3644"/>
    <w:rsid w:val="00FF48FC"/>
    <w:rsid w:val="00FF6F8B"/>
    <w:rsid w:val="00FF7C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DA1843"/>
  <w15:docId w15:val="{0EFA9439-5AD3-4531-8BC5-9824996DD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aliases w:val="APEK"/>
    <w:qFormat/>
    <w:rsid w:val="009E45C3"/>
    <w:pPr>
      <w:spacing w:line="260" w:lineRule="atLeast"/>
      <w:jc w:val="both"/>
    </w:pPr>
    <w:rPr>
      <w:rFonts w:ascii="Arial" w:eastAsia="Calibri" w:hAnsi="Arial"/>
      <w:szCs w:val="22"/>
      <w:lang w:eastAsia="en-US"/>
    </w:rPr>
  </w:style>
  <w:style w:type="paragraph" w:styleId="Naslov1">
    <w:name w:val="heading 1"/>
    <w:aliases w:val="APEK-1"/>
    <w:basedOn w:val="Naslov8"/>
    <w:next w:val="Navaden"/>
    <w:link w:val="Naslov1Znak"/>
    <w:qFormat/>
    <w:rsid w:val="005A559A"/>
    <w:pPr>
      <w:numPr>
        <w:numId w:val="57"/>
      </w:numPr>
      <w:spacing w:before="0" w:line="280" w:lineRule="atLeast"/>
      <w:contextualSpacing/>
      <w:outlineLvl w:val="0"/>
    </w:pPr>
    <w:rPr>
      <w:rFonts w:ascii="Arial" w:hAnsi="Arial" w:cs="Arial"/>
      <w:b/>
      <w:i w:val="0"/>
      <w:sz w:val="20"/>
      <w:szCs w:val="20"/>
    </w:rPr>
  </w:style>
  <w:style w:type="paragraph" w:styleId="Naslov2">
    <w:name w:val="heading 2"/>
    <w:aliases w:val="APEK-2"/>
    <w:next w:val="Navaden"/>
    <w:link w:val="Naslov2Znak"/>
    <w:uiPriority w:val="9"/>
    <w:qFormat/>
    <w:rsid w:val="004B061C"/>
    <w:pPr>
      <w:jc w:val="both"/>
      <w:outlineLvl w:val="1"/>
    </w:pPr>
    <w:rPr>
      <w:rFonts w:ascii="Arial" w:hAnsi="Arial" w:cs="Arial"/>
      <w:b/>
      <w:bCs/>
      <w:iCs/>
      <w:sz w:val="24"/>
      <w:szCs w:val="28"/>
    </w:rPr>
  </w:style>
  <w:style w:type="paragraph" w:styleId="Naslov3">
    <w:name w:val="heading 3"/>
    <w:aliases w:val="Naslov 2 nov,APEK-3"/>
    <w:basedOn w:val="Naslov9"/>
    <w:next w:val="Navaden"/>
    <w:link w:val="Naslov3Znak"/>
    <w:qFormat/>
    <w:rsid w:val="00F65BB8"/>
    <w:pPr>
      <w:numPr>
        <w:numId w:val="58"/>
      </w:numPr>
      <w:spacing w:before="0" w:line="280" w:lineRule="atLeast"/>
      <w:contextualSpacing/>
      <w:outlineLvl w:val="2"/>
    </w:pPr>
    <w:rPr>
      <w:rFonts w:ascii="Helvetica" w:hAnsi="Helvetica" w:cs="Calibri"/>
      <w:b/>
      <w:bCs/>
      <w:sz w:val="20"/>
      <w:szCs w:val="20"/>
    </w:rPr>
  </w:style>
  <w:style w:type="paragraph" w:styleId="Naslov4">
    <w:name w:val="heading 4"/>
    <w:basedOn w:val="Naslov3"/>
    <w:next w:val="Navaden"/>
    <w:link w:val="Naslov4Znak"/>
    <w:qFormat/>
    <w:rsid w:val="00526C4F"/>
    <w:pPr>
      <w:numPr>
        <w:numId w:val="0"/>
      </w:numPr>
      <w:ind w:left="720"/>
      <w:outlineLvl w:val="3"/>
    </w:pPr>
  </w:style>
  <w:style w:type="paragraph" w:styleId="Naslov5">
    <w:name w:val="heading 5"/>
    <w:basedOn w:val="Navaden"/>
    <w:next w:val="Navaden"/>
    <w:link w:val="Naslov5Znak"/>
    <w:qFormat/>
    <w:rsid w:val="00134F9D"/>
    <w:pPr>
      <w:keepNext/>
      <w:keepLines/>
      <w:spacing w:before="40" w:line="240" w:lineRule="auto"/>
      <w:outlineLvl w:val="4"/>
    </w:pPr>
    <w:rPr>
      <w:rFonts w:ascii="Calibri Light" w:eastAsia="Times New Roman" w:hAnsi="Calibri Light"/>
      <w:noProof/>
      <w:color w:val="2E74B5"/>
      <w:sz w:val="18"/>
      <w:szCs w:val="24"/>
      <w:lang w:eastAsia="en-GB"/>
    </w:rPr>
  </w:style>
  <w:style w:type="paragraph" w:styleId="Naslov6">
    <w:name w:val="heading 6"/>
    <w:basedOn w:val="Navaden"/>
    <w:next w:val="Navaden"/>
    <w:link w:val="Naslov6Znak"/>
    <w:qFormat/>
    <w:rsid w:val="00134F9D"/>
    <w:pPr>
      <w:keepNext/>
      <w:keepLines/>
      <w:spacing w:before="40" w:line="240" w:lineRule="auto"/>
      <w:outlineLvl w:val="5"/>
    </w:pPr>
    <w:rPr>
      <w:rFonts w:ascii="Calibri Light" w:eastAsia="Times New Roman" w:hAnsi="Calibri Light"/>
      <w:noProof/>
      <w:color w:val="1F4D78"/>
      <w:sz w:val="18"/>
      <w:szCs w:val="24"/>
      <w:lang w:eastAsia="en-GB"/>
    </w:rPr>
  </w:style>
  <w:style w:type="paragraph" w:styleId="Naslov7">
    <w:name w:val="heading 7"/>
    <w:basedOn w:val="Navaden"/>
    <w:next w:val="Navaden"/>
    <w:link w:val="Naslov7Znak"/>
    <w:qFormat/>
    <w:rsid w:val="00134F9D"/>
    <w:pPr>
      <w:keepNext/>
      <w:spacing w:line="240" w:lineRule="auto"/>
      <w:jc w:val="left"/>
      <w:outlineLvl w:val="6"/>
    </w:pPr>
    <w:rPr>
      <w:b/>
      <w:noProof/>
      <w:sz w:val="22"/>
      <w:szCs w:val="20"/>
    </w:rPr>
  </w:style>
  <w:style w:type="paragraph" w:styleId="Naslov8">
    <w:name w:val="heading 8"/>
    <w:basedOn w:val="Navaden"/>
    <w:next w:val="Navaden"/>
    <w:link w:val="Naslov8Znak"/>
    <w:unhideWhenUsed/>
    <w:qFormat/>
    <w:rsid w:val="00134F9D"/>
    <w:pPr>
      <w:spacing w:before="240" w:after="60" w:line="240" w:lineRule="auto"/>
      <w:outlineLvl w:val="7"/>
    </w:pPr>
    <w:rPr>
      <w:rFonts w:ascii="Calibri" w:eastAsia="Times New Roman" w:hAnsi="Calibri"/>
      <w:i/>
      <w:iCs/>
      <w:noProof/>
      <w:sz w:val="24"/>
      <w:szCs w:val="24"/>
      <w:lang w:eastAsia="sl-SI"/>
    </w:rPr>
  </w:style>
  <w:style w:type="paragraph" w:styleId="Naslov9">
    <w:name w:val="heading 9"/>
    <w:basedOn w:val="Navaden"/>
    <w:next w:val="Navaden"/>
    <w:link w:val="Naslov9Znak"/>
    <w:unhideWhenUsed/>
    <w:qFormat/>
    <w:rsid w:val="00134F9D"/>
    <w:pPr>
      <w:spacing w:before="240" w:after="60" w:line="240" w:lineRule="auto"/>
      <w:outlineLvl w:val="8"/>
    </w:pPr>
    <w:rPr>
      <w:rFonts w:ascii="Calibri Light" w:eastAsia="Times New Roman" w:hAnsi="Calibri Light"/>
      <w:noProof/>
      <w:sz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APEK-4"/>
    <w:link w:val="GlavaZnak"/>
    <w:rsid w:val="004B061C"/>
    <w:pPr>
      <w:tabs>
        <w:tab w:val="center" w:pos="4536"/>
        <w:tab w:val="right" w:pos="9072"/>
      </w:tabs>
      <w:jc w:val="both"/>
    </w:pPr>
    <w:rPr>
      <w:rFonts w:ascii="Arial" w:hAnsi="Arial"/>
      <w:sz w:val="18"/>
    </w:rPr>
  </w:style>
  <w:style w:type="paragraph" w:styleId="Noga">
    <w:name w:val="footer"/>
    <w:aliases w:val="APEK-5"/>
    <w:link w:val="NogaZnak"/>
    <w:uiPriority w:val="99"/>
    <w:rsid w:val="004B061C"/>
    <w:pPr>
      <w:jc w:val="both"/>
    </w:pPr>
    <w:rPr>
      <w:rFonts w:ascii="Arial" w:hAnsi="Arial"/>
      <w:sz w:val="14"/>
    </w:rPr>
  </w:style>
  <w:style w:type="table" w:styleId="Tabelamrea">
    <w:name w:val="Table Grid"/>
    <w:basedOn w:val="Navadnatabela"/>
    <w:uiPriority w:val="39"/>
    <w:rsid w:val="00FB12D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4F252E"/>
    <w:pPr>
      <w:spacing w:line="240" w:lineRule="auto"/>
    </w:pPr>
    <w:rPr>
      <w:rFonts w:ascii="Times New Roman" w:eastAsia="Times New Roman" w:hAnsi="Times New Roman"/>
      <w:noProof/>
      <w:sz w:val="24"/>
      <w:szCs w:val="20"/>
      <w:lang w:eastAsia="sl-SI"/>
    </w:rPr>
  </w:style>
  <w:style w:type="paragraph" w:customStyle="1" w:styleId="BasicParagraph">
    <w:name w:val="[Basic Paragraph]"/>
    <w:basedOn w:val="Navaden"/>
    <w:uiPriority w:val="99"/>
    <w:rsid w:val="0018477A"/>
    <w:pPr>
      <w:widowControl w:val="0"/>
      <w:autoSpaceDE w:val="0"/>
      <w:autoSpaceDN w:val="0"/>
      <w:adjustRightInd w:val="0"/>
      <w:spacing w:line="288" w:lineRule="auto"/>
      <w:jc w:val="left"/>
      <w:textAlignment w:val="center"/>
    </w:pPr>
    <w:rPr>
      <w:rFonts w:ascii="Times-Roman" w:eastAsia="Cambria" w:hAnsi="Times-Roman" w:cs="Times-Roman"/>
      <w:noProof/>
      <w:color w:val="000000"/>
      <w:sz w:val="24"/>
      <w:szCs w:val="24"/>
      <w:lang w:val="en-US"/>
    </w:rPr>
  </w:style>
  <w:style w:type="paragraph" w:customStyle="1" w:styleId="Default">
    <w:name w:val="Default"/>
    <w:rsid w:val="00F012F5"/>
    <w:pPr>
      <w:autoSpaceDE w:val="0"/>
      <w:autoSpaceDN w:val="0"/>
      <w:adjustRightInd w:val="0"/>
    </w:pPr>
    <w:rPr>
      <w:rFonts w:ascii="Calibri" w:hAnsi="Calibri" w:cs="Calibri"/>
      <w:color w:val="000000"/>
      <w:sz w:val="24"/>
      <w:szCs w:val="24"/>
    </w:rPr>
  </w:style>
  <w:style w:type="character" w:customStyle="1" w:styleId="Naslov8Znak">
    <w:name w:val="Naslov 8 Znak"/>
    <w:link w:val="Naslov8"/>
    <w:rsid w:val="00134F9D"/>
    <w:rPr>
      <w:rFonts w:ascii="Calibri" w:eastAsia="Times New Roman" w:hAnsi="Calibri" w:cs="Times New Roman"/>
      <w:i/>
      <w:iCs/>
      <w:sz w:val="24"/>
      <w:szCs w:val="24"/>
      <w:lang w:val="sl-SI" w:eastAsia="sl-SI"/>
    </w:rPr>
  </w:style>
  <w:style w:type="character" w:customStyle="1" w:styleId="Naslov9Znak">
    <w:name w:val="Naslov 9 Znak"/>
    <w:link w:val="Naslov9"/>
    <w:rsid w:val="00134F9D"/>
    <w:rPr>
      <w:rFonts w:ascii="Calibri Light" w:eastAsia="Times New Roman" w:hAnsi="Calibri Light" w:cs="Times New Roman"/>
      <w:sz w:val="22"/>
      <w:szCs w:val="22"/>
      <w:lang w:val="sl-SI" w:eastAsia="sl-SI"/>
    </w:rPr>
  </w:style>
  <w:style w:type="character" w:customStyle="1" w:styleId="Naslov4Znak">
    <w:name w:val="Naslov 4 Znak"/>
    <w:link w:val="Naslov4"/>
    <w:rsid w:val="00526C4F"/>
    <w:rPr>
      <w:rFonts w:ascii="Helvetica" w:hAnsi="Helvetica" w:cs="Calibri"/>
      <w:b/>
      <w:noProof/>
    </w:rPr>
  </w:style>
  <w:style w:type="character" w:customStyle="1" w:styleId="Naslov5Znak">
    <w:name w:val="Naslov 5 Znak"/>
    <w:link w:val="Naslov5"/>
    <w:rsid w:val="00134F9D"/>
    <w:rPr>
      <w:rFonts w:ascii="Calibri Light" w:hAnsi="Calibri Light"/>
      <w:noProof/>
      <w:color w:val="2E74B5"/>
      <w:sz w:val="18"/>
      <w:szCs w:val="24"/>
      <w:lang w:val="sl-SI" w:eastAsia="en-GB"/>
    </w:rPr>
  </w:style>
  <w:style w:type="character" w:customStyle="1" w:styleId="Naslov6Znak">
    <w:name w:val="Naslov 6 Znak"/>
    <w:link w:val="Naslov6"/>
    <w:rsid w:val="00134F9D"/>
    <w:rPr>
      <w:rFonts w:ascii="Calibri Light" w:hAnsi="Calibri Light"/>
      <w:noProof/>
      <w:color w:val="1F4D78"/>
      <w:sz w:val="18"/>
      <w:szCs w:val="24"/>
      <w:lang w:val="sl-SI" w:eastAsia="en-GB"/>
    </w:rPr>
  </w:style>
  <w:style w:type="character" w:customStyle="1" w:styleId="Naslov7Znak">
    <w:name w:val="Naslov 7 Znak"/>
    <w:link w:val="Naslov7"/>
    <w:rsid w:val="00134F9D"/>
    <w:rPr>
      <w:rFonts w:ascii="Arial" w:eastAsia="Calibri" w:hAnsi="Arial"/>
      <w:b/>
      <w:noProof/>
      <w:sz w:val="22"/>
    </w:rPr>
  </w:style>
  <w:style w:type="character" w:customStyle="1" w:styleId="Naslov1Znak">
    <w:name w:val="Naslov 1 Znak"/>
    <w:aliases w:val="APEK-1 Znak"/>
    <w:link w:val="Naslov1"/>
    <w:rsid w:val="005A559A"/>
    <w:rPr>
      <w:rFonts w:ascii="Arial" w:hAnsi="Arial" w:cs="Arial"/>
      <w:b/>
      <w:iCs/>
      <w:noProof/>
    </w:rPr>
  </w:style>
  <w:style w:type="character" w:customStyle="1" w:styleId="Naslov2Znak">
    <w:name w:val="Naslov 2 Znak"/>
    <w:aliases w:val="APEK-2 Znak"/>
    <w:link w:val="Naslov2"/>
    <w:uiPriority w:val="9"/>
    <w:rsid w:val="00134F9D"/>
    <w:rPr>
      <w:rFonts w:ascii="Arial" w:hAnsi="Arial" w:cs="Arial"/>
      <w:b/>
      <w:bCs/>
      <w:iCs/>
      <w:sz w:val="24"/>
      <w:szCs w:val="28"/>
      <w:lang w:val="sl-SI" w:eastAsia="sl-SI"/>
    </w:rPr>
  </w:style>
  <w:style w:type="character" w:customStyle="1" w:styleId="Naslov3Znak">
    <w:name w:val="Naslov 3 Znak"/>
    <w:aliases w:val="Naslov 2 nov Znak,APEK-3 Znak"/>
    <w:link w:val="Naslov3"/>
    <w:rsid w:val="00F65BB8"/>
    <w:rPr>
      <w:rFonts w:ascii="Helvetica" w:hAnsi="Helvetica" w:cs="Calibri"/>
      <w:b/>
      <w:bCs/>
      <w:noProof/>
    </w:rPr>
  </w:style>
  <w:style w:type="paragraph" w:styleId="Besedilooblaka">
    <w:name w:val="Balloon Text"/>
    <w:basedOn w:val="Navaden"/>
    <w:link w:val="BesedilooblakaZnak"/>
    <w:uiPriority w:val="99"/>
    <w:unhideWhenUsed/>
    <w:rsid w:val="00134F9D"/>
    <w:pPr>
      <w:spacing w:line="240" w:lineRule="auto"/>
      <w:jc w:val="left"/>
    </w:pPr>
    <w:rPr>
      <w:rFonts w:ascii="Tahoma" w:hAnsi="Tahoma" w:cs="Tahoma"/>
      <w:noProof/>
      <w:sz w:val="16"/>
      <w:szCs w:val="16"/>
      <w:lang w:eastAsia="en-GB"/>
    </w:rPr>
  </w:style>
  <w:style w:type="character" w:customStyle="1" w:styleId="BesedilooblakaZnak">
    <w:name w:val="Besedilo oblačka Znak"/>
    <w:link w:val="Besedilooblaka"/>
    <w:uiPriority w:val="99"/>
    <w:rsid w:val="00134F9D"/>
    <w:rPr>
      <w:rFonts w:ascii="Tahoma" w:eastAsia="Calibri" w:hAnsi="Tahoma" w:cs="Tahoma"/>
      <w:noProof/>
      <w:sz w:val="16"/>
      <w:szCs w:val="16"/>
      <w:lang w:val="sl-SI" w:eastAsia="en-GB"/>
    </w:rPr>
  </w:style>
  <w:style w:type="character" w:customStyle="1" w:styleId="GlavaZnak">
    <w:name w:val="Glava Znak"/>
    <w:aliases w:val="APEK-4 Znak"/>
    <w:link w:val="Glava"/>
    <w:rsid w:val="00134F9D"/>
    <w:rPr>
      <w:rFonts w:ascii="Arial" w:hAnsi="Arial"/>
      <w:sz w:val="18"/>
      <w:lang w:val="sl-SI" w:eastAsia="sl-SI"/>
    </w:rPr>
  </w:style>
  <w:style w:type="character" w:customStyle="1" w:styleId="NogaZnak">
    <w:name w:val="Noga Znak"/>
    <w:aliases w:val="APEK-5 Znak"/>
    <w:link w:val="Noga"/>
    <w:uiPriority w:val="99"/>
    <w:rsid w:val="00134F9D"/>
    <w:rPr>
      <w:rFonts w:ascii="Arial" w:hAnsi="Arial"/>
      <w:sz w:val="14"/>
      <w:lang w:val="sl-SI" w:eastAsia="sl-SI"/>
    </w:rPr>
  </w:style>
  <w:style w:type="character" w:styleId="SledenaHiperpovezava">
    <w:name w:val="FollowedHyperlink"/>
    <w:uiPriority w:val="99"/>
    <w:unhideWhenUsed/>
    <w:rsid w:val="00134F9D"/>
    <w:rPr>
      <w:color w:val="800080"/>
      <w:u w:val="single"/>
    </w:rPr>
  </w:style>
  <w:style w:type="character" w:styleId="Poudarek">
    <w:name w:val="Emphasis"/>
    <w:uiPriority w:val="20"/>
    <w:qFormat/>
    <w:rsid w:val="00134F9D"/>
    <w:rPr>
      <w:i/>
      <w:iCs/>
    </w:rPr>
  </w:style>
  <w:style w:type="paragraph" w:styleId="Naslov">
    <w:name w:val="Title"/>
    <w:basedOn w:val="Navaden"/>
    <w:link w:val="NaslovZnak"/>
    <w:qFormat/>
    <w:rsid w:val="00134F9D"/>
    <w:pPr>
      <w:spacing w:before="120" w:line="300" w:lineRule="atLeast"/>
      <w:jc w:val="center"/>
    </w:pPr>
    <w:rPr>
      <w:rFonts w:ascii="Times New Roman" w:hAnsi="Times New Roman"/>
      <w:b/>
      <w:noProof/>
      <w:sz w:val="32"/>
      <w:szCs w:val="20"/>
    </w:rPr>
  </w:style>
  <w:style w:type="character" w:customStyle="1" w:styleId="NaslovZnak">
    <w:name w:val="Naslov Znak"/>
    <w:link w:val="Naslov"/>
    <w:rsid w:val="00134F9D"/>
    <w:rPr>
      <w:rFonts w:eastAsia="Calibri"/>
      <w:b/>
      <w:noProof/>
      <w:sz w:val="32"/>
    </w:rPr>
  </w:style>
  <w:style w:type="paragraph" w:styleId="Telobesedila">
    <w:name w:val="Body Text"/>
    <w:aliases w:val="Bulets"/>
    <w:basedOn w:val="Navaden"/>
    <w:link w:val="TelobesedilaZnak"/>
    <w:uiPriority w:val="99"/>
    <w:qFormat/>
    <w:rsid w:val="00134F9D"/>
    <w:pPr>
      <w:spacing w:line="240" w:lineRule="auto"/>
      <w:ind w:left="365"/>
    </w:pPr>
    <w:rPr>
      <w:rFonts w:eastAsia="Arial"/>
      <w:noProof/>
      <w:sz w:val="14"/>
      <w:szCs w:val="14"/>
      <w:lang w:eastAsia="en-GB"/>
    </w:rPr>
  </w:style>
  <w:style w:type="character" w:customStyle="1" w:styleId="TelobesedilaZnak">
    <w:name w:val="Telo besedila Znak"/>
    <w:aliases w:val="Bulets Znak"/>
    <w:link w:val="Telobesedila"/>
    <w:uiPriority w:val="99"/>
    <w:rsid w:val="00134F9D"/>
    <w:rPr>
      <w:rFonts w:ascii="Arial" w:eastAsia="Arial" w:hAnsi="Arial"/>
      <w:noProof/>
      <w:sz w:val="14"/>
      <w:szCs w:val="14"/>
      <w:lang w:val="sl-SI" w:eastAsia="en-GB"/>
    </w:rPr>
  </w:style>
  <w:style w:type="paragraph" w:customStyle="1" w:styleId="TableParagraph">
    <w:name w:val="Table Paragraph"/>
    <w:basedOn w:val="Navaden"/>
    <w:uiPriority w:val="1"/>
    <w:qFormat/>
    <w:rsid w:val="00134F9D"/>
    <w:pPr>
      <w:spacing w:line="240" w:lineRule="auto"/>
    </w:pPr>
    <w:rPr>
      <w:noProof/>
      <w:sz w:val="18"/>
      <w:szCs w:val="24"/>
      <w:lang w:eastAsia="en-GB"/>
    </w:rPr>
  </w:style>
  <w:style w:type="paragraph" w:styleId="Navadensplet">
    <w:name w:val="Normal (Web)"/>
    <w:basedOn w:val="Navaden"/>
    <w:uiPriority w:val="99"/>
    <w:unhideWhenUsed/>
    <w:rsid w:val="00134F9D"/>
    <w:pPr>
      <w:spacing w:before="100" w:beforeAutospacing="1" w:after="100" w:afterAutospacing="1" w:line="240" w:lineRule="auto"/>
    </w:pPr>
    <w:rPr>
      <w:rFonts w:ascii="Times New Roman" w:hAnsi="Times New Roman"/>
      <w:noProof/>
      <w:sz w:val="18"/>
      <w:szCs w:val="24"/>
      <w:lang w:eastAsia="en-GB"/>
    </w:rPr>
  </w:style>
  <w:style w:type="character" w:styleId="Hiperpovezava">
    <w:name w:val="Hyperlink"/>
    <w:uiPriority w:val="99"/>
    <w:unhideWhenUsed/>
    <w:rsid w:val="00134F9D"/>
    <w:rPr>
      <w:color w:val="0000FF"/>
      <w:u w:val="single"/>
    </w:rPr>
  </w:style>
  <w:style w:type="character" w:styleId="Pripombasklic">
    <w:name w:val="annotation reference"/>
    <w:uiPriority w:val="99"/>
    <w:unhideWhenUsed/>
    <w:rsid w:val="00134F9D"/>
    <w:rPr>
      <w:sz w:val="16"/>
      <w:szCs w:val="16"/>
    </w:rPr>
  </w:style>
  <w:style w:type="paragraph" w:styleId="Pripombabesedilo">
    <w:name w:val="annotation text"/>
    <w:basedOn w:val="Navaden"/>
    <w:link w:val="PripombabesediloZnak"/>
    <w:unhideWhenUsed/>
    <w:rsid w:val="00134F9D"/>
    <w:pPr>
      <w:spacing w:after="160" w:line="240" w:lineRule="auto"/>
    </w:pPr>
    <w:rPr>
      <w:noProof/>
      <w:szCs w:val="20"/>
      <w:lang w:eastAsia="en-GB"/>
    </w:rPr>
  </w:style>
  <w:style w:type="character" w:customStyle="1" w:styleId="PripombabesediloZnak">
    <w:name w:val="Pripomba – besedilo Znak"/>
    <w:link w:val="Pripombabesedilo"/>
    <w:rsid w:val="00134F9D"/>
    <w:rPr>
      <w:rFonts w:ascii="Arial" w:eastAsia="Calibri" w:hAnsi="Arial"/>
      <w:noProof/>
      <w:lang w:val="sl-SI" w:eastAsia="en-GB"/>
    </w:rPr>
  </w:style>
  <w:style w:type="paragraph" w:styleId="Zadevapripombe">
    <w:name w:val="annotation subject"/>
    <w:basedOn w:val="Pripombabesedilo"/>
    <w:next w:val="Pripombabesedilo"/>
    <w:link w:val="ZadevapripombeZnak"/>
    <w:uiPriority w:val="99"/>
    <w:unhideWhenUsed/>
    <w:rsid w:val="00134F9D"/>
    <w:pPr>
      <w:widowControl w:val="0"/>
      <w:spacing w:after="0"/>
    </w:pPr>
    <w:rPr>
      <w:b/>
      <w:bCs/>
      <w:lang w:val="en-US"/>
    </w:rPr>
  </w:style>
  <w:style w:type="character" w:customStyle="1" w:styleId="ZadevapripombeZnak">
    <w:name w:val="Zadeva pripombe Znak"/>
    <w:link w:val="Zadevapripombe"/>
    <w:uiPriority w:val="99"/>
    <w:rsid w:val="00134F9D"/>
    <w:rPr>
      <w:rFonts w:ascii="Arial" w:eastAsia="Calibri" w:hAnsi="Arial"/>
      <w:b/>
      <w:bCs/>
      <w:noProof/>
      <w:lang w:val="sl-SI" w:eastAsia="en-GB"/>
    </w:rPr>
  </w:style>
  <w:style w:type="paragraph" w:styleId="Telobesedila2">
    <w:name w:val="Body Text 2"/>
    <w:basedOn w:val="Navaden"/>
    <w:link w:val="Telobesedila2Znak"/>
    <w:unhideWhenUsed/>
    <w:rsid w:val="00134F9D"/>
    <w:pPr>
      <w:spacing w:after="120" w:line="480" w:lineRule="auto"/>
    </w:pPr>
    <w:rPr>
      <w:noProof/>
      <w:sz w:val="18"/>
      <w:szCs w:val="24"/>
      <w:lang w:eastAsia="en-GB"/>
    </w:rPr>
  </w:style>
  <w:style w:type="character" w:customStyle="1" w:styleId="Telobesedila2Znak">
    <w:name w:val="Telo besedila 2 Znak"/>
    <w:link w:val="Telobesedila2"/>
    <w:rsid w:val="00134F9D"/>
    <w:rPr>
      <w:rFonts w:ascii="Arial" w:eastAsia="Calibri" w:hAnsi="Arial"/>
      <w:noProof/>
      <w:sz w:val="18"/>
      <w:szCs w:val="24"/>
      <w:lang w:val="sl-SI" w:eastAsia="en-GB"/>
    </w:rPr>
  </w:style>
  <w:style w:type="paragraph" w:styleId="Telobesedila3">
    <w:name w:val="Body Text 3"/>
    <w:basedOn w:val="Navaden"/>
    <w:link w:val="Telobesedila3Znak"/>
    <w:unhideWhenUsed/>
    <w:rsid w:val="00134F9D"/>
    <w:pPr>
      <w:spacing w:after="120" w:line="240" w:lineRule="auto"/>
    </w:pPr>
    <w:rPr>
      <w:noProof/>
      <w:sz w:val="16"/>
      <w:szCs w:val="16"/>
      <w:lang w:eastAsia="en-GB"/>
    </w:rPr>
  </w:style>
  <w:style w:type="character" w:customStyle="1" w:styleId="Telobesedila3Znak">
    <w:name w:val="Telo besedila 3 Znak"/>
    <w:link w:val="Telobesedila3"/>
    <w:rsid w:val="00134F9D"/>
    <w:rPr>
      <w:rFonts w:ascii="Arial" w:eastAsia="Calibri" w:hAnsi="Arial"/>
      <w:noProof/>
      <w:sz w:val="16"/>
      <w:szCs w:val="16"/>
      <w:lang w:val="sl-SI" w:eastAsia="en-GB"/>
    </w:rPr>
  </w:style>
  <w:style w:type="paragraph" w:styleId="Telobesedila-zamik">
    <w:name w:val="Body Text Indent"/>
    <w:basedOn w:val="Navaden"/>
    <w:link w:val="Telobesedila-zamikZnak"/>
    <w:unhideWhenUsed/>
    <w:rsid w:val="00134F9D"/>
    <w:pPr>
      <w:spacing w:after="120" w:line="240" w:lineRule="auto"/>
      <w:ind w:left="283"/>
    </w:pPr>
    <w:rPr>
      <w:noProof/>
      <w:sz w:val="18"/>
      <w:szCs w:val="24"/>
      <w:lang w:eastAsia="en-GB"/>
    </w:rPr>
  </w:style>
  <w:style w:type="character" w:customStyle="1" w:styleId="Telobesedila-zamikZnak">
    <w:name w:val="Telo besedila - zamik Znak"/>
    <w:link w:val="Telobesedila-zamik"/>
    <w:rsid w:val="00134F9D"/>
    <w:rPr>
      <w:rFonts w:ascii="Arial" w:eastAsia="Calibri" w:hAnsi="Arial"/>
      <w:noProof/>
      <w:sz w:val="18"/>
      <w:szCs w:val="24"/>
      <w:lang w:val="sl-SI" w:eastAsia="en-GB"/>
    </w:rPr>
  </w:style>
  <w:style w:type="paragraph" w:customStyle="1" w:styleId="podatki">
    <w:name w:val="podatki"/>
    <w:basedOn w:val="Navaden"/>
    <w:rsid w:val="00134F9D"/>
    <w:pPr>
      <w:spacing w:line="160" w:lineRule="atLeast"/>
      <w:ind w:left="1077"/>
      <w:jc w:val="left"/>
    </w:pPr>
    <w:rPr>
      <w:noProof/>
      <w:sz w:val="13"/>
      <w:szCs w:val="20"/>
      <w:lang w:val="en-GB"/>
    </w:rPr>
  </w:style>
  <w:style w:type="paragraph" w:styleId="Oznaenseznam2">
    <w:name w:val="List Bullet 2"/>
    <w:basedOn w:val="Navaden"/>
    <w:autoRedefine/>
    <w:rsid w:val="00134F9D"/>
    <w:pPr>
      <w:tabs>
        <w:tab w:val="num" w:pos="643"/>
      </w:tabs>
      <w:spacing w:line="240" w:lineRule="auto"/>
      <w:ind w:left="643" w:hanging="360"/>
      <w:jc w:val="left"/>
    </w:pPr>
    <w:rPr>
      <w:noProof/>
      <w:sz w:val="24"/>
      <w:szCs w:val="24"/>
      <w:lang w:eastAsia="en-GB"/>
    </w:rPr>
  </w:style>
  <w:style w:type="character" w:styleId="tevilkastrani">
    <w:name w:val="page number"/>
    <w:rsid w:val="00134F9D"/>
    <w:rPr>
      <w:rFonts w:cs="Times New Roman"/>
    </w:rPr>
  </w:style>
  <w:style w:type="paragraph" w:styleId="Telobesedila-zamik2">
    <w:name w:val="Body Text Indent 2"/>
    <w:basedOn w:val="Navaden"/>
    <w:link w:val="Telobesedila-zamik2Znak"/>
    <w:rsid w:val="00134F9D"/>
    <w:pPr>
      <w:spacing w:line="240" w:lineRule="auto"/>
      <w:ind w:left="284" w:hanging="284"/>
      <w:jc w:val="left"/>
    </w:pPr>
    <w:rPr>
      <w:noProof/>
      <w:sz w:val="22"/>
      <w:szCs w:val="20"/>
    </w:rPr>
  </w:style>
  <w:style w:type="character" w:customStyle="1" w:styleId="Telobesedila-zamik2Znak">
    <w:name w:val="Telo besedila - zamik 2 Znak"/>
    <w:link w:val="Telobesedila-zamik2"/>
    <w:rsid w:val="00134F9D"/>
    <w:rPr>
      <w:rFonts w:ascii="Arial" w:eastAsia="Calibri" w:hAnsi="Arial"/>
      <w:noProof/>
      <w:sz w:val="22"/>
    </w:rPr>
  </w:style>
  <w:style w:type="paragraph" w:customStyle="1" w:styleId="0tekst">
    <w:name w:val="0tekst"/>
    <w:rsid w:val="00134F9D"/>
    <w:pPr>
      <w:spacing w:line="200" w:lineRule="atLeast"/>
      <w:ind w:firstLine="397"/>
      <w:jc w:val="both"/>
    </w:pPr>
    <w:rPr>
      <w:rFonts w:ascii="NimbusSanDEE" w:hAnsi="NimbusSanDEE" w:cs="NimbusSanDEE"/>
      <w:color w:val="000000"/>
      <w:sz w:val="19"/>
      <w:szCs w:val="19"/>
      <w:lang w:val="en-US" w:eastAsia="en-US"/>
    </w:rPr>
  </w:style>
  <w:style w:type="paragraph" w:styleId="Sprotnaopomba-besedilo">
    <w:name w:val="footnote text"/>
    <w:basedOn w:val="Navaden"/>
    <w:link w:val="Sprotnaopomba-besediloZnak"/>
    <w:uiPriority w:val="99"/>
    <w:rsid w:val="00134F9D"/>
    <w:pPr>
      <w:spacing w:line="240" w:lineRule="auto"/>
      <w:jc w:val="left"/>
    </w:pPr>
    <w:rPr>
      <w:rFonts w:ascii="Times New Roman" w:hAnsi="Times New Roman"/>
      <w:noProof/>
      <w:szCs w:val="20"/>
    </w:rPr>
  </w:style>
  <w:style w:type="character" w:customStyle="1" w:styleId="Sprotnaopomba-besediloZnak">
    <w:name w:val="Sprotna opomba - besedilo Znak"/>
    <w:link w:val="Sprotnaopomba-besedilo"/>
    <w:uiPriority w:val="99"/>
    <w:rsid w:val="00134F9D"/>
    <w:rPr>
      <w:rFonts w:eastAsia="Calibri"/>
      <w:noProof/>
    </w:rPr>
  </w:style>
  <w:style w:type="character" w:styleId="Sprotnaopomba-sklic">
    <w:name w:val="footnote reference"/>
    <w:uiPriority w:val="99"/>
    <w:rsid w:val="00134F9D"/>
    <w:rPr>
      <w:rFonts w:cs="Times New Roman"/>
      <w:vertAlign w:val="superscript"/>
    </w:rPr>
  </w:style>
  <w:style w:type="paragraph" w:styleId="Kazalovsebine2">
    <w:name w:val="toc 2"/>
    <w:basedOn w:val="Navaden"/>
    <w:next w:val="Navaden"/>
    <w:rsid w:val="00134F9D"/>
    <w:pPr>
      <w:tabs>
        <w:tab w:val="right" w:leader="dot" w:pos="9355"/>
      </w:tabs>
      <w:spacing w:after="100" w:line="300" w:lineRule="atLeast"/>
      <w:ind w:left="992" w:hanging="992"/>
      <w:jc w:val="left"/>
    </w:pPr>
    <w:rPr>
      <w:caps/>
      <w:noProof/>
      <w:sz w:val="22"/>
      <w:szCs w:val="20"/>
      <w:lang w:eastAsia="en-GB"/>
    </w:rPr>
  </w:style>
  <w:style w:type="paragraph" w:styleId="Kazalovsebine1">
    <w:name w:val="toc 1"/>
    <w:basedOn w:val="Navaden"/>
    <w:next w:val="Navaden"/>
    <w:uiPriority w:val="39"/>
    <w:rsid w:val="00134F9D"/>
    <w:pPr>
      <w:tabs>
        <w:tab w:val="right" w:leader="dot" w:pos="9355"/>
      </w:tabs>
      <w:spacing w:before="120" w:after="120" w:line="300" w:lineRule="atLeast"/>
      <w:ind w:left="992" w:hanging="992"/>
      <w:jc w:val="left"/>
    </w:pPr>
    <w:rPr>
      <w:b/>
      <w:caps/>
      <w:noProof/>
      <w:sz w:val="22"/>
      <w:szCs w:val="20"/>
      <w:lang w:eastAsia="en-GB"/>
    </w:rPr>
  </w:style>
  <w:style w:type="paragraph" w:styleId="Kazalovsebine3">
    <w:name w:val="toc 3"/>
    <w:basedOn w:val="Navaden"/>
    <w:next w:val="Navaden"/>
    <w:uiPriority w:val="39"/>
    <w:rsid w:val="00134F9D"/>
    <w:pPr>
      <w:tabs>
        <w:tab w:val="right" w:leader="dot" w:pos="9355"/>
      </w:tabs>
      <w:spacing w:after="40" w:line="300" w:lineRule="atLeast"/>
      <w:ind w:left="992" w:hanging="992"/>
      <w:jc w:val="left"/>
    </w:pPr>
    <w:rPr>
      <w:i/>
      <w:noProof/>
      <w:sz w:val="22"/>
      <w:szCs w:val="20"/>
      <w:lang w:eastAsia="en-GB"/>
    </w:rPr>
  </w:style>
  <w:style w:type="paragraph" w:styleId="Kazalovsebine4">
    <w:name w:val="toc 4"/>
    <w:basedOn w:val="Navaden"/>
    <w:next w:val="Navaden"/>
    <w:uiPriority w:val="39"/>
    <w:rsid w:val="00134F9D"/>
    <w:pPr>
      <w:tabs>
        <w:tab w:val="right" w:leader="dot" w:pos="9355"/>
      </w:tabs>
      <w:spacing w:line="300" w:lineRule="atLeast"/>
      <w:ind w:left="992" w:hanging="992"/>
      <w:jc w:val="left"/>
    </w:pPr>
    <w:rPr>
      <w:noProof/>
      <w:szCs w:val="20"/>
      <w:lang w:eastAsia="en-GB"/>
    </w:rPr>
  </w:style>
  <w:style w:type="paragraph" w:styleId="Kazalovsebine5">
    <w:name w:val="toc 5"/>
    <w:basedOn w:val="Navaden"/>
    <w:next w:val="Navaden"/>
    <w:rsid w:val="00134F9D"/>
    <w:pPr>
      <w:tabs>
        <w:tab w:val="right" w:leader="dot" w:pos="9355"/>
      </w:tabs>
      <w:spacing w:line="300" w:lineRule="atLeast"/>
      <w:ind w:left="992" w:hanging="992"/>
      <w:jc w:val="left"/>
    </w:pPr>
    <w:rPr>
      <w:i/>
      <w:noProof/>
      <w:szCs w:val="20"/>
      <w:lang w:eastAsia="en-GB"/>
    </w:rPr>
  </w:style>
  <w:style w:type="paragraph" w:styleId="Kazalovsebine6">
    <w:name w:val="toc 6"/>
    <w:basedOn w:val="Navaden"/>
    <w:next w:val="Navaden"/>
    <w:rsid w:val="00134F9D"/>
    <w:pPr>
      <w:tabs>
        <w:tab w:val="right" w:leader="dot" w:pos="9355"/>
      </w:tabs>
      <w:spacing w:line="300" w:lineRule="atLeast"/>
      <w:ind w:left="992" w:hanging="992"/>
      <w:jc w:val="left"/>
    </w:pPr>
    <w:rPr>
      <w:noProof/>
      <w:sz w:val="18"/>
      <w:szCs w:val="20"/>
      <w:lang w:eastAsia="en-GB"/>
    </w:rPr>
  </w:style>
  <w:style w:type="paragraph" w:styleId="Kazalovsebine7">
    <w:name w:val="toc 7"/>
    <w:basedOn w:val="Navaden"/>
    <w:next w:val="Navaden"/>
    <w:rsid w:val="00134F9D"/>
    <w:pPr>
      <w:tabs>
        <w:tab w:val="right" w:leader="dot" w:pos="9355"/>
      </w:tabs>
      <w:spacing w:line="300" w:lineRule="atLeast"/>
      <w:ind w:left="1320"/>
      <w:jc w:val="left"/>
    </w:pPr>
    <w:rPr>
      <w:noProof/>
      <w:sz w:val="18"/>
      <w:szCs w:val="20"/>
      <w:lang w:eastAsia="en-GB"/>
    </w:rPr>
  </w:style>
  <w:style w:type="paragraph" w:styleId="Kazalovsebine8">
    <w:name w:val="toc 8"/>
    <w:basedOn w:val="Navaden"/>
    <w:next w:val="Navaden"/>
    <w:rsid w:val="00134F9D"/>
    <w:pPr>
      <w:tabs>
        <w:tab w:val="right" w:leader="dot" w:pos="9355"/>
      </w:tabs>
      <w:spacing w:line="300" w:lineRule="atLeast"/>
      <w:ind w:left="1540"/>
      <w:jc w:val="left"/>
    </w:pPr>
    <w:rPr>
      <w:noProof/>
      <w:sz w:val="18"/>
      <w:szCs w:val="20"/>
      <w:lang w:eastAsia="en-GB"/>
    </w:rPr>
  </w:style>
  <w:style w:type="paragraph" w:styleId="Kazalovsebine9">
    <w:name w:val="toc 9"/>
    <w:basedOn w:val="Navaden"/>
    <w:next w:val="Navaden"/>
    <w:rsid w:val="00134F9D"/>
    <w:pPr>
      <w:tabs>
        <w:tab w:val="right" w:leader="dot" w:pos="9355"/>
      </w:tabs>
      <w:spacing w:line="300" w:lineRule="atLeast"/>
      <w:ind w:left="1760"/>
      <w:jc w:val="left"/>
    </w:pPr>
    <w:rPr>
      <w:noProof/>
      <w:sz w:val="18"/>
      <w:szCs w:val="20"/>
      <w:lang w:eastAsia="en-GB"/>
    </w:rPr>
  </w:style>
  <w:style w:type="paragraph" w:styleId="Kazalovirov">
    <w:name w:val="table of authorities"/>
    <w:basedOn w:val="Navaden"/>
    <w:next w:val="Navaden"/>
    <w:rsid w:val="00134F9D"/>
    <w:pPr>
      <w:tabs>
        <w:tab w:val="right" w:leader="dot" w:pos="9355"/>
      </w:tabs>
      <w:spacing w:line="300" w:lineRule="atLeast"/>
      <w:ind w:left="220" w:hanging="220"/>
    </w:pPr>
    <w:rPr>
      <w:noProof/>
      <w:sz w:val="22"/>
      <w:szCs w:val="20"/>
      <w:lang w:eastAsia="en-GB"/>
    </w:rPr>
  </w:style>
  <w:style w:type="paragraph" w:styleId="Otevilenseznam5">
    <w:name w:val="List Number 5"/>
    <w:basedOn w:val="Navaden"/>
    <w:rsid w:val="00134F9D"/>
    <w:pPr>
      <w:spacing w:line="300" w:lineRule="atLeast"/>
      <w:ind w:left="1415" w:hanging="283"/>
    </w:pPr>
    <w:rPr>
      <w:noProof/>
      <w:sz w:val="22"/>
      <w:szCs w:val="20"/>
      <w:lang w:eastAsia="en-GB"/>
    </w:rPr>
  </w:style>
  <w:style w:type="paragraph" w:styleId="Kazaloslik">
    <w:name w:val="table of figures"/>
    <w:basedOn w:val="Navaden"/>
    <w:next w:val="Navaden"/>
    <w:rsid w:val="00134F9D"/>
    <w:pPr>
      <w:tabs>
        <w:tab w:val="right" w:leader="dot" w:pos="9355"/>
      </w:tabs>
      <w:spacing w:line="300" w:lineRule="atLeast"/>
      <w:ind w:left="440" w:hanging="440"/>
    </w:pPr>
    <w:rPr>
      <w:noProof/>
      <w:sz w:val="22"/>
      <w:szCs w:val="20"/>
      <w:lang w:eastAsia="en-GB"/>
    </w:rPr>
  </w:style>
  <w:style w:type="paragraph" w:styleId="Seznam2">
    <w:name w:val="List 2"/>
    <w:basedOn w:val="Navaden"/>
    <w:rsid w:val="00134F9D"/>
    <w:pPr>
      <w:spacing w:line="300" w:lineRule="atLeast"/>
      <w:ind w:left="566" w:hanging="283"/>
    </w:pPr>
    <w:rPr>
      <w:noProof/>
      <w:sz w:val="22"/>
      <w:szCs w:val="20"/>
      <w:lang w:eastAsia="en-GB"/>
    </w:rPr>
  </w:style>
  <w:style w:type="paragraph" w:styleId="Kazalovirov-naslov">
    <w:name w:val="toa heading"/>
    <w:basedOn w:val="Navaden"/>
    <w:next w:val="Navaden"/>
    <w:rsid w:val="00134F9D"/>
    <w:pPr>
      <w:spacing w:before="120" w:line="300" w:lineRule="atLeast"/>
    </w:pPr>
    <w:rPr>
      <w:b/>
      <w:noProof/>
      <w:sz w:val="24"/>
      <w:szCs w:val="20"/>
      <w:lang w:eastAsia="en-GB"/>
    </w:rPr>
  </w:style>
  <w:style w:type="paragraph" w:styleId="Oznaenseznam">
    <w:name w:val="List Bullet"/>
    <w:basedOn w:val="Navaden"/>
    <w:rsid w:val="00134F9D"/>
    <w:pPr>
      <w:spacing w:after="100" w:line="300" w:lineRule="atLeast"/>
      <w:ind w:left="284" w:hanging="284"/>
    </w:pPr>
    <w:rPr>
      <w:noProof/>
      <w:sz w:val="22"/>
      <w:szCs w:val="20"/>
      <w:lang w:eastAsia="en-GB"/>
    </w:rPr>
  </w:style>
  <w:style w:type="paragraph" w:styleId="Telobesedila-zamik3">
    <w:name w:val="Body Text Indent 3"/>
    <w:basedOn w:val="Navaden"/>
    <w:link w:val="Telobesedila-zamik3Znak"/>
    <w:rsid w:val="00134F9D"/>
    <w:pPr>
      <w:spacing w:before="120" w:line="300" w:lineRule="atLeast"/>
      <w:ind w:left="355"/>
      <w:jc w:val="left"/>
    </w:pPr>
    <w:rPr>
      <w:noProof/>
      <w:sz w:val="22"/>
      <w:szCs w:val="20"/>
    </w:rPr>
  </w:style>
  <w:style w:type="character" w:customStyle="1" w:styleId="Telobesedila-zamik3Znak">
    <w:name w:val="Telo besedila - zamik 3 Znak"/>
    <w:link w:val="Telobesedila-zamik3"/>
    <w:rsid w:val="00134F9D"/>
    <w:rPr>
      <w:rFonts w:ascii="Arial" w:eastAsia="Calibri" w:hAnsi="Arial"/>
      <w:noProof/>
      <w:sz w:val="22"/>
    </w:rPr>
  </w:style>
  <w:style w:type="paragraph" w:customStyle="1" w:styleId="Slog2">
    <w:name w:val="Slog2"/>
    <w:basedOn w:val="Navaden"/>
    <w:rsid w:val="00134F9D"/>
    <w:pPr>
      <w:numPr>
        <w:ilvl w:val="1"/>
        <w:numId w:val="1"/>
      </w:numPr>
      <w:spacing w:before="120" w:line="300" w:lineRule="atLeast"/>
    </w:pPr>
    <w:rPr>
      <w:noProof/>
      <w:sz w:val="22"/>
      <w:szCs w:val="20"/>
      <w:lang w:eastAsia="en-GB"/>
    </w:rPr>
  </w:style>
  <w:style w:type="character" w:customStyle="1" w:styleId="Slog12pt">
    <w:name w:val="Slog 12 pt"/>
    <w:rsid w:val="00134F9D"/>
    <w:rPr>
      <w:rFonts w:ascii="Arial" w:hAnsi="Arial" w:cs="Times New Roman"/>
      <w:sz w:val="22"/>
    </w:rPr>
  </w:style>
  <w:style w:type="paragraph" w:customStyle="1" w:styleId="alinea">
    <w:name w:val="alinea"/>
    <w:basedOn w:val="Navaden"/>
    <w:rsid w:val="00134F9D"/>
    <w:pPr>
      <w:numPr>
        <w:ilvl w:val="1"/>
        <w:numId w:val="5"/>
      </w:numPr>
      <w:tabs>
        <w:tab w:val="clear" w:pos="0"/>
      </w:tabs>
      <w:spacing w:before="120" w:line="300" w:lineRule="atLeast"/>
      <w:ind w:left="283" w:hanging="283"/>
    </w:pPr>
    <w:rPr>
      <w:noProof/>
      <w:sz w:val="22"/>
      <w:szCs w:val="20"/>
      <w:lang w:eastAsia="en-GB"/>
    </w:rPr>
  </w:style>
  <w:style w:type="paragraph" w:customStyle="1" w:styleId="Barvniseznampoudarek11">
    <w:name w:val="Barvni seznam – poudarek 11"/>
    <w:basedOn w:val="Navaden"/>
    <w:rsid w:val="00134F9D"/>
    <w:pPr>
      <w:spacing w:line="192" w:lineRule="atLeast"/>
      <w:ind w:left="720"/>
      <w:contextualSpacing/>
      <w:jc w:val="left"/>
    </w:pPr>
    <w:rPr>
      <w:noProof/>
      <w:sz w:val="18"/>
      <w:szCs w:val="20"/>
      <w:lang w:val="en-GB"/>
    </w:rPr>
  </w:style>
  <w:style w:type="paragraph" w:customStyle="1" w:styleId="SlogNaslov110ptObojestranskoPred0ptPo0ptRazm">
    <w:name w:val="Slog Naslov 1 + 10 pt Obojestransko Pred:  0 pt Po:  0 pt Razm..."/>
    <w:basedOn w:val="Naslov1"/>
    <w:rsid w:val="00134F9D"/>
    <w:pPr>
      <w:keepNext/>
      <w:numPr>
        <w:numId w:val="6"/>
      </w:numPr>
      <w:tabs>
        <w:tab w:val="num" w:pos="360"/>
      </w:tabs>
      <w:spacing w:line="300" w:lineRule="atLeast"/>
      <w:ind w:left="360" w:hanging="360"/>
    </w:pPr>
    <w:rPr>
      <w:kern w:val="32"/>
      <w:lang w:val="en-GB" w:eastAsia="en-US"/>
    </w:rPr>
  </w:style>
  <w:style w:type="paragraph" w:customStyle="1" w:styleId="SlogNaslov2ObojestranskoRazmikvrsticVsaj15pt">
    <w:name w:val="Slog Naslov 2 + Obojestransko Razmik vrstic:  Vsaj 15 pt"/>
    <w:basedOn w:val="Naslov2"/>
    <w:rsid w:val="00134F9D"/>
    <w:pPr>
      <w:keepNext/>
      <w:numPr>
        <w:ilvl w:val="1"/>
        <w:numId w:val="2"/>
      </w:numPr>
      <w:spacing w:line="300" w:lineRule="atLeast"/>
    </w:pPr>
    <w:rPr>
      <w:rFonts w:cs="Times New Roman"/>
      <w:iCs w:val="0"/>
      <w:noProof/>
      <w:sz w:val="20"/>
      <w:szCs w:val="20"/>
      <w:lang w:val="en-GB" w:eastAsia="en-US"/>
    </w:rPr>
  </w:style>
  <w:style w:type="paragraph" w:customStyle="1" w:styleId="ColorfulList-Accent11">
    <w:name w:val="Colorful List - Accent 11"/>
    <w:basedOn w:val="Navaden"/>
    <w:uiPriority w:val="34"/>
    <w:qFormat/>
    <w:rsid w:val="00134F9D"/>
    <w:pPr>
      <w:spacing w:line="240" w:lineRule="auto"/>
      <w:ind w:left="720"/>
      <w:jc w:val="left"/>
    </w:pPr>
    <w:rPr>
      <w:rFonts w:ascii="Times New Roman" w:hAnsi="Times New Roman"/>
      <w:noProof/>
      <w:sz w:val="24"/>
      <w:szCs w:val="24"/>
      <w:lang w:val="en-GB"/>
    </w:rPr>
  </w:style>
  <w:style w:type="paragraph" w:styleId="Zgradbadokumenta">
    <w:name w:val="Document Map"/>
    <w:basedOn w:val="Navaden"/>
    <w:link w:val="ZgradbadokumentaZnak"/>
    <w:rsid w:val="00134F9D"/>
    <w:pPr>
      <w:numPr>
        <w:ilvl w:val="1"/>
        <w:numId w:val="7"/>
      </w:numPr>
      <w:tabs>
        <w:tab w:val="clear" w:pos="1080"/>
      </w:tabs>
      <w:spacing w:line="192" w:lineRule="atLeast"/>
      <w:ind w:left="0" w:firstLine="0"/>
      <w:jc w:val="left"/>
    </w:pPr>
    <w:rPr>
      <w:rFonts w:ascii="Lucida Grande" w:hAnsi="Lucida Grande"/>
      <w:noProof/>
      <w:sz w:val="24"/>
      <w:szCs w:val="24"/>
      <w:lang w:val="en-GB"/>
    </w:rPr>
  </w:style>
  <w:style w:type="character" w:customStyle="1" w:styleId="ZgradbadokumentaZnak">
    <w:name w:val="Zgradba dokumenta Znak"/>
    <w:link w:val="Zgradbadokumenta"/>
    <w:rsid w:val="00134F9D"/>
    <w:rPr>
      <w:rFonts w:ascii="Lucida Grande" w:eastAsia="Calibri" w:hAnsi="Lucida Grande"/>
      <w:noProof/>
      <w:sz w:val="24"/>
      <w:szCs w:val="24"/>
      <w:lang w:val="en-GB"/>
    </w:rPr>
  </w:style>
  <w:style w:type="paragraph" w:customStyle="1" w:styleId="ColorfulList-Accent12">
    <w:name w:val="Colorful List - Accent 12"/>
    <w:basedOn w:val="Navaden"/>
    <w:qFormat/>
    <w:rsid w:val="00134F9D"/>
    <w:pPr>
      <w:spacing w:line="192" w:lineRule="atLeast"/>
      <w:ind w:left="708"/>
      <w:jc w:val="left"/>
    </w:pPr>
    <w:rPr>
      <w:noProof/>
      <w:sz w:val="18"/>
      <w:szCs w:val="20"/>
      <w:lang w:val="en-GB"/>
    </w:rPr>
  </w:style>
  <w:style w:type="paragraph" w:customStyle="1" w:styleId="ColorfulShading-Accent11">
    <w:name w:val="Colorful Shading - Accent 11"/>
    <w:hidden/>
    <w:rsid w:val="00134F9D"/>
    <w:rPr>
      <w:rFonts w:ascii="Arial" w:hAnsi="Arial"/>
      <w:noProof/>
      <w:sz w:val="18"/>
      <w:lang w:val="en-GB" w:eastAsia="en-US"/>
    </w:rPr>
  </w:style>
  <w:style w:type="paragraph" w:styleId="Podnaslov">
    <w:name w:val="Subtitle"/>
    <w:basedOn w:val="Navaden"/>
    <w:next w:val="Navaden"/>
    <w:link w:val="PodnaslovZnak"/>
    <w:uiPriority w:val="11"/>
    <w:qFormat/>
    <w:rsid w:val="00134F9D"/>
    <w:pPr>
      <w:numPr>
        <w:ilvl w:val="1"/>
      </w:numPr>
      <w:spacing w:line="240" w:lineRule="auto"/>
      <w:jc w:val="left"/>
    </w:pPr>
    <w:rPr>
      <w:rFonts w:ascii="Cambria" w:eastAsia="SimSun" w:hAnsi="Cambria"/>
      <w:i/>
      <w:iCs/>
      <w:noProof/>
      <w:color w:val="4F81BD"/>
      <w:spacing w:val="15"/>
      <w:sz w:val="24"/>
      <w:szCs w:val="24"/>
      <w:lang w:eastAsia="en-GB"/>
    </w:rPr>
  </w:style>
  <w:style w:type="character" w:customStyle="1" w:styleId="PodnaslovZnak">
    <w:name w:val="Podnaslov Znak"/>
    <w:link w:val="Podnaslov"/>
    <w:uiPriority w:val="11"/>
    <w:rsid w:val="00134F9D"/>
    <w:rPr>
      <w:rFonts w:ascii="Cambria" w:eastAsia="SimSun" w:hAnsi="Cambria"/>
      <w:i/>
      <w:iCs/>
      <w:noProof/>
      <w:color w:val="4F81BD"/>
      <w:spacing w:val="15"/>
      <w:sz w:val="24"/>
      <w:szCs w:val="24"/>
      <w:lang w:eastAsia="en-GB"/>
    </w:rPr>
  </w:style>
  <w:style w:type="paragraph" w:customStyle="1" w:styleId="MediumList2-Accent41">
    <w:name w:val="Medium List 2 - Accent 41"/>
    <w:basedOn w:val="Navaden"/>
    <w:qFormat/>
    <w:rsid w:val="00134F9D"/>
    <w:pPr>
      <w:numPr>
        <w:ilvl w:val="2"/>
        <w:numId w:val="3"/>
      </w:numPr>
      <w:spacing w:line="240" w:lineRule="auto"/>
      <w:contextualSpacing/>
    </w:pPr>
    <w:rPr>
      <w:rFonts w:cs="Arial"/>
      <w:bCs/>
      <w:noProof/>
      <w:sz w:val="22"/>
      <w:lang w:eastAsia="en-GB"/>
    </w:rPr>
  </w:style>
  <w:style w:type="paragraph" w:customStyle="1" w:styleId="ColorfulList-Accent13">
    <w:name w:val="Colorful List - Accent 13"/>
    <w:basedOn w:val="Navaden"/>
    <w:qFormat/>
    <w:rsid w:val="00134F9D"/>
    <w:pPr>
      <w:spacing w:line="240" w:lineRule="auto"/>
      <w:ind w:left="720" w:hanging="720"/>
      <w:contextualSpacing/>
    </w:pPr>
    <w:rPr>
      <w:rFonts w:cs="Arial"/>
      <w:bCs/>
      <w:noProof/>
      <w:sz w:val="22"/>
      <w:lang w:eastAsia="en-GB"/>
    </w:rPr>
  </w:style>
  <w:style w:type="paragraph" w:customStyle="1" w:styleId="Telobesedila21">
    <w:name w:val="Telo besedila 21"/>
    <w:basedOn w:val="Navaden"/>
    <w:rsid w:val="00134F9D"/>
    <w:pPr>
      <w:numPr>
        <w:ilvl w:val="2"/>
        <w:numId w:val="8"/>
      </w:numPr>
      <w:overflowPunct w:val="0"/>
      <w:autoSpaceDE w:val="0"/>
      <w:autoSpaceDN w:val="0"/>
      <w:adjustRightInd w:val="0"/>
      <w:spacing w:line="240" w:lineRule="auto"/>
      <w:ind w:left="0" w:firstLine="0"/>
      <w:textAlignment w:val="baseline"/>
    </w:pPr>
    <w:rPr>
      <w:noProof/>
      <w:sz w:val="22"/>
      <w:szCs w:val="20"/>
      <w:lang w:eastAsia="en-GB"/>
    </w:rPr>
  </w:style>
  <w:style w:type="character" w:customStyle="1" w:styleId="hps">
    <w:name w:val="hps"/>
    <w:rsid w:val="00134F9D"/>
  </w:style>
  <w:style w:type="character" w:styleId="Krepko">
    <w:name w:val="Strong"/>
    <w:uiPriority w:val="22"/>
    <w:qFormat/>
    <w:rsid w:val="00134F9D"/>
    <w:rPr>
      <w:b/>
      <w:bCs/>
    </w:rPr>
  </w:style>
  <w:style w:type="paragraph" w:styleId="HTML-oblikovano">
    <w:name w:val="HTML Preformatted"/>
    <w:basedOn w:val="Navaden"/>
    <w:link w:val="HTML-oblikovanoZnak"/>
    <w:uiPriority w:val="99"/>
    <w:unhideWhenUsed/>
    <w:rsid w:val="00134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noProof/>
      <w:szCs w:val="20"/>
      <w:lang w:eastAsia="en-GB"/>
    </w:rPr>
  </w:style>
  <w:style w:type="character" w:customStyle="1" w:styleId="HTML-oblikovanoZnak">
    <w:name w:val="HTML-oblikovano Znak"/>
    <w:link w:val="HTML-oblikovano"/>
    <w:uiPriority w:val="99"/>
    <w:rsid w:val="00134F9D"/>
    <w:rPr>
      <w:rFonts w:ascii="Courier New" w:eastAsia="Calibri" w:hAnsi="Courier New" w:cs="Courier New"/>
      <w:noProof/>
      <w:lang w:val="sl-SI" w:eastAsia="en-GB"/>
    </w:rPr>
  </w:style>
  <w:style w:type="character" w:customStyle="1" w:styleId="apple-converted-space">
    <w:name w:val="apple-converted-space"/>
    <w:rsid w:val="00134F9D"/>
  </w:style>
  <w:style w:type="paragraph" w:customStyle="1" w:styleId="Style1">
    <w:name w:val="Style1"/>
    <w:basedOn w:val="Naslov1"/>
    <w:rsid w:val="00134F9D"/>
    <w:pPr>
      <w:keepNext/>
      <w:numPr>
        <w:numId w:val="8"/>
      </w:numPr>
      <w:spacing w:before="240"/>
    </w:pPr>
    <w:rPr>
      <w:kern w:val="32"/>
      <w:sz w:val="32"/>
      <w:szCs w:val="32"/>
      <w:lang w:eastAsia="en-US"/>
    </w:rPr>
  </w:style>
  <w:style w:type="paragraph" w:customStyle="1" w:styleId="StyleHeading1Justified">
    <w:name w:val="Style Heading 1 + Justified"/>
    <w:basedOn w:val="Naslov1"/>
    <w:rsid w:val="00134F9D"/>
    <w:pPr>
      <w:keepNext/>
      <w:numPr>
        <w:numId w:val="9"/>
      </w:numPr>
      <w:spacing w:before="240"/>
    </w:pPr>
    <w:rPr>
      <w:kern w:val="32"/>
      <w:sz w:val="32"/>
      <w:lang w:eastAsia="en-US"/>
    </w:rPr>
  </w:style>
  <w:style w:type="paragraph" w:customStyle="1" w:styleId="odstavki">
    <w:name w:val="odstavki"/>
    <w:basedOn w:val="Naslov1"/>
    <w:autoRedefine/>
    <w:rsid w:val="00134F9D"/>
    <w:pPr>
      <w:keepNext/>
      <w:tabs>
        <w:tab w:val="num" w:pos="432"/>
      </w:tabs>
      <w:spacing w:before="240"/>
      <w:ind w:left="432" w:hanging="432"/>
    </w:pPr>
    <w:rPr>
      <w:kern w:val="32"/>
      <w:sz w:val="32"/>
      <w:szCs w:val="32"/>
      <w:lang w:eastAsia="en-US"/>
    </w:rPr>
  </w:style>
  <w:style w:type="paragraph" w:customStyle="1" w:styleId="StyleHeading6Left0cmFirstline0cm">
    <w:name w:val="Style Heading 6 + Left:  0 cm First line:  0 cm"/>
    <w:basedOn w:val="Naslov6"/>
    <w:autoRedefine/>
    <w:rsid w:val="00134F9D"/>
    <w:pPr>
      <w:keepNext w:val="0"/>
      <w:keepLines w:val="0"/>
      <w:tabs>
        <w:tab w:val="num" w:pos="1152"/>
      </w:tabs>
      <w:spacing w:before="240" w:after="60"/>
      <w:ind w:left="1152" w:hanging="1152"/>
    </w:pPr>
    <w:rPr>
      <w:rFonts w:ascii="Arial" w:hAnsi="Arial" w:cs="Arial"/>
      <w:noProof w:val="0"/>
      <w:color w:val="auto"/>
      <w:sz w:val="22"/>
      <w:szCs w:val="20"/>
      <w:lang w:eastAsia="en-US"/>
    </w:rPr>
  </w:style>
  <w:style w:type="character" w:customStyle="1" w:styleId="Bodytext28pt">
    <w:name w:val="Body text (2) + 8 pt"/>
    <w:rsid w:val="00134F9D"/>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
    <w:name w:val="Body text (2)_"/>
    <w:link w:val="Bodytext20"/>
    <w:rsid w:val="00134F9D"/>
    <w:rPr>
      <w:rFonts w:eastAsia="Arial" w:cs="Arial"/>
      <w:sz w:val="22"/>
      <w:szCs w:val="22"/>
      <w:shd w:val="clear" w:color="auto" w:fill="FFFFFF"/>
    </w:rPr>
  </w:style>
  <w:style w:type="paragraph" w:customStyle="1" w:styleId="Bodytext20">
    <w:name w:val="Body text (2)"/>
    <w:basedOn w:val="Navaden"/>
    <w:link w:val="Bodytext2"/>
    <w:rsid w:val="00134F9D"/>
    <w:pPr>
      <w:widowControl w:val="0"/>
      <w:shd w:val="clear" w:color="auto" w:fill="FFFFFF"/>
      <w:spacing w:after="60" w:line="0" w:lineRule="atLeast"/>
      <w:ind w:hanging="417"/>
      <w:jc w:val="left"/>
    </w:pPr>
    <w:rPr>
      <w:rFonts w:ascii="Times New Roman" w:eastAsia="Arial" w:hAnsi="Times New Roman" w:cs="Arial"/>
      <w:noProof/>
      <w:sz w:val="22"/>
      <w:lang w:val="en-US"/>
    </w:rPr>
  </w:style>
  <w:style w:type="character" w:customStyle="1" w:styleId="Headerorfooter">
    <w:name w:val="Header or footer"/>
    <w:rsid w:val="00134F9D"/>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character" w:customStyle="1" w:styleId="Bodytext6">
    <w:name w:val="Body text (6)_"/>
    <w:link w:val="Bodytext60"/>
    <w:rsid w:val="00134F9D"/>
    <w:rPr>
      <w:rFonts w:eastAsia="Arial" w:cs="Arial"/>
      <w:sz w:val="16"/>
      <w:szCs w:val="16"/>
      <w:shd w:val="clear" w:color="auto" w:fill="FFFFFF"/>
    </w:rPr>
  </w:style>
  <w:style w:type="paragraph" w:customStyle="1" w:styleId="Bodytext60">
    <w:name w:val="Body text (6)"/>
    <w:basedOn w:val="Navaden"/>
    <w:link w:val="Bodytext6"/>
    <w:rsid w:val="00134F9D"/>
    <w:pPr>
      <w:widowControl w:val="0"/>
      <w:shd w:val="clear" w:color="auto" w:fill="FFFFFF"/>
      <w:spacing w:before="660" w:line="182" w:lineRule="exact"/>
      <w:ind w:firstLine="7"/>
      <w:jc w:val="left"/>
    </w:pPr>
    <w:rPr>
      <w:rFonts w:ascii="Times New Roman" w:eastAsia="Arial" w:hAnsi="Times New Roman" w:cs="Arial"/>
      <w:noProof/>
      <w:sz w:val="16"/>
      <w:szCs w:val="16"/>
      <w:lang w:val="en-US"/>
    </w:rPr>
  </w:style>
  <w:style w:type="character" w:customStyle="1" w:styleId="Bodytext6Exact">
    <w:name w:val="Body text (6) Exact"/>
    <w:rsid w:val="00134F9D"/>
    <w:rPr>
      <w:rFonts w:ascii="Arial" w:eastAsia="Arial" w:hAnsi="Arial" w:cs="Arial"/>
      <w:b w:val="0"/>
      <w:bCs w:val="0"/>
      <w:i w:val="0"/>
      <w:iCs w:val="0"/>
      <w:smallCaps w:val="0"/>
      <w:strike w:val="0"/>
      <w:sz w:val="16"/>
      <w:szCs w:val="16"/>
      <w:u w:val="none"/>
    </w:rPr>
  </w:style>
  <w:style w:type="table" w:customStyle="1" w:styleId="TableNormal1">
    <w:name w:val="Table Normal1"/>
    <w:uiPriority w:val="2"/>
    <w:semiHidden/>
    <w:unhideWhenUsed/>
    <w:qFormat/>
    <w:rsid w:val="00134F9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mrea4poudarek11">
    <w:name w:val="Tabela – mreža 4 (poudarek 1)1"/>
    <w:basedOn w:val="Navadnatabela"/>
    <w:uiPriority w:val="49"/>
    <w:rsid w:val="00134F9D"/>
    <w:pPr>
      <w:widowControl w:val="0"/>
    </w:pPr>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odstavek">
    <w:name w:val="odstavek"/>
    <w:basedOn w:val="Navaden"/>
    <w:rsid w:val="00134F9D"/>
    <w:pPr>
      <w:spacing w:before="100" w:beforeAutospacing="1" w:after="100" w:afterAutospacing="1" w:line="240" w:lineRule="auto"/>
      <w:jc w:val="left"/>
    </w:pPr>
    <w:rPr>
      <w:rFonts w:ascii="Times New Roman" w:hAnsi="Times New Roman"/>
      <w:noProof/>
      <w:sz w:val="24"/>
      <w:szCs w:val="24"/>
      <w:lang w:eastAsia="en-GB"/>
    </w:rPr>
  </w:style>
  <w:style w:type="paragraph" w:customStyle="1" w:styleId="Naslov41">
    <w:name w:val="Naslov 41"/>
    <w:basedOn w:val="Navaden"/>
    <w:next w:val="Navaden"/>
    <w:unhideWhenUsed/>
    <w:qFormat/>
    <w:rsid w:val="00134F9D"/>
    <w:pPr>
      <w:keepNext/>
      <w:keepLines/>
      <w:spacing w:before="40" w:line="240" w:lineRule="auto"/>
      <w:outlineLvl w:val="3"/>
    </w:pPr>
    <w:rPr>
      <w:rFonts w:ascii="Cambria" w:eastAsia="MS Gothic" w:hAnsi="Cambria"/>
      <w:i/>
      <w:iCs/>
      <w:noProof/>
      <w:color w:val="365F91"/>
      <w:sz w:val="18"/>
      <w:szCs w:val="24"/>
      <w:lang w:eastAsia="en-GB"/>
    </w:rPr>
  </w:style>
  <w:style w:type="paragraph" w:customStyle="1" w:styleId="Naslov51">
    <w:name w:val="Naslov 51"/>
    <w:basedOn w:val="Navaden"/>
    <w:next w:val="Navaden"/>
    <w:unhideWhenUsed/>
    <w:qFormat/>
    <w:rsid w:val="00134F9D"/>
    <w:pPr>
      <w:keepNext/>
      <w:keepLines/>
      <w:spacing w:before="40" w:line="240" w:lineRule="auto"/>
      <w:outlineLvl w:val="4"/>
    </w:pPr>
    <w:rPr>
      <w:rFonts w:ascii="Cambria" w:eastAsia="MS Gothic" w:hAnsi="Cambria"/>
      <w:noProof/>
      <w:color w:val="365F91"/>
      <w:sz w:val="18"/>
      <w:szCs w:val="24"/>
      <w:lang w:eastAsia="en-GB"/>
    </w:rPr>
  </w:style>
  <w:style w:type="paragraph" w:customStyle="1" w:styleId="Naslov61">
    <w:name w:val="Naslov 61"/>
    <w:basedOn w:val="Navaden"/>
    <w:next w:val="Navaden"/>
    <w:unhideWhenUsed/>
    <w:qFormat/>
    <w:rsid w:val="00134F9D"/>
    <w:pPr>
      <w:keepNext/>
      <w:keepLines/>
      <w:spacing w:before="40" w:line="240" w:lineRule="auto"/>
      <w:outlineLvl w:val="5"/>
    </w:pPr>
    <w:rPr>
      <w:rFonts w:ascii="Cambria" w:eastAsia="MS Gothic" w:hAnsi="Cambria"/>
      <w:noProof/>
      <w:color w:val="243F60"/>
      <w:sz w:val="18"/>
      <w:szCs w:val="24"/>
      <w:lang w:eastAsia="en-GB"/>
    </w:rPr>
  </w:style>
  <w:style w:type="paragraph" w:customStyle="1" w:styleId="Naslov81">
    <w:name w:val="Naslov 81"/>
    <w:basedOn w:val="Navaden"/>
    <w:next w:val="Navaden"/>
    <w:unhideWhenUsed/>
    <w:qFormat/>
    <w:rsid w:val="00134F9D"/>
    <w:pPr>
      <w:keepNext/>
      <w:keepLines/>
      <w:spacing w:before="40" w:line="240" w:lineRule="auto"/>
      <w:outlineLvl w:val="7"/>
    </w:pPr>
    <w:rPr>
      <w:rFonts w:ascii="Cambria" w:eastAsia="MS Gothic" w:hAnsi="Cambria"/>
      <w:noProof/>
      <w:color w:val="272727"/>
      <w:sz w:val="21"/>
      <w:szCs w:val="21"/>
      <w:lang w:eastAsia="en-GB"/>
    </w:rPr>
  </w:style>
  <w:style w:type="paragraph" w:customStyle="1" w:styleId="Naslov91">
    <w:name w:val="Naslov 91"/>
    <w:basedOn w:val="Navaden"/>
    <w:next w:val="Navaden"/>
    <w:unhideWhenUsed/>
    <w:qFormat/>
    <w:rsid w:val="00134F9D"/>
    <w:pPr>
      <w:keepNext/>
      <w:keepLines/>
      <w:spacing w:before="40" w:line="240" w:lineRule="auto"/>
      <w:outlineLvl w:val="8"/>
    </w:pPr>
    <w:rPr>
      <w:rFonts w:ascii="Cambria" w:eastAsia="MS Gothic" w:hAnsi="Cambria"/>
      <w:i/>
      <w:iCs/>
      <w:noProof/>
      <w:color w:val="272727"/>
      <w:sz w:val="21"/>
      <w:szCs w:val="21"/>
      <w:lang w:eastAsia="en-GB"/>
    </w:rPr>
  </w:style>
  <w:style w:type="numbering" w:customStyle="1" w:styleId="Brezseznama1">
    <w:name w:val="Brez seznama1"/>
    <w:next w:val="Brezseznama"/>
    <w:uiPriority w:val="99"/>
    <w:semiHidden/>
    <w:unhideWhenUsed/>
    <w:rsid w:val="00134F9D"/>
  </w:style>
  <w:style w:type="table" w:customStyle="1" w:styleId="Tabelamrea1">
    <w:name w:val="Tabela – mreža1"/>
    <w:basedOn w:val="Navadnatabela"/>
    <w:next w:val="Tabelamrea"/>
    <w:uiPriority w:val="59"/>
    <w:rsid w:val="00134F9D"/>
    <w:pPr>
      <w:widowControl w:val="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1"/>
    <w:qFormat/>
    <w:rsid w:val="00134F9D"/>
    <w:pPr>
      <w:widowControl w:val="0"/>
    </w:pPr>
    <w:rPr>
      <w:rFonts w:ascii="Calibri" w:eastAsia="Calibri" w:hAnsi="Calibri"/>
      <w:sz w:val="22"/>
      <w:szCs w:val="22"/>
      <w:lang w:val="en-US" w:eastAsia="en-US"/>
    </w:rPr>
  </w:style>
  <w:style w:type="character" w:customStyle="1" w:styleId="Naslov4Znak1">
    <w:name w:val="Naslov 4 Znak1"/>
    <w:uiPriority w:val="9"/>
    <w:semiHidden/>
    <w:rsid w:val="00134F9D"/>
    <w:rPr>
      <w:rFonts w:ascii="Cambria" w:eastAsia="MS Gothic" w:hAnsi="Cambria" w:cs="Times New Roman"/>
      <w:i/>
      <w:iCs/>
      <w:color w:val="365F91"/>
    </w:rPr>
  </w:style>
  <w:style w:type="character" w:customStyle="1" w:styleId="Naslov5Znak1">
    <w:name w:val="Naslov 5 Znak1"/>
    <w:uiPriority w:val="9"/>
    <w:semiHidden/>
    <w:rsid w:val="00134F9D"/>
    <w:rPr>
      <w:rFonts w:ascii="Cambria" w:eastAsia="MS Gothic" w:hAnsi="Cambria" w:cs="Times New Roman"/>
      <w:color w:val="365F91"/>
    </w:rPr>
  </w:style>
  <w:style w:type="character" w:customStyle="1" w:styleId="Naslov6Znak1">
    <w:name w:val="Naslov 6 Znak1"/>
    <w:uiPriority w:val="9"/>
    <w:semiHidden/>
    <w:rsid w:val="00134F9D"/>
    <w:rPr>
      <w:rFonts w:ascii="Cambria" w:eastAsia="MS Gothic" w:hAnsi="Cambria" w:cs="Times New Roman"/>
      <w:color w:val="243F60"/>
    </w:rPr>
  </w:style>
  <w:style w:type="character" w:customStyle="1" w:styleId="Naslov8Znak1">
    <w:name w:val="Naslov 8 Znak1"/>
    <w:uiPriority w:val="9"/>
    <w:semiHidden/>
    <w:rsid w:val="00134F9D"/>
    <w:rPr>
      <w:rFonts w:ascii="Cambria" w:eastAsia="MS Gothic" w:hAnsi="Cambria" w:cs="Times New Roman"/>
      <w:color w:val="272727"/>
      <w:sz w:val="21"/>
      <w:szCs w:val="21"/>
    </w:rPr>
  </w:style>
  <w:style w:type="character" w:customStyle="1" w:styleId="Naslov9Znak1">
    <w:name w:val="Naslov 9 Znak1"/>
    <w:uiPriority w:val="9"/>
    <w:semiHidden/>
    <w:rsid w:val="00134F9D"/>
    <w:rPr>
      <w:rFonts w:ascii="Cambria" w:eastAsia="MS Gothic" w:hAnsi="Cambria" w:cs="Times New Roman"/>
      <w:i/>
      <w:iCs/>
      <w:color w:val="272727"/>
      <w:sz w:val="21"/>
      <w:szCs w:val="21"/>
    </w:rPr>
  </w:style>
  <w:style w:type="paragraph" w:customStyle="1" w:styleId="pogodbaleni">
    <w:name w:val="pogodba členi"/>
    <w:next w:val="Navaden"/>
    <w:qFormat/>
    <w:rsid w:val="00134F9D"/>
    <w:pPr>
      <w:spacing w:before="120" w:after="120" w:line="240" w:lineRule="atLeast"/>
      <w:jc w:val="center"/>
    </w:pPr>
    <w:rPr>
      <w:rFonts w:ascii="Arial" w:eastAsia="Calibri" w:hAnsi="Arial"/>
      <w:szCs w:val="22"/>
      <w:lang w:eastAsia="en-US"/>
    </w:rPr>
  </w:style>
  <w:style w:type="table" w:styleId="Srednjamrea2poudarek1">
    <w:name w:val="Medium Grid 2 Accent 1"/>
    <w:basedOn w:val="Navadnatabela"/>
    <w:uiPriority w:val="63"/>
    <w:rsid w:val="00134F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Srednjiseznam2poudarek4">
    <w:name w:val="Medium List 2 Accent 4"/>
    <w:basedOn w:val="Navadnatabela"/>
    <w:uiPriority w:val="71"/>
    <w:rsid w:val="0053591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character" w:customStyle="1" w:styleId="Nerazreenaomemba1">
    <w:name w:val="Nerazrešena omemba1"/>
    <w:uiPriority w:val="99"/>
    <w:semiHidden/>
    <w:unhideWhenUsed/>
    <w:rsid w:val="00741CE9"/>
    <w:rPr>
      <w:color w:val="808080"/>
      <w:shd w:val="clear" w:color="auto" w:fill="E6E6E6"/>
    </w:rPr>
  </w:style>
  <w:style w:type="paragraph" w:styleId="Odstavekseznama">
    <w:name w:val="List Paragraph"/>
    <w:basedOn w:val="Navaden"/>
    <w:link w:val="OdstavekseznamaZnak"/>
    <w:uiPriority w:val="34"/>
    <w:qFormat/>
    <w:rsid w:val="00BF359C"/>
    <w:pPr>
      <w:widowControl w:val="0"/>
      <w:suppressAutoHyphens/>
      <w:spacing w:line="240" w:lineRule="auto"/>
      <w:ind w:left="708"/>
      <w:jc w:val="left"/>
    </w:pPr>
    <w:rPr>
      <w:rFonts w:ascii="Times New Roman" w:eastAsia="Times New Roman" w:hAnsi="Times New Roman"/>
      <w:sz w:val="22"/>
      <w:szCs w:val="20"/>
      <w:lang w:eastAsia="zh-CN"/>
    </w:rPr>
  </w:style>
  <w:style w:type="character" w:customStyle="1" w:styleId="OdstavekseznamaZnak">
    <w:name w:val="Odstavek seznama Znak"/>
    <w:link w:val="Odstavekseznama"/>
    <w:uiPriority w:val="34"/>
    <w:rsid w:val="00BF359C"/>
    <w:rPr>
      <w:sz w:val="22"/>
      <w:lang w:val="sl-SI" w:eastAsia="zh-CN"/>
    </w:rPr>
  </w:style>
  <w:style w:type="paragraph" w:styleId="Revizija">
    <w:name w:val="Revision"/>
    <w:hidden/>
    <w:uiPriority w:val="71"/>
    <w:rsid w:val="000C2FF9"/>
    <w:rPr>
      <w:rFonts w:ascii="Arial" w:hAnsi="Arial"/>
      <w:noProof/>
      <w:sz w:val="18"/>
      <w:szCs w:val="24"/>
    </w:rPr>
  </w:style>
  <w:style w:type="table" w:customStyle="1" w:styleId="Tabelamrea2">
    <w:name w:val="Tabela – mreža2"/>
    <w:basedOn w:val="Navadnatabela"/>
    <w:next w:val="Tabelamrea"/>
    <w:uiPriority w:val="59"/>
    <w:rsid w:val="009249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F56ED8"/>
    <w:pPr>
      <w:keepNext/>
      <w:keepLines/>
      <w:numPr>
        <w:numId w:val="0"/>
      </w:numPr>
      <w:spacing w:before="240" w:after="0" w:line="259" w:lineRule="auto"/>
      <w:contextualSpacing w:val="0"/>
      <w:jc w:val="left"/>
      <w:outlineLvl w:val="9"/>
    </w:pPr>
    <w:rPr>
      <w:rFonts w:asciiTheme="majorHAnsi" w:eastAsiaTheme="majorEastAsia" w:hAnsiTheme="majorHAnsi" w:cstheme="majorBidi"/>
      <w:b w:val="0"/>
      <w:iCs w:val="0"/>
      <w:noProof w:val="0"/>
      <w:color w:val="2F5496" w:themeColor="accent1" w:themeShade="BF"/>
      <w:sz w:val="32"/>
      <w:szCs w:val="32"/>
    </w:rPr>
  </w:style>
  <w:style w:type="paragraph" w:customStyle="1" w:styleId="Clen-besedilo">
    <w:name w:val="Clen - besedilo"/>
    <w:basedOn w:val="Navaden"/>
    <w:rsid w:val="006D0D3A"/>
    <w:pPr>
      <w:spacing w:after="120" w:line="240" w:lineRule="auto"/>
    </w:pPr>
    <w:rPr>
      <w:rFonts w:eastAsia="Times New Roman"/>
      <w:sz w:val="22"/>
      <w:szCs w:val="24"/>
    </w:rPr>
  </w:style>
  <w:style w:type="table" w:customStyle="1" w:styleId="Tabelamrea3">
    <w:name w:val="Tabela – mreža3"/>
    <w:basedOn w:val="Navadnatabela"/>
    <w:next w:val="Tabelamrea"/>
    <w:rsid w:val="009E45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454894">
      <w:bodyDiv w:val="1"/>
      <w:marLeft w:val="0"/>
      <w:marRight w:val="0"/>
      <w:marTop w:val="0"/>
      <w:marBottom w:val="0"/>
      <w:divBdr>
        <w:top w:val="none" w:sz="0" w:space="0" w:color="auto"/>
        <w:left w:val="none" w:sz="0" w:space="0" w:color="auto"/>
        <w:bottom w:val="none" w:sz="0" w:space="0" w:color="auto"/>
        <w:right w:val="none" w:sz="0" w:space="0" w:color="auto"/>
      </w:divBdr>
    </w:div>
    <w:div w:id="809174935">
      <w:bodyDiv w:val="1"/>
      <w:marLeft w:val="0"/>
      <w:marRight w:val="0"/>
      <w:marTop w:val="0"/>
      <w:marBottom w:val="0"/>
      <w:divBdr>
        <w:top w:val="none" w:sz="0" w:space="0" w:color="auto"/>
        <w:left w:val="none" w:sz="0" w:space="0" w:color="auto"/>
        <w:bottom w:val="none" w:sz="0" w:space="0" w:color="auto"/>
        <w:right w:val="none" w:sz="0" w:space="0" w:color="auto"/>
      </w:divBdr>
    </w:div>
    <w:div w:id="1114833665">
      <w:bodyDiv w:val="1"/>
      <w:marLeft w:val="0"/>
      <w:marRight w:val="0"/>
      <w:marTop w:val="0"/>
      <w:marBottom w:val="0"/>
      <w:divBdr>
        <w:top w:val="none" w:sz="0" w:space="0" w:color="auto"/>
        <w:left w:val="none" w:sz="0" w:space="0" w:color="auto"/>
        <w:bottom w:val="none" w:sz="0" w:space="0" w:color="auto"/>
        <w:right w:val="none" w:sz="0" w:space="0" w:color="auto"/>
      </w:divBdr>
    </w:div>
    <w:div w:id="12439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49E9AE-D1B6-46E9-9630-DF8C378D5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56</Pages>
  <Words>17728</Words>
  <Characters>101051</Characters>
  <Application>Microsoft Office Word</Application>
  <DocSecurity>0</DocSecurity>
  <Lines>842</Lines>
  <Paragraphs>237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SVZ</Company>
  <LinksUpToDate>false</LinksUpToDate>
  <CharactersWithSpaces>118542</CharactersWithSpaces>
  <SharedDoc>false</SharedDoc>
  <HyperlinkBase/>
  <HLinks>
    <vt:vector size="102" baseType="variant">
      <vt:variant>
        <vt:i4>7471136</vt:i4>
      </vt:variant>
      <vt:variant>
        <vt:i4>729</vt:i4>
      </vt:variant>
      <vt:variant>
        <vt:i4>0</vt:i4>
      </vt:variant>
      <vt:variant>
        <vt:i4>5</vt:i4>
      </vt:variant>
      <vt:variant>
        <vt:lpwstr>http://www.rpls.si/</vt:lpwstr>
      </vt:variant>
      <vt:variant>
        <vt:lpwstr/>
      </vt:variant>
      <vt:variant>
        <vt:i4>7471136</vt:i4>
      </vt:variant>
      <vt:variant>
        <vt:i4>726</vt:i4>
      </vt:variant>
      <vt:variant>
        <vt:i4>0</vt:i4>
      </vt:variant>
      <vt:variant>
        <vt:i4>5</vt:i4>
      </vt:variant>
      <vt:variant>
        <vt:lpwstr>http://www.rpls.si/</vt:lpwstr>
      </vt:variant>
      <vt:variant>
        <vt:lpwstr/>
      </vt:variant>
      <vt:variant>
        <vt:i4>4456557</vt:i4>
      </vt:variant>
      <vt:variant>
        <vt:i4>288</vt:i4>
      </vt:variant>
      <vt:variant>
        <vt:i4>0</vt:i4>
      </vt:variant>
      <vt:variant>
        <vt:i4>5</vt:i4>
      </vt:variant>
      <vt:variant>
        <vt:lpwstr>http://www.enarocanje.si/_ESPD/</vt:lpwstr>
      </vt:variant>
      <vt:variant>
        <vt:lpwstr/>
      </vt:variant>
      <vt:variant>
        <vt:i4>8192041</vt:i4>
      </vt:variant>
      <vt:variant>
        <vt:i4>15</vt:i4>
      </vt:variant>
      <vt:variant>
        <vt:i4>0</vt:i4>
      </vt:variant>
      <vt:variant>
        <vt:i4>5</vt:i4>
      </vt:variant>
      <vt:variant>
        <vt:lpwstr>https://ejn.gov.si/</vt:lpwstr>
      </vt:variant>
      <vt:variant>
        <vt:lpwstr/>
      </vt:variant>
      <vt:variant>
        <vt:i4>196699</vt:i4>
      </vt:variant>
      <vt:variant>
        <vt:i4>12</vt:i4>
      </vt:variant>
      <vt:variant>
        <vt:i4>0</vt:i4>
      </vt:variant>
      <vt:variant>
        <vt:i4>5</vt:i4>
      </vt:variant>
      <vt:variant>
        <vt:lpwstr>https://www.pmi.org/certifications/project-management-pmp</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ariant>
        <vt:i4>6684713</vt:i4>
      </vt:variant>
      <vt:variant>
        <vt:i4>9</vt:i4>
      </vt:variant>
      <vt:variant>
        <vt:i4>0</vt:i4>
      </vt:variant>
      <vt:variant>
        <vt:i4>5</vt:i4>
      </vt:variant>
      <vt:variant>
        <vt:lpwstr>https://nio.gov.si/nio/asset/enotni+standardi+spletnih+mest+drzavne+uprave</vt:lpwstr>
      </vt:variant>
      <vt:variant>
        <vt:lpwstr/>
      </vt:variant>
      <vt:variant>
        <vt:i4>6815868</vt:i4>
      </vt:variant>
      <vt:variant>
        <vt:i4>6</vt:i4>
      </vt:variant>
      <vt:variant>
        <vt:i4>0</vt:i4>
      </vt:variant>
      <vt:variant>
        <vt:i4>5</vt:i4>
      </vt:variant>
      <vt:variant>
        <vt:lpwstr>https://nio.gov.si/nio/asset/dokument+genericne+tehnoloske+zahteve+gtz-743</vt:lpwstr>
      </vt:variant>
      <vt:variant>
        <vt:lpwstr/>
      </vt:variant>
      <vt:variant>
        <vt:i4>3080290</vt:i4>
      </vt:variant>
      <vt:variant>
        <vt:i4>3</vt:i4>
      </vt:variant>
      <vt:variant>
        <vt:i4>0</vt:i4>
      </vt:variant>
      <vt:variant>
        <vt:i4>5</vt:i4>
      </vt:variant>
      <vt:variant>
        <vt:lpwstr>https://nio.gov.si/nio/asset/smernice+mju+za+razvoj+informacijskih+resitev-768</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ariant>
        <vt:i4>7274528</vt:i4>
      </vt:variant>
      <vt:variant>
        <vt:i4>14</vt:i4>
      </vt:variant>
      <vt:variant>
        <vt:i4>0</vt:i4>
      </vt:variant>
      <vt:variant>
        <vt:i4>5</vt:i4>
      </vt:variant>
      <vt:variant>
        <vt:lpwstr>http://www.svz.gov.si/</vt:lpwstr>
      </vt:variant>
      <vt:variant>
        <vt:lpwstr/>
      </vt:variant>
      <vt:variant>
        <vt:i4>3604558</vt:i4>
      </vt:variant>
      <vt:variant>
        <vt:i4>11</vt:i4>
      </vt:variant>
      <vt:variant>
        <vt:i4>0</vt:i4>
      </vt:variant>
      <vt:variant>
        <vt:i4>5</vt:i4>
      </vt:variant>
      <vt:variant>
        <vt:lpwstr>mailto:tajnistvo@uradni-list.si</vt:lpwstr>
      </vt:variant>
      <vt:variant>
        <vt:lpwstr/>
      </vt:variant>
      <vt:variant>
        <vt:i4>7274528</vt:i4>
      </vt:variant>
      <vt:variant>
        <vt:i4>8</vt:i4>
      </vt:variant>
      <vt:variant>
        <vt:i4>0</vt:i4>
      </vt:variant>
      <vt:variant>
        <vt:i4>5</vt:i4>
      </vt:variant>
      <vt:variant>
        <vt:lpwstr>http://www.svz.gov.si/</vt:lpwstr>
      </vt:variant>
      <vt:variant>
        <vt:lpwstr/>
      </vt:variant>
      <vt:variant>
        <vt:i4>3604558</vt:i4>
      </vt:variant>
      <vt:variant>
        <vt:i4>5</vt:i4>
      </vt:variant>
      <vt:variant>
        <vt:i4>0</vt:i4>
      </vt:variant>
      <vt:variant>
        <vt:i4>5</vt:i4>
      </vt:variant>
      <vt:variant>
        <vt:lpwstr>mailto:tajnistvo@uradni-list.si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Margit</dc:creator>
  <cp:lastModifiedBy>Anamarija Patricija Masten</cp:lastModifiedBy>
  <cp:revision>8</cp:revision>
  <cp:lastPrinted>2004-07-29T10:06:00Z</cp:lastPrinted>
  <dcterms:created xsi:type="dcterms:W3CDTF">2023-03-30T12:18:00Z</dcterms:created>
  <dcterms:modified xsi:type="dcterms:W3CDTF">2023-03-30T12:43:00Z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St">
    <vt:lpwstr>0511</vt:lpwstr>
  </property>
</Properties>
</file>